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4529FA" w14:textId="77777777" w:rsidR="00AF370A" w:rsidRDefault="00AF370A"/>
    <w:p w14:paraId="6B682180" w14:textId="77777777" w:rsidR="00AF370A" w:rsidRDefault="00E00C06" w:rsidP="00296C5F">
      <w:pPr>
        <w:pStyle w:val="Heading3"/>
        <w:rPr>
          <w:rFonts w:eastAsia="SimSun"/>
          <w:lang w:val="en-US" w:eastAsia="zh-CN"/>
        </w:rPr>
      </w:pPr>
      <w:r>
        <w:rPr>
          <w:rFonts w:hint="eastAsia"/>
          <w:lang w:eastAsia="zh-CN"/>
        </w:rPr>
        <w:t>7.1.1</w:t>
      </w:r>
      <w:r>
        <w:rPr>
          <w:lang w:eastAsia="zh-CN"/>
        </w:rPr>
        <w:tab/>
      </w:r>
      <w:bookmarkStart w:id="0" w:name="_Hlk173167497"/>
      <w:r>
        <w:rPr>
          <w:rFonts w:hint="eastAsia"/>
        </w:rPr>
        <w:t>L</w:t>
      </w:r>
      <w:r>
        <w:t>i</w:t>
      </w:r>
      <w:r>
        <w:rPr>
          <w:rFonts w:hint="eastAsia"/>
        </w:rPr>
        <w:t>nk budget for D1T1</w:t>
      </w:r>
      <w:bookmarkEnd w:id="0"/>
    </w:p>
    <w:p w14:paraId="14DA28DC" w14:textId="77777777" w:rsidR="00AF370A" w:rsidRDefault="00E00C06" w:rsidP="00296C5F">
      <w:pPr>
        <w:pStyle w:val="Heading4"/>
      </w:pPr>
      <w:r>
        <w:rPr>
          <w:rFonts w:hint="eastAsia"/>
        </w:rPr>
        <w:t>7.1.1</w:t>
      </w:r>
      <w:r>
        <w:rPr>
          <w:rFonts w:hint="eastAsia"/>
          <w:lang w:eastAsia="zh-CN"/>
        </w:rPr>
        <w:t>.1</w:t>
      </w:r>
      <w:r>
        <w:tab/>
        <w:t>D</w:t>
      </w:r>
      <w:r>
        <w:rPr>
          <w:rFonts w:hint="eastAsia"/>
        </w:rPr>
        <w:t>evice 1</w:t>
      </w:r>
    </w:p>
    <w:p w14:paraId="105E2F0E" w14:textId="77777777" w:rsidR="00AF370A" w:rsidRDefault="00E00C06" w:rsidP="00296C5F">
      <w:pPr>
        <w:pStyle w:val="Heading5"/>
      </w:pPr>
      <w:r>
        <w:rPr>
          <w:rFonts w:hint="eastAsia"/>
        </w:rPr>
        <w:t>7.1.1.1</w:t>
      </w:r>
      <w:r>
        <w:rPr>
          <w:rFonts w:hint="eastAsia"/>
          <w:lang w:eastAsia="zh-CN"/>
        </w:rPr>
        <w:t>.1</w:t>
      </w:r>
      <w:r>
        <w:tab/>
        <w:t>Collection of the results</w:t>
      </w:r>
    </w:p>
    <w:p w14:paraId="083FE93B" w14:textId="77777777" w:rsidR="00AF370A" w:rsidRDefault="00E00C06" w:rsidP="00296C5F">
      <w:pPr>
        <w:pStyle w:val="H6"/>
      </w:pPr>
      <w:r>
        <w:rPr>
          <w:rFonts w:hint="eastAsia"/>
        </w:rPr>
        <w:t>7.1.1.1.1</w:t>
      </w:r>
      <w:r>
        <w:rPr>
          <w:rFonts w:hint="eastAsia"/>
          <w:lang w:eastAsia="zh-CN"/>
        </w:rPr>
        <w:t>.1</w:t>
      </w:r>
      <w:r>
        <w:tab/>
      </w:r>
      <w:r>
        <w:rPr>
          <w:rFonts w:hint="eastAsia"/>
        </w:rPr>
        <w:t>[1kbps]</w:t>
      </w:r>
    </w:p>
    <w:p w14:paraId="25F3C0D5" w14:textId="77777777" w:rsidR="00AF370A" w:rsidRDefault="00E00C06" w:rsidP="00296C5F">
      <w:pPr>
        <w:pStyle w:val="TH"/>
      </w:pPr>
      <w:r>
        <w:rPr>
          <w:rFonts w:hint="eastAsia"/>
        </w:rPr>
        <w:t xml:space="preserve">Table </w:t>
      </w:r>
      <w:r>
        <w:t>7.1.1.1.</w:t>
      </w:r>
      <w:r>
        <w:rPr>
          <w:rFonts w:hint="eastAsia"/>
        </w:rPr>
        <w:t>1.1-</w:t>
      </w:r>
      <w: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2"/>
        <w:gridCol w:w="978"/>
        <w:gridCol w:w="1140"/>
        <w:gridCol w:w="729"/>
        <w:gridCol w:w="709"/>
        <w:gridCol w:w="638"/>
        <w:gridCol w:w="680"/>
        <w:gridCol w:w="683"/>
        <w:gridCol w:w="729"/>
        <w:gridCol w:w="909"/>
        <w:gridCol w:w="675"/>
        <w:gridCol w:w="706"/>
        <w:gridCol w:w="1049"/>
        <w:gridCol w:w="618"/>
        <w:gridCol w:w="880"/>
        <w:gridCol w:w="824"/>
        <w:gridCol w:w="681"/>
        <w:gridCol w:w="841"/>
      </w:tblGrid>
      <w:tr w:rsidR="00AF370A" w:rsidRPr="002F290B" w14:paraId="6813643F" w14:textId="77777777">
        <w:trPr>
          <w:trHeight w:val="210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13398393" w14:textId="77777777" w:rsidR="00AF370A" w:rsidRPr="002F290B" w:rsidRDefault="00E00C06" w:rsidP="00296C5F">
            <w:pPr>
              <w:pStyle w:val="TAH"/>
              <w:rPr>
                <w:rFonts w:eastAsia="DengXian"/>
                <w:lang w:val="fr-FR"/>
              </w:rPr>
            </w:pPr>
            <w:r w:rsidRPr="002F290B">
              <w:rPr>
                <w:rFonts w:eastAsia="DengXian"/>
                <w:lang w:val="fr-FR"/>
              </w:rPr>
              <w:t xml:space="preserve">~1kbps, </w:t>
            </w:r>
            <w:proofErr w:type="spellStart"/>
            <w:r w:rsidRPr="002F290B">
              <w:rPr>
                <w:rFonts w:eastAsia="DengXian"/>
                <w:lang w:val="fr-FR"/>
              </w:rPr>
              <w:t>device</w:t>
            </w:r>
            <w:proofErr w:type="spellEnd"/>
            <w:r w:rsidRPr="002F290B">
              <w:rPr>
                <w:rFonts w:eastAsia="DengXian"/>
                <w:lang w:val="fr-FR"/>
              </w:rPr>
              <w:t xml:space="preserve"> 1, D1T1, </w:t>
            </w:r>
            <w:proofErr w:type="spellStart"/>
            <w:r w:rsidRPr="002F290B">
              <w:rPr>
                <w:rFonts w:eastAsia="DengXian"/>
                <w:lang w:val="fr-FR"/>
              </w:rPr>
              <w:t>InF</w:t>
            </w:r>
            <w:proofErr w:type="spellEnd"/>
            <w:r w:rsidRPr="002F290B">
              <w:rPr>
                <w:rFonts w:eastAsia="DengXian"/>
                <w:lang w:val="fr-FR"/>
              </w:rPr>
              <w:t>-DH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207949DD" w14:textId="77777777" w:rsidR="00AF370A" w:rsidRPr="002F290B" w:rsidRDefault="00AF370A" w:rsidP="00296C5F">
            <w:pPr>
              <w:pStyle w:val="TAH"/>
              <w:rPr>
                <w:rFonts w:eastAsia="DengXian"/>
                <w:lang w:val="fr-FR"/>
              </w:rPr>
            </w:pPr>
          </w:p>
        </w:tc>
      </w:tr>
      <w:tr w:rsidR="00AF370A" w:rsidRPr="00296C5F" w14:paraId="0AFE0752" w14:textId="77777777">
        <w:trPr>
          <w:trHeight w:val="1870"/>
        </w:trPr>
        <w:tc>
          <w:tcPr>
            <w:tcW w:w="2500" w:type="pct"/>
            <w:gridSpan w:val="9"/>
            <w:shd w:val="clear" w:color="auto" w:fill="auto"/>
          </w:tcPr>
          <w:p w14:paraId="4AF9B13C" w14:textId="0C71AD0A" w:rsidR="00AF370A" w:rsidRPr="00296C5F" w:rsidRDefault="00E00C06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296C5F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 w:rsidRPr="00296C5F"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296C5F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(1a) </w:t>
            </w:r>
            <w:r w:rsidR="00296C5F" w:rsidRPr="00296C5F">
              <w:rPr>
                <w:rFonts w:ascii="Arial" w:hAnsi="Arial" w:cs="Arial"/>
                <w:sz w:val="16"/>
                <w:szCs w:val="16"/>
              </w:rPr>
              <w:tab/>
            </w:r>
            <w:r w:rsidRPr="00296C5F">
              <w:rPr>
                <w:rFonts w:ascii="Arial" w:eastAsia="DengXian" w:hAnsi="Arial" w:cs="Arial"/>
                <w:color w:val="000000"/>
                <w:sz w:val="16"/>
                <w:szCs w:val="16"/>
              </w:rPr>
              <w:t>Distance, min(R2D, D2R)</w:t>
            </w:r>
            <w:r w:rsidRPr="00296C5F"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(1b) </w:t>
            </w:r>
            <w:r w:rsidR="00296C5F" w:rsidRPr="00296C5F">
              <w:rPr>
                <w:rFonts w:ascii="Arial" w:hAnsi="Arial" w:cs="Arial"/>
                <w:sz w:val="16"/>
                <w:szCs w:val="16"/>
              </w:rPr>
              <w:tab/>
            </w:r>
            <w:r w:rsidRPr="00296C5F">
              <w:rPr>
                <w:rFonts w:ascii="Arial" w:eastAsia="DengXian" w:hAnsi="Arial" w:cs="Arial"/>
                <w:color w:val="000000"/>
                <w:sz w:val="16"/>
                <w:szCs w:val="16"/>
              </w:rPr>
              <w:t>MPL, min(R2D, D2R)</w:t>
            </w:r>
            <w:r w:rsidRPr="00296C5F"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(2)</w:t>
            </w:r>
            <w:r w:rsidR="00296C5F" w:rsidRPr="00296C5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96C5F" w:rsidRPr="00296C5F">
              <w:rPr>
                <w:rFonts w:ascii="Arial" w:hAnsi="Arial" w:cs="Arial"/>
                <w:sz w:val="16"/>
                <w:szCs w:val="16"/>
              </w:rPr>
              <w:tab/>
            </w:r>
            <w:r w:rsidRPr="00296C5F">
              <w:rPr>
                <w:rFonts w:ascii="Arial" w:eastAsia="DengXian" w:hAnsi="Arial" w:cs="Arial"/>
                <w:color w:val="000000"/>
                <w:sz w:val="16"/>
                <w:szCs w:val="16"/>
              </w:rPr>
              <w:t>BLER</w:t>
            </w:r>
            <w:r w:rsidRPr="00296C5F"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(3)</w:t>
            </w:r>
            <w:r w:rsidR="00296C5F" w:rsidRPr="00296C5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96C5F" w:rsidRPr="00296C5F">
              <w:rPr>
                <w:rFonts w:ascii="Arial" w:hAnsi="Arial" w:cs="Arial"/>
                <w:sz w:val="16"/>
                <w:szCs w:val="16"/>
              </w:rPr>
              <w:tab/>
            </w:r>
            <w:r w:rsidRPr="00296C5F"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case. (See TR38.XXX section YYY)</w:t>
            </w:r>
            <w:r w:rsidRPr="00296C5F"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(4)</w:t>
            </w:r>
            <w:r w:rsidR="00296C5F" w:rsidRPr="00296C5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96C5F" w:rsidRPr="00296C5F">
              <w:rPr>
                <w:rFonts w:ascii="Arial" w:hAnsi="Arial" w:cs="Arial"/>
                <w:sz w:val="16"/>
                <w:szCs w:val="16"/>
              </w:rPr>
              <w:tab/>
            </w:r>
            <w:r w:rsidRPr="00296C5F"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Alternative 1 or 2. (See TR38.XXX section YYY)</w:t>
            </w:r>
            <w:r w:rsidRPr="00296C5F"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(5)</w:t>
            </w:r>
            <w:r w:rsidR="00296C5F" w:rsidRPr="00296C5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96C5F" w:rsidRPr="00296C5F">
              <w:rPr>
                <w:rFonts w:ascii="Arial" w:hAnsi="Arial" w:cs="Arial"/>
                <w:sz w:val="16"/>
                <w:szCs w:val="16"/>
              </w:rPr>
              <w:tab/>
            </w:r>
            <w:r w:rsidRPr="00296C5F">
              <w:rPr>
                <w:rFonts w:ascii="Arial" w:eastAsia="DengXian" w:hAnsi="Arial" w:cs="Arial"/>
                <w:color w:val="000000"/>
                <w:sz w:val="16"/>
                <w:szCs w:val="16"/>
              </w:rPr>
              <w:t>D2R data rate (kbps). (Refer to [0m] in LLS table, also see editors' notes [info-D2R-datarate] in link budget table)</w:t>
            </w:r>
            <w:r w:rsidRPr="00296C5F"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(6)</w:t>
            </w:r>
            <w:r w:rsidR="00296C5F" w:rsidRPr="00296C5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96C5F" w:rsidRPr="00296C5F">
              <w:rPr>
                <w:rFonts w:ascii="Arial" w:hAnsi="Arial" w:cs="Arial"/>
                <w:sz w:val="16"/>
                <w:szCs w:val="16"/>
              </w:rPr>
              <w:tab/>
            </w:r>
            <w:proofErr w:type="spellStart"/>
            <w:r w:rsidRPr="00296C5F">
              <w:rPr>
                <w:rFonts w:ascii="Arial" w:eastAsia="DengXian" w:hAnsi="Arial" w:cs="Arial"/>
                <w:color w:val="000000"/>
                <w:sz w:val="16"/>
                <w:szCs w:val="16"/>
              </w:rPr>
              <w:t>TxPower</w:t>
            </w:r>
            <w:proofErr w:type="spellEnd"/>
            <w:r w:rsidRPr="00296C5F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[dBm]. (See R2D[1E] in link budget table)</w:t>
            </w:r>
          </w:p>
        </w:tc>
        <w:tc>
          <w:tcPr>
            <w:tcW w:w="2203" w:type="pct"/>
            <w:gridSpan w:val="8"/>
            <w:shd w:val="clear" w:color="auto" w:fill="auto"/>
          </w:tcPr>
          <w:p w14:paraId="6811174C" w14:textId="4B913C38" w:rsidR="00AF370A" w:rsidRPr="00296C5F" w:rsidRDefault="00E00C06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296C5F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(7) </w:t>
            </w:r>
            <w:r w:rsidR="00296C5F" w:rsidRPr="00296C5F">
              <w:rPr>
                <w:rFonts w:ascii="Arial" w:hAnsi="Arial" w:cs="Arial"/>
                <w:sz w:val="16"/>
                <w:szCs w:val="16"/>
              </w:rPr>
              <w:tab/>
            </w:r>
            <w:r w:rsidRPr="00296C5F">
              <w:rPr>
                <w:rFonts w:ascii="Arial" w:eastAsia="DengXian" w:hAnsi="Arial" w:cs="Arial"/>
                <w:color w:val="000000"/>
                <w:sz w:val="16"/>
                <w:szCs w:val="16"/>
              </w:rPr>
              <w:t>R2D Receiver sensitivity [dBm]. (See R2D[2L] in link budget table)</w:t>
            </w:r>
            <w:r w:rsidRPr="00296C5F"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(8)</w:t>
            </w:r>
            <w:r w:rsidR="00296C5F" w:rsidRPr="00296C5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96C5F" w:rsidRPr="00296C5F">
              <w:rPr>
                <w:rFonts w:ascii="Arial" w:hAnsi="Arial" w:cs="Arial"/>
                <w:sz w:val="16"/>
                <w:szCs w:val="16"/>
              </w:rPr>
              <w:tab/>
            </w:r>
            <w:r w:rsidRPr="00296C5F">
              <w:rPr>
                <w:rFonts w:ascii="Arial" w:eastAsia="DengXian" w:hAnsi="Arial" w:cs="Arial"/>
                <w:color w:val="000000"/>
                <w:sz w:val="16"/>
                <w:szCs w:val="16"/>
              </w:rPr>
              <w:t>On Object Penalty [dB] (See R2D[2H] in link budget table)</w:t>
            </w:r>
            <w:r w:rsidRPr="00296C5F"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(9)</w:t>
            </w:r>
            <w:r w:rsidR="00296C5F" w:rsidRPr="00296C5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96C5F" w:rsidRPr="00296C5F">
              <w:rPr>
                <w:rFonts w:ascii="Arial" w:hAnsi="Arial" w:cs="Arial"/>
                <w:sz w:val="16"/>
                <w:szCs w:val="16"/>
              </w:rPr>
              <w:tab/>
            </w:r>
            <w:r w:rsidRPr="00296C5F"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loss [dB] (See [1H] in link budget table)</w:t>
            </w:r>
            <w:r w:rsidRPr="00296C5F"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(10) </w:t>
            </w:r>
            <w:r w:rsidR="00296C5F" w:rsidRPr="00296C5F">
              <w:rPr>
                <w:rFonts w:ascii="Arial" w:hAnsi="Arial" w:cs="Arial"/>
                <w:sz w:val="16"/>
                <w:szCs w:val="16"/>
              </w:rPr>
              <w:tab/>
            </w:r>
            <w:r w:rsidRPr="00296C5F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message size for D2R [bit] </w:t>
            </w:r>
            <w:r w:rsidRPr="00296C5F"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(11) </w:t>
            </w:r>
            <w:r w:rsidR="00296C5F" w:rsidRPr="00296C5F">
              <w:rPr>
                <w:rFonts w:ascii="Arial" w:hAnsi="Arial" w:cs="Arial"/>
                <w:sz w:val="16"/>
                <w:szCs w:val="16"/>
              </w:rPr>
              <w:tab/>
            </w:r>
            <w:r w:rsidRPr="00296C5F"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cancellation [dB] (See D2R[2K] in link budget table)</w:t>
            </w:r>
            <w:r w:rsidRPr="00296C5F"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(12) </w:t>
            </w:r>
            <w:r w:rsidR="00296C5F" w:rsidRPr="00296C5F">
              <w:rPr>
                <w:rFonts w:ascii="Arial" w:hAnsi="Arial" w:cs="Arial"/>
                <w:sz w:val="16"/>
                <w:szCs w:val="16"/>
              </w:rPr>
              <w:tab/>
            </w:r>
            <w:r w:rsidRPr="00296C5F">
              <w:rPr>
                <w:rFonts w:ascii="Arial" w:eastAsia="DengXian" w:hAnsi="Arial" w:cs="Arial"/>
                <w:color w:val="000000"/>
                <w:sz w:val="16"/>
                <w:szCs w:val="16"/>
              </w:rPr>
              <w:t>CW2D distance [m] (See D2R[1E3] in link budget table)</w:t>
            </w:r>
            <w:r w:rsidRPr="00296C5F"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(13) </w:t>
            </w:r>
            <w:r w:rsidR="00296C5F" w:rsidRPr="00296C5F">
              <w:rPr>
                <w:rFonts w:ascii="Arial" w:hAnsi="Arial" w:cs="Arial"/>
                <w:sz w:val="16"/>
                <w:szCs w:val="16"/>
              </w:rPr>
              <w:tab/>
            </w:r>
            <w:r w:rsidRPr="00296C5F">
              <w:rPr>
                <w:rFonts w:ascii="Arial" w:eastAsia="DengXian" w:hAnsi="Arial" w:cs="Arial"/>
                <w:color w:val="000000"/>
                <w:sz w:val="16"/>
                <w:szCs w:val="16"/>
              </w:rPr>
              <w:t>D2R coherent or non-coherent receiver</w:t>
            </w:r>
            <w:r w:rsidRPr="00296C5F"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(14) </w:t>
            </w:r>
            <w:r w:rsidR="00296C5F" w:rsidRPr="00296C5F">
              <w:rPr>
                <w:rFonts w:ascii="Arial" w:hAnsi="Arial" w:cs="Arial"/>
                <w:sz w:val="16"/>
                <w:szCs w:val="16"/>
              </w:rPr>
              <w:tab/>
            </w:r>
            <w:r w:rsidRPr="00296C5F">
              <w:rPr>
                <w:rFonts w:ascii="Arial" w:eastAsia="DengXian" w:hAnsi="Arial" w:cs="Arial"/>
                <w:color w:val="000000"/>
                <w:sz w:val="16"/>
                <w:szCs w:val="16"/>
              </w:rPr>
              <w:t>Carrier frequency (MHz)</w:t>
            </w:r>
            <w:r w:rsidRPr="00296C5F"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(15) </w:t>
            </w:r>
            <w:r w:rsidR="00296C5F" w:rsidRPr="00296C5F">
              <w:rPr>
                <w:rFonts w:ascii="Arial" w:hAnsi="Arial" w:cs="Arial"/>
                <w:sz w:val="16"/>
                <w:szCs w:val="16"/>
              </w:rPr>
              <w:tab/>
            </w:r>
            <w:r w:rsidRPr="00296C5F">
              <w:rPr>
                <w:rFonts w:ascii="Arial" w:eastAsia="DengXian" w:hAnsi="Arial" w:cs="Arial"/>
                <w:color w:val="000000"/>
                <w:sz w:val="16"/>
                <w:szCs w:val="16"/>
              </w:rPr>
              <w:t>Row indices in the table.</w:t>
            </w:r>
          </w:p>
        </w:tc>
        <w:tc>
          <w:tcPr>
            <w:tcW w:w="297" w:type="pct"/>
            <w:shd w:val="clear" w:color="auto" w:fill="auto"/>
          </w:tcPr>
          <w:p w14:paraId="72B7A9E7" w14:textId="77777777" w:rsidR="00AF370A" w:rsidRPr="00296C5F" w:rsidRDefault="00E00C06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 w:rsidRPr="00296C5F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AF370A" w14:paraId="2A397A15" w14:textId="77777777">
        <w:trPr>
          <w:trHeight w:val="210"/>
        </w:trPr>
        <w:tc>
          <w:tcPr>
            <w:tcW w:w="286" w:type="pct"/>
            <w:shd w:val="clear" w:color="D9E1F2" w:fill="D9E1F2"/>
            <w:noWrap/>
            <w:vAlign w:val="center"/>
          </w:tcPr>
          <w:p w14:paraId="4E6B86C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DxTx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-Y</w:t>
            </w:r>
          </w:p>
        </w:tc>
        <w:tc>
          <w:tcPr>
            <w:tcW w:w="344" w:type="pct"/>
            <w:shd w:val="clear" w:color="D9E1F2" w:fill="D9E1F2"/>
            <w:noWrap/>
            <w:vAlign w:val="center"/>
          </w:tcPr>
          <w:p w14:paraId="0E1DECF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01" w:type="pct"/>
            <w:shd w:val="clear" w:color="D9E1F2" w:fill="D9E1F2"/>
            <w:noWrap/>
            <w:vAlign w:val="center"/>
          </w:tcPr>
          <w:p w14:paraId="2D18787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7" w:type="pct"/>
            <w:shd w:val="clear" w:color="D9E1F2" w:fill="D9E1F2"/>
            <w:noWrap/>
            <w:vAlign w:val="center"/>
          </w:tcPr>
          <w:p w14:paraId="1ED1C0E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50" w:type="pct"/>
            <w:shd w:val="clear" w:color="D9E1F2" w:fill="D9E1F2"/>
            <w:noWrap/>
            <w:vAlign w:val="center"/>
          </w:tcPr>
          <w:p w14:paraId="6FE116D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5" w:type="pct"/>
            <w:shd w:val="clear" w:color="D9E1F2" w:fill="D9E1F2"/>
            <w:noWrap/>
            <w:vAlign w:val="center"/>
          </w:tcPr>
          <w:p w14:paraId="2935D1D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10BF93F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209B944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7" w:type="pct"/>
            <w:shd w:val="clear" w:color="D9E1F2" w:fill="D9E1F2"/>
            <w:noWrap/>
            <w:vAlign w:val="center"/>
          </w:tcPr>
          <w:p w14:paraId="0B93B70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(6)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TxPwr</w:t>
            </w:r>
            <w:proofErr w:type="spellEnd"/>
          </w:p>
        </w:tc>
        <w:tc>
          <w:tcPr>
            <w:tcW w:w="289" w:type="pct"/>
            <w:shd w:val="clear" w:color="D9E1F2" w:fill="D9E1F2"/>
            <w:noWrap/>
            <w:vAlign w:val="center"/>
          </w:tcPr>
          <w:p w14:paraId="3CE0E4C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8" w:type="pct"/>
            <w:shd w:val="clear" w:color="D9E1F2" w:fill="D9E1F2"/>
            <w:noWrap/>
            <w:vAlign w:val="center"/>
          </w:tcPr>
          <w:p w14:paraId="1AB5755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49" w:type="pct"/>
            <w:shd w:val="clear" w:color="D9E1F2" w:fill="D9E1F2"/>
            <w:noWrap/>
            <w:vAlign w:val="center"/>
          </w:tcPr>
          <w:p w14:paraId="3E637CA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69" w:type="pct"/>
            <w:shd w:val="clear" w:color="D9E1F2" w:fill="D9E1F2"/>
            <w:noWrap/>
            <w:vAlign w:val="center"/>
          </w:tcPr>
          <w:p w14:paraId="09B1B15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8" w:type="pct"/>
            <w:shd w:val="clear" w:color="D9E1F2" w:fill="D9E1F2"/>
            <w:noWrap/>
            <w:vAlign w:val="center"/>
          </w:tcPr>
          <w:p w14:paraId="00EC2F1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10" w:type="pct"/>
            <w:shd w:val="clear" w:color="D9E1F2" w:fill="D9E1F2"/>
            <w:noWrap/>
            <w:vAlign w:val="center"/>
          </w:tcPr>
          <w:p w14:paraId="7FD6735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90" w:type="pct"/>
            <w:shd w:val="clear" w:color="D9E1F2" w:fill="D9E1F2"/>
            <w:noWrap/>
            <w:vAlign w:val="center"/>
          </w:tcPr>
          <w:p w14:paraId="6112E9F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2DA620D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5947955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:rsidR="00AF370A" w14:paraId="053F48C2" w14:textId="77777777">
        <w:trPr>
          <w:trHeight w:val="210"/>
        </w:trPr>
        <w:tc>
          <w:tcPr>
            <w:tcW w:w="286" w:type="pct"/>
            <w:vMerge w:val="restart"/>
            <w:shd w:val="clear" w:color="auto" w:fill="auto"/>
            <w:vAlign w:val="center"/>
          </w:tcPr>
          <w:p w14:paraId="7A0D500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D1T1-A1</w:t>
            </w: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6BC49CB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70BD403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19.77 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7567F0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61.1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3C54677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0D1323D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3252CB7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2D55793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3170D2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6660DF3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2D6054D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3A297D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6FA8CD2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39D24EA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541FD9E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81.2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64F70AB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7464121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3E16A18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468</w:t>
            </w:r>
          </w:p>
        </w:tc>
      </w:tr>
      <w:tr w:rsidR="00AF370A" w14:paraId="74CAE002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7D6DAF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389C3C0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5CB7DF1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4F73E1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6C14E68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78DD509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D689E1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184F8D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54A79C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52F0AA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8B7B0E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A0B90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8B80ED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781DF0D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FAE7FA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87.14</w:t>
            </w:r>
          </w:p>
        </w:tc>
        <w:tc>
          <w:tcPr>
            <w:tcW w:w="290" w:type="pct"/>
            <w:vMerge/>
            <w:vAlign w:val="center"/>
          </w:tcPr>
          <w:p w14:paraId="54638E5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A57AE2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C15AF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464</w:t>
            </w:r>
          </w:p>
        </w:tc>
      </w:tr>
      <w:tr w:rsidR="00AF370A" w14:paraId="179AACBA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600B4B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0421EAC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2437EE3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0BB8B3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05D90D9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72EADAF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6DF9E7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BCECF3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7F11DB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80EDFE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DB0B7F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F8EAC7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F7C19F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76FC06F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DA5335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78.26</w:t>
            </w:r>
          </w:p>
        </w:tc>
        <w:tc>
          <w:tcPr>
            <w:tcW w:w="290" w:type="pct"/>
            <w:vMerge/>
            <w:vAlign w:val="center"/>
          </w:tcPr>
          <w:p w14:paraId="05AE536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BC2CAB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E6E98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472</w:t>
            </w:r>
          </w:p>
        </w:tc>
      </w:tr>
      <w:tr w:rsidR="00AF370A" w14:paraId="7051E68A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3E121A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0ED3F0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73CFCE2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625992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6B700F0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44FC83E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265D66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840620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8FECC9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1FC83D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F5AC3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7F8709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103CED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7A229EE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D365EA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290" w:type="pct"/>
            <w:vMerge/>
            <w:vAlign w:val="center"/>
          </w:tcPr>
          <w:p w14:paraId="49DB088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2E43D7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918326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469</w:t>
            </w:r>
          </w:p>
        </w:tc>
      </w:tr>
      <w:tr w:rsidR="00AF370A" w14:paraId="51470116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1062F8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3559F70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5766AF1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958069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61024E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3096479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046723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999289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3B7C71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C5D45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13B380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7E27C8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6D0222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79BB2D9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CD0407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51.51</w:t>
            </w:r>
          </w:p>
        </w:tc>
        <w:tc>
          <w:tcPr>
            <w:tcW w:w="290" w:type="pct"/>
            <w:vMerge/>
            <w:vAlign w:val="center"/>
          </w:tcPr>
          <w:p w14:paraId="7C45C39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B6E223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B23A39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465</w:t>
            </w:r>
          </w:p>
        </w:tc>
      </w:tr>
      <w:tr w:rsidR="00AF370A" w14:paraId="0DDA6495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C019C4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54D64B1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3C0B29F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354B6B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33F1DB0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06D5C6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E7E138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5C14DB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3CFF7A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C5C405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A1C594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C9A3B0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3D68E6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2920B9C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783533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46.26</w:t>
            </w:r>
          </w:p>
        </w:tc>
        <w:tc>
          <w:tcPr>
            <w:tcW w:w="290" w:type="pct"/>
            <w:vMerge/>
            <w:vAlign w:val="center"/>
          </w:tcPr>
          <w:p w14:paraId="341C5BF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F00FDA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0FD13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473</w:t>
            </w:r>
          </w:p>
        </w:tc>
      </w:tr>
      <w:tr w:rsidR="00AF370A" w14:paraId="35370F8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E5158B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61C4000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3741C6D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36.59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175E5B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50" w:type="pct"/>
            <w:vMerge/>
            <w:vAlign w:val="center"/>
          </w:tcPr>
          <w:p w14:paraId="52FAA5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74B9662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0790A4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52FE2E4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57" w:type="pct"/>
            <w:vMerge/>
            <w:vAlign w:val="center"/>
          </w:tcPr>
          <w:p w14:paraId="7C41E68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0735C49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/>
            <w:vAlign w:val="center"/>
          </w:tcPr>
          <w:p w14:paraId="34C40FA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60994CF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742B5F2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3EEE1B7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FA02BA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135.85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4EB7587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/>
            <w:vAlign w:val="center"/>
          </w:tcPr>
          <w:p w14:paraId="6AC9D34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BBB22E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AF370A" w14:paraId="50A4DC0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C5A669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531E4E1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4CA70B7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F6FD42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4029F88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252FA37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F9ED8F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BF608D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8BE182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FB0F69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2F1E78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754D42D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9" w:type="pct"/>
            <w:vMerge/>
            <w:vAlign w:val="center"/>
          </w:tcPr>
          <w:p w14:paraId="3009656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7383141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6A614F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290" w:type="pct"/>
            <w:vMerge/>
            <w:vAlign w:val="center"/>
          </w:tcPr>
          <w:p w14:paraId="2C7E14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BEDFFB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7892C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</w:t>
            </w:r>
          </w:p>
        </w:tc>
      </w:tr>
      <w:tr w:rsidR="00AF370A" w14:paraId="2E576227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F98CCE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03F8CE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7B1B7F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68F383D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6116690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33C951F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4D5B6C8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75FE03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429A8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D2D312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9C3B3E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03D9A61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9" w:type="pct"/>
            <w:vMerge/>
            <w:vAlign w:val="center"/>
          </w:tcPr>
          <w:p w14:paraId="4FC5C6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715375C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9DABFD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80.13</w:t>
            </w:r>
          </w:p>
        </w:tc>
        <w:tc>
          <w:tcPr>
            <w:tcW w:w="290" w:type="pct"/>
            <w:vMerge/>
            <w:vAlign w:val="center"/>
          </w:tcPr>
          <w:p w14:paraId="47FE85E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A62DC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AC842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</w:t>
            </w:r>
          </w:p>
        </w:tc>
      </w:tr>
      <w:tr w:rsidR="00AF370A" w14:paraId="1FE46601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95D47A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3A9301E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34BCB6C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6BD1BE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5FE35EE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30BDA24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6078B7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A7EDA0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F7F319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D9D0DD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D28071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73A489A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9" w:type="pct"/>
            <w:vMerge/>
            <w:vAlign w:val="center"/>
          </w:tcPr>
          <w:p w14:paraId="0A4150B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06C150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1351D9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58.29</w:t>
            </w:r>
          </w:p>
        </w:tc>
        <w:tc>
          <w:tcPr>
            <w:tcW w:w="290" w:type="pct"/>
            <w:vMerge/>
            <w:vAlign w:val="center"/>
          </w:tcPr>
          <w:p w14:paraId="2DBCCB8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ED7B65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7AA3A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</w:t>
            </w:r>
          </w:p>
        </w:tc>
      </w:tr>
      <w:tr w:rsidR="00AF370A" w14:paraId="68891147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829FA6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1D78D4B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3F84E49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26.58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8416D1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63.92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3102B9B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/>
            <w:vAlign w:val="center"/>
          </w:tcPr>
          <w:p w14:paraId="509C4BD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716828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559B0FF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vMerge/>
            <w:vAlign w:val="center"/>
          </w:tcPr>
          <w:p w14:paraId="38C0988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FA7468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F4AB08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F63A1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3C28762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7748AA5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39BC1AC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26.58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005C4DA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/>
            <w:vAlign w:val="center"/>
          </w:tcPr>
          <w:p w14:paraId="701B3E0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278E4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</w:tr>
      <w:tr w:rsidR="00AF370A" w14:paraId="3FAE46A3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D68BD7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66385A1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1AE3F2B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26.65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35E2A38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63.95</w:t>
            </w:r>
          </w:p>
        </w:tc>
        <w:tc>
          <w:tcPr>
            <w:tcW w:w="250" w:type="pct"/>
            <w:vMerge/>
            <w:vAlign w:val="center"/>
          </w:tcPr>
          <w:p w14:paraId="52A85E7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203CCEB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57D2903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3F2F94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B52D3B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390FE0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C6E379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B58A9D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4379CB6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327DA80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9A309E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26.65</w:t>
            </w:r>
          </w:p>
        </w:tc>
        <w:tc>
          <w:tcPr>
            <w:tcW w:w="290" w:type="pct"/>
            <w:vMerge/>
            <w:vAlign w:val="center"/>
          </w:tcPr>
          <w:p w14:paraId="1EC0A19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F03E53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37C394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</w:t>
            </w:r>
          </w:p>
        </w:tc>
      </w:tr>
      <w:tr w:rsidR="00AF370A" w14:paraId="5C0E91F8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BD8BFF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654A58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70406EE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27.29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72EB727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64.17</w:t>
            </w:r>
          </w:p>
        </w:tc>
        <w:tc>
          <w:tcPr>
            <w:tcW w:w="250" w:type="pct"/>
            <w:vMerge/>
            <w:vAlign w:val="center"/>
          </w:tcPr>
          <w:p w14:paraId="4D93952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31CDC32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3DC360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B6602A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637F7FA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D5107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88A5DB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F3922B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1DF4E6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5749DB8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77837D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27.29</w:t>
            </w:r>
          </w:p>
        </w:tc>
        <w:tc>
          <w:tcPr>
            <w:tcW w:w="290" w:type="pct"/>
            <w:vMerge/>
            <w:vAlign w:val="center"/>
          </w:tcPr>
          <w:p w14:paraId="6A0407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79B016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090BF7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</w:tr>
      <w:tr w:rsidR="00AF370A" w14:paraId="6FD013CC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602D17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252A1A5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B42701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27.36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1ED2604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64.2</w:t>
            </w:r>
          </w:p>
        </w:tc>
        <w:tc>
          <w:tcPr>
            <w:tcW w:w="250" w:type="pct"/>
            <w:vMerge/>
            <w:vAlign w:val="center"/>
          </w:tcPr>
          <w:p w14:paraId="07C408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0698B3A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2B31429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BD59AA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6C9A46F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5A247B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DA59E8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5BF8E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20D0DFB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0822F55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02A516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27.36</w:t>
            </w:r>
          </w:p>
        </w:tc>
        <w:tc>
          <w:tcPr>
            <w:tcW w:w="290" w:type="pct"/>
            <w:vMerge/>
            <w:vAlign w:val="center"/>
          </w:tcPr>
          <w:p w14:paraId="3282F8D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59086E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9413F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</w:t>
            </w:r>
          </w:p>
        </w:tc>
      </w:tr>
      <w:tr w:rsidR="00AF370A" w14:paraId="7637FA6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C94642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03D4284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7D1A176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6.89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D002AD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250" w:type="pct"/>
            <w:vMerge/>
            <w:vAlign w:val="center"/>
          </w:tcPr>
          <w:p w14:paraId="3A799B3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64507C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147C22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8F0CEE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093E414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/>
            <w:vAlign w:val="center"/>
          </w:tcPr>
          <w:p w14:paraId="3459DE3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6AE8C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15747C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2C6A48A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04713B6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0701B6D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34.18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67D1163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/>
            <w:vAlign w:val="center"/>
          </w:tcPr>
          <w:p w14:paraId="5B4D7B2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7AF5E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86</w:t>
            </w:r>
          </w:p>
        </w:tc>
      </w:tr>
      <w:tr w:rsidR="00AF370A" w14:paraId="559DB6A6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C8F163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7853338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2AECF18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EFA8B1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4CB7541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3021C28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A31B7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054A60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4A7257A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F9A48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CD6E8B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BAA482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EA02A9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518E8B7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4893F4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29.81</w:t>
            </w:r>
          </w:p>
        </w:tc>
        <w:tc>
          <w:tcPr>
            <w:tcW w:w="290" w:type="pct"/>
            <w:vMerge/>
            <w:vAlign w:val="center"/>
          </w:tcPr>
          <w:p w14:paraId="004E5C7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93E25D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03F409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</w:t>
            </w:r>
          </w:p>
        </w:tc>
      </w:tr>
      <w:tr w:rsidR="00AF370A" w14:paraId="58FA8DE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E74D75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0375368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42BA062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589EA1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46E666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10045B4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22EF22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E0CE54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3FC50BE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5670D8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D7E3DF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F1B413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3A1755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441FFB8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A00365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25.23</w:t>
            </w:r>
          </w:p>
        </w:tc>
        <w:tc>
          <w:tcPr>
            <w:tcW w:w="290" w:type="pct"/>
            <w:vMerge/>
            <w:vAlign w:val="center"/>
          </w:tcPr>
          <w:p w14:paraId="153277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C30DA9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3F35A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106</w:t>
            </w:r>
          </w:p>
        </w:tc>
      </w:tr>
      <w:tr w:rsidR="00AF370A" w14:paraId="3F7DD9C3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F23AEC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36F45DB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57BCC88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0664EC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6FE89FF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4A4E0D7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2F66853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B1053D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/>
            <w:vAlign w:val="center"/>
          </w:tcPr>
          <w:p w14:paraId="0C6C101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8B1ADF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36C1A1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53124F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963FE4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3C1FE9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F5653E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32.37</w:t>
            </w:r>
          </w:p>
        </w:tc>
        <w:tc>
          <w:tcPr>
            <w:tcW w:w="290" w:type="pct"/>
            <w:vMerge/>
            <w:vAlign w:val="center"/>
          </w:tcPr>
          <w:p w14:paraId="1DDE45E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32D499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6E3F4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88</w:t>
            </w:r>
          </w:p>
        </w:tc>
      </w:tr>
      <w:tr w:rsidR="00AF370A" w14:paraId="78B40FA1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A17E14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612B7A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5C15C1C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9B810C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3567F36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FF1020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BE83B1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730763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4933FC0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6A58E03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E9EEDA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211198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50D50D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2AE3518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DBB607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28.21</w:t>
            </w:r>
          </w:p>
        </w:tc>
        <w:tc>
          <w:tcPr>
            <w:tcW w:w="290" w:type="pct"/>
            <w:vMerge/>
            <w:vAlign w:val="center"/>
          </w:tcPr>
          <w:p w14:paraId="4870867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FE2E61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EA19A9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</w:t>
            </w:r>
          </w:p>
        </w:tc>
      </w:tr>
      <w:tr w:rsidR="00AF370A" w14:paraId="62DCF558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EC89A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60ED926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15174F3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A47C9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6F12B3F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3B9005C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F3B139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86B4F5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07CF7B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DAF546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A4672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B9F919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3A216B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3C4E4CC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2E4A0D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23.85</w:t>
            </w:r>
          </w:p>
        </w:tc>
        <w:tc>
          <w:tcPr>
            <w:tcW w:w="290" w:type="pct"/>
            <w:vMerge/>
            <w:vAlign w:val="center"/>
          </w:tcPr>
          <w:p w14:paraId="37FB78E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55A081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9F6245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108</w:t>
            </w:r>
          </w:p>
        </w:tc>
      </w:tr>
      <w:tr w:rsidR="00AF370A" w14:paraId="544432FB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1BD25B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605C6A7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546C5B2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12.88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BF1A26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50" w:type="pct"/>
            <w:vMerge/>
            <w:vAlign w:val="center"/>
          </w:tcPr>
          <w:p w14:paraId="5FF1702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4C68CE0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6BB5BDE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64370C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/>
            <w:vAlign w:val="center"/>
          </w:tcPr>
          <w:p w14:paraId="544A7A1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83B224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F9F71D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2DEE95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CABB80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62C0C30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807E58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52.58</w:t>
            </w:r>
          </w:p>
        </w:tc>
        <w:tc>
          <w:tcPr>
            <w:tcW w:w="290" w:type="pct"/>
            <w:vMerge/>
            <w:vAlign w:val="center"/>
          </w:tcPr>
          <w:p w14:paraId="01FC2B2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21148B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1F9FD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85</w:t>
            </w:r>
          </w:p>
        </w:tc>
      </w:tr>
      <w:tr w:rsidR="00AF370A" w14:paraId="362DC963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764974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490C85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0070A2C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C22565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4C57D0A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5FEB815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8CD99B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28E89F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214EF6E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6D6314F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D2958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621B81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69F234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3218BF4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A6F870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290" w:type="pct"/>
            <w:vMerge/>
            <w:vAlign w:val="center"/>
          </w:tcPr>
          <w:p w14:paraId="239CB94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E7D354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72E0F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</w:t>
            </w:r>
          </w:p>
        </w:tc>
      </w:tr>
      <w:tr w:rsidR="00AF370A" w14:paraId="2432784E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593AA6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5CFC867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5EC019D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AAB277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6314DC9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325F4BB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CE8BAE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756AFF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33AA841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F99E72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E46A97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7E078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9695BB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19EF632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FBB9E7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39.14</w:t>
            </w:r>
          </w:p>
        </w:tc>
        <w:tc>
          <w:tcPr>
            <w:tcW w:w="290" w:type="pct"/>
            <w:vMerge/>
            <w:vAlign w:val="center"/>
          </w:tcPr>
          <w:p w14:paraId="2BBA35A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1A866D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47EEC0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105</w:t>
            </w:r>
          </w:p>
        </w:tc>
      </w:tr>
      <w:tr w:rsidR="00AF370A" w14:paraId="5EFC297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F3E0A0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4A1453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08DA6A6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E312D3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7F9F6B9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21F07CC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21F03CE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85D5CD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/>
            <w:vAlign w:val="center"/>
          </w:tcPr>
          <w:p w14:paraId="50C02FD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7F78B9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EB2125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07582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726953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1E3703B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F959DC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49.85</w:t>
            </w:r>
          </w:p>
        </w:tc>
        <w:tc>
          <w:tcPr>
            <w:tcW w:w="290" w:type="pct"/>
            <w:vMerge/>
            <w:vAlign w:val="center"/>
          </w:tcPr>
          <w:p w14:paraId="69D3AF0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8EE1BB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AA57E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87</w:t>
            </w:r>
          </w:p>
        </w:tc>
      </w:tr>
      <w:tr w:rsidR="00AF370A" w14:paraId="7288C1C1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AD08D0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7DC03A7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528F9BA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6A5441B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3D6B069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4DE7BB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E1B5F4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B22805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45A2F5E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7C1814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58873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EC8B93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577133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04298F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973363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43.6</w:t>
            </w:r>
          </w:p>
        </w:tc>
        <w:tc>
          <w:tcPr>
            <w:tcW w:w="290" w:type="pct"/>
            <w:vMerge/>
            <w:vAlign w:val="center"/>
          </w:tcPr>
          <w:p w14:paraId="63F464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1C53D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CB5BA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</w:t>
            </w:r>
          </w:p>
        </w:tc>
      </w:tr>
      <w:tr w:rsidR="00AF370A" w14:paraId="29400A8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37DF51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12301D1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5AD8DBD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C77855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2042AB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38B657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64C5A5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A334EF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1D6947E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6AF736D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8FEAC9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D31085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D19840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06EB415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A3641A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37.08</w:t>
            </w:r>
          </w:p>
        </w:tc>
        <w:tc>
          <w:tcPr>
            <w:tcW w:w="290" w:type="pct"/>
            <w:vMerge/>
            <w:vAlign w:val="center"/>
          </w:tcPr>
          <w:p w14:paraId="5E81937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C02F00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BE43E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107</w:t>
            </w:r>
          </w:p>
        </w:tc>
      </w:tr>
      <w:tr w:rsidR="00AF370A" w14:paraId="175E86D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8E192F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20CF31F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7BBD73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23.52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0C3B818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50" w:type="pct"/>
            <w:vMerge/>
            <w:vAlign w:val="center"/>
          </w:tcPr>
          <w:p w14:paraId="61E565F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3884D47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5AD709F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6A5CF1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206DCC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/>
            <w:vAlign w:val="center"/>
          </w:tcPr>
          <w:p w14:paraId="7C50B14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EAEF69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93614F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ACFC82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603DB03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99E357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55.46</w:t>
            </w:r>
          </w:p>
        </w:tc>
        <w:tc>
          <w:tcPr>
            <w:tcW w:w="290" w:type="pct"/>
            <w:vMerge/>
            <w:vAlign w:val="center"/>
          </w:tcPr>
          <w:p w14:paraId="0575663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3DEA22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F003E3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</w:t>
            </w:r>
          </w:p>
        </w:tc>
      </w:tr>
      <w:tr w:rsidR="00AF370A" w14:paraId="00C2C597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068947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671389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739AFDC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C078A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685443B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3B792B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4841CE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B56442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4782664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099F21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CE9C0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E8B3F2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F03762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12D91AC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DE4FEE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48.53</w:t>
            </w:r>
          </w:p>
        </w:tc>
        <w:tc>
          <w:tcPr>
            <w:tcW w:w="290" w:type="pct"/>
            <w:vMerge/>
            <w:vAlign w:val="center"/>
          </w:tcPr>
          <w:p w14:paraId="451325F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AA3D32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9E8BDB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</w:t>
            </w:r>
          </w:p>
        </w:tc>
      </w:tr>
      <w:tr w:rsidR="00AF370A" w14:paraId="2F31BADB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B22D67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128B992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107F82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6C6E25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16E5724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7B5EE03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1CD966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710764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5D96D28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E18114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C5C01D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0BFC40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7D178C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0A1216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2FAA66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41.31</w:t>
            </w:r>
          </w:p>
        </w:tc>
        <w:tc>
          <w:tcPr>
            <w:tcW w:w="290" w:type="pct"/>
            <w:vMerge/>
            <w:vAlign w:val="center"/>
          </w:tcPr>
          <w:p w14:paraId="14CFAD8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E4170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82277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</w:tr>
      <w:tr w:rsidR="00AF370A" w14:paraId="148AF503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1DA323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4AC5F6F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27A16E4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70F706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26571EF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774CC38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56F5CFE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F36DF2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/>
            <w:vAlign w:val="center"/>
          </w:tcPr>
          <w:p w14:paraId="671C11D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AE55F2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C80A3F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E1F7FD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9793D8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1B39D0F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41154D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32.37</w:t>
            </w:r>
          </w:p>
        </w:tc>
        <w:tc>
          <w:tcPr>
            <w:tcW w:w="290" w:type="pct"/>
            <w:vMerge/>
            <w:vAlign w:val="center"/>
          </w:tcPr>
          <w:p w14:paraId="77EF904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C7F7A3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7F87D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78</w:t>
            </w:r>
          </w:p>
        </w:tc>
      </w:tr>
      <w:tr w:rsidR="00AF370A" w14:paraId="7CE8014F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1E6268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656084A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42CE1C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82464D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273DB2F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507C1B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59F595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D33C3A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65E60EC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5D2913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A1A7E9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5765D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8E886B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1B84CA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05407E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28.21</w:t>
            </w:r>
          </w:p>
        </w:tc>
        <w:tc>
          <w:tcPr>
            <w:tcW w:w="290" w:type="pct"/>
            <w:vMerge/>
            <w:vAlign w:val="center"/>
          </w:tcPr>
          <w:p w14:paraId="42BF487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F4C9FA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95A50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</w:t>
            </w:r>
          </w:p>
        </w:tc>
      </w:tr>
      <w:tr w:rsidR="00AF370A" w14:paraId="3D43CCFF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B872DE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3BF9010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5AA8A0F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232F0A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47470BD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B9EE4E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9C0D7B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620B19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4F48EDF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BDD812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BB0BB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610C4D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C5C2EB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07790EA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A34E7C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23.85</w:t>
            </w:r>
          </w:p>
        </w:tc>
        <w:tc>
          <w:tcPr>
            <w:tcW w:w="290" w:type="pct"/>
            <w:vMerge/>
            <w:vAlign w:val="center"/>
          </w:tcPr>
          <w:p w14:paraId="6AAC8A7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848FA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CD690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98</w:t>
            </w:r>
          </w:p>
        </w:tc>
      </w:tr>
      <w:tr w:rsidR="00AF370A" w14:paraId="4CD7E4AB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D1C321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6DBAAC4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2D70908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36.59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265C92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50" w:type="pct"/>
            <w:vMerge/>
            <w:vAlign w:val="center"/>
          </w:tcPr>
          <w:p w14:paraId="25E216B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6D8F0E0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2419F35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2983D1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/>
            <w:vAlign w:val="center"/>
          </w:tcPr>
          <w:p w14:paraId="756BC2C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21CA4C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FE99D8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04D82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89A6AD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3701344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43EC1B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84.79</w:t>
            </w:r>
          </w:p>
        </w:tc>
        <w:tc>
          <w:tcPr>
            <w:tcW w:w="290" w:type="pct"/>
            <w:vMerge/>
            <w:vAlign w:val="center"/>
          </w:tcPr>
          <w:p w14:paraId="369B298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9941C6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212231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</w:tr>
      <w:tr w:rsidR="00AF370A" w14:paraId="0C77B384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16C556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04143B3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1731543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A77F57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4711381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7AA0A97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092D49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BF15BF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15623A2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45C945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EB46E7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AFFAA9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D3F71D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5600086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A4FE89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74.28</w:t>
            </w:r>
          </w:p>
        </w:tc>
        <w:tc>
          <w:tcPr>
            <w:tcW w:w="290" w:type="pct"/>
            <w:vMerge/>
            <w:vAlign w:val="center"/>
          </w:tcPr>
          <w:p w14:paraId="469B663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2AC1E2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00D620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</w:t>
            </w:r>
          </w:p>
        </w:tc>
      </w:tr>
      <w:tr w:rsidR="00AF370A" w14:paraId="64184BD3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72E8F2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003731A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60787CA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952FA3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4F561F9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3607D2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5142A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1A5CE4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60E7BC1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5274B3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F7E6CA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01B286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CEA845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2BE3ADA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8890A4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63.35</w:t>
            </w:r>
          </w:p>
        </w:tc>
        <w:tc>
          <w:tcPr>
            <w:tcW w:w="290" w:type="pct"/>
            <w:vMerge/>
            <w:vAlign w:val="center"/>
          </w:tcPr>
          <w:p w14:paraId="1C5B106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C90AFA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B0A0D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95</w:t>
            </w:r>
          </w:p>
        </w:tc>
      </w:tr>
      <w:tr w:rsidR="00AF370A" w14:paraId="70E30265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321BC1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1038868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638EE02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B395D6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62C2201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4C554DF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7F9C1CF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310510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/>
            <w:vAlign w:val="center"/>
          </w:tcPr>
          <w:p w14:paraId="44023C6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4D4561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0F6C6C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634C31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12E354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64BEF94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D6D695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49.85</w:t>
            </w:r>
          </w:p>
        </w:tc>
        <w:tc>
          <w:tcPr>
            <w:tcW w:w="290" w:type="pct"/>
            <w:vMerge/>
            <w:vAlign w:val="center"/>
          </w:tcPr>
          <w:p w14:paraId="396E8B0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0D7E79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DBEB6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77</w:t>
            </w:r>
          </w:p>
        </w:tc>
      </w:tr>
      <w:tr w:rsidR="00AF370A" w14:paraId="48E322F3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FDFC21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5624FD3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6413D8B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686CB55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2D76EAC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4618E7D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484363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F20E4E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4BF939B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3291C1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B27980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90090D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5C2A1A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06C0CAC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D2F195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43.6</w:t>
            </w:r>
          </w:p>
        </w:tc>
        <w:tc>
          <w:tcPr>
            <w:tcW w:w="290" w:type="pct"/>
            <w:vMerge/>
            <w:vAlign w:val="center"/>
          </w:tcPr>
          <w:p w14:paraId="02EC068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3C366C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4A8BD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</w:t>
            </w:r>
          </w:p>
        </w:tc>
      </w:tr>
      <w:tr w:rsidR="00AF370A" w14:paraId="4185E5B5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CC0A37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154ACD6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71B636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65C009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428F327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A8FCD1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9BB6DE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674178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1EB668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6D429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44351A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59FC24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CED763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5CDBD91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924366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37.08</w:t>
            </w:r>
          </w:p>
        </w:tc>
        <w:tc>
          <w:tcPr>
            <w:tcW w:w="290" w:type="pct"/>
            <w:vMerge/>
            <w:vAlign w:val="center"/>
          </w:tcPr>
          <w:p w14:paraId="7D47C83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5D9964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7667AE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97</w:t>
            </w:r>
          </w:p>
        </w:tc>
      </w:tr>
      <w:tr w:rsidR="00AF370A" w14:paraId="487C1BC9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8CA18E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0C2A796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5480980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454E0B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50" w:type="pct"/>
            <w:vMerge/>
            <w:vAlign w:val="center"/>
          </w:tcPr>
          <w:p w14:paraId="273DB1B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04D755C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54038CA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7372A0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0A53F5B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/>
            <w:vAlign w:val="center"/>
          </w:tcPr>
          <w:p w14:paraId="5206E0B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CE6FD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4A0CC7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7CFFF4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6180A30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1EFC114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27.34</w:t>
            </w:r>
          </w:p>
        </w:tc>
        <w:tc>
          <w:tcPr>
            <w:tcW w:w="290" w:type="pct"/>
            <w:vMerge/>
            <w:vAlign w:val="center"/>
          </w:tcPr>
          <w:p w14:paraId="472F855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51A5AE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1F228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283</w:t>
            </w:r>
          </w:p>
        </w:tc>
      </w:tr>
      <w:tr w:rsidR="00AF370A" w14:paraId="02AA94DE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C42D53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0AF9BD9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29EA852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502C6F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7698BCF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5C9711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A74E83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1FDB2C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5CBFDDC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7ACB7B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810FB2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E80549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C3B33D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7640EEB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413998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22.04</w:t>
            </w:r>
          </w:p>
        </w:tc>
        <w:tc>
          <w:tcPr>
            <w:tcW w:w="290" w:type="pct"/>
            <w:vMerge/>
            <w:vAlign w:val="center"/>
          </w:tcPr>
          <w:p w14:paraId="6EF4E9C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4B8E0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8439D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286</w:t>
            </w:r>
          </w:p>
        </w:tc>
      </w:tr>
      <w:tr w:rsidR="00AF370A" w14:paraId="5F0E3AC9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51DB3E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3F8AB78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47AF790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1C2EA3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1DA036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265E0D2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12C1C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4546AC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0590C63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E10BEE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378655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CD5A7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B7DE0C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572546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C08C18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17.39</w:t>
            </w:r>
          </w:p>
        </w:tc>
        <w:tc>
          <w:tcPr>
            <w:tcW w:w="290" w:type="pct"/>
            <w:vMerge/>
            <w:vAlign w:val="center"/>
          </w:tcPr>
          <w:p w14:paraId="06F5929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60675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0E2922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289</w:t>
            </w:r>
          </w:p>
        </w:tc>
      </w:tr>
      <w:tr w:rsidR="00AF370A" w14:paraId="7774F993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FF20F9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444C837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465B8EB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17F0EA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4262B08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/>
            <w:vAlign w:val="center"/>
          </w:tcPr>
          <w:p w14:paraId="5F1C09C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1B0217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D00839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/>
            <w:vAlign w:val="center"/>
          </w:tcPr>
          <w:p w14:paraId="47C5C60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94B943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3813A3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FA28FE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A77F89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0788D15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6D39C3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36.5</w:t>
            </w:r>
          </w:p>
        </w:tc>
        <w:tc>
          <w:tcPr>
            <w:tcW w:w="290" w:type="pct"/>
            <w:vMerge/>
            <w:vAlign w:val="center"/>
          </w:tcPr>
          <w:p w14:paraId="1F1CF13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45F129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59008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265</w:t>
            </w:r>
          </w:p>
        </w:tc>
      </w:tr>
      <w:tr w:rsidR="00AF370A" w14:paraId="1459718E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D977CC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1799D7C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03F8853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01BCCE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7591652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5E381D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3F8A66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51508C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22FE6CB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59DB20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DC4631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219E59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68A685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46D297B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8124E5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33.56</w:t>
            </w:r>
          </w:p>
        </w:tc>
        <w:tc>
          <w:tcPr>
            <w:tcW w:w="290" w:type="pct"/>
            <w:vMerge/>
            <w:vAlign w:val="center"/>
          </w:tcPr>
          <w:p w14:paraId="115384A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C14742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7B8B73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268</w:t>
            </w:r>
          </w:p>
        </w:tc>
      </w:tr>
      <w:tr w:rsidR="00AF370A" w14:paraId="39A4239C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6660D6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541C364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595C0FA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BD2224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077B0E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16F9BA2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5681CC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0624BC4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4A57122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95F7A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EE178D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AE57B3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70B3CB4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3C8A8A1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9E11EE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27.19</w:t>
            </w:r>
          </w:p>
        </w:tc>
        <w:tc>
          <w:tcPr>
            <w:tcW w:w="290" w:type="pct"/>
            <w:vMerge/>
            <w:vAlign w:val="center"/>
          </w:tcPr>
          <w:p w14:paraId="3C6A54E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647565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C730B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271</w:t>
            </w:r>
          </w:p>
        </w:tc>
      </w:tr>
      <w:tr w:rsidR="00AF370A" w14:paraId="36AD803E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8F6F6A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6562575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08BD6E3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17.44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638E92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59.9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30553C1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/>
            <w:vAlign w:val="center"/>
          </w:tcPr>
          <w:p w14:paraId="50EFC7D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9D1D8B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27305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1B41FD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/>
            <w:vAlign w:val="center"/>
          </w:tcPr>
          <w:p w14:paraId="6637267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CCAAFF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6CE6F2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288BEB5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1AD021D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DAF795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17.44</w:t>
            </w:r>
          </w:p>
        </w:tc>
        <w:tc>
          <w:tcPr>
            <w:tcW w:w="290" w:type="pct"/>
            <w:vMerge/>
            <w:vAlign w:val="center"/>
          </w:tcPr>
          <w:p w14:paraId="0FCEF3F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1714F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08764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253</w:t>
            </w:r>
          </w:p>
        </w:tc>
      </w:tr>
      <w:tr w:rsidR="00AF370A" w14:paraId="62BDAB47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91DA23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40E3F93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04DC441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22.09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112C038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62.15</w:t>
            </w:r>
          </w:p>
        </w:tc>
        <w:tc>
          <w:tcPr>
            <w:tcW w:w="250" w:type="pct"/>
            <w:vMerge/>
            <w:vAlign w:val="center"/>
          </w:tcPr>
          <w:p w14:paraId="609083E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2321D6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43AE0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1D0C54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012C92C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607A44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E36E6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B41411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16B062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41D7F2E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48DDDD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22.09</w:t>
            </w:r>
          </w:p>
        </w:tc>
        <w:tc>
          <w:tcPr>
            <w:tcW w:w="290" w:type="pct"/>
            <w:vMerge/>
            <w:vAlign w:val="center"/>
          </w:tcPr>
          <w:p w14:paraId="218324E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F2B1EB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46FF5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250</w:t>
            </w:r>
          </w:p>
        </w:tc>
      </w:tr>
      <w:tr w:rsidR="00AF370A" w14:paraId="15CBC13E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160AF8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153A23F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72815E8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24.4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813CDD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50" w:type="pct"/>
            <w:vMerge/>
            <w:vAlign w:val="center"/>
          </w:tcPr>
          <w:p w14:paraId="5ACD5DF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1399CB6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E1D1AF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0DA13D5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/>
            <w:vAlign w:val="center"/>
          </w:tcPr>
          <w:p w14:paraId="7DBA2B5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6A1E479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6ACECF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30C287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1478F11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7EC5B7F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230BE2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27.41</w:t>
            </w:r>
          </w:p>
        </w:tc>
        <w:tc>
          <w:tcPr>
            <w:tcW w:w="290" w:type="pct"/>
            <w:vMerge/>
            <w:vAlign w:val="center"/>
          </w:tcPr>
          <w:p w14:paraId="22FAC1A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8E39FA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F6F8EF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247</w:t>
            </w:r>
          </w:p>
        </w:tc>
      </w:tr>
      <w:tr w:rsidR="00AF370A" w14:paraId="537CA8F2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4C12D8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41FBA0B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6D51EAD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AAC24A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390825E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/>
            <w:vAlign w:val="center"/>
          </w:tcPr>
          <w:p w14:paraId="08A361D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EED5B2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2CEF68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8D39F2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98CC75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8C78B2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A3316E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2501DEA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53C689F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2A8EEB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36.6</w:t>
            </w:r>
          </w:p>
        </w:tc>
        <w:tc>
          <w:tcPr>
            <w:tcW w:w="290" w:type="pct"/>
            <w:vMerge/>
            <w:vAlign w:val="center"/>
          </w:tcPr>
          <w:p w14:paraId="25DB2F6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4B6A0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44625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229</w:t>
            </w:r>
          </w:p>
        </w:tc>
      </w:tr>
      <w:tr w:rsidR="00AF370A" w14:paraId="3B4B1A33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06A3ED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36FA237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352F3FD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0B1942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678E06C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4EA6829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4EDB31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DFBCB4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0FB2217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FB9737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88F9BC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857412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66B9A0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79002FF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73C1C0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33.64</w:t>
            </w:r>
          </w:p>
        </w:tc>
        <w:tc>
          <w:tcPr>
            <w:tcW w:w="290" w:type="pct"/>
            <w:vMerge/>
            <w:vAlign w:val="center"/>
          </w:tcPr>
          <w:p w14:paraId="780AF1C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6E97D7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7E032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232</w:t>
            </w:r>
          </w:p>
        </w:tc>
      </w:tr>
      <w:tr w:rsidR="00AF370A" w14:paraId="5F88D221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B38F11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6286D68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69E0CF9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0887F7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3F8EC72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37A212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F5742D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1AC123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314489B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D6456B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D5ED85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A9F184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472B04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3EE0BFB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F27FDB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27.26</w:t>
            </w:r>
          </w:p>
        </w:tc>
        <w:tc>
          <w:tcPr>
            <w:tcW w:w="290" w:type="pct"/>
            <w:vMerge/>
            <w:vAlign w:val="center"/>
          </w:tcPr>
          <w:p w14:paraId="4C3C2ED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BDDC92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7A5E8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235</w:t>
            </w:r>
          </w:p>
        </w:tc>
      </w:tr>
      <w:tr w:rsidR="00AF370A" w14:paraId="62CF0802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EF2369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4D245F2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0763F68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12.05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0F6315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56.39</w:t>
            </w:r>
          </w:p>
        </w:tc>
        <w:tc>
          <w:tcPr>
            <w:tcW w:w="250" w:type="pct"/>
            <w:vMerge/>
            <w:vAlign w:val="center"/>
          </w:tcPr>
          <w:p w14:paraId="1FD0110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C2A106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4C36D7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84A933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7" w:type="pct"/>
            <w:vMerge/>
            <w:vAlign w:val="center"/>
          </w:tcPr>
          <w:p w14:paraId="7FFDA4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4098E8F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/>
            <w:vAlign w:val="center"/>
          </w:tcPr>
          <w:p w14:paraId="452D6A8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A5D668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C32676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64B60D6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72DBFD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12.05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7124E87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/>
            <w:vAlign w:val="center"/>
          </w:tcPr>
          <w:p w14:paraId="2FF68C1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6877F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144</w:t>
            </w:r>
          </w:p>
        </w:tc>
      </w:tr>
      <w:tr w:rsidR="00AF370A" w14:paraId="56BD4DF1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B73274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4BB737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EDF89A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14.43 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0B02F5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321529D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/>
            <w:vAlign w:val="center"/>
          </w:tcPr>
          <w:p w14:paraId="70F32C7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BFCD7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DDA70D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57" w:type="pct"/>
            <w:vMerge/>
            <w:vAlign w:val="center"/>
          </w:tcPr>
          <w:p w14:paraId="7026CF1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BE3F5E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35CA61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45B67D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1AA72A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22FD2D3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5BC417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29.92</w:t>
            </w:r>
          </w:p>
        </w:tc>
        <w:tc>
          <w:tcPr>
            <w:tcW w:w="290" w:type="pct"/>
            <w:vMerge/>
            <w:vAlign w:val="center"/>
          </w:tcPr>
          <w:p w14:paraId="02284BB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EECC0D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BAF7F8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132</w:t>
            </w:r>
          </w:p>
        </w:tc>
      </w:tr>
      <w:tr w:rsidR="00AF370A" w14:paraId="4AFE84B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763EA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0F35479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0A07837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D4BDE8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42A58B0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/>
            <w:vAlign w:val="center"/>
          </w:tcPr>
          <w:p w14:paraId="63D39A8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7DB369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FC9C54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7" w:type="pct"/>
            <w:vMerge/>
            <w:vAlign w:val="center"/>
          </w:tcPr>
          <w:p w14:paraId="3AA2E64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668FA5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45815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239BC5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BFAA6E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29E2A5B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6FC529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23.01</w:t>
            </w:r>
          </w:p>
        </w:tc>
        <w:tc>
          <w:tcPr>
            <w:tcW w:w="290" w:type="pct"/>
            <w:vMerge/>
            <w:vAlign w:val="center"/>
          </w:tcPr>
          <w:p w14:paraId="48F9676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300169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7029C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141</w:t>
            </w:r>
          </w:p>
        </w:tc>
      </w:tr>
      <w:tr w:rsidR="00AF370A" w14:paraId="45379967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137264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5BC3F63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07C96AF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518FDB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3ACA1E9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77052B4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C5B00A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6A345B2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7" w:type="pct"/>
            <w:vMerge/>
            <w:vAlign w:val="center"/>
          </w:tcPr>
          <w:p w14:paraId="7599131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C7E879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D23854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6BD49E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26C879C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73F4D23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231325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290" w:type="pct"/>
            <w:vMerge/>
            <w:vAlign w:val="center"/>
          </w:tcPr>
          <w:p w14:paraId="0464190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F2105F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0EDFE0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138</w:t>
            </w:r>
          </w:p>
        </w:tc>
      </w:tr>
      <w:tr w:rsidR="00AF370A" w14:paraId="4E75CCD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104E11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333CA23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38274CC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6B85F5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7A2F73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97AC42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5C42B6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1C174A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5A4A53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86265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1D8EC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9E3603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72EF2D7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5CB028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D09549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29.53</w:t>
            </w:r>
          </w:p>
        </w:tc>
        <w:tc>
          <w:tcPr>
            <w:tcW w:w="290" w:type="pct"/>
            <w:vMerge/>
            <w:vAlign w:val="center"/>
          </w:tcPr>
          <w:p w14:paraId="1A0033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4C94F4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F31B9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135</w:t>
            </w:r>
          </w:p>
        </w:tc>
      </w:tr>
      <w:tr w:rsidR="00AF370A" w14:paraId="6990EBAA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8411AC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14ADB5C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6723CA4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5.52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313824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53.1</w:t>
            </w:r>
          </w:p>
        </w:tc>
        <w:tc>
          <w:tcPr>
            <w:tcW w:w="250" w:type="pct"/>
            <w:vMerge/>
            <w:vAlign w:val="center"/>
          </w:tcPr>
          <w:p w14:paraId="7E797CA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15B0594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295ECD3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4F2B20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DA5BA7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39EE8ED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/>
            <w:vAlign w:val="center"/>
          </w:tcPr>
          <w:p w14:paraId="0FE9B4E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3CCE41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6583E9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7265418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3190A83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15.96</w:t>
            </w:r>
          </w:p>
        </w:tc>
        <w:tc>
          <w:tcPr>
            <w:tcW w:w="290" w:type="pct"/>
            <w:vMerge/>
            <w:vAlign w:val="center"/>
          </w:tcPr>
          <w:p w14:paraId="159353A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FFBF9B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0A6C99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507</w:t>
            </w:r>
          </w:p>
        </w:tc>
      </w:tr>
      <w:tr w:rsidR="00AF370A" w14:paraId="774B8BEE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7ADC6F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60B7461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72083E6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14F377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171054E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8961F5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23D75B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AD9EC4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7" w:type="pct"/>
            <w:vMerge/>
            <w:vAlign w:val="center"/>
          </w:tcPr>
          <w:p w14:paraId="454986B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0C1826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AB5840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097317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350DCF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003B02C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2E61B3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14.95</w:t>
            </w:r>
          </w:p>
        </w:tc>
        <w:tc>
          <w:tcPr>
            <w:tcW w:w="290" w:type="pct"/>
            <w:vMerge/>
            <w:vAlign w:val="center"/>
          </w:tcPr>
          <w:p w14:paraId="00AE795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072434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8C66A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511</w:t>
            </w:r>
          </w:p>
        </w:tc>
      </w:tr>
      <w:tr w:rsidR="00AF370A" w14:paraId="3F9A9CB3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844133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56A0D74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73708E0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16.57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00548F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50" w:type="pct"/>
            <w:vMerge/>
            <w:vAlign w:val="center"/>
          </w:tcPr>
          <w:p w14:paraId="25CDA61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5D68AEB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1402B84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76579C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AFDA14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/>
            <w:vAlign w:val="center"/>
          </w:tcPr>
          <w:p w14:paraId="0F2126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5D8FE5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0A291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7BB383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54679F5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659C4B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27.72</w:t>
            </w:r>
          </w:p>
        </w:tc>
        <w:tc>
          <w:tcPr>
            <w:tcW w:w="290" w:type="pct"/>
            <w:vMerge/>
            <w:vAlign w:val="center"/>
          </w:tcPr>
          <w:p w14:paraId="5CDDA6E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E59E69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9F0A29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506</w:t>
            </w:r>
          </w:p>
        </w:tc>
      </w:tr>
      <w:tr w:rsidR="00AF370A" w14:paraId="44165FAA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97A660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57A9F78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2E8B05F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66F8B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204C3EE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2815421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294311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A2CDC1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7" w:type="pct"/>
            <w:vMerge/>
            <w:vAlign w:val="center"/>
          </w:tcPr>
          <w:p w14:paraId="4603F47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0C61CC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B49A8F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3E42D4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3A9C7F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03686F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898997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26.26</w:t>
            </w:r>
          </w:p>
        </w:tc>
        <w:tc>
          <w:tcPr>
            <w:tcW w:w="290" w:type="pct"/>
            <w:vMerge/>
            <w:vAlign w:val="center"/>
          </w:tcPr>
          <w:p w14:paraId="714595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572D2A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107676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510</w:t>
            </w:r>
          </w:p>
        </w:tc>
      </w:tr>
      <w:tr w:rsidR="00AF370A" w14:paraId="6A4D1424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960CB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01778FE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62D76FB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DE6D76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49.1</w:t>
            </w:r>
          </w:p>
        </w:tc>
        <w:tc>
          <w:tcPr>
            <w:tcW w:w="250" w:type="pct"/>
            <w:vMerge/>
            <w:vAlign w:val="center"/>
          </w:tcPr>
          <w:p w14:paraId="1BE1F6F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46CB265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7A8A803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2E65A90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0D13474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37A2CD7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/>
            <w:vAlign w:val="center"/>
          </w:tcPr>
          <w:p w14:paraId="7BB1BB3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6C688E3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0224AE6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5444220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54D93FC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38.69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2D6FB33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/>
            <w:vAlign w:val="center"/>
          </w:tcPr>
          <w:p w14:paraId="313B389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7F7037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AF370A" w14:paraId="6A250CB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A0AAB7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76605D1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69DF9D3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29FE00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0A629FE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49DF4B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AC2752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1158DD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2EE88A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3FD66E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B62806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4CE4648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69" w:type="pct"/>
            <w:vMerge/>
            <w:vAlign w:val="center"/>
          </w:tcPr>
          <w:p w14:paraId="70F2687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1E9E5EA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CA1A97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65.45</w:t>
            </w:r>
          </w:p>
        </w:tc>
        <w:tc>
          <w:tcPr>
            <w:tcW w:w="290" w:type="pct"/>
            <w:vMerge/>
            <w:vAlign w:val="center"/>
          </w:tcPr>
          <w:p w14:paraId="20EE5B8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339E6B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F55D04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</w:tr>
      <w:tr w:rsidR="00AF370A" w14:paraId="684F5051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A64994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7059DEE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2C881F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16.03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12F5A0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250" w:type="pct"/>
            <w:vMerge/>
            <w:vAlign w:val="center"/>
          </w:tcPr>
          <w:p w14:paraId="309D318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19810AD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06899FF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8C99F1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9EA0F1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/>
            <w:vAlign w:val="center"/>
          </w:tcPr>
          <w:p w14:paraId="4351293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BA5F5C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48D17C0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vMerge/>
            <w:vAlign w:val="center"/>
          </w:tcPr>
          <w:p w14:paraId="278FD1A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536A43C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EB7739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65.46</w:t>
            </w:r>
          </w:p>
        </w:tc>
        <w:tc>
          <w:tcPr>
            <w:tcW w:w="290" w:type="pct"/>
            <w:vMerge/>
            <w:vAlign w:val="center"/>
          </w:tcPr>
          <w:p w14:paraId="4EDA9EE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40EFA7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DAB1B9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AF370A" w14:paraId="549FBBE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5C91E0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4F929E6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46D3D2C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749CB5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750AF1D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3FEDB8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DB8B6A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2434E8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B2762A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101B9C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A40D7D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14A5371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69" w:type="pct"/>
            <w:vMerge/>
            <w:vAlign w:val="center"/>
          </w:tcPr>
          <w:p w14:paraId="213E202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6763581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93877B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110.73</w:t>
            </w:r>
          </w:p>
        </w:tc>
        <w:tc>
          <w:tcPr>
            <w:tcW w:w="290" w:type="pct"/>
            <w:vMerge/>
            <w:vAlign w:val="center"/>
          </w:tcPr>
          <w:p w14:paraId="3654F11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3B1916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2460B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</w:t>
            </w:r>
          </w:p>
        </w:tc>
      </w:tr>
      <w:tr w:rsidR="00AF370A" w14:paraId="60F68365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EF7676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4446AAE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6616C9D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3491A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7685278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6D4ADD7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6C1EA2F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E5E2F3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E45992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F11877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E85FA2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14DB816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vMerge/>
            <w:vAlign w:val="center"/>
          </w:tcPr>
          <w:p w14:paraId="44009D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669496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D64ED6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38.69</w:t>
            </w:r>
          </w:p>
        </w:tc>
        <w:tc>
          <w:tcPr>
            <w:tcW w:w="290" w:type="pct"/>
            <w:vMerge/>
            <w:vAlign w:val="center"/>
          </w:tcPr>
          <w:p w14:paraId="53F41C4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6ED88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19AF6A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AF370A" w14:paraId="7C0D4F14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C1BA23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7B2B00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3BC7DD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D8484D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5FE810B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4D5AE0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481CD7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2B4D57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E6DA1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EC753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FE9730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29EF4F7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69" w:type="pct"/>
            <w:vMerge/>
            <w:vAlign w:val="center"/>
          </w:tcPr>
          <w:p w14:paraId="5CC7E28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7B4ABA5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CDAD51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65.45</w:t>
            </w:r>
          </w:p>
        </w:tc>
        <w:tc>
          <w:tcPr>
            <w:tcW w:w="290" w:type="pct"/>
            <w:vMerge/>
            <w:vAlign w:val="center"/>
          </w:tcPr>
          <w:p w14:paraId="722DFCE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94C9F4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B886EB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AF370A" w14:paraId="698C0734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59FAD3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79C5406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1F44309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609F3A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250" w:type="pct"/>
            <w:vMerge/>
            <w:vAlign w:val="center"/>
          </w:tcPr>
          <w:p w14:paraId="16D4B7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797EDA0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27EAE1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0E850C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1.65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0B7018F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667AB5C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/>
            <w:vAlign w:val="center"/>
          </w:tcPr>
          <w:p w14:paraId="0C9CDC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78B4A37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44F0EEA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69FFE9B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19B5C6A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26.7</w:t>
            </w:r>
          </w:p>
        </w:tc>
        <w:tc>
          <w:tcPr>
            <w:tcW w:w="290" w:type="pct"/>
            <w:vMerge/>
            <w:vAlign w:val="center"/>
          </w:tcPr>
          <w:p w14:paraId="6D93D9B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C1395B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63B10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415</w:t>
            </w:r>
          </w:p>
        </w:tc>
      </w:tr>
      <w:tr w:rsidR="00AF370A" w14:paraId="4BD785F1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BFD3AD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7CC6577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60164D8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2A8A05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2A1BE5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B4D912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9C7089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3A09CB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1.43</w:t>
            </w:r>
          </w:p>
        </w:tc>
        <w:tc>
          <w:tcPr>
            <w:tcW w:w="257" w:type="pct"/>
            <w:vMerge/>
            <w:vAlign w:val="center"/>
          </w:tcPr>
          <w:p w14:paraId="63A9AE0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F85A17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491815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D1CD34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5E24CB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05A6075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D7435A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26.1</w:t>
            </w:r>
          </w:p>
        </w:tc>
        <w:tc>
          <w:tcPr>
            <w:tcW w:w="290" w:type="pct"/>
            <w:vMerge/>
            <w:vAlign w:val="center"/>
          </w:tcPr>
          <w:p w14:paraId="7E3AFF1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859E54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BBCFA3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420</w:t>
            </w:r>
          </w:p>
        </w:tc>
      </w:tr>
      <w:tr w:rsidR="00AF370A" w14:paraId="4A867C4A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63A3B8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23098C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056123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36.6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104E2A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50" w:type="pct"/>
            <w:vMerge/>
            <w:vAlign w:val="center"/>
          </w:tcPr>
          <w:p w14:paraId="7378F0D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01BD75A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5C583F9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08C8A9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1.65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AAD30D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/>
            <w:vAlign w:val="center"/>
          </w:tcPr>
          <w:p w14:paraId="1138C47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9D4C5F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2BB874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F423E0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5B52A76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CEDEE5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41.4</w:t>
            </w:r>
          </w:p>
        </w:tc>
        <w:tc>
          <w:tcPr>
            <w:tcW w:w="290" w:type="pct"/>
            <w:vMerge/>
            <w:vAlign w:val="center"/>
          </w:tcPr>
          <w:p w14:paraId="1EDE69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593C5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11555B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414</w:t>
            </w:r>
          </w:p>
        </w:tc>
      </w:tr>
      <w:tr w:rsidR="00AF370A" w14:paraId="0217C598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45AF3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5048064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7625562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1666B1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2126F3E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E678E4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5CA1DD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5E6EE0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1.43</w:t>
            </w:r>
          </w:p>
        </w:tc>
        <w:tc>
          <w:tcPr>
            <w:tcW w:w="257" w:type="pct"/>
            <w:vMerge/>
            <w:vAlign w:val="center"/>
          </w:tcPr>
          <w:p w14:paraId="0745B21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7CD333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6333E5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6EB7C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318EAF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1DFB656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06D8EC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40.5</w:t>
            </w:r>
          </w:p>
        </w:tc>
        <w:tc>
          <w:tcPr>
            <w:tcW w:w="290" w:type="pct"/>
            <w:vMerge/>
            <w:vAlign w:val="center"/>
          </w:tcPr>
          <w:p w14:paraId="160C81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8C19D7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C36C2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419</w:t>
            </w:r>
          </w:p>
        </w:tc>
      </w:tr>
      <w:tr w:rsidR="00AF370A" w14:paraId="09801BBF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504140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68808EF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26FA268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14.4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5A3C4E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56C4D76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/>
            <w:vAlign w:val="center"/>
          </w:tcPr>
          <w:p w14:paraId="5888B1A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F14640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1C4F47C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vMerge/>
            <w:vAlign w:val="center"/>
          </w:tcPr>
          <w:p w14:paraId="2880625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6049C2C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/>
            <w:vAlign w:val="center"/>
          </w:tcPr>
          <w:p w14:paraId="08C1387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79FD23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9518A6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5836C72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48836FD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49.46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7567A12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/>
            <w:vAlign w:val="center"/>
          </w:tcPr>
          <w:p w14:paraId="239DC7D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70803A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555</w:t>
            </w:r>
          </w:p>
        </w:tc>
      </w:tr>
      <w:tr w:rsidR="00AF370A" w14:paraId="3A51E10A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2B523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4A1A6A5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726F923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D48D0F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2D85B28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7D1DD4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C76E9E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8F8AA1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6A15C5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75F58E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FE383A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63E1AF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79D879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316884F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1C236B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48.95</w:t>
            </w:r>
          </w:p>
        </w:tc>
        <w:tc>
          <w:tcPr>
            <w:tcW w:w="290" w:type="pct"/>
            <w:vMerge/>
            <w:vAlign w:val="center"/>
          </w:tcPr>
          <w:p w14:paraId="62BA311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BFB4AE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275553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557</w:t>
            </w:r>
          </w:p>
        </w:tc>
      </w:tr>
      <w:tr w:rsidR="00AF370A" w14:paraId="29EF39EA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23304D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2A4E70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1E2C52A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56B743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26550CA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/>
            <w:vAlign w:val="center"/>
          </w:tcPr>
          <w:p w14:paraId="27D3843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883FD2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A92E24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000CC5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69ABDEC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18E428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99BCEE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95E1A4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2A24478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CD9D9F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62.99</w:t>
            </w:r>
          </w:p>
        </w:tc>
        <w:tc>
          <w:tcPr>
            <w:tcW w:w="290" w:type="pct"/>
            <w:vMerge/>
            <w:vAlign w:val="center"/>
          </w:tcPr>
          <w:p w14:paraId="5C8CC31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F24E65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A5EFD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554</w:t>
            </w:r>
          </w:p>
        </w:tc>
      </w:tr>
      <w:tr w:rsidR="00AF370A" w14:paraId="0DDDB8E2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98D96E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27E408E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72360A4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E349AB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632001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5DD412E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BE60BF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3652F9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BDE695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E7B6FF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083364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4C598E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B86E93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41AD0DD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6F9A3F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60.4</w:t>
            </w:r>
          </w:p>
        </w:tc>
        <w:tc>
          <w:tcPr>
            <w:tcW w:w="290" w:type="pct"/>
            <w:vMerge/>
            <w:vAlign w:val="center"/>
          </w:tcPr>
          <w:p w14:paraId="5213010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E1C723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4578D8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556</w:t>
            </w:r>
          </w:p>
        </w:tc>
      </w:tr>
      <w:tr w:rsidR="00AF370A" w14:paraId="6831954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E0A701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417B393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2F4DB29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36.59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2C82D2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50" w:type="pct"/>
            <w:vMerge/>
            <w:vAlign w:val="center"/>
          </w:tcPr>
          <w:p w14:paraId="64783D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73E11FE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E90E52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37B346D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/>
            <w:vAlign w:val="center"/>
          </w:tcPr>
          <w:p w14:paraId="73B222E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13F23F4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/>
            <w:vAlign w:val="center"/>
          </w:tcPr>
          <w:p w14:paraId="4F73542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670143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64C456B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5B3FE1C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3CC48E3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79.42</w:t>
            </w:r>
          </w:p>
        </w:tc>
        <w:tc>
          <w:tcPr>
            <w:tcW w:w="290" w:type="pct"/>
            <w:vMerge/>
            <w:vAlign w:val="center"/>
          </w:tcPr>
          <w:p w14:paraId="5B8FC8E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61B8E0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2568C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496</w:t>
            </w:r>
          </w:p>
        </w:tc>
      </w:tr>
      <w:tr w:rsidR="00AF370A" w14:paraId="3EFC50F9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13794D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5C56A93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03A789E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D61A58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3618F52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7680C3D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44E5C23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D58409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DB3032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78CB34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BC688F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A81C5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7F7047B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117C8E8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274908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46.65</w:t>
            </w:r>
          </w:p>
        </w:tc>
        <w:tc>
          <w:tcPr>
            <w:tcW w:w="290" w:type="pct"/>
            <w:vMerge/>
            <w:vAlign w:val="center"/>
          </w:tcPr>
          <w:p w14:paraId="7CD89F4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D63F8F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F529A7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497</w:t>
            </w:r>
          </w:p>
        </w:tc>
      </w:tr>
      <w:tr w:rsidR="00AF370A" w14:paraId="0CAC4A9A" w14:textId="77777777">
        <w:trPr>
          <w:trHeight w:val="210"/>
        </w:trPr>
        <w:tc>
          <w:tcPr>
            <w:tcW w:w="286" w:type="pct"/>
            <w:vMerge w:val="restart"/>
            <w:shd w:val="clear" w:color="auto" w:fill="auto"/>
            <w:vAlign w:val="center"/>
          </w:tcPr>
          <w:p w14:paraId="70BB2B7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D1T1-A2</w:t>
            </w: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577F20E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431D883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14.35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5EFEB6E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58.05</w:t>
            </w:r>
          </w:p>
        </w:tc>
        <w:tc>
          <w:tcPr>
            <w:tcW w:w="250" w:type="pct"/>
            <w:vMerge/>
            <w:vAlign w:val="center"/>
          </w:tcPr>
          <w:p w14:paraId="6CBCE7A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2610FDE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4E8DB1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2429AAD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vMerge/>
            <w:vAlign w:val="center"/>
          </w:tcPr>
          <w:p w14:paraId="6D8CD2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4E70856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/>
            <w:vAlign w:val="center"/>
          </w:tcPr>
          <w:p w14:paraId="4DBA54B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0511F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43388A2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6B1912B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3BF0248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14.35</w:t>
            </w:r>
          </w:p>
        </w:tc>
        <w:tc>
          <w:tcPr>
            <w:tcW w:w="290" w:type="pct"/>
            <w:vMerge/>
            <w:vAlign w:val="center"/>
          </w:tcPr>
          <w:p w14:paraId="06B69A2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645743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88EB0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485</w:t>
            </w:r>
          </w:p>
        </w:tc>
      </w:tr>
      <w:tr w:rsidR="00AF370A" w14:paraId="7BF3F102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8B6A32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219CF0C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1CCD8FD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14.37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151499A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58.06</w:t>
            </w:r>
          </w:p>
        </w:tc>
        <w:tc>
          <w:tcPr>
            <w:tcW w:w="250" w:type="pct"/>
            <w:vMerge/>
            <w:vAlign w:val="center"/>
          </w:tcPr>
          <w:p w14:paraId="525868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24BC29D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619E46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00FA9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3EF0A5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46C167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1A7179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241E55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3506EA8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656038C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76F4C4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14.37</w:t>
            </w:r>
          </w:p>
        </w:tc>
        <w:tc>
          <w:tcPr>
            <w:tcW w:w="290" w:type="pct"/>
            <w:vMerge/>
            <w:vAlign w:val="center"/>
          </w:tcPr>
          <w:p w14:paraId="43CD11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D2595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5E1367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484</w:t>
            </w:r>
          </w:p>
        </w:tc>
      </w:tr>
      <w:tr w:rsidR="00AF370A" w14:paraId="6C311BF7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871E2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240162E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43D085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14.89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1476078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58.4</w:t>
            </w:r>
          </w:p>
        </w:tc>
        <w:tc>
          <w:tcPr>
            <w:tcW w:w="250" w:type="pct"/>
            <w:vMerge/>
            <w:vAlign w:val="center"/>
          </w:tcPr>
          <w:p w14:paraId="0F0BFE5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5A2A2FB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1F74877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47CFAB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9AAA08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1DC824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37DC81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B71D0F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286B079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2D0FE5D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5F1007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14.89</w:t>
            </w:r>
          </w:p>
        </w:tc>
        <w:tc>
          <w:tcPr>
            <w:tcW w:w="290" w:type="pct"/>
            <w:vMerge/>
            <w:vAlign w:val="center"/>
          </w:tcPr>
          <w:p w14:paraId="19AC624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543E1D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3CB67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481</w:t>
            </w:r>
          </w:p>
        </w:tc>
      </w:tr>
      <w:tr w:rsidR="00AF370A" w14:paraId="452F3D47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30AD50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419B68F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0216125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3CA41D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58.41</w:t>
            </w:r>
          </w:p>
        </w:tc>
        <w:tc>
          <w:tcPr>
            <w:tcW w:w="250" w:type="pct"/>
            <w:vMerge/>
            <w:vAlign w:val="center"/>
          </w:tcPr>
          <w:p w14:paraId="214C8B5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108B000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3F8C911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EA7E27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9A7123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973C4C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95070C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E03CA4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0273D7E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312F08D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473225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290" w:type="pct"/>
            <w:vMerge/>
            <w:vAlign w:val="center"/>
          </w:tcPr>
          <w:p w14:paraId="7FF8FBE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DE3E1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45072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480</w:t>
            </w:r>
          </w:p>
        </w:tc>
      </w:tr>
      <w:tr w:rsidR="00AF370A" w14:paraId="760196EE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04EA0F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2380F05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24918C6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15.97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7EC33D5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59.07</w:t>
            </w:r>
          </w:p>
        </w:tc>
        <w:tc>
          <w:tcPr>
            <w:tcW w:w="250" w:type="pct"/>
            <w:vMerge/>
            <w:vAlign w:val="center"/>
          </w:tcPr>
          <w:p w14:paraId="231596E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0E4B542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7AE8C23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E6EEA6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02457F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D4EE4E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6AFA99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C0ABB0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12B526C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4A9E4F9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660AB9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15.97</w:t>
            </w:r>
          </w:p>
        </w:tc>
        <w:tc>
          <w:tcPr>
            <w:tcW w:w="290" w:type="pct"/>
            <w:vMerge/>
            <w:vAlign w:val="center"/>
          </w:tcPr>
          <w:p w14:paraId="35A2FE1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8F9BFF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04584B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477</w:t>
            </w:r>
          </w:p>
        </w:tc>
      </w:tr>
      <w:tr w:rsidR="00AF370A" w14:paraId="08AEBCC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6080D9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6DFF224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FD2698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15.99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762891A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59.08</w:t>
            </w:r>
          </w:p>
        </w:tc>
        <w:tc>
          <w:tcPr>
            <w:tcW w:w="250" w:type="pct"/>
            <w:vMerge/>
            <w:vAlign w:val="center"/>
          </w:tcPr>
          <w:p w14:paraId="0D68938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7FEF7BA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2166991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80B09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A74814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291022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00D29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3F8339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03E0162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46BE980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8DB37C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15.99</w:t>
            </w:r>
          </w:p>
        </w:tc>
        <w:tc>
          <w:tcPr>
            <w:tcW w:w="290" w:type="pct"/>
            <w:vMerge/>
            <w:vAlign w:val="center"/>
          </w:tcPr>
          <w:p w14:paraId="2CF7DB6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BA9FAC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05984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476</w:t>
            </w:r>
          </w:p>
        </w:tc>
      </w:tr>
      <w:tr w:rsidR="00AF370A" w14:paraId="08D52ECC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28DA7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7F4D2B2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4E7E02B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16.99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533A68D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60.31</w:t>
            </w:r>
          </w:p>
        </w:tc>
        <w:tc>
          <w:tcPr>
            <w:tcW w:w="250" w:type="pct"/>
            <w:vMerge/>
            <w:vAlign w:val="center"/>
          </w:tcPr>
          <w:p w14:paraId="02D3E0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1569F85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1D68D33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597B928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57" w:type="pct"/>
            <w:vMerge/>
            <w:vAlign w:val="center"/>
          </w:tcPr>
          <w:p w14:paraId="74B17C6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57FDF46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/>
            <w:vAlign w:val="center"/>
          </w:tcPr>
          <w:p w14:paraId="4494DE0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E1622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5242337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50BE4F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00B1BD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16.99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3536F9C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/>
            <w:vAlign w:val="center"/>
          </w:tcPr>
          <w:p w14:paraId="1919A48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CAC43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</w:t>
            </w:r>
          </w:p>
        </w:tc>
      </w:tr>
      <w:tr w:rsidR="00AF370A" w14:paraId="058F804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570F4E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0970A6A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41B7037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17.02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50C535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60.32</w:t>
            </w:r>
          </w:p>
        </w:tc>
        <w:tc>
          <w:tcPr>
            <w:tcW w:w="250" w:type="pct"/>
            <w:vMerge/>
            <w:vAlign w:val="center"/>
          </w:tcPr>
          <w:p w14:paraId="64E6983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7D6A146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699D838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ACB3F8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25149C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3883D6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CA921D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F8310A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4222228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329311F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F25462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17.02</w:t>
            </w:r>
          </w:p>
        </w:tc>
        <w:tc>
          <w:tcPr>
            <w:tcW w:w="290" w:type="pct"/>
            <w:vMerge/>
            <w:vAlign w:val="center"/>
          </w:tcPr>
          <w:p w14:paraId="64008DE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4507A9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E7B91A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</w:t>
            </w:r>
          </w:p>
        </w:tc>
      </w:tr>
      <w:tr w:rsidR="00AF370A" w14:paraId="3710CFD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D37BCC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0E526B4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0AEB1B4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24.08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78813B8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63.31</w:t>
            </w:r>
          </w:p>
        </w:tc>
        <w:tc>
          <w:tcPr>
            <w:tcW w:w="250" w:type="pct"/>
            <w:vMerge/>
            <w:vAlign w:val="center"/>
          </w:tcPr>
          <w:p w14:paraId="10D52BE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5D029EA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488E378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2F5FAD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1A58D3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727087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F7B96E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35884D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9" w:type="pct"/>
            <w:vMerge/>
            <w:vAlign w:val="center"/>
          </w:tcPr>
          <w:p w14:paraId="75ED080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215A62F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39376F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24.08</w:t>
            </w:r>
          </w:p>
        </w:tc>
        <w:tc>
          <w:tcPr>
            <w:tcW w:w="290" w:type="pct"/>
            <w:vMerge/>
            <w:vAlign w:val="center"/>
          </w:tcPr>
          <w:p w14:paraId="6B47EEB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19EE96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86C1FE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</w:t>
            </w:r>
          </w:p>
        </w:tc>
      </w:tr>
      <w:tr w:rsidR="00AF370A" w14:paraId="1FDE7FD1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B0131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17E0A47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20127A5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24.11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7FED3BC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63.32</w:t>
            </w:r>
          </w:p>
        </w:tc>
        <w:tc>
          <w:tcPr>
            <w:tcW w:w="250" w:type="pct"/>
            <w:vMerge/>
            <w:vAlign w:val="center"/>
          </w:tcPr>
          <w:p w14:paraId="4B1AC35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5CC3D0A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5F290C9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4D48F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992773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2F3948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594DC7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AD9FB9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5796E66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531260A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313A37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24.11</w:t>
            </w:r>
          </w:p>
        </w:tc>
        <w:tc>
          <w:tcPr>
            <w:tcW w:w="290" w:type="pct"/>
            <w:vMerge/>
            <w:vAlign w:val="center"/>
          </w:tcPr>
          <w:p w14:paraId="2372E52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9CE93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079B5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</w:t>
            </w:r>
          </w:p>
        </w:tc>
      </w:tr>
      <w:tr w:rsidR="00AF370A" w14:paraId="4A3CBA15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5DA45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11A5370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0A3D646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042BC1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59.04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4B364F9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7D98254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50DBE5D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1F0C840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vMerge/>
            <w:vAlign w:val="center"/>
          </w:tcPr>
          <w:p w14:paraId="3E31D91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962D57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FA455A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5E77BC1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3276B98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0FB7883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EF0A31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40AD29F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/>
            <w:vAlign w:val="center"/>
          </w:tcPr>
          <w:p w14:paraId="4E2F60D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AA3D55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AF370A" w14:paraId="45310837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6BB900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3491DCB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ACD802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15.91</w:t>
            </w:r>
          </w:p>
        </w:tc>
        <w:tc>
          <w:tcPr>
            <w:tcW w:w="257" w:type="pct"/>
            <w:vMerge/>
            <w:vAlign w:val="center"/>
          </w:tcPr>
          <w:p w14:paraId="18BADF1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540D5DA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1FCEC9E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5B237A0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B0D4EB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89172B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EEB6F3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91741E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C4978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79A701E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1701B7B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7F1C06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15.91</w:t>
            </w:r>
          </w:p>
        </w:tc>
        <w:tc>
          <w:tcPr>
            <w:tcW w:w="290" w:type="pct"/>
            <w:vMerge/>
            <w:vAlign w:val="center"/>
          </w:tcPr>
          <w:p w14:paraId="506FBA0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93FE99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3F04FC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</w:t>
            </w:r>
          </w:p>
        </w:tc>
      </w:tr>
      <w:tr w:rsidR="00AF370A" w14:paraId="6791F834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515030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122287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51B13C0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16.33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759C36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59.29</w:t>
            </w:r>
          </w:p>
        </w:tc>
        <w:tc>
          <w:tcPr>
            <w:tcW w:w="250" w:type="pct"/>
            <w:vMerge/>
            <w:vAlign w:val="center"/>
          </w:tcPr>
          <w:p w14:paraId="69AAD40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59943F6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750EA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63D035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DB570C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4B546A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964813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FBEAB5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70C032F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18714D4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4DAEABA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16.33</w:t>
            </w:r>
          </w:p>
        </w:tc>
        <w:tc>
          <w:tcPr>
            <w:tcW w:w="290" w:type="pct"/>
            <w:vMerge/>
            <w:vAlign w:val="center"/>
          </w:tcPr>
          <w:p w14:paraId="40FD1A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90026A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D7EC5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</w:tr>
      <w:tr w:rsidR="00AF370A" w14:paraId="1E764139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5EBCAB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21CDAB6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6A3624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A19992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0315F25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7BFFE1A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227FC36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A77C57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FDE726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3D7473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4D3B73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9286F3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6F3FF16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031C63B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7329598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45CCD9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748DFB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BB6DF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</w:t>
            </w:r>
          </w:p>
        </w:tc>
      </w:tr>
      <w:tr w:rsidR="00AF370A" w14:paraId="49CB2B6F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9B0ECC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5378ED5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61368C1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6.89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04A8DB2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250" w:type="pct"/>
            <w:vMerge/>
            <w:vAlign w:val="center"/>
          </w:tcPr>
          <w:p w14:paraId="5CECDCC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05DECE8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4FA6042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EF9663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0D2377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/>
            <w:vAlign w:val="center"/>
          </w:tcPr>
          <w:p w14:paraId="0BA6F6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F45828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8AE73B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67998C5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08AAD30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C6EAE6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14.78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5D26613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/>
            <w:vAlign w:val="center"/>
          </w:tcPr>
          <w:p w14:paraId="246D529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06B7F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</w:t>
            </w:r>
          </w:p>
        </w:tc>
      </w:tr>
      <w:tr w:rsidR="00AF370A" w14:paraId="25DDB53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24E127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58277AE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7DA3E78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3F63BE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6864CB2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7DD3A1B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AF0BD6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0A002D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559A092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15E4AE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96D488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0853CF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28181B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2D5B029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77FD11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12.58</w:t>
            </w:r>
          </w:p>
        </w:tc>
        <w:tc>
          <w:tcPr>
            <w:tcW w:w="290" w:type="pct"/>
            <w:vMerge/>
            <w:vAlign w:val="center"/>
          </w:tcPr>
          <w:p w14:paraId="1D84746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D73987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AC2A4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</w:t>
            </w:r>
          </w:p>
        </w:tc>
      </w:tr>
      <w:tr w:rsidR="00AF370A" w14:paraId="71FB6FD2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57CC76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5EFAB9D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53B978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D5953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36F0F6A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553439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F9AE12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3BBF03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5BFBCC3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65D6507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9D8DF8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00548F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5CDFC2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6A4F7A1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60BFCA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290" w:type="pct"/>
            <w:vMerge/>
            <w:vAlign w:val="center"/>
          </w:tcPr>
          <w:p w14:paraId="14E972C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AE4444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1B724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110</w:t>
            </w:r>
          </w:p>
        </w:tc>
      </w:tr>
      <w:tr w:rsidR="00AF370A" w14:paraId="41B1C6C7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5FDB25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00AEB4E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495ED5D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63E5D5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3190B04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16C8229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16E3993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479290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/>
            <w:vAlign w:val="center"/>
          </w:tcPr>
          <w:p w14:paraId="2727897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2D0B21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B4C970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44B121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F0172F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15A5391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E8AFCE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14.75</w:t>
            </w:r>
          </w:p>
        </w:tc>
        <w:tc>
          <w:tcPr>
            <w:tcW w:w="290" w:type="pct"/>
            <w:vMerge/>
            <w:vAlign w:val="center"/>
          </w:tcPr>
          <w:p w14:paraId="3514AE1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5686E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275F12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92</w:t>
            </w:r>
          </w:p>
        </w:tc>
      </w:tr>
      <w:tr w:rsidR="00AF370A" w14:paraId="4A582A41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C23970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5C67015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76AAB60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E16F5F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21E654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1C40C73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C26591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635EE8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3E0D6D7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42D4AB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89747A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EA5E72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DA2AB0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0488D55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06C0B6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12.55</w:t>
            </w:r>
          </w:p>
        </w:tc>
        <w:tc>
          <w:tcPr>
            <w:tcW w:w="290" w:type="pct"/>
            <w:vMerge/>
            <w:vAlign w:val="center"/>
          </w:tcPr>
          <w:p w14:paraId="1BFDF76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909493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49B2A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</w:t>
            </w:r>
          </w:p>
        </w:tc>
      </w:tr>
      <w:tr w:rsidR="00AF370A" w14:paraId="58065401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359DB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193D05B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5510DA5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2949FB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1AC0B34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DA9BB2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37D9F4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25547E6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3580ED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E35BBF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E7935D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B13790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65161DE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1C85777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4745D11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10.17</w:t>
            </w:r>
          </w:p>
        </w:tc>
        <w:tc>
          <w:tcPr>
            <w:tcW w:w="290" w:type="pct"/>
            <w:vMerge/>
            <w:vAlign w:val="center"/>
          </w:tcPr>
          <w:p w14:paraId="5C72977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32ADBE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43BF1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</w:tr>
      <w:tr w:rsidR="00AF370A" w14:paraId="6A5E043A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5D1A03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55FCA03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79A70C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10.17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5AE69C7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56.4</w:t>
            </w:r>
          </w:p>
        </w:tc>
        <w:tc>
          <w:tcPr>
            <w:tcW w:w="250" w:type="pct"/>
            <w:vMerge/>
            <w:vAlign w:val="center"/>
          </w:tcPr>
          <w:p w14:paraId="5C0CCD2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7227482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807EB1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2D2B2F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829616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/>
            <w:vAlign w:val="center"/>
          </w:tcPr>
          <w:p w14:paraId="2689E5C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34038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1CAAEE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77A4588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76E6703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016AE69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D1CD9C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6DBF74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FAAE69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102</w:t>
            </w:r>
          </w:p>
        </w:tc>
      </w:tr>
      <w:tr w:rsidR="00AF370A" w14:paraId="0294BAB9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3D5143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10745D9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5B372FC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10.29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F3037B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56.48</w:t>
            </w:r>
          </w:p>
        </w:tc>
        <w:tc>
          <w:tcPr>
            <w:tcW w:w="250" w:type="pct"/>
            <w:vMerge/>
            <w:vAlign w:val="center"/>
          </w:tcPr>
          <w:p w14:paraId="27D716B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18F483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0D248B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E3D3D9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E6FF7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8715EC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04E21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058EBB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3E579C5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42151BF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3EDF416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10.29</w:t>
            </w:r>
          </w:p>
        </w:tc>
        <w:tc>
          <w:tcPr>
            <w:tcW w:w="290" w:type="pct"/>
            <w:vMerge/>
            <w:vAlign w:val="center"/>
          </w:tcPr>
          <w:p w14:paraId="15DBEDD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14150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1B4DD2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101</w:t>
            </w:r>
          </w:p>
        </w:tc>
      </w:tr>
      <w:tr w:rsidR="00AF370A" w14:paraId="6AFDD768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ECBFC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129D354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3410FB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A93AF0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5EAE8C9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953552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CF718D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E805E6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4DB3342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/>
            <w:vAlign w:val="center"/>
          </w:tcPr>
          <w:p w14:paraId="6EE534D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A298A3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6A8B6C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2179A7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5311EE6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71F2FEE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22A44A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A97A46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8C2F4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111</w:t>
            </w:r>
          </w:p>
        </w:tc>
      </w:tr>
      <w:tr w:rsidR="00AF370A" w14:paraId="589CA8C1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73DA83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036B348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2C9E94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706BC9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56.49</w:t>
            </w:r>
          </w:p>
        </w:tc>
        <w:tc>
          <w:tcPr>
            <w:tcW w:w="250" w:type="pct"/>
            <w:vMerge/>
            <w:vAlign w:val="center"/>
          </w:tcPr>
          <w:p w14:paraId="387D62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3D3EF8F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33E2C49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D9CEE6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2872066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/>
            <w:vAlign w:val="center"/>
          </w:tcPr>
          <w:p w14:paraId="396CB7B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AD0016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8D3A3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2A3A8E4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2370BAE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36BF98A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290" w:type="pct"/>
            <w:vMerge/>
            <w:vAlign w:val="center"/>
          </w:tcPr>
          <w:p w14:paraId="6F4FD28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44C3DB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BE76F1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AF370A" w14:paraId="7F6C9749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D02DC3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41C602B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6463FCA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6AE167E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645B770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23F1783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19CE24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AA21FB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38A708A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/>
            <w:vAlign w:val="center"/>
          </w:tcPr>
          <w:p w14:paraId="7B046A0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3655E1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2D6C15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53C4EB1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447CD20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039291F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8F588E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E91717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BAA58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109</w:t>
            </w:r>
          </w:p>
        </w:tc>
      </w:tr>
      <w:tr w:rsidR="00AF370A" w14:paraId="33DDCF7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3F4BF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5F697E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D343D7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10.31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0827215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56.5</w:t>
            </w:r>
          </w:p>
        </w:tc>
        <w:tc>
          <w:tcPr>
            <w:tcW w:w="250" w:type="pct"/>
            <w:vMerge/>
            <w:vAlign w:val="center"/>
          </w:tcPr>
          <w:p w14:paraId="60373DC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424AE5F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E64542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9FD0A7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B87A78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/>
            <w:vAlign w:val="center"/>
          </w:tcPr>
          <w:p w14:paraId="1E331C0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9C7B3C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D48B4B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19494E4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2C4DFC5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6D6BF6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10.31</w:t>
            </w:r>
          </w:p>
        </w:tc>
        <w:tc>
          <w:tcPr>
            <w:tcW w:w="290" w:type="pct"/>
            <w:vMerge/>
            <w:vAlign w:val="center"/>
          </w:tcPr>
          <w:p w14:paraId="3779501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40290B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176C12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99</w:t>
            </w:r>
          </w:p>
        </w:tc>
      </w:tr>
      <w:tr w:rsidR="00AF370A" w14:paraId="3E98C173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F6DB6B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0F076F3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2B413CB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12.55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00C2D56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57.9</w:t>
            </w:r>
          </w:p>
        </w:tc>
        <w:tc>
          <w:tcPr>
            <w:tcW w:w="250" w:type="pct"/>
            <w:vMerge/>
            <w:vAlign w:val="center"/>
          </w:tcPr>
          <w:p w14:paraId="4D81AE9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0314302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3887FD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542116D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1477084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5849C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B61858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74CDB4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4A85B61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06A88FF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BA8B6C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12.55</w:t>
            </w:r>
          </w:p>
        </w:tc>
        <w:tc>
          <w:tcPr>
            <w:tcW w:w="290" w:type="pct"/>
            <w:vMerge/>
            <w:vAlign w:val="center"/>
          </w:tcPr>
          <w:p w14:paraId="6277B56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577C9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7ECD5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</w:t>
            </w:r>
          </w:p>
        </w:tc>
      </w:tr>
      <w:tr w:rsidR="00AF370A" w14:paraId="41C3CEA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54224D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558BC0D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6D72D50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12.68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964036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57.98</w:t>
            </w:r>
          </w:p>
        </w:tc>
        <w:tc>
          <w:tcPr>
            <w:tcW w:w="250" w:type="pct"/>
            <w:vMerge/>
            <w:vAlign w:val="center"/>
          </w:tcPr>
          <w:p w14:paraId="3CE267C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54B4C27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5963D4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FB8CC8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F8ABEF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8CDE4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DBE0E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F3F8B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73E3645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758CEC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3A5A637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12.68</w:t>
            </w:r>
          </w:p>
        </w:tc>
        <w:tc>
          <w:tcPr>
            <w:tcW w:w="290" w:type="pct"/>
            <w:vMerge/>
            <w:vAlign w:val="center"/>
          </w:tcPr>
          <w:p w14:paraId="38A77C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C665FD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E76E1D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</w:t>
            </w:r>
          </w:p>
        </w:tc>
      </w:tr>
      <w:tr w:rsidR="00AF370A" w14:paraId="697EBC48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FDC923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1BE16FB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32879A5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739EEA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248542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275DAD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FC43F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6D0C69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0260236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/>
            <w:vAlign w:val="center"/>
          </w:tcPr>
          <w:p w14:paraId="3D3B840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F45F22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96827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1BBB59D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7D72E11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3B3190C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78C44A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B32F8D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8103E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</w:t>
            </w:r>
          </w:p>
        </w:tc>
      </w:tr>
      <w:tr w:rsidR="00AF370A" w14:paraId="1639EFC1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E0A056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217EF65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1EBC8BD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12.69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24CBD9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57.99</w:t>
            </w:r>
          </w:p>
        </w:tc>
        <w:tc>
          <w:tcPr>
            <w:tcW w:w="250" w:type="pct"/>
            <w:vMerge/>
            <w:vAlign w:val="center"/>
          </w:tcPr>
          <w:p w14:paraId="1511726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595F275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3274545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3D3BE5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5D3995F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/>
            <w:vAlign w:val="center"/>
          </w:tcPr>
          <w:p w14:paraId="053B5C2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14B372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D90D8F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48DF91B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43E5A5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5C15485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12.69</w:t>
            </w:r>
          </w:p>
        </w:tc>
        <w:tc>
          <w:tcPr>
            <w:tcW w:w="290" w:type="pct"/>
            <w:vMerge/>
            <w:vAlign w:val="center"/>
          </w:tcPr>
          <w:p w14:paraId="3784056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ED0CA5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AEF37B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AF370A" w14:paraId="4D9B0FAB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7AF8B6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348351B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2CE2EA3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84123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1602141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8CA70D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9575C1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775C25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2BAD5C7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/>
            <w:vAlign w:val="center"/>
          </w:tcPr>
          <w:p w14:paraId="34C151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76AB4C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3A70C3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4A8B870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65C8A9A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5E20704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D7F8D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175E51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2E3861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</w:t>
            </w:r>
          </w:p>
        </w:tc>
      </w:tr>
      <w:tr w:rsidR="00AF370A" w14:paraId="013490AA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0B4F6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49663A5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71D993E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12.71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430C769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250" w:type="pct"/>
            <w:vMerge/>
            <w:vAlign w:val="center"/>
          </w:tcPr>
          <w:p w14:paraId="502D443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739E938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58F4A1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519FAF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50BCDE4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/>
            <w:vAlign w:val="center"/>
          </w:tcPr>
          <w:p w14:paraId="78A8CEE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F16E7E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CCAB32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7746AD5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6D75A15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4BBC82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12.71</w:t>
            </w:r>
          </w:p>
        </w:tc>
        <w:tc>
          <w:tcPr>
            <w:tcW w:w="290" w:type="pct"/>
            <w:vMerge/>
            <w:vAlign w:val="center"/>
          </w:tcPr>
          <w:p w14:paraId="42FA142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EE4C8E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FD305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</w:t>
            </w:r>
          </w:p>
        </w:tc>
      </w:tr>
      <w:tr w:rsidR="00AF370A" w14:paraId="5C2EC4EC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89E846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544B2C0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62E5EDF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12.88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9E66D7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50" w:type="pct"/>
            <w:vMerge/>
            <w:vAlign w:val="center"/>
          </w:tcPr>
          <w:p w14:paraId="0801BD6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45CAFB9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722C96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2C94CCA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37B2B6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/>
            <w:vAlign w:val="center"/>
          </w:tcPr>
          <w:p w14:paraId="073C21D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8EB54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706543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78D9BBF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540CC17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086761E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290" w:type="pct"/>
            <w:vMerge/>
            <w:vAlign w:val="center"/>
          </w:tcPr>
          <w:p w14:paraId="01249D9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4BD565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EA5DD7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89</w:t>
            </w:r>
          </w:p>
        </w:tc>
      </w:tr>
      <w:tr w:rsidR="00AF370A" w14:paraId="461105DC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9457AA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497E7E1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14B7AE5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65A7263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58725F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36D5084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25ABD8A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CA3230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982E13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D07AF0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AD1D5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EF331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02B9C22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2B5A5EA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44EE42F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38C498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7EDE90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D10BC3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91</w:t>
            </w:r>
          </w:p>
        </w:tc>
      </w:tr>
      <w:tr w:rsidR="00AF370A" w14:paraId="5582D67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61AA32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16F143D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40C5606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14.75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F11526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59.15</w:t>
            </w:r>
          </w:p>
        </w:tc>
        <w:tc>
          <w:tcPr>
            <w:tcW w:w="250" w:type="pct"/>
            <w:vMerge/>
            <w:vAlign w:val="center"/>
          </w:tcPr>
          <w:p w14:paraId="0693D9B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7115261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3621E0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628152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AC0E5C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/>
            <w:vAlign w:val="center"/>
          </w:tcPr>
          <w:p w14:paraId="553C683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976431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8F7DB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77ACFF7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42D2428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74E8F3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14.75</w:t>
            </w:r>
          </w:p>
        </w:tc>
        <w:tc>
          <w:tcPr>
            <w:tcW w:w="290" w:type="pct"/>
            <w:vMerge/>
            <w:vAlign w:val="center"/>
          </w:tcPr>
          <w:p w14:paraId="3BD8A22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0D140A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A93C7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82</w:t>
            </w:r>
          </w:p>
        </w:tc>
      </w:tr>
      <w:tr w:rsidR="00AF370A" w14:paraId="3FCB8732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769674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41ABA11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704F3C0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ABEC87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59.23</w:t>
            </w:r>
          </w:p>
        </w:tc>
        <w:tc>
          <w:tcPr>
            <w:tcW w:w="250" w:type="pct"/>
            <w:vMerge/>
            <w:vAlign w:val="center"/>
          </w:tcPr>
          <w:p w14:paraId="741E254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4388BB4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F86874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6FFECB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328ADC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AA0675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6A954B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924B24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6FD8ED2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700E6E9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4B69D0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290" w:type="pct"/>
            <w:vMerge/>
            <w:vAlign w:val="center"/>
          </w:tcPr>
          <w:p w14:paraId="1CB2281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9B82C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98A758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81</w:t>
            </w:r>
          </w:p>
        </w:tc>
      </w:tr>
      <w:tr w:rsidR="00AF370A" w14:paraId="6C5EEABB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E0E6A1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0A0A02C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3D18515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14.91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8F595C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59.24</w:t>
            </w:r>
          </w:p>
        </w:tc>
        <w:tc>
          <w:tcPr>
            <w:tcW w:w="250" w:type="pct"/>
            <w:vMerge/>
            <w:vAlign w:val="center"/>
          </w:tcPr>
          <w:p w14:paraId="307EDF7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0E4F7D4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1A84A96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E630A1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6886E7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A58D25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C89A67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7C5490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568E704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3176F1A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B211F3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14.91</w:t>
            </w:r>
          </w:p>
        </w:tc>
        <w:tc>
          <w:tcPr>
            <w:tcW w:w="290" w:type="pct"/>
            <w:vMerge/>
            <w:vAlign w:val="center"/>
          </w:tcPr>
          <w:p w14:paraId="00B70D0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97C423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048B3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AF370A" w14:paraId="3EFF36DE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05FED5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4B1FE6C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21E4925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14.92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58CFFD9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59.25</w:t>
            </w:r>
          </w:p>
        </w:tc>
        <w:tc>
          <w:tcPr>
            <w:tcW w:w="250" w:type="pct"/>
            <w:vMerge/>
            <w:vAlign w:val="center"/>
          </w:tcPr>
          <w:p w14:paraId="3E402A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3EA6784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360CF4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3FC92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B9EBBB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639509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7952E7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1248AD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51EEF40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5714AAE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EED2B2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14.92</w:t>
            </w:r>
          </w:p>
        </w:tc>
        <w:tc>
          <w:tcPr>
            <w:tcW w:w="290" w:type="pct"/>
            <w:vMerge/>
            <w:vAlign w:val="center"/>
          </w:tcPr>
          <w:p w14:paraId="7B9D12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3D6778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B3D4F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79</w:t>
            </w:r>
          </w:p>
        </w:tc>
      </w:tr>
      <w:tr w:rsidR="00AF370A" w14:paraId="179B6D17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FE8C2A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7F7F8E7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5B89BF0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E7342B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54.99</w:t>
            </w:r>
          </w:p>
        </w:tc>
        <w:tc>
          <w:tcPr>
            <w:tcW w:w="250" w:type="pct"/>
            <w:vMerge/>
            <w:vAlign w:val="center"/>
          </w:tcPr>
          <w:p w14:paraId="36D457E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B3C18F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B95DD5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5F5871B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5F0FA5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647D4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CBD708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A92FA3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039687B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40E07E7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7F60B46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290" w:type="pct"/>
            <w:vMerge/>
            <w:vAlign w:val="center"/>
          </w:tcPr>
          <w:p w14:paraId="3BF4F7E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FD847B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43302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254</w:t>
            </w:r>
          </w:p>
        </w:tc>
      </w:tr>
      <w:tr w:rsidR="00AF370A" w14:paraId="5067FEDB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0B4B6D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6FD630E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071E60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374D83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249788D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469E8F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E1C0AE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4DBF7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25BFF9D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/>
            <w:vAlign w:val="center"/>
          </w:tcPr>
          <w:p w14:paraId="50E0041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D0AE56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60EF5C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66F7EC4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5030F6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015A48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F98483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016898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A6932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290</w:t>
            </w:r>
          </w:p>
        </w:tc>
      </w:tr>
      <w:tr w:rsidR="00AF370A" w14:paraId="12F43B82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0A9008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2E864D9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715BF1D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13.18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F5AEB8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57.24</w:t>
            </w:r>
          </w:p>
        </w:tc>
        <w:tc>
          <w:tcPr>
            <w:tcW w:w="250" w:type="pct"/>
            <w:vMerge/>
            <w:vAlign w:val="center"/>
          </w:tcPr>
          <w:p w14:paraId="0E0B5DA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514E3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D62CE0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0287F18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3449F7C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/>
            <w:vAlign w:val="center"/>
          </w:tcPr>
          <w:p w14:paraId="14B2589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8FC9F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E6D75A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38487F8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50507C4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3ABBEE9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13.18</w:t>
            </w:r>
          </w:p>
        </w:tc>
        <w:tc>
          <w:tcPr>
            <w:tcW w:w="290" w:type="pct"/>
            <w:vMerge/>
            <w:vAlign w:val="center"/>
          </w:tcPr>
          <w:p w14:paraId="56BD891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041674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24483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251</w:t>
            </w:r>
          </w:p>
        </w:tc>
      </w:tr>
      <w:tr w:rsidR="00AF370A" w14:paraId="1DF38C2F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E9B9A8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7285197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772FE3C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342C7A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33F3051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D17745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7D6F96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D2BEA4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8C735D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/>
            <w:vAlign w:val="center"/>
          </w:tcPr>
          <w:p w14:paraId="1D68DB1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AA8AE8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43B85D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4A89A5E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1DAE55E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44214CB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4C89CAB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D33E44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C9E21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287</w:t>
            </w:r>
          </w:p>
        </w:tc>
      </w:tr>
      <w:tr w:rsidR="00AF370A" w14:paraId="4B7BD39F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355BC4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2B246AB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2F1E216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1F3639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50" w:type="pct"/>
            <w:vMerge/>
            <w:vAlign w:val="center"/>
          </w:tcPr>
          <w:p w14:paraId="6140CAD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DB3317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E7C758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77B5555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/>
            <w:vAlign w:val="center"/>
          </w:tcPr>
          <w:p w14:paraId="0298E02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DDAF18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370DA4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B73C26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52F5714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2D07DA3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14AF12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16.34</w:t>
            </w:r>
          </w:p>
        </w:tc>
        <w:tc>
          <w:tcPr>
            <w:tcW w:w="290" w:type="pct"/>
            <w:vMerge/>
            <w:vAlign w:val="center"/>
          </w:tcPr>
          <w:p w14:paraId="531347F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5BC38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0C11CD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284</w:t>
            </w:r>
          </w:p>
        </w:tc>
      </w:tr>
      <w:tr w:rsidR="00AF370A" w14:paraId="1942C616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872561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055DE70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7E74F19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676576A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3A8629C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/>
            <w:vAlign w:val="center"/>
          </w:tcPr>
          <w:p w14:paraId="47FE99B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D5B6E6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7A6268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C1FDD3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D770D6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B49202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F6235F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55BCB2A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431F52F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3BDB4F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21.82</w:t>
            </w:r>
          </w:p>
        </w:tc>
        <w:tc>
          <w:tcPr>
            <w:tcW w:w="290" w:type="pct"/>
            <w:vMerge/>
            <w:vAlign w:val="center"/>
          </w:tcPr>
          <w:p w14:paraId="3FD3C07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98B8E8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9E820E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266</w:t>
            </w:r>
          </w:p>
        </w:tc>
      </w:tr>
      <w:tr w:rsidR="00AF370A" w14:paraId="16A0E362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1B60C1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2FFB915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6104C55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F14C1E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2A5E8B9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81DD1D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B07B82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22FF5C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34F5804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94716A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73D165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D8E728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CCD637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5E6E8B3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1DF06B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20.06</w:t>
            </w:r>
          </w:p>
        </w:tc>
        <w:tc>
          <w:tcPr>
            <w:tcW w:w="290" w:type="pct"/>
            <w:vMerge/>
            <w:vAlign w:val="center"/>
          </w:tcPr>
          <w:p w14:paraId="741220A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67B960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36C7E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269</w:t>
            </w:r>
          </w:p>
        </w:tc>
      </w:tr>
      <w:tr w:rsidR="00AF370A" w14:paraId="2F3C3004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53FEC1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704FE3E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43E6D05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8D34EB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2D802D7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295CACF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364097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0FCC31F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27A57D6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2C822B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2E7D77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340B62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549A026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335A7D9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3190B35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16.26</w:t>
            </w:r>
          </w:p>
        </w:tc>
        <w:tc>
          <w:tcPr>
            <w:tcW w:w="290" w:type="pct"/>
            <w:vMerge/>
            <w:vAlign w:val="center"/>
          </w:tcPr>
          <w:p w14:paraId="173DE8C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D16F22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54AB4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272</w:t>
            </w:r>
          </w:p>
        </w:tc>
      </w:tr>
      <w:tr w:rsidR="00AF370A" w14:paraId="6A02F147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30AE62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442BC10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D98199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16.26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F1B2BC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59.24</w:t>
            </w:r>
          </w:p>
        </w:tc>
        <w:tc>
          <w:tcPr>
            <w:tcW w:w="250" w:type="pct"/>
            <w:vMerge/>
            <w:vAlign w:val="center"/>
          </w:tcPr>
          <w:p w14:paraId="406B03F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48363E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F9BB07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2CCA2A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F881AE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/>
            <w:vAlign w:val="center"/>
          </w:tcPr>
          <w:p w14:paraId="537D32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501EBD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5C120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4CFEF0D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6B6B68A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129A15F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3C48D1E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0AAA2A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D2FB36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236</w:t>
            </w:r>
          </w:p>
        </w:tc>
      </w:tr>
      <w:tr w:rsidR="00AF370A" w14:paraId="13693BAE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DEF0FB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273B31B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24EFA0A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16.35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17F24E8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59.29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45BC600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/>
            <w:vAlign w:val="center"/>
          </w:tcPr>
          <w:p w14:paraId="66BD8A9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07BBC9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5FDF97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/>
            <w:vAlign w:val="center"/>
          </w:tcPr>
          <w:p w14:paraId="2B582E9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0FF062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29CF19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9EC466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854D6F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49C8EAB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BE19F3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16.35</w:t>
            </w:r>
          </w:p>
        </w:tc>
        <w:tc>
          <w:tcPr>
            <w:tcW w:w="290" w:type="pct"/>
            <w:vMerge/>
            <w:vAlign w:val="center"/>
          </w:tcPr>
          <w:p w14:paraId="59A6AD7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A58B06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75206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248</w:t>
            </w:r>
          </w:p>
        </w:tc>
      </w:tr>
      <w:tr w:rsidR="00AF370A" w14:paraId="2716C1BF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7234C6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30366B6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32C3F8E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20.07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331B57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61.24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450BDC3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/>
            <w:vAlign w:val="center"/>
          </w:tcPr>
          <w:p w14:paraId="730B199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BE1B53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CF2908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30A004D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5E70F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C5678A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C5E78B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F495E6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3CB7FE3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9A091F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20.07</w:t>
            </w:r>
          </w:p>
        </w:tc>
        <w:tc>
          <w:tcPr>
            <w:tcW w:w="290" w:type="pct"/>
            <w:vMerge/>
            <w:vAlign w:val="center"/>
          </w:tcPr>
          <w:p w14:paraId="200CB8F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32024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30ED9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233</w:t>
            </w:r>
          </w:p>
        </w:tc>
      </w:tr>
      <w:tr w:rsidR="00AF370A" w14:paraId="5A95E928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F138FB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1C7CEBF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7F7655E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21.83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79CB391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62.04</w:t>
            </w:r>
          </w:p>
        </w:tc>
        <w:tc>
          <w:tcPr>
            <w:tcW w:w="250" w:type="pct"/>
            <w:vMerge/>
            <w:vAlign w:val="center"/>
          </w:tcPr>
          <w:p w14:paraId="045A190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F7EC3C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D29D03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8265BF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/>
            <w:vAlign w:val="center"/>
          </w:tcPr>
          <w:p w14:paraId="12A23E1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533BBE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CBCBA2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F3E423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27ED58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76D17F1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E049AC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21.83</w:t>
            </w:r>
          </w:p>
        </w:tc>
        <w:tc>
          <w:tcPr>
            <w:tcW w:w="290" w:type="pct"/>
            <w:vMerge/>
            <w:vAlign w:val="center"/>
          </w:tcPr>
          <w:p w14:paraId="71B2717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5B81D1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34148E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230</w:t>
            </w:r>
          </w:p>
        </w:tc>
      </w:tr>
      <w:tr w:rsidR="00AF370A" w14:paraId="347BF64F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41E825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617A2EA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275C6C4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7.16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1FB193D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51.44</w:t>
            </w:r>
          </w:p>
        </w:tc>
        <w:tc>
          <w:tcPr>
            <w:tcW w:w="250" w:type="pct"/>
            <w:vMerge/>
            <w:vAlign w:val="center"/>
          </w:tcPr>
          <w:p w14:paraId="7A81689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519709C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A5F00B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9AB5C2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7" w:type="pct"/>
            <w:vMerge/>
            <w:vAlign w:val="center"/>
          </w:tcPr>
          <w:p w14:paraId="5DFA03D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5B71AB7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/>
            <w:vAlign w:val="center"/>
          </w:tcPr>
          <w:p w14:paraId="32CAD63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A8886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28A54B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1FDFF33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D81D0C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7.16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2832652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/>
            <w:vAlign w:val="center"/>
          </w:tcPr>
          <w:p w14:paraId="305FC93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B6E4F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145</w:t>
            </w:r>
          </w:p>
        </w:tc>
      </w:tr>
      <w:tr w:rsidR="00AF370A" w14:paraId="36B5065B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2A50F3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614574A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4098923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10.41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382F261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54.99</w:t>
            </w:r>
          </w:p>
        </w:tc>
        <w:tc>
          <w:tcPr>
            <w:tcW w:w="250" w:type="pct"/>
            <w:vMerge/>
            <w:vAlign w:val="center"/>
          </w:tcPr>
          <w:p w14:paraId="03D645B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4E3C1CE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32E551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384090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7" w:type="pct"/>
            <w:vMerge/>
            <w:vAlign w:val="center"/>
          </w:tcPr>
          <w:p w14:paraId="0B5B6D7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D836E3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627CA6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F8BF7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79D2B2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238D9A4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A64CCE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10.41</w:t>
            </w:r>
          </w:p>
        </w:tc>
        <w:tc>
          <w:tcPr>
            <w:tcW w:w="290" w:type="pct"/>
            <w:vMerge/>
            <w:vAlign w:val="center"/>
          </w:tcPr>
          <w:p w14:paraId="58162A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569C6F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02063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139</w:t>
            </w:r>
          </w:p>
        </w:tc>
      </w:tr>
      <w:tr w:rsidR="00AF370A" w14:paraId="1903C117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9C1A88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756A0F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00DC4CF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13.68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1E813BA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57.59</w:t>
            </w:r>
          </w:p>
        </w:tc>
        <w:tc>
          <w:tcPr>
            <w:tcW w:w="250" w:type="pct"/>
            <w:vMerge/>
            <w:vAlign w:val="center"/>
          </w:tcPr>
          <w:p w14:paraId="5EDB528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1EFA2C5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E83202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775544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7" w:type="pct"/>
            <w:vMerge/>
            <w:vAlign w:val="center"/>
          </w:tcPr>
          <w:p w14:paraId="3B2E249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43EB30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467359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6809DA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F2DE74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0F0EDB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815D99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13.68</w:t>
            </w:r>
          </w:p>
        </w:tc>
        <w:tc>
          <w:tcPr>
            <w:tcW w:w="290" w:type="pct"/>
            <w:vMerge/>
            <w:vAlign w:val="center"/>
          </w:tcPr>
          <w:p w14:paraId="094A79E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933AE9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EBECE7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142</w:t>
            </w:r>
          </w:p>
        </w:tc>
      </w:tr>
      <w:tr w:rsidR="00AF370A" w14:paraId="765A8E69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0134D9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3F95A46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6AD1D75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14.43 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0F400EF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278AB6B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/>
            <w:vAlign w:val="center"/>
          </w:tcPr>
          <w:p w14:paraId="0F90E2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456B54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D75A8C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57" w:type="pct"/>
            <w:vMerge/>
            <w:vAlign w:val="center"/>
          </w:tcPr>
          <w:p w14:paraId="35D9C74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EBE732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B53F41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EC7B8E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1F0D1F5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5578AAB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13930D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17.79</w:t>
            </w:r>
          </w:p>
        </w:tc>
        <w:tc>
          <w:tcPr>
            <w:tcW w:w="290" w:type="pct"/>
            <w:vMerge/>
            <w:vAlign w:val="center"/>
          </w:tcPr>
          <w:p w14:paraId="5A12F7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4AA01B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9106E0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133</w:t>
            </w:r>
          </w:p>
        </w:tc>
      </w:tr>
      <w:tr w:rsidR="00AF370A" w14:paraId="0A71A36F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B163A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6EBBBC2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332F3B0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5F8615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14BC4D9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/>
            <w:vAlign w:val="center"/>
          </w:tcPr>
          <w:p w14:paraId="16F91F5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E3396F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C330CB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7" w:type="pct"/>
            <w:vMerge/>
            <w:vAlign w:val="center"/>
          </w:tcPr>
          <w:p w14:paraId="5D7CC9D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757F7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4BAEA0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1B116E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71C8D8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413839E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512E39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17.56</w:t>
            </w:r>
          </w:p>
        </w:tc>
        <w:tc>
          <w:tcPr>
            <w:tcW w:w="290" w:type="pct"/>
            <w:vMerge/>
            <w:vAlign w:val="center"/>
          </w:tcPr>
          <w:p w14:paraId="60B1A49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A04306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C21A2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136</w:t>
            </w:r>
          </w:p>
        </w:tc>
      </w:tr>
      <w:tr w:rsidR="00AF370A" w14:paraId="45750D87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497905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0588801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60A5E3B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5.52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71CDD2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53.1</w:t>
            </w:r>
          </w:p>
        </w:tc>
        <w:tc>
          <w:tcPr>
            <w:tcW w:w="250" w:type="pct"/>
            <w:vMerge/>
            <w:vAlign w:val="center"/>
          </w:tcPr>
          <w:p w14:paraId="095C476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342C236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1C569F8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232BC9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F7A79D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08A1571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/>
            <w:vAlign w:val="center"/>
          </w:tcPr>
          <w:p w14:paraId="3097F93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14041E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92CA74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311A851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6170C0E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15.93</w:t>
            </w:r>
          </w:p>
        </w:tc>
        <w:tc>
          <w:tcPr>
            <w:tcW w:w="290" w:type="pct"/>
            <w:vMerge/>
            <w:vAlign w:val="center"/>
          </w:tcPr>
          <w:p w14:paraId="3DA67B2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6CF30F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596CE4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509</w:t>
            </w:r>
          </w:p>
        </w:tc>
      </w:tr>
      <w:tr w:rsidR="00AF370A" w14:paraId="71F095A5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694DE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082F0B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0FE4B4D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3F9FE6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38A2C4D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5767124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834E5E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0651DB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7" w:type="pct"/>
            <w:vMerge/>
            <w:vAlign w:val="center"/>
          </w:tcPr>
          <w:p w14:paraId="1232024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38DF68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83723E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669621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3E4A18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5516D44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7DB504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14.93</w:t>
            </w:r>
          </w:p>
        </w:tc>
        <w:tc>
          <w:tcPr>
            <w:tcW w:w="290" w:type="pct"/>
            <w:vMerge/>
            <w:vAlign w:val="center"/>
          </w:tcPr>
          <w:p w14:paraId="63A3D0D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E8FBD8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6662F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513</w:t>
            </w:r>
          </w:p>
        </w:tc>
      </w:tr>
      <w:tr w:rsidR="00AF370A" w14:paraId="4C0072C3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5A9BFF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4C357B0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3ABEC79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16.57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3FCB1B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50" w:type="pct"/>
            <w:vMerge/>
            <w:vAlign w:val="center"/>
          </w:tcPr>
          <w:p w14:paraId="503AB7F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77B0233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3B4406C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BC55F8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DEDB5D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/>
            <w:vAlign w:val="center"/>
          </w:tcPr>
          <w:p w14:paraId="436530F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C13B73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B678F4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EF013F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2B3A088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C64EB5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27.3</w:t>
            </w:r>
          </w:p>
        </w:tc>
        <w:tc>
          <w:tcPr>
            <w:tcW w:w="290" w:type="pct"/>
            <w:vMerge/>
            <w:vAlign w:val="center"/>
          </w:tcPr>
          <w:p w14:paraId="76A473F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E00C59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EA8C7A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508</w:t>
            </w:r>
          </w:p>
        </w:tc>
      </w:tr>
      <w:tr w:rsidR="00AF370A" w14:paraId="00A06357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83F90E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49A70D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28CF95F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EB931B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61B6406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27D0BAD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D9C3EF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E277AE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7" w:type="pct"/>
            <w:vMerge/>
            <w:vAlign w:val="center"/>
          </w:tcPr>
          <w:p w14:paraId="0BA35B4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4F12E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37E77D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5C9262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0C9DAA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4AD6C1E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BDA082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25.93</w:t>
            </w:r>
          </w:p>
        </w:tc>
        <w:tc>
          <w:tcPr>
            <w:tcW w:w="290" w:type="pct"/>
            <w:vMerge/>
            <w:vAlign w:val="center"/>
          </w:tcPr>
          <w:p w14:paraId="667760F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CD092D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9D2BA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512</w:t>
            </w:r>
          </w:p>
        </w:tc>
      </w:tr>
      <w:tr w:rsidR="00AF370A" w14:paraId="148C220B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40FA08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068E1D0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14FD886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D669F3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49.1</w:t>
            </w:r>
          </w:p>
        </w:tc>
        <w:tc>
          <w:tcPr>
            <w:tcW w:w="250" w:type="pct"/>
            <w:vMerge/>
            <w:vAlign w:val="center"/>
          </w:tcPr>
          <w:p w14:paraId="44F7B1C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6D6AF8F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3BDD793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3A7F0A7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6C163E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342170C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/>
            <w:vAlign w:val="center"/>
          </w:tcPr>
          <w:p w14:paraId="01EF509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54F283D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76B8E60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2E5CEB3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3DB7721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22.96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419FEA0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/>
            <w:vAlign w:val="center"/>
          </w:tcPr>
          <w:p w14:paraId="2EE16E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94F5C1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AF370A" w14:paraId="52FBBCB6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F02AB0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046729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04A60E3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17CDE0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5E5F72C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EC36FC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AA2CD5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2ACBCC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7D3EC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8321BA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55B687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3EC3DA8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69" w:type="pct"/>
            <w:vMerge/>
            <w:vAlign w:val="center"/>
          </w:tcPr>
          <w:p w14:paraId="7AA2339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3BA238E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96E5C0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38.83</w:t>
            </w:r>
          </w:p>
        </w:tc>
        <w:tc>
          <w:tcPr>
            <w:tcW w:w="290" w:type="pct"/>
            <w:vMerge/>
            <w:vAlign w:val="center"/>
          </w:tcPr>
          <w:p w14:paraId="79CD250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E13398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292560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AF370A" w14:paraId="76239F72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E836E5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332D638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6F506DB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16.03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B8EC5D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250" w:type="pct"/>
            <w:vMerge/>
            <w:vAlign w:val="center"/>
          </w:tcPr>
          <w:p w14:paraId="2F49F08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429D2FE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234387F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0C4AAE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3DE6B3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/>
            <w:vAlign w:val="center"/>
          </w:tcPr>
          <w:p w14:paraId="46C4E9E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B4D846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37DE371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vMerge/>
            <w:vAlign w:val="center"/>
          </w:tcPr>
          <w:p w14:paraId="62F36F7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30086F2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E9D81E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23.46</w:t>
            </w:r>
          </w:p>
        </w:tc>
        <w:tc>
          <w:tcPr>
            <w:tcW w:w="290" w:type="pct"/>
            <w:vMerge/>
            <w:vAlign w:val="center"/>
          </w:tcPr>
          <w:p w14:paraId="0B8DB7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6D17D2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DBC26A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AF370A" w14:paraId="404129BC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FA8BCE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176367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5B731B4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69E9658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39E9C3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57F8AB4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9CF196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90F86F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3B9DB9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C2A279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83DAFB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018B9E0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69" w:type="pct"/>
            <w:vMerge/>
            <w:vAlign w:val="center"/>
          </w:tcPr>
          <w:p w14:paraId="64397CF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0C7C834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FC3F9E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39.69</w:t>
            </w:r>
          </w:p>
        </w:tc>
        <w:tc>
          <w:tcPr>
            <w:tcW w:w="290" w:type="pct"/>
            <w:vMerge/>
            <w:vAlign w:val="center"/>
          </w:tcPr>
          <w:p w14:paraId="3C57E47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2E4B49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F125B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</w:t>
            </w:r>
          </w:p>
        </w:tc>
      </w:tr>
      <w:tr w:rsidR="00AF370A" w14:paraId="6D21132E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EEAF12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363165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1FFE199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2293B8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32DCA8C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564440F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137E5AE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171B80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2AD4D7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D81AA2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26A089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28D861F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vMerge/>
            <w:vAlign w:val="center"/>
          </w:tcPr>
          <w:p w14:paraId="103259A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76A551B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F3D170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22.96</w:t>
            </w:r>
          </w:p>
        </w:tc>
        <w:tc>
          <w:tcPr>
            <w:tcW w:w="290" w:type="pct"/>
            <w:vMerge/>
            <w:vAlign w:val="center"/>
          </w:tcPr>
          <w:p w14:paraId="25AA167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92D2E7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5C9DD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AF370A" w14:paraId="5FCD7A7E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8E9BB2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29BCBE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48EDA1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F6B43A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310ECC4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1FBFE0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F26326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7688EF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1420CC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DF1D13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0F4F6E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10B13C4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69" w:type="pct"/>
            <w:vMerge/>
            <w:vAlign w:val="center"/>
          </w:tcPr>
          <w:p w14:paraId="7A61943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0C8076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7538DD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38.83</w:t>
            </w:r>
          </w:p>
        </w:tc>
        <w:tc>
          <w:tcPr>
            <w:tcW w:w="290" w:type="pct"/>
            <w:vMerge/>
            <w:vAlign w:val="center"/>
          </w:tcPr>
          <w:p w14:paraId="1B75A0B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AA443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BEABB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</w:t>
            </w:r>
          </w:p>
        </w:tc>
      </w:tr>
      <w:tr w:rsidR="00AF370A" w14:paraId="5F505B9B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8E121C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1FD94EE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6EB56AB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0CC6E3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250" w:type="pct"/>
            <w:vMerge/>
            <w:vAlign w:val="center"/>
          </w:tcPr>
          <w:p w14:paraId="7DACE53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CE2090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68240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DDEC2E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1.65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5E6FB0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2938BB0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/>
            <w:vAlign w:val="center"/>
          </w:tcPr>
          <w:p w14:paraId="006B7E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36D6D8A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6B4361F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1312A62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D7D53E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18.4</w:t>
            </w:r>
          </w:p>
        </w:tc>
        <w:tc>
          <w:tcPr>
            <w:tcW w:w="290" w:type="pct"/>
            <w:vMerge/>
            <w:vAlign w:val="center"/>
          </w:tcPr>
          <w:p w14:paraId="5C098D8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5884DF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24AEB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417</w:t>
            </w:r>
          </w:p>
        </w:tc>
      </w:tr>
      <w:tr w:rsidR="00AF370A" w14:paraId="2BB20DBE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8D7261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60DC556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7FC6557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6C8D3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115D1A3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3BC2787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E94E6B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2164DB9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1.43</w:t>
            </w:r>
          </w:p>
        </w:tc>
        <w:tc>
          <w:tcPr>
            <w:tcW w:w="257" w:type="pct"/>
            <w:vMerge/>
            <w:vAlign w:val="center"/>
          </w:tcPr>
          <w:p w14:paraId="354A190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6AE4F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81B59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C4DEA7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0427E1E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0911D6F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C6FEA1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90" w:type="pct"/>
            <w:vMerge/>
            <w:vAlign w:val="center"/>
          </w:tcPr>
          <w:p w14:paraId="3C73541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F6D958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A0E251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422</w:t>
            </w:r>
          </w:p>
        </w:tc>
      </w:tr>
      <w:tr w:rsidR="00AF370A" w14:paraId="503C7B0A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8C60D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110CAB9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2E1FC78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1437443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50" w:type="pct"/>
            <w:vMerge/>
            <w:vAlign w:val="center"/>
          </w:tcPr>
          <w:p w14:paraId="273FC8B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5504082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16BA44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2EFE98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8DF092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/>
            <w:vAlign w:val="center"/>
          </w:tcPr>
          <w:p w14:paraId="2F6F1BF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49010A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5DB5BD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3B5F0F0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48D0B47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9A9390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23.5</w:t>
            </w:r>
          </w:p>
        </w:tc>
        <w:tc>
          <w:tcPr>
            <w:tcW w:w="290" w:type="pct"/>
            <w:vMerge/>
            <w:vAlign w:val="center"/>
          </w:tcPr>
          <w:p w14:paraId="3BFD0FD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656811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A2B66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421</w:t>
            </w:r>
          </w:p>
        </w:tc>
      </w:tr>
      <w:tr w:rsidR="00AF370A" w14:paraId="537D2ABB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B48FE9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7A5B6CB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2065EF5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019A934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63.3</w:t>
            </w:r>
          </w:p>
        </w:tc>
        <w:tc>
          <w:tcPr>
            <w:tcW w:w="250" w:type="pct"/>
            <w:vMerge/>
            <w:vAlign w:val="center"/>
          </w:tcPr>
          <w:p w14:paraId="2210BBA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76FB934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C4D736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250200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1.65</w:t>
            </w:r>
          </w:p>
        </w:tc>
        <w:tc>
          <w:tcPr>
            <w:tcW w:w="257" w:type="pct"/>
            <w:vMerge/>
            <w:vAlign w:val="center"/>
          </w:tcPr>
          <w:p w14:paraId="46E9E44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5E6ED3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727B2D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903F99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88A940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175ECF8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B4B495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90" w:type="pct"/>
            <w:vMerge/>
            <w:vAlign w:val="center"/>
          </w:tcPr>
          <w:p w14:paraId="0249D21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50DB8B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74F23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416</w:t>
            </w:r>
          </w:p>
        </w:tc>
      </w:tr>
      <w:tr w:rsidR="00AF370A" w14:paraId="2088389B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3DD20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552EDD0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01E3636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12.85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0B69A09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6E438F5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/>
            <w:vAlign w:val="center"/>
          </w:tcPr>
          <w:p w14:paraId="30DEC11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CA20E1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2003121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vMerge/>
            <w:vAlign w:val="center"/>
          </w:tcPr>
          <w:p w14:paraId="30DA143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394722C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/>
            <w:vAlign w:val="center"/>
          </w:tcPr>
          <w:p w14:paraId="790D219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7CEE27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26D2E10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03105FD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2639130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12.85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769B79D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/>
            <w:vAlign w:val="center"/>
          </w:tcPr>
          <w:p w14:paraId="459E017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AB6D2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553</w:t>
            </w:r>
          </w:p>
        </w:tc>
      </w:tr>
      <w:tr w:rsidR="00AF370A" w14:paraId="513188E9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4F0634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351E8EB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7056B59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13.9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4982106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57.75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1DBC9E5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/>
            <w:vAlign w:val="center"/>
          </w:tcPr>
          <w:p w14:paraId="6812E4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7E6B9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967B20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A249AE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957F8F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EF6320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5E945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21128FE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6026663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C2CC7D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13.9</w:t>
            </w:r>
          </w:p>
        </w:tc>
        <w:tc>
          <w:tcPr>
            <w:tcW w:w="290" w:type="pct"/>
            <w:vMerge/>
            <w:vAlign w:val="center"/>
          </w:tcPr>
          <w:p w14:paraId="1CFA635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CC2905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295F1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552</w:t>
            </w:r>
          </w:p>
        </w:tc>
      </w:tr>
      <w:tr w:rsidR="00AF370A" w14:paraId="38C70857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45E3C2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5E3627B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5E9D797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14.4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5A49544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54.35</w:t>
            </w:r>
          </w:p>
        </w:tc>
        <w:tc>
          <w:tcPr>
            <w:tcW w:w="250" w:type="pct"/>
            <w:vMerge/>
            <w:vAlign w:val="center"/>
          </w:tcPr>
          <w:p w14:paraId="4A32C1F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1847237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C27D80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F96876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6CD5BA7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E5F09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EF2A1B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D32853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562CFDD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17124AA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3C637E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9.72</w:t>
            </w:r>
          </w:p>
        </w:tc>
        <w:tc>
          <w:tcPr>
            <w:tcW w:w="290" w:type="pct"/>
            <w:vMerge/>
            <w:vAlign w:val="center"/>
          </w:tcPr>
          <w:p w14:paraId="565AF62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AA2053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AF010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550</w:t>
            </w:r>
          </w:p>
        </w:tc>
      </w:tr>
      <w:tr w:rsidR="00AF370A" w14:paraId="62757C0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697BE2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4667DCF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19953CB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0D47D0F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52.45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17275C7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/>
            <w:vAlign w:val="center"/>
          </w:tcPr>
          <w:p w14:paraId="5C12C31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6D3AB0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1557C5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79104E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175FB3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63268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6E017A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7DF8F02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5222241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2CF866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7.96</w:t>
            </w:r>
          </w:p>
        </w:tc>
        <w:tc>
          <w:tcPr>
            <w:tcW w:w="290" w:type="pct"/>
            <w:vMerge/>
            <w:vAlign w:val="center"/>
          </w:tcPr>
          <w:p w14:paraId="6E642DE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440F2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A9F0AF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551</w:t>
            </w:r>
          </w:p>
        </w:tc>
      </w:tr>
      <w:tr w:rsidR="00AF370A" w14:paraId="75CE3305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023020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6A110A2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2ABF449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13.09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06B67D0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58.22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21E7C6F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53C8E5D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5D27645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4B405C2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/>
            <w:vAlign w:val="center"/>
          </w:tcPr>
          <w:p w14:paraId="7F1B3C9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52F1896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/>
            <w:vAlign w:val="center"/>
          </w:tcPr>
          <w:p w14:paraId="17315F7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C28BF7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2245DA2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6CCFAEB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766D749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13.09</w:t>
            </w:r>
          </w:p>
        </w:tc>
        <w:tc>
          <w:tcPr>
            <w:tcW w:w="290" w:type="pct"/>
            <w:vMerge/>
            <w:vAlign w:val="center"/>
          </w:tcPr>
          <w:p w14:paraId="601DEEC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75D941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06393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499</w:t>
            </w:r>
          </w:p>
        </w:tc>
      </w:tr>
      <w:tr w:rsidR="00AF370A" w14:paraId="22DBD0A1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288359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3E7B9A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26ED600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13.11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7B89723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58.23</w:t>
            </w:r>
          </w:p>
        </w:tc>
        <w:tc>
          <w:tcPr>
            <w:tcW w:w="250" w:type="pct"/>
            <w:vMerge/>
            <w:vAlign w:val="center"/>
          </w:tcPr>
          <w:p w14:paraId="62F0608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3AB326A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05DFB7A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296593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CE9660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0FAF1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61863B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0B5E9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6DC7D54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264EF6B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E5B9B2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13.11</w:t>
            </w:r>
          </w:p>
        </w:tc>
        <w:tc>
          <w:tcPr>
            <w:tcW w:w="290" w:type="pct"/>
            <w:vMerge/>
            <w:vAlign w:val="center"/>
          </w:tcPr>
          <w:p w14:paraId="5B5CFF3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9B8A49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B8F487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498</w:t>
            </w:r>
          </w:p>
        </w:tc>
      </w:tr>
      <w:tr w:rsidR="00AF370A" w14:paraId="795778B1" w14:textId="77777777">
        <w:trPr>
          <w:trHeight w:val="210"/>
        </w:trPr>
        <w:tc>
          <w:tcPr>
            <w:tcW w:w="286" w:type="pct"/>
            <w:vMerge w:val="restart"/>
            <w:shd w:val="clear" w:color="auto" w:fill="auto"/>
            <w:vAlign w:val="center"/>
          </w:tcPr>
          <w:p w14:paraId="65DF6A5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D1T1-B</w:t>
            </w: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46FF216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4B18D8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19.77 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A8EC8A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61.1</w:t>
            </w:r>
          </w:p>
        </w:tc>
        <w:tc>
          <w:tcPr>
            <w:tcW w:w="250" w:type="pct"/>
            <w:vMerge/>
            <w:vAlign w:val="center"/>
          </w:tcPr>
          <w:p w14:paraId="02B4CEB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6D6B1BB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40" w:type="pct"/>
            <w:vMerge/>
            <w:vAlign w:val="center"/>
          </w:tcPr>
          <w:p w14:paraId="4113488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1BD11B3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vMerge/>
            <w:vAlign w:val="center"/>
          </w:tcPr>
          <w:p w14:paraId="400DAFB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681C170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/>
            <w:vAlign w:val="center"/>
          </w:tcPr>
          <w:p w14:paraId="18ABCC1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1C288A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6F01E5E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36DEC53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1B3F814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0" w:type="pct"/>
            <w:vMerge/>
            <w:vAlign w:val="center"/>
          </w:tcPr>
          <w:p w14:paraId="6E5050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A1AC2F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FB6F81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490</w:t>
            </w:r>
          </w:p>
        </w:tc>
      </w:tr>
      <w:tr w:rsidR="00AF370A" w14:paraId="5EAC22B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BBE1A4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370413D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327A732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EA07AA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0D8E508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27B5230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B0E0D1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519697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AEF33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5A5DCB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710FEC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20A9E7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C6D047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2D51BBB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339AAAD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4F994B7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6F08E5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5905F7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488</w:t>
            </w:r>
          </w:p>
        </w:tc>
      </w:tr>
      <w:tr w:rsidR="00AF370A" w14:paraId="409D08E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CBD8ED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5F1CBF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6CF7913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08BA29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37E9FF3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26F15C1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465C5A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F5C6A7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76D260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159C43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BC9901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EA9334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C21B0E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138C033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7D63BCB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64B24E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BD462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CDF0D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492</w:t>
            </w:r>
          </w:p>
        </w:tc>
      </w:tr>
      <w:tr w:rsidR="00AF370A" w14:paraId="22E6B72A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36C35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493A371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59602B0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36.59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95F4B7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50" w:type="pct"/>
            <w:vMerge/>
            <w:vAlign w:val="center"/>
          </w:tcPr>
          <w:p w14:paraId="37DED63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7ACDE35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79739C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0F90518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57" w:type="pct"/>
            <w:vMerge/>
            <w:vAlign w:val="center"/>
          </w:tcPr>
          <w:p w14:paraId="2E9541E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2F0EE15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/>
            <w:vAlign w:val="center"/>
          </w:tcPr>
          <w:p w14:paraId="68E6871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6ED94CB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21607CF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0DA6049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350AE2E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7DB0A8A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/>
            <w:vAlign w:val="center"/>
          </w:tcPr>
          <w:p w14:paraId="7D426FC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8C7C53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</w:t>
            </w:r>
          </w:p>
        </w:tc>
      </w:tr>
      <w:tr w:rsidR="00AF370A" w14:paraId="444EC149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80D7F6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08DE692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57745D2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6274BA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4C8F453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2F5F94F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0E1B75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E4383F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F2B2C4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64F253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553A55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34FBE0B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9" w:type="pct"/>
            <w:vMerge/>
            <w:vAlign w:val="center"/>
          </w:tcPr>
          <w:p w14:paraId="3DE79C1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795C54F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663407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5196A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B21FF9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257907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</w:t>
            </w:r>
          </w:p>
        </w:tc>
      </w:tr>
      <w:tr w:rsidR="00AF370A" w14:paraId="2DA07DCA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C59D8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3DC0409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137B548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25.66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7D6666D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63.59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5C83BE2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/>
            <w:vAlign w:val="center"/>
          </w:tcPr>
          <w:p w14:paraId="4523218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FC9404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16B4E68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vMerge/>
            <w:vAlign w:val="center"/>
          </w:tcPr>
          <w:p w14:paraId="34FB813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F98BDC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1B42D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82FCA1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6C69CEA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322A53E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1CE2BB3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25.66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4133DF3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/>
            <w:vAlign w:val="center"/>
          </w:tcPr>
          <w:p w14:paraId="7E07962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418271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</w:t>
            </w:r>
          </w:p>
        </w:tc>
      </w:tr>
      <w:tr w:rsidR="00AF370A" w14:paraId="198E46BB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1067F7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7154738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4FE0316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26.34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6D4D08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63.84</w:t>
            </w:r>
          </w:p>
        </w:tc>
        <w:tc>
          <w:tcPr>
            <w:tcW w:w="250" w:type="pct"/>
            <w:vMerge/>
            <w:vAlign w:val="center"/>
          </w:tcPr>
          <w:p w14:paraId="0D50B22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BCF0CE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12E12F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F9A780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3FC814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8F7B3E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1BE0A4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29CF95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6B167D9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58DD9EF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927524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26.34</w:t>
            </w:r>
          </w:p>
        </w:tc>
        <w:tc>
          <w:tcPr>
            <w:tcW w:w="290" w:type="pct"/>
            <w:vMerge/>
            <w:vAlign w:val="center"/>
          </w:tcPr>
          <w:p w14:paraId="048D2A2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6967C9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35D08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</w:tr>
      <w:tr w:rsidR="00AF370A" w14:paraId="44E3BAB9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23C2C6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5981502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50ECB9F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6.89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4A81D3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250" w:type="pct"/>
            <w:vMerge/>
            <w:vAlign w:val="center"/>
          </w:tcPr>
          <w:p w14:paraId="6076907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3F900C6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437AA1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685582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493863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/>
            <w:vAlign w:val="center"/>
          </w:tcPr>
          <w:p w14:paraId="1A8FDE3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C4CCAB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9095CB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0736C5F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5B54E39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62AB789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673EDC5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/>
            <w:vAlign w:val="center"/>
          </w:tcPr>
          <w:p w14:paraId="71974C5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457BC6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94</w:t>
            </w:r>
          </w:p>
        </w:tc>
      </w:tr>
      <w:tr w:rsidR="00AF370A" w14:paraId="60602744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F7F15F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797B49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09AD5B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A963C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5089921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48B6430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335AEF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D85402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4BF9C6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8476D0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72F913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6E3EB9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0D1C14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29F03D9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0076EB2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D27D3D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BF7B4E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8E4E63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</w:t>
            </w:r>
          </w:p>
        </w:tc>
      </w:tr>
      <w:tr w:rsidR="00AF370A" w14:paraId="6235020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3CF356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1F40276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7B35623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A063EE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6CA8439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E35D49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22A867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4747D1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33F06FC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9FC8EE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9028EC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22B585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3E9778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0E9B08B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6CA99DA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42112B3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7B2BA7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A81B8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114</w:t>
            </w:r>
          </w:p>
        </w:tc>
      </w:tr>
      <w:tr w:rsidR="00AF370A" w14:paraId="72C4F4F7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69AB2C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17C99B5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2C5A308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12.88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B047A8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50" w:type="pct"/>
            <w:vMerge/>
            <w:vAlign w:val="center"/>
          </w:tcPr>
          <w:p w14:paraId="15DDF5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7F24A7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C37280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B07A07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/>
            <w:vAlign w:val="center"/>
          </w:tcPr>
          <w:p w14:paraId="5EA2A0E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002E0C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9763A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7C0D53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BBFB33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044BD6F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6C83B22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35660E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3CF61F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5EF275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93</w:t>
            </w:r>
          </w:p>
        </w:tc>
      </w:tr>
      <w:tr w:rsidR="00AF370A" w14:paraId="47E0C746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8F6A92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79C34B8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543458A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739A88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7A0417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A0CCB1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7D7443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85FA65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587CA38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09A690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EBC1C7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19CE2C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AB5260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2281327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517AAB9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A16ADC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31696C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A2E2B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</w:t>
            </w:r>
          </w:p>
        </w:tc>
      </w:tr>
      <w:tr w:rsidR="00AF370A" w14:paraId="161FC33F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549A0C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44A9855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366CA03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04C0AE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004AB8A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4D9AA0C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015FC4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67BB41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72B7B13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C1657E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038344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73A7A7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977CAB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43A8B8E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3AC966E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B7CA91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86FD20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4D8A43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113</w:t>
            </w:r>
          </w:p>
        </w:tc>
      </w:tr>
      <w:tr w:rsidR="00AF370A" w14:paraId="2A622AC7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B91FA6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0A3F922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3D6315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23.52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0B2EB9C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50" w:type="pct"/>
            <w:vMerge/>
            <w:vAlign w:val="center"/>
          </w:tcPr>
          <w:p w14:paraId="1A9A00D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211E905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C93625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D2FB70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A8DA68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/>
            <w:vAlign w:val="center"/>
          </w:tcPr>
          <w:p w14:paraId="473AE6E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9B925E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EEFDDA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317BF4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61124F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167BF96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D1AE07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B223A7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B294C5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</w:t>
            </w:r>
          </w:p>
        </w:tc>
      </w:tr>
      <w:tr w:rsidR="00AF370A" w14:paraId="6BE5DEE3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30FDC4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62833EC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600D2D9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49AE20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74DD2CA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4062ED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C3F24C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D71BA4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0F034E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CD4D9C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CB3777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BFAF7B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5FDAEA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4022E71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1608E2D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DF3C28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B7B70A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9D201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</w:t>
            </w:r>
          </w:p>
        </w:tc>
      </w:tr>
      <w:tr w:rsidR="00AF370A" w14:paraId="6C9079D6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CA488F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7F26AE1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09F0894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6BCF778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1129773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7ECF7E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94347E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52AD59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7751E0B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B27CAC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09A90D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4B3D84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27C266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0FD93F3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1C5BE57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C8006E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696075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4A36CC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104</w:t>
            </w:r>
          </w:p>
        </w:tc>
      </w:tr>
      <w:tr w:rsidR="00AF370A" w14:paraId="66B34D82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D9EF06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55790AA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1F9AE99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36.59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500D4F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50" w:type="pct"/>
            <w:vMerge/>
            <w:vAlign w:val="center"/>
          </w:tcPr>
          <w:p w14:paraId="5BF6287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D7C6F2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9C0C49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341DE9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/>
            <w:vAlign w:val="center"/>
          </w:tcPr>
          <w:p w14:paraId="41063B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72A361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96965A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B6D569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CA09F8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2915A7E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3ED663C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41BE27C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709B5E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A93E48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83</w:t>
            </w:r>
          </w:p>
        </w:tc>
      </w:tr>
      <w:tr w:rsidR="00AF370A" w14:paraId="669D20DE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7B16A1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3C3FC37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753B185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72135C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501885B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57CF359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346E55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1D87F5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3999EC7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6110A1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6223E5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ABDB57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AE782B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7E8EF40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4D33D3C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8507E9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315460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2BD52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</w:t>
            </w:r>
          </w:p>
        </w:tc>
      </w:tr>
      <w:tr w:rsidR="00AF370A" w14:paraId="181E06A6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502CD7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4791903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3656987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323410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6A828DC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2D86A64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1A68D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D93E8B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7E52EFF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ECDE2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B7FD25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1B5F6A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CC344D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2A3501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4E93764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A2C98D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BEF77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D2A55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103</w:t>
            </w:r>
          </w:p>
        </w:tc>
      </w:tr>
      <w:tr w:rsidR="00AF370A" w14:paraId="665A8E45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2F1D47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226FA72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306B59A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15C46F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50" w:type="pct"/>
            <w:vMerge/>
            <w:vAlign w:val="center"/>
          </w:tcPr>
          <w:p w14:paraId="6C1C75D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1AE24ED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6F85B4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0D3DC8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AC050E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/>
            <w:vAlign w:val="center"/>
          </w:tcPr>
          <w:p w14:paraId="4EECA5A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79BDB8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142689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BB2734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17FDDE5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0146634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27.25</w:t>
            </w:r>
          </w:p>
        </w:tc>
        <w:tc>
          <w:tcPr>
            <w:tcW w:w="290" w:type="pct"/>
            <w:vMerge/>
            <w:vAlign w:val="center"/>
          </w:tcPr>
          <w:p w14:paraId="045B67D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1AAB2A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C940A4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285</w:t>
            </w:r>
          </w:p>
        </w:tc>
      </w:tr>
      <w:tr w:rsidR="00AF370A" w14:paraId="5A0BA412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B10D66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0FFE893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32E1A0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4D338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061C2F7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256936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E6254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D5EE98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2D31837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F8E02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6090CB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438F9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8D4385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2081452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A46DF2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21.97</w:t>
            </w:r>
          </w:p>
        </w:tc>
        <w:tc>
          <w:tcPr>
            <w:tcW w:w="290" w:type="pct"/>
            <w:vMerge/>
            <w:vAlign w:val="center"/>
          </w:tcPr>
          <w:p w14:paraId="2BECC4C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545AA5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CA466E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288</w:t>
            </w:r>
          </w:p>
        </w:tc>
      </w:tr>
      <w:tr w:rsidR="00AF370A" w14:paraId="40558B7C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BA23AA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69B1ED8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69F1C5A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B389C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45DF0F6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195EE71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8D537A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6C5B02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7903ACD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D0BC5A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7AA34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7B342E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31AC6B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35469E7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13B283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17.34</w:t>
            </w:r>
          </w:p>
        </w:tc>
        <w:tc>
          <w:tcPr>
            <w:tcW w:w="290" w:type="pct"/>
            <w:vMerge/>
            <w:vAlign w:val="center"/>
          </w:tcPr>
          <w:p w14:paraId="0582615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5DCB8E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ADF9D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291</w:t>
            </w:r>
          </w:p>
        </w:tc>
      </w:tr>
      <w:tr w:rsidR="00AF370A" w14:paraId="2B63F641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CD4F59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00DF01D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065585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9FC7DE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06778C8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/>
            <w:vAlign w:val="center"/>
          </w:tcPr>
          <w:p w14:paraId="3356DDA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68348E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59109D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/>
            <w:vAlign w:val="center"/>
          </w:tcPr>
          <w:p w14:paraId="7833F0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B8BEB5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1D1899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E97EC8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559B0E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1CE3D6F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BBBC90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36.39</w:t>
            </w:r>
          </w:p>
        </w:tc>
        <w:tc>
          <w:tcPr>
            <w:tcW w:w="290" w:type="pct"/>
            <w:vMerge/>
            <w:vAlign w:val="center"/>
          </w:tcPr>
          <w:p w14:paraId="1E1B196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0AB8AB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FF5950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267</w:t>
            </w:r>
          </w:p>
        </w:tc>
      </w:tr>
      <w:tr w:rsidR="00AF370A" w14:paraId="156A6A9F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4EAEFF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34055E4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4CFDB6E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C5FC81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418AF47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AD14D3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A8C754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97CCC8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63BF7B2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3E3BF9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33AB1F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DCA38F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1F7DBE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7CBB2E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3F4476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33.45</w:t>
            </w:r>
          </w:p>
        </w:tc>
        <w:tc>
          <w:tcPr>
            <w:tcW w:w="290" w:type="pct"/>
            <w:vMerge/>
            <w:vAlign w:val="center"/>
          </w:tcPr>
          <w:p w14:paraId="3D6354B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6B6C43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C91EE2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270</w:t>
            </w:r>
          </w:p>
        </w:tc>
      </w:tr>
      <w:tr w:rsidR="00AF370A" w14:paraId="77509934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E89136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5BBB293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362A17E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7E3AD5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447ECEA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4FCBD9C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A6D943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38DB9FF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5C94204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9A7B01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11C44B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484135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39E5DC2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423C645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1E24E1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27.11</w:t>
            </w:r>
          </w:p>
        </w:tc>
        <w:tc>
          <w:tcPr>
            <w:tcW w:w="290" w:type="pct"/>
            <w:vMerge/>
            <w:vAlign w:val="center"/>
          </w:tcPr>
          <w:p w14:paraId="01D9FB0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2802A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9E5FE1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273</w:t>
            </w:r>
          </w:p>
        </w:tc>
      </w:tr>
      <w:tr w:rsidR="00AF370A" w14:paraId="71AB5DC4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A12679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5F1CBD8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C9FF4A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16.18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4F799A3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59.19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071EDB7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/>
            <w:vAlign w:val="center"/>
          </w:tcPr>
          <w:p w14:paraId="45D665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CF1A6D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D9A140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AFFBB9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/>
            <w:vAlign w:val="center"/>
          </w:tcPr>
          <w:p w14:paraId="4FCC88B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4A5ADC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309325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62DE101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7C1C61A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7DB23F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16.18</w:t>
            </w:r>
          </w:p>
        </w:tc>
        <w:tc>
          <w:tcPr>
            <w:tcW w:w="290" w:type="pct"/>
            <w:vMerge/>
            <w:vAlign w:val="center"/>
          </w:tcPr>
          <w:p w14:paraId="5CFF0AD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F50246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091BA7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255</w:t>
            </w:r>
          </w:p>
        </w:tc>
      </w:tr>
      <w:tr w:rsidR="00AF370A" w14:paraId="421576FA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6390FA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661B65B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441B1A9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5ED6FFC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61.44</w:t>
            </w:r>
          </w:p>
        </w:tc>
        <w:tc>
          <w:tcPr>
            <w:tcW w:w="250" w:type="pct"/>
            <w:vMerge/>
            <w:vAlign w:val="center"/>
          </w:tcPr>
          <w:p w14:paraId="791F134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3832E45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36F4A0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F76E52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7F40D18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4B2AD6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5B47E8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866B69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778A05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09AD0F6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F342F9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20.5</w:t>
            </w:r>
          </w:p>
        </w:tc>
        <w:tc>
          <w:tcPr>
            <w:tcW w:w="290" w:type="pct"/>
            <w:vMerge/>
            <w:vAlign w:val="center"/>
          </w:tcPr>
          <w:p w14:paraId="2013946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A30B1E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9266C4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252</w:t>
            </w:r>
          </w:p>
        </w:tc>
      </w:tr>
      <w:tr w:rsidR="00AF370A" w14:paraId="3CFC4917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C8226B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381428C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786D1C2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24.4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0CDDF76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50" w:type="pct"/>
            <w:vMerge/>
            <w:vAlign w:val="center"/>
          </w:tcPr>
          <w:p w14:paraId="3A6938B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71B14F1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A352A2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249F2EE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/>
            <w:vAlign w:val="center"/>
          </w:tcPr>
          <w:p w14:paraId="09D71CC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C76BA8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1DDCF0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55B92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250ABF5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285A75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167BD2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25.42</w:t>
            </w:r>
          </w:p>
        </w:tc>
        <w:tc>
          <w:tcPr>
            <w:tcW w:w="290" w:type="pct"/>
            <w:vMerge/>
            <w:vAlign w:val="center"/>
          </w:tcPr>
          <w:p w14:paraId="73CF76C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90C775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E4A8C7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249</w:t>
            </w:r>
          </w:p>
        </w:tc>
      </w:tr>
      <w:tr w:rsidR="00AF370A" w14:paraId="3FC45E0F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58CBB5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72FAE29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1DD3EF0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6686E67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60436EA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/>
            <w:vAlign w:val="center"/>
          </w:tcPr>
          <w:p w14:paraId="15F8718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727393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6CB5E5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2EEAAE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91E8F4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46C1F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2FC1AE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4CA22F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04FB577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956051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33.95</w:t>
            </w:r>
          </w:p>
        </w:tc>
        <w:tc>
          <w:tcPr>
            <w:tcW w:w="290" w:type="pct"/>
            <w:vMerge/>
            <w:vAlign w:val="center"/>
          </w:tcPr>
          <w:p w14:paraId="340EB71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3930F3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BAFE8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231</w:t>
            </w:r>
          </w:p>
        </w:tc>
      </w:tr>
      <w:tr w:rsidR="00AF370A" w14:paraId="58FFBE0E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B59426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5A56861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44643F6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4E0709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414B159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7888DE9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5CFDC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25C935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348C955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04A21A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6FA7FA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2FFFE0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1C18D5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395815E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34DFE5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31.21</w:t>
            </w:r>
          </w:p>
        </w:tc>
        <w:tc>
          <w:tcPr>
            <w:tcW w:w="290" w:type="pct"/>
            <w:vMerge/>
            <w:vAlign w:val="center"/>
          </w:tcPr>
          <w:p w14:paraId="62230FE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625982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B4C4BA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234</w:t>
            </w:r>
          </w:p>
        </w:tc>
      </w:tr>
      <w:tr w:rsidR="00AF370A" w14:paraId="6553B67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62AFE3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1A68849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36B3563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8FE7EA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764C9E6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746502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228326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B23915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5E8B4EE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15E08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F6F320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7DFFC6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6E2F9E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0C99B76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01DFC3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25.29</w:t>
            </w:r>
          </w:p>
        </w:tc>
        <w:tc>
          <w:tcPr>
            <w:tcW w:w="290" w:type="pct"/>
            <w:vMerge/>
            <w:vAlign w:val="center"/>
          </w:tcPr>
          <w:p w14:paraId="196229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5CD5B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229B6B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237</w:t>
            </w:r>
          </w:p>
        </w:tc>
      </w:tr>
      <w:tr w:rsidR="00AF370A" w14:paraId="14266DC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78AE1B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0602336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1D7B9F7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AA0401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54.8</w:t>
            </w:r>
          </w:p>
        </w:tc>
        <w:tc>
          <w:tcPr>
            <w:tcW w:w="250" w:type="pct"/>
            <w:vMerge/>
            <w:vAlign w:val="center"/>
          </w:tcPr>
          <w:p w14:paraId="60C67E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39EB1D8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BD909D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05BDE6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7" w:type="pct"/>
            <w:vMerge/>
            <w:vAlign w:val="center"/>
          </w:tcPr>
          <w:p w14:paraId="7F7069C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1696553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/>
            <w:vAlign w:val="center"/>
          </w:tcPr>
          <w:p w14:paraId="204F6D0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215934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0C01BC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54F68D5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199199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3977D80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/>
            <w:vAlign w:val="center"/>
          </w:tcPr>
          <w:p w14:paraId="45A6548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905F22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146</w:t>
            </w:r>
          </w:p>
        </w:tc>
      </w:tr>
      <w:tr w:rsidR="00AF370A" w14:paraId="1C7E1F94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14D141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2508E9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61F305A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14.43 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32DBBC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4C8A8E4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/>
            <w:vAlign w:val="center"/>
          </w:tcPr>
          <w:p w14:paraId="7A80F55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051B3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96A756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57" w:type="pct"/>
            <w:vMerge/>
            <w:vAlign w:val="center"/>
          </w:tcPr>
          <w:p w14:paraId="24265B9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6E9476A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099242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E0E036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AA5689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56A9A74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583C48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25.32</w:t>
            </w:r>
          </w:p>
        </w:tc>
        <w:tc>
          <w:tcPr>
            <w:tcW w:w="290" w:type="pct"/>
            <w:vMerge/>
            <w:vAlign w:val="center"/>
          </w:tcPr>
          <w:p w14:paraId="6B18736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40FD48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598CE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134</w:t>
            </w:r>
          </w:p>
        </w:tc>
      </w:tr>
      <w:tr w:rsidR="00AF370A" w14:paraId="5700B614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D8E3F1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451641E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01EADC6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A1689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3DA2056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/>
            <w:vAlign w:val="center"/>
          </w:tcPr>
          <w:p w14:paraId="0BB6B1E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AD421E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725176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7" w:type="pct"/>
            <w:vMerge/>
            <w:vAlign w:val="center"/>
          </w:tcPr>
          <w:p w14:paraId="24FF695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579EF4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1DE20A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196C19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F8D966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65D07B8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A20097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19.47</w:t>
            </w:r>
          </w:p>
        </w:tc>
        <w:tc>
          <w:tcPr>
            <w:tcW w:w="290" w:type="pct"/>
            <w:vMerge/>
            <w:vAlign w:val="center"/>
          </w:tcPr>
          <w:p w14:paraId="0A18EEA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98777B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09AB6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143</w:t>
            </w:r>
          </w:p>
        </w:tc>
      </w:tr>
      <w:tr w:rsidR="00AF370A" w14:paraId="7508B044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155F12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691282B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062CD2B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09C671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0B2C729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4334E76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F9DD92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45A1A6C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7" w:type="pct"/>
            <w:vMerge/>
            <w:vAlign w:val="center"/>
          </w:tcPr>
          <w:p w14:paraId="658918A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783CD7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66EC97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333B5A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41CC457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5492E8B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2F6643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24.99</w:t>
            </w:r>
          </w:p>
        </w:tc>
        <w:tc>
          <w:tcPr>
            <w:tcW w:w="290" w:type="pct"/>
            <w:vMerge/>
            <w:vAlign w:val="center"/>
          </w:tcPr>
          <w:p w14:paraId="616F3A2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3165EB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C3C014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137</w:t>
            </w:r>
          </w:p>
        </w:tc>
      </w:tr>
      <w:tr w:rsidR="00AF370A" w14:paraId="74C97735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95F247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0207D3D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0155847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8C7A2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2D9F94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5DFE54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0F757B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BEDD35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DD176B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7C5169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F00DD5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F3788A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60823DD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7F8C474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396B87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14.81</w:t>
            </w:r>
          </w:p>
        </w:tc>
        <w:tc>
          <w:tcPr>
            <w:tcW w:w="290" w:type="pct"/>
            <w:vMerge/>
            <w:vAlign w:val="center"/>
          </w:tcPr>
          <w:p w14:paraId="082FB96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9E9384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321DA8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</w:tr>
      <w:tr w:rsidR="00AF370A" w14:paraId="1E76054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FEF2A5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4538D9D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310B20B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2F405F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49.1</w:t>
            </w:r>
          </w:p>
        </w:tc>
        <w:tc>
          <w:tcPr>
            <w:tcW w:w="250" w:type="pct"/>
            <w:vMerge/>
            <w:vAlign w:val="center"/>
          </w:tcPr>
          <w:p w14:paraId="3695D8F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2DB1DF8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BD885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5C8B073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CA0BCB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9" w:type="pct"/>
            <w:vMerge/>
            <w:vAlign w:val="center"/>
          </w:tcPr>
          <w:p w14:paraId="1D75B73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8028BE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24BEDFD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499ECFD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6C97570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04F3443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038C0E1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/>
            <w:vAlign w:val="center"/>
          </w:tcPr>
          <w:p w14:paraId="2F05D06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194B9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AF370A" w14:paraId="08A2C50C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0B610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53B11F4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4D0B08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B58625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48C14B6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3A76267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1AEE66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DCA776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B529C4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B423A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6B9813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259E6D2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69" w:type="pct"/>
            <w:vMerge/>
            <w:vAlign w:val="center"/>
          </w:tcPr>
          <w:p w14:paraId="49CD382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60F0B7C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0DC6B47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B071AE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A9F83D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492390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</w:t>
            </w:r>
          </w:p>
        </w:tc>
      </w:tr>
      <w:tr w:rsidR="00AF370A" w14:paraId="4C8E555F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76E085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0343E20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5E43054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16.03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C2D58D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250" w:type="pct"/>
            <w:vMerge/>
            <w:vAlign w:val="center"/>
          </w:tcPr>
          <w:p w14:paraId="02B72DB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4861A2F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4B6B82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0C289E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2313A6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/>
            <w:vAlign w:val="center"/>
          </w:tcPr>
          <w:p w14:paraId="459B942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C8FA89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2E43451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vMerge/>
            <w:vAlign w:val="center"/>
          </w:tcPr>
          <w:p w14:paraId="65BEE2B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670C72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638CBC4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92066E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B18AE1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DAAF9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AF370A" w14:paraId="0B5D67C7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B6DF57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146F2C9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080EDD4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D4B8B4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162B6CF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1AFF82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7448C2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BC25AB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6A1ED31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B9493E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DFA3B5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13C3443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69" w:type="pct"/>
            <w:vMerge/>
            <w:vAlign w:val="center"/>
          </w:tcPr>
          <w:p w14:paraId="451C89A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72D9DB2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2AB9614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4D6A3D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957180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42EBC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</w:t>
            </w:r>
          </w:p>
        </w:tc>
      </w:tr>
      <w:tr w:rsidR="00AF370A" w14:paraId="648831A6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962EF4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038209D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2EBFC2B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0D9E936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250" w:type="pct"/>
            <w:vMerge/>
            <w:vAlign w:val="center"/>
          </w:tcPr>
          <w:p w14:paraId="17894F2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9AE4D4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ED6986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9A1361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1.65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08A5745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4E6DE35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/>
            <w:vAlign w:val="center"/>
          </w:tcPr>
          <w:p w14:paraId="68B816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7944947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5700F3F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5A9B6CD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17AB83D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0" w:type="pct"/>
            <w:vMerge/>
            <w:vAlign w:val="center"/>
          </w:tcPr>
          <w:p w14:paraId="29ECD19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D31D14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B36131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418</w:t>
            </w:r>
          </w:p>
        </w:tc>
      </w:tr>
      <w:tr w:rsidR="00AF370A" w14:paraId="0143CA37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7E59FB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1F2D3DB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25A4A61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88389D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294B77F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4F44F79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3DA7D8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00E3D3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1.43</w:t>
            </w:r>
          </w:p>
        </w:tc>
        <w:tc>
          <w:tcPr>
            <w:tcW w:w="257" w:type="pct"/>
            <w:vMerge/>
            <w:vAlign w:val="center"/>
          </w:tcPr>
          <w:p w14:paraId="0D4F686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A6445A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3D1E20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5D8FAC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4018EAF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16FB2E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3D214E4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41C5F40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22FADB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29663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423</w:t>
            </w:r>
          </w:p>
        </w:tc>
      </w:tr>
      <w:tr w:rsidR="00AF370A" w14:paraId="27AD0066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0B15F3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14:paraId="4F9ECCD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1A26711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36.59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4FCCB0D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50" w:type="pct"/>
            <w:vMerge/>
            <w:vAlign w:val="center"/>
          </w:tcPr>
          <w:p w14:paraId="7AA8A76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332C0ED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C41121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760A02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40EBD14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/>
            <w:vAlign w:val="center"/>
          </w:tcPr>
          <w:p w14:paraId="31C9637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5F9CD0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B3B8E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26E8522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14:paraId="39A4736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74EB994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</w:tcPr>
          <w:p w14:paraId="0D63D30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/>
            <w:vAlign w:val="center"/>
          </w:tcPr>
          <w:p w14:paraId="49A3307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875AA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500</w:t>
            </w:r>
          </w:p>
        </w:tc>
      </w:tr>
    </w:tbl>
    <w:p w14:paraId="32F51316" w14:textId="77777777" w:rsidR="00AF370A" w:rsidRDefault="00AF370A" w:rsidP="00296C5F"/>
    <w:p w14:paraId="1437EBCC" w14:textId="6EF26F31" w:rsidR="00AF370A" w:rsidRDefault="00E00C06" w:rsidP="00296C5F">
      <w:pPr>
        <w:pStyle w:val="TH"/>
      </w:pPr>
      <w:r>
        <w:rPr>
          <w:noProof/>
        </w:rPr>
        <w:drawing>
          <wp:inline distT="0" distB="0" distL="0" distR="0" wp14:anchorId="3A8D38B1" wp14:editId="56C4AC73">
            <wp:extent cx="9074785" cy="5012055"/>
            <wp:effectExtent l="0" t="0" r="0" b="0"/>
            <wp:docPr id="8313736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1373649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5DB36C" w14:textId="65A09AD1" w:rsidR="00AF370A" w:rsidRDefault="00296C5F" w:rsidP="00296C5F">
      <w:pPr>
        <w:pStyle w:val="TF"/>
        <w:rPr>
          <w:rFonts w:ascii="Times New Roman" w:hAnsi="Times New Roman"/>
        </w:rPr>
      </w:pPr>
      <w:r>
        <w:rPr>
          <w:rFonts w:hint="eastAsia"/>
        </w:rPr>
        <w:t>Figure</w:t>
      </w:r>
      <w:r>
        <w:t xml:space="preserve"> 7.1.1.1.</w:t>
      </w:r>
      <w:r>
        <w:rPr>
          <w:rFonts w:hint="eastAsia"/>
        </w:rPr>
        <w:t>1.1-</w:t>
      </w:r>
      <w:r>
        <w:t>1</w:t>
      </w:r>
    </w:p>
    <w:p w14:paraId="063D6B01" w14:textId="77777777" w:rsidR="00AF370A" w:rsidRDefault="00E00C06" w:rsidP="00296C5F">
      <w:pPr>
        <w:pStyle w:val="H6"/>
      </w:pPr>
      <w:r>
        <w:rPr>
          <w:rFonts w:hint="eastAsia"/>
        </w:rPr>
        <w:lastRenderedPageBreak/>
        <w:t>7.1.1.1.1</w:t>
      </w:r>
      <w:r>
        <w:rPr>
          <w:rFonts w:hint="eastAsia"/>
          <w:lang w:eastAsia="zh-CN"/>
        </w:rPr>
        <w:t>.</w:t>
      </w:r>
      <w:r>
        <w:rPr>
          <w:rFonts w:hint="eastAsia"/>
        </w:rPr>
        <w:t>2</w:t>
      </w:r>
      <w:r>
        <w:tab/>
      </w:r>
      <w:r>
        <w:rPr>
          <w:rFonts w:hint="eastAsia"/>
        </w:rPr>
        <w:t>[5-7kbps]</w:t>
      </w:r>
    </w:p>
    <w:p w14:paraId="68269A38" w14:textId="77777777" w:rsidR="00AF370A" w:rsidRDefault="00E00C06" w:rsidP="00296C5F">
      <w:pPr>
        <w:pStyle w:val="TH"/>
      </w:pPr>
      <w:r>
        <w:rPr>
          <w:rFonts w:hint="eastAsia"/>
        </w:rPr>
        <w:t xml:space="preserve">Table </w:t>
      </w:r>
      <w:r>
        <w:t>7.1.1.1.</w:t>
      </w:r>
      <w:r>
        <w:rPr>
          <w:rFonts w:hint="eastAsia"/>
        </w:rPr>
        <w:t>1.2-</w:t>
      </w:r>
      <w: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7"/>
        <w:gridCol w:w="1174"/>
        <w:gridCol w:w="1119"/>
        <w:gridCol w:w="717"/>
        <w:gridCol w:w="697"/>
        <w:gridCol w:w="628"/>
        <w:gridCol w:w="668"/>
        <w:gridCol w:w="671"/>
        <w:gridCol w:w="717"/>
        <w:gridCol w:w="909"/>
        <w:gridCol w:w="665"/>
        <w:gridCol w:w="665"/>
        <w:gridCol w:w="1032"/>
        <w:gridCol w:w="606"/>
        <w:gridCol w:w="866"/>
        <w:gridCol w:w="812"/>
        <w:gridCol w:w="700"/>
        <w:gridCol w:w="838"/>
      </w:tblGrid>
      <w:tr w:rsidR="00AF370A" w14:paraId="54CF2060" w14:textId="77777777">
        <w:trPr>
          <w:trHeight w:val="210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2BF73B6C" w14:textId="77777777" w:rsidR="00AF370A" w:rsidRDefault="00E00C06" w:rsidP="00296C5F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 xml:space="preserve">~5-7kbps, device 1, D1T1, </w:t>
            </w:r>
            <w:proofErr w:type="spellStart"/>
            <w:r>
              <w:rPr>
                <w:rFonts w:eastAsia="DengXian"/>
              </w:rPr>
              <w:t>InF</w:t>
            </w:r>
            <w:proofErr w:type="spellEnd"/>
            <w:r>
              <w:rPr>
                <w:rFonts w:eastAsia="DengXian"/>
              </w:rPr>
              <w:t>-DH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46AF7959" w14:textId="77777777" w:rsidR="00AF370A" w:rsidRDefault="00AF370A" w:rsidP="00296C5F">
            <w:pPr>
              <w:pStyle w:val="TAH"/>
              <w:rPr>
                <w:rFonts w:eastAsia="DengXian"/>
              </w:rPr>
            </w:pPr>
          </w:p>
        </w:tc>
      </w:tr>
      <w:tr w:rsidR="00AF370A" w14:paraId="68B08400" w14:textId="77777777">
        <w:trPr>
          <w:trHeight w:val="1870"/>
        </w:trPr>
        <w:tc>
          <w:tcPr>
            <w:tcW w:w="2534" w:type="pct"/>
            <w:gridSpan w:val="9"/>
            <w:shd w:val="clear" w:color="auto" w:fill="auto"/>
          </w:tcPr>
          <w:p w14:paraId="2919E2EF" w14:textId="5FA5AA65" w:rsidR="00AF370A" w:rsidRDefault="00E00C06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(1a) </w:t>
            </w:r>
            <w:r w:rsidR="00296C5F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Distance,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(1b) </w:t>
            </w:r>
            <w:r w:rsidR="00296C5F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MPL,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(2)</w:t>
            </w:r>
            <w:r w:rsidR="00296C5F">
              <w:t xml:space="preserve"> </w:t>
            </w:r>
            <w:r w:rsidR="00296C5F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BLER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(3)</w:t>
            </w:r>
            <w:r w:rsidR="00296C5F">
              <w:t xml:space="preserve"> </w:t>
            </w:r>
            <w:r w:rsidR="00296C5F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case.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(4)</w:t>
            </w:r>
            <w:r w:rsidR="00296C5F">
              <w:t xml:space="preserve"> </w:t>
            </w:r>
            <w:r w:rsidR="00296C5F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Alternative 1 or 2.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(5)</w:t>
            </w:r>
            <w:r w:rsidR="00296C5F">
              <w:t xml:space="preserve"> </w:t>
            </w:r>
            <w:r w:rsidR="00296C5F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data rate (kbps). (Refer to [0m] in LLS table, also see editors' notes [info-D2R-datarate]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(6)</w:t>
            </w:r>
            <w:r w:rsidR="00296C5F">
              <w:t xml:space="preserve"> </w:t>
            </w:r>
            <w:r w:rsidR="00296C5F">
              <w:tab/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TxPower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[dBm]. (See R2D[1E] in link budget table)</w:t>
            </w:r>
          </w:p>
        </w:tc>
        <w:tc>
          <w:tcPr>
            <w:tcW w:w="2168" w:type="pct"/>
            <w:gridSpan w:val="8"/>
            <w:shd w:val="clear" w:color="auto" w:fill="auto"/>
          </w:tcPr>
          <w:p w14:paraId="6123BF6B" w14:textId="62135AE5" w:rsidR="00AF370A" w:rsidRDefault="00E00C06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(7)</w:t>
            </w:r>
            <w:r w:rsidR="00296C5F">
              <w:t xml:space="preserve"> </w:t>
            </w:r>
            <w:r w:rsidR="00296C5F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R2D Receiver sensitivity [dBm]. (See R2D[2L]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(8)</w:t>
            </w:r>
            <w:r w:rsidR="00296C5F">
              <w:t xml:space="preserve"> </w:t>
            </w:r>
            <w:r w:rsidR="00296C5F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On Object Penalty [dB] (See R2D[2H]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(9)</w:t>
            </w:r>
            <w:r w:rsidR="00296C5F">
              <w:t xml:space="preserve"> </w:t>
            </w:r>
            <w:r w:rsidR="00296C5F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loss [dB] (See [1H]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(10) </w:t>
            </w:r>
            <w:r w:rsidR="00296C5F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message size for D2R [bit] 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(11) </w:t>
            </w:r>
            <w:r w:rsidR="00296C5F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cancellation [dB] (See D2R[2K]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(12) </w:t>
            </w:r>
            <w:r w:rsidR="00296C5F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CW2D distance [m] (See D2R[1E3]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(13) </w:t>
            </w:r>
            <w:r w:rsidR="00296C5F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coherent or non-coherent receiver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(14) </w:t>
            </w:r>
            <w:r w:rsidR="00296C5F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Carrier frequency (MHz)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(15) </w:t>
            </w:r>
            <w:r w:rsidR="00296C5F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Row indices in the table.</w:t>
            </w:r>
          </w:p>
        </w:tc>
        <w:tc>
          <w:tcPr>
            <w:tcW w:w="297" w:type="pct"/>
            <w:shd w:val="clear" w:color="auto" w:fill="auto"/>
          </w:tcPr>
          <w:p w14:paraId="3373487C" w14:textId="77777777" w:rsidR="00AF370A" w:rsidRDefault="00E00C06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AF370A" w14:paraId="554D5143" w14:textId="77777777">
        <w:trPr>
          <w:trHeight w:val="210"/>
        </w:trPr>
        <w:tc>
          <w:tcPr>
            <w:tcW w:w="281" w:type="pct"/>
            <w:shd w:val="clear" w:color="D9E1F2" w:fill="D9E1F2"/>
            <w:noWrap/>
            <w:vAlign w:val="center"/>
          </w:tcPr>
          <w:p w14:paraId="56C4F4B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DxTx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-Y</w:t>
            </w:r>
          </w:p>
        </w:tc>
        <w:tc>
          <w:tcPr>
            <w:tcW w:w="413" w:type="pct"/>
            <w:shd w:val="clear" w:color="D9E1F2" w:fill="D9E1F2"/>
            <w:noWrap/>
            <w:vAlign w:val="center"/>
          </w:tcPr>
          <w:p w14:paraId="5CED5FA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94" w:type="pct"/>
            <w:shd w:val="clear" w:color="D9E1F2" w:fill="D9E1F2"/>
            <w:noWrap/>
            <w:vAlign w:val="center"/>
          </w:tcPr>
          <w:p w14:paraId="197B92F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3" w:type="pct"/>
            <w:shd w:val="clear" w:color="D9E1F2" w:fill="D9E1F2"/>
            <w:noWrap/>
            <w:vAlign w:val="center"/>
          </w:tcPr>
          <w:p w14:paraId="34C0D20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46" w:type="pct"/>
            <w:shd w:val="clear" w:color="D9E1F2" w:fill="D9E1F2"/>
            <w:noWrap/>
            <w:vAlign w:val="center"/>
          </w:tcPr>
          <w:p w14:paraId="64467CB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2" w:type="pct"/>
            <w:shd w:val="clear" w:color="D9E1F2" w:fill="D9E1F2"/>
            <w:noWrap/>
            <w:vAlign w:val="center"/>
          </w:tcPr>
          <w:p w14:paraId="7F2C0D7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36" w:type="pct"/>
            <w:shd w:val="clear" w:color="D9E1F2" w:fill="D9E1F2"/>
            <w:noWrap/>
            <w:vAlign w:val="center"/>
          </w:tcPr>
          <w:p w14:paraId="580E626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37" w:type="pct"/>
            <w:shd w:val="clear" w:color="D9E1F2" w:fill="D9E1F2"/>
            <w:noWrap/>
            <w:vAlign w:val="center"/>
          </w:tcPr>
          <w:p w14:paraId="3AE1FC2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3" w:type="pct"/>
            <w:shd w:val="clear" w:color="D9E1F2" w:fill="D9E1F2"/>
            <w:noWrap/>
            <w:vAlign w:val="center"/>
          </w:tcPr>
          <w:p w14:paraId="0A9281B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(6)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TxPwr</w:t>
            </w:r>
            <w:proofErr w:type="spellEnd"/>
          </w:p>
        </w:tc>
        <w:tc>
          <w:tcPr>
            <w:tcW w:w="285" w:type="pct"/>
            <w:shd w:val="clear" w:color="D9E1F2" w:fill="D9E1F2"/>
            <w:noWrap/>
            <w:vAlign w:val="center"/>
          </w:tcPr>
          <w:p w14:paraId="3187096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5" w:type="pct"/>
            <w:shd w:val="clear" w:color="D9E1F2" w:fill="D9E1F2"/>
            <w:noWrap/>
            <w:vAlign w:val="center"/>
          </w:tcPr>
          <w:p w14:paraId="24803F3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5" w:type="pct"/>
            <w:shd w:val="clear" w:color="D9E1F2" w:fill="D9E1F2"/>
            <w:noWrap/>
            <w:vAlign w:val="center"/>
          </w:tcPr>
          <w:p w14:paraId="6705B41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63" w:type="pct"/>
            <w:shd w:val="clear" w:color="D9E1F2" w:fill="D9E1F2"/>
            <w:noWrap/>
            <w:vAlign w:val="center"/>
          </w:tcPr>
          <w:p w14:paraId="60DA960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4" w:type="pct"/>
            <w:shd w:val="clear" w:color="D9E1F2" w:fill="D9E1F2"/>
            <w:noWrap/>
            <w:vAlign w:val="center"/>
          </w:tcPr>
          <w:p w14:paraId="3CBB0CF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05" w:type="pct"/>
            <w:shd w:val="clear" w:color="D9E1F2" w:fill="D9E1F2"/>
            <w:noWrap/>
            <w:vAlign w:val="center"/>
          </w:tcPr>
          <w:p w14:paraId="6EED724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86" w:type="pct"/>
            <w:shd w:val="clear" w:color="D9E1F2" w:fill="D9E1F2"/>
            <w:noWrap/>
            <w:vAlign w:val="center"/>
          </w:tcPr>
          <w:p w14:paraId="264665D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47" w:type="pct"/>
            <w:shd w:val="clear" w:color="D9E1F2" w:fill="D9E1F2"/>
            <w:noWrap/>
            <w:vAlign w:val="center"/>
          </w:tcPr>
          <w:p w14:paraId="75BCA9D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61CB74D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:rsidR="00AF370A" w14:paraId="5ED5BB9E" w14:textId="77777777">
        <w:trPr>
          <w:trHeight w:val="210"/>
        </w:trPr>
        <w:tc>
          <w:tcPr>
            <w:tcW w:w="281" w:type="pct"/>
            <w:vMerge w:val="restart"/>
            <w:shd w:val="clear" w:color="auto" w:fill="auto"/>
            <w:vAlign w:val="center"/>
          </w:tcPr>
          <w:p w14:paraId="1233614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D1T1-A1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828279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7832E7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19.77 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E9B1D1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FB7F79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FA2157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581EB6F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2D5D42A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DD2A0E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4473025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0B2E011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7EED041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65C277F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70810C9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21CC7F6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73.28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3D40732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6C8E65B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2DE254A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470</w:t>
            </w:r>
          </w:p>
        </w:tc>
      </w:tr>
      <w:tr w:rsidR="00AF370A" w14:paraId="069E8AC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88B84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B631B6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41E99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4E4691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79A1623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F429CC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986017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4F33DC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294AA9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C624E4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261122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102CD7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3904F6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3242023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95C1CA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79.7</w:t>
            </w:r>
          </w:p>
        </w:tc>
        <w:tc>
          <w:tcPr>
            <w:tcW w:w="286" w:type="pct"/>
            <w:vMerge/>
            <w:vAlign w:val="center"/>
          </w:tcPr>
          <w:p w14:paraId="4DC4D5C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3498D8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C75F4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466</w:t>
            </w:r>
          </w:p>
        </w:tc>
      </w:tr>
      <w:tr w:rsidR="00AF370A" w14:paraId="3756F8C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B3E83F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859000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963FF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C59A99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76CC470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5CD6F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52800E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AB8918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5B518C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F837CF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25E6CF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B8834D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33613EB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34B0761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0AFD26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69.17</w:t>
            </w:r>
          </w:p>
        </w:tc>
        <w:tc>
          <w:tcPr>
            <w:tcW w:w="286" w:type="pct"/>
            <w:vMerge/>
            <w:vAlign w:val="center"/>
          </w:tcPr>
          <w:p w14:paraId="2427CF8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65034B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E0455A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474</w:t>
            </w:r>
          </w:p>
        </w:tc>
      </w:tr>
      <w:tr w:rsidR="00AF370A" w14:paraId="2D57AE2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E93CA8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6CD992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87832A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63CC65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4924AA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B47C2E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1B0D4C5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836B4C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5C2AE0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89A498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203D93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8B0377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4B4DBEE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00A29F5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9C8394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43.32</w:t>
            </w:r>
          </w:p>
        </w:tc>
        <w:tc>
          <w:tcPr>
            <w:tcW w:w="286" w:type="pct"/>
            <w:vMerge/>
            <w:vAlign w:val="center"/>
          </w:tcPr>
          <w:p w14:paraId="114B379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DA12B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B13455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471</w:t>
            </w:r>
          </w:p>
        </w:tc>
      </w:tr>
      <w:tr w:rsidR="00AF370A" w14:paraId="613775E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7C1447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C6C86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A7C9D8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9B3EDE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6BB8B8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3E5234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887DF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F8C36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102531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13B309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6C4CFE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76894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321E8C2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58F43D5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CE205C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47.11</w:t>
            </w:r>
          </w:p>
        </w:tc>
        <w:tc>
          <w:tcPr>
            <w:tcW w:w="286" w:type="pct"/>
            <w:vMerge/>
            <w:vAlign w:val="center"/>
          </w:tcPr>
          <w:p w14:paraId="76046E9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313AC1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4BEA7C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467</w:t>
            </w:r>
          </w:p>
        </w:tc>
      </w:tr>
      <w:tr w:rsidR="00AF370A" w14:paraId="15B3124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7B3EFD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D0611A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CDF429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C0AE41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8DE020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800AA0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C88709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9542FB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DB757D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DB0F30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868F27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D29C62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46A3654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0570A3D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D4B3E0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40.89</w:t>
            </w:r>
          </w:p>
        </w:tc>
        <w:tc>
          <w:tcPr>
            <w:tcW w:w="286" w:type="pct"/>
            <w:vMerge/>
            <w:vAlign w:val="center"/>
          </w:tcPr>
          <w:p w14:paraId="5A97B68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9437D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287F9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475</w:t>
            </w:r>
          </w:p>
        </w:tc>
      </w:tr>
      <w:tr w:rsidR="00AF370A" w14:paraId="0F4FCC0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1D0182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73BC0D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4A622A8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36.59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305A9C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46" w:type="pct"/>
            <w:vMerge/>
            <w:vAlign w:val="center"/>
          </w:tcPr>
          <w:p w14:paraId="7B4FD8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1321EE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3AD7C9B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0361ACB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/>
            <w:vAlign w:val="center"/>
          </w:tcPr>
          <w:p w14:paraId="552B0C3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6F818FB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587386F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630CCA8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7CC37ED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72E6662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BE9FB3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88.83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2A56B84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/>
            <w:vAlign w:val="center"/>
          </w:tcPr>
          <w:p w14:paraId="5BE96DF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2B75B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</w:t>
            </w:r>
          </w:p>
        </w:tc>
      </w:tr>
      <w:tr w:rsidR="00AF370A" w14:paraId="4AF5CEF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3537E5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521A55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6D1ECF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E7D1DE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0F0A35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AB6656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25D918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AA5228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C2AE60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4C7182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4F6247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61E2186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/>
            <w:vAlign w:val="center"/>
          </w:tcPr>
          <w:p w14:paraId="39CF67E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4D2217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C5AF1E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64.65</w:t>
            </w:r>
          </w:p>
        </w:tc>
        <w:tc>
          <w:tcPr>
            <w:tcW w:w="286" w:type="pct"/>
            <w:vMerge/>
            <w:vAlign w:val="center"/>
          </w:tcPr>
          <w:p w14:paraId="77FF07A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DD6734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71064B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</w:t>
            </w:r>
          </w:p>
        </w:tc>
      </w:tr>
      <w:tr w:rsidR="00AF370A" w14:paraId="4FFD057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31118E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1F5C4A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C85962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BDF2AF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B7F3D4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B5EFC4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7600F2B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D6BC51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A75248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B071DB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B0BEB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0344DE9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/>
            <w:vAlign w:val="center"/>
          </w:tcPr>
          <w:p w14:paraId="041CE9C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442433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D19EC2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52.25</w:t>
            </w:r>
          </w:p>
        </w:tc>
        <w:tc>
          <w:tcPr>
            <w:tcW w:w="286" w:type="pct"/>
            <w:vMerge/>
            <w:vAlign w:val="center"/>
          </w:tcPr>
          <w:p w14:paraId="4685EB9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AABBBA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94AA73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</w:t>
            </w:r>
          </w:p>
        </w:tc>
      </w:tr>
      <w:tr w:rsidR="00AF370A" w14:paraId="2696CC5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8C7EA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8864C0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320695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D74ECB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59A918D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72AFF7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7967E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3761B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515EE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55C38B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DF93D3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6DAF4F2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/>
            <w:vAlign w:val="center"/>
          </w:tcPr>
          <w:p w14:paraId="797CB7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092E16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DDEAB1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37.85</w:t>
            </w:r>
          </w:p>
        </w:tc>
        <w:tc>
          <w:tcPr>
            <w:tcW w:w="286" w:type="pct"/>
            <w:vMerge/>
            <w:vAlign w:val="center"/>
          </w:tcPr>
          <w:p w14:paraId="4256C72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622302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9E28F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</w:t>
            </w:r>
          </w:p>
        </w:tc>
      </w:tr>
      <w:tr w:rsidR="00AF370A" w14:paraId="047C038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22B324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E34987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52CB1DA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21.21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53D4E2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61.77</w:t>
            </w:r>
          </w:p>
        </w:tc>
        <w:tc>
          <w:tcPr>
            <w:tcW w:w="246" w:type="pct"/>
            <w:vMerge/>
            <w:vAlign w:val="center"/>
          </w:tcPr>
          <w:p w14:paraId="2BEC41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18A63D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525812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AD7AE2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F40B58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07FFD9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92F662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A6E2AF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F737FA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4CF40FE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4A13685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21.21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65968D6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/>
            <w:vAlign w:val="center"/>
          </w:tcPr>
          <w:p w14:paraId="5BBB59F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D76753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</w:t>
            </w:r>
          </w:p>
        </w:tc>
      </w:tr>
      <w:tr w:rsidR="00AF370A" w14:paraId="55C0870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49FC9C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10D981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18F687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21.26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5A68D9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61.8</w:t>
            </w:r>
          </w:p>
        </w:tc>
        <w:tc>
          <w:tcPr>
            <w:tcW w:w="246" w:type="pct"/>
            <w:vMerge/>
            <w:vAlign w:val="center"/>
          </w:tcPr>
          <w:p w14:paraId="3192D23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89670B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6E6E672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C77509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85C084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DB6479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4E51D6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4A514F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C23065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6B684E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31486B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21.26</w:t>
            </w:r>
          </w:p>
        </w:tc>
        <w:tc>
          <w:tcPr>
            <w:tcW w:w="286" w:type="pct"/>
            <w:vMerge/>
            <w:vAlign w:val="center"/>
          </w:tcPr>
          <w:p w14:paraId="35806E8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B1BE67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642A8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</w:t>
            </w:r>
          </w:p>
        </w:tc>
      </w:tr>
      <w:tr w:rsidR="00AF370A" w14:paraId="5400267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60A3A9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177960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3C2F06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23.99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88D1D7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62.95</w:t>
            </w:r>
          </w:p>
        </w:tc>
        <w:tc>
          <w:tcPr>
            <w:tcW w:w="246" w:type="pct"/>
            <w:vMerge/>
            <w:vAlign w:val="center"/>
          </w:tcPr>
          <w:p w14:paraId="48B0691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2BBC7A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8E6618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937488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8E786B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528027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AF4070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EBE189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DC2478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13EC46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000C23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23.99</w:t>
            </w:r>
          </w:p>
        </w:tc>
        <w:tc>
          <w:tcPr>
            <w:tcW w:w="286" w:type="pct"/>
            <w:vMerge/>
            <w:vAlign w:val="center"/>
          </w:tcPr>
          <w:p w14:paraId="7828617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02F309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D6843D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</w:t>
            </w:r>
          </w:p>
        </w:tc>
      </w:tr>
      <w:tr w:rsidR="00AF370A" w14:paraId="7A16508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4CF768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602B25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081A91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941F67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298CB6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2AC12E8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021C1C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A141B5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069412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50F554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EBC67B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CE3153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3EB2D5D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6DC2B60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1CD2BD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25.91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1717AB1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/>
            <w:vAlign w:val="center"/>
          </w:tcPr>
          <w:p w14:paraId="020BCFA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A2AE16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292</w:t>
            </w:r>
          </w:p>
        </w:tc>
      </w:tr>
      <w:tr w:rsidR="00AF370A" w14:paraId="5CECD50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51B9A7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F0292A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0C0604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F39DD8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9F37EA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D4F5A0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83DE50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498854F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vMerge/>
            <w:vAlign w:val="center"/>
          </w:tcPr>
          <w:p w14:paraId="0E30B1F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D2844F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CE9C73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F8B5D2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082279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3C34C3B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F44F56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24.72</w:t>
            </w:r>
          </w:p>
        </w:tc>
        <w:tc>
          <w:tcPr>
            <w:tcW w:w="286" w:type="pct"/>
            <w:vMerge/>
            <w:vAlign w:val="center"/>
          </w:tcPr>
          <w:p w14:paraId="2386896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B51A48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21E22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295</w:t>
            </w:r>
          </w:p>
        </w:tc>
      </w:tr>
      <w:tr w:rsidR="00AF370A" w14:paraId="5DBD47F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4B5E4A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111DC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5512B5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5F7CA2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E11DF3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EAD975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49425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025D1C0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3" w:type="pct"/>
            <w:vMerge/>
            <w:vAlign w:val="center"/>
          </w:tcPr>
          <w:p w14:paraId="490982B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CE7E96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7F276E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BC93FC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29FD14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682BE4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6F5C17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23.95</w:t>
            </w:r>
          </w:p>
        </w:tc>
        <w:tc>
          <w:tcPr>
            <w:tcW w:w="286" w:type="pct"/>
            <w:vMerge/>
            <w:vAlign w:val="center"/>
          </w:tcPr>
          <w:p w14:paraId="4D0D1F5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B7856B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A2E1C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298</w:t>
            </w:r>
          </w:p>
        </w:tc>
      </w:tr>
      <w:tr w:rsidR="00AF370A" w14:paraId="3ADC84D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17ECE6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8C159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C8F944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B38CC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D17855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7A6217C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03796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0F917DD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3" w:type="pct"/>
            <w:vMerge/>
            <w:vAlign w:val="center"/>
          </w:tcPr>
          <w:p w14:paraId="5B94FF6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E165CD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AF4A92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70B13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5F09C4C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14CF865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860EB2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34.24</w:t>
            </w:r>
          </w:p>
        </w:tc>
        <w:tc>
          <w:tcPr>
            <w:tcW w:w="286" w:type="pct"/>
            <w:vMerge/>
            <w:vAlign w:val="center"/>
          </w:tcPr>
          <w:p w14:paraId="392B131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4870E1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C33D0C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274</w:t>
            </w:r>
          </w:p>
        </w:tc>
      </w:tr>
      <w:tr w:rsidR="00AF370A" w14:paraId="75D3F50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8E1B25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5841D0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859A84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29A4BE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45E536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1B26DA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524CA2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F6CF08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vMerge/>
            <w:vAlign w:val="center"/>
          </w:tcPr>
          <w:p w14:paraId="71541CC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2E188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15030E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C7067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5F3BCCA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14282F7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4B2A70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33.53</w:t>
            </w:r>
          </w:p>
        </w:tc>
        <w:tc>
          <w:tcPr>
            <w:tcW w:w="286" w:type="pct"/>
            <w:vMerge/>
            <w:vAlign w:val="center"/>
          </w:tcPr>
          <w:p w14:paraId="34BF72F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FAB48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17819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277</w:t>
            </w:r>
          </w:p>
        </w:tc>
      </w:tr>
      <w:tr w:rsidR="00AF370A" w14:paraId="38272E7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F6C89C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1ED742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D8EAB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55B0BB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0DC54C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FAE0B9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2FFBF3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3857FB6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3" w:type="pct"/>
            <w:vMerge/>
            <w:vAlign w:val="center"/>
          </w:tcPr>
          <w:p w14:paraId="22543E0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4DCD22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6764DA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38DB75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5EBF5CF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6E5D8F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65D989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32.32</w:t>
            </w:r>
          </w:p>
        </w:tc>
        <w:tc>
          <w:tcPr>
            <w:tcW w:w="286" w:type="pct"/>
            <w:vMerge/>
            <w:vAlign w:val="center"/>
          </w:tcPr>
          <w:p w14:paraId="1FB2DF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C42544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A74C4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280</w:t>
            </w:r>
          </w:p>
        </w:tc>
      </w:tr>
      <w:tr w:rsidR="00AF370A" w14:paraId="53C9E1F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22F6F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0DBA91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5F1E8F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24.38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C83F66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63.09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D9066C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07C3B1E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98DBA2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D2B109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828EB3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24D38B5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2949E6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A8ED3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450F06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023A57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28F9E5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24.38</w:t>
            </w:r>
          </w:p>
        </w:tc>
        <w:tc>
          <w:tcPr>
            <w:tcW w:w="286" w:type="pct"/>
            <w:vMerge/>
            <w:vAlign w:val="center"/>
          </w:tcPr>
          <w:p w14:paraId="4ABA872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0E1018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04374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262</w:t>
            </w:r>
          </w:p>
        </w:tc>
      </w:tr>
      <w:tr w:rsidR="00AF370A" w14:paraId="396B919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2EF3AB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EAB875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05741C2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268E53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46" w:type="pct"/>
            <w:vMerge/>
            <w:vAlign w:val="center"/>
          </w:tcPr>
          <w:p w14:paraId="1D2DB7F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DF80BF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FEF35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06D51FC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3" w:type="pct"/>
            <w:vMerge/>
            <w:vAlign w:val="center"/>
          </w:tcPr>
          <w:p w14:paraId="39300B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344654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1EDDA2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CD8404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1F26B04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2A46188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E286A8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26.38</w:t>
            </w:r>
          </w:p>
        </w:tc>
        <w:tc>
          <w:tcPr>
            <w:tcW w:w="286" w:type="pct"/>
            <w:vMerge/>
            <w:vAlign w:val="center"/>
          </w:tcPr>
          <w:p w14:paraId="4F8BBBA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EAB8E4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7DF6A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256</w:t>
            </w:r>
          </w:p>
        </w:tc>
      </w:tr>
      <w:tr w:rsidR="00AF370A" w14:paraId="74467A6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EBC7D6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022EF4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742F03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E06D51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728812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7F0AEA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76940E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BEC41B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vMerge/>
            <w:vAlign w:val="center"/>
          </w:tcPr>
          <w:p w14:paraId="31A1511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4AF8EF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E0D078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4E79A4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0417029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01CA4DE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91BF0A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25.16</w:t>
            </w:r>
          </w:p>
        </w:tc>
        <w:tc>
          <w:tcPr>
            <w:tcW w:w="286" w:type="pct"/>
            <w:vMerge/>
            <w:vAlign w:val="center"/>
          </w:tcPr>
          <w:p w14:paraId="4FEC576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8E1798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D0141C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259</w:t>
            </w:r>
          </w:p>
        </w:tc>
      </w:tr>
      <w:tr w:rsidR="00AF370A" w14:paraId="2305E4F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ED2202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E28392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824935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E3516E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5BC220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7D73959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63F345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1C725E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3" w:type="pct"/>
            <w:vMerge/>
            <w:vAlign w:val="center"/>
          </w:tcPr>
          <w:p w14:paraId="6005C8E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8F9831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727BBA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A57313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0E07D75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5DDCB53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721CB6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34.85</w:t>
            </w:r>
          </w:p>
        </w:tc>
        <w:tc>
          <w:tcPr>
            <w:tcW w:w="286" w:type="pct"/>
            <w:vMerge/>
            <w:vAlign w:val="center"/>
          </w:tcPr>
          <w:p w14:paraId="66865F3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BFF2DB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789F84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238</w:t>
            </w:r>
          </w:p>
        </w:tc>
      </w:tr>
      <w:tr w:rsidR="00AF370A" w14:paraId="4FEE2BE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42D2A7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3C348E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5CFF9A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6A8E5D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8872E9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51358D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244A9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F14E80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vMerge/>
            <w:vAlign w:val="center"/>
          </w:tcPr>
          <w:p w14:paraId="20162BC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D999BC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8FAD7A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A2FBC6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045C28C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5E95B80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0C0EA6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34.13</w:t>
            </w:r>
          </w:p>
        </w:tc>
        <w:tc>
          <w:tcPr>
            <w:tcW w:w="286" w:type="pct"/>
            <w:vMerge/>
            <w:vAlign w:val="center"/>
          </w:tcPr>
          <w:p w14:paraId="73ED952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C7F352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72635E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241</w:t>
            </w:r>
          </w:p>
        </w:tc>
      </w:tr>
      <w:tr w:rsidR="00AF370A" w14:paraId="4B2B33E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F16AF4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44F34C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DA76A4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AA4753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2328A6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7F3E10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20C234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6B1556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3" w:type="pct"/>
            <w:vMerge/>
            <w:vAlign w:val="center"/>
          </w:tcPr>
          <w:p w14:paraId="4C26DDC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A1741C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94386B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E9444B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491D14B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7BAFC00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0661AA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32.89</w:t>
            </w:r>
          </w:p>
        </w:tc>
        <w:tc>
          <w:tcPr>
            <w:tcW w:w="286" w:type="pct"/>
            <w:vMerge/>
            <w:vAlign w:val="center"/>
          </w:tcPr>
          <w:p w14:paraId="0818E09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D6DDB7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A89952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244</w:t>
            </w:r>
          </w:p>
        </w:tc>
      </w:tr>
      <w:tr w:rsidR="00AF370A" w14:paraId="10560ED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37437F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C938D9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33AACC2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12.37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A6754F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56.16</w:t>
            </w:r>
          </w:p>
        </w:tc>
        <w:tc>
          <w:tcPr>
            <w:tcW w:w="246" w:type="pct"/>
            <w:vMerge/>
            <w:vAlign w:val="center"/>
          </w:tcPr>
          <w:p w14:paraId="2932EB7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180BB8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2A70ED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3DF073E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3" w:type="pct"/>
            <w:vMerge/>
            <w:vAlign w:val="center"/>
          </w:tcPr>
          <w:p w14:paraId="4C9AD75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6B449C9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/>
            <w:vAlign w:val="center"/>
          </w:tcPr>
          <w:p w14:paraId="42393C1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8C2ADA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4F8C7FB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5C0D459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434443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12.37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642ADEC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/>
            <w:vAlign w:val="center"/>
          </w:tcPr>
          <w:p w14:paraId="5BB26E5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3FA97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156</w:t>
            </w:r>
          </w:p>
        </w:tc>
      </w:tr>
      <w:tr w:rsidR="00AF370A" w14:paraId="4C8F9E5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084B75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E7B090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2117469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14.43 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4FCB76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46" w:type="pct"/>
            <w:vMerge/>
            <w:vAlign w:val="center"/>
          </w:tcPr>
          <w:p w14:paraId="3E15818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A16E2F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B0E36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B4E011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A8C2CA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E9A4BC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059D8D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1E0E89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C4757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7EAF1C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B4AAD6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20.93</w:t>
            </w:r>
          </w:p>
        </w:tc>
        <w:tc>
          <w:tcPr>
            <w:tcW w:w="286" w:type="pct"/>
            <w:vMerge/>
            <w:vAlign w:val="center"/>
          </w:tcPr>
          <w:p w14:paraId="4AEBD66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48C58C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7358DD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153</w:t>
            </w:r>
          </w:p>
        </w:tc>
      </w:tr>
      <w:tr w:rsidR="00AF370A" w14:paraId="47CE6FF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CBA47A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15B6F3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BC5740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10035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022F1E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7A765C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BF8D0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36A2BA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3" w:type="pct"/>
            <w:vMerge/>
            <w:vAlign w:val="center"/>
          </w:tcPr>
          <w:p w14:paraId="5B1A79E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1C3FFB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735028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7AF4EC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2B6E492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40F9A96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4E573E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22.88</w:t>
            </w:r>
          </w:p>
        </w:tc>
        <w:tc>
          <w:tcPr>
            <w:tcW w:w="286" w:type="pct"/>
            <w:vMerge/>
            <w:vAlign w:val="center"/>
          </w:tcPr>
          <w:p w14:paraId="319CD67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8DD444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90A9C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147</w:t>
            </w:r>
          </w:p>
        </w:tc>
      </w:tr>
      <w:tr w:rsidR="00AF370A" w14:paraId="37FBD62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5AB334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3DBC42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100C1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51E0A9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7C89A90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826981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BA63BE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35586B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31E7E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3D611C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6742E4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220FCE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692842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DE4B76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A5C4E6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17.05</w:t>
            </w:r>
          </w:p>
        </w:tc>
        <w:tc>
          <w:tcPr>
            <w:tcW w:w="286" w:type="pct"/>
            <w:vMerge/>
            <w:vAlign w:val="center"/>
          </w:tcPr>
          <w:p w14:paraId="0238551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624B8A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CDD1F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</w:tr>
      <w:tr w:rsidR="00AF370A" w14:paraId="233F467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3537A9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4921C2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44F4B0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5.52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0FE283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53.1</w:t>
            </w:r>
          </w:p>
        </w:tc>
        <w:tc>
          <w:tcPr>
            <w:tcW w:w="246" w:type="pct"/>
            <w:vMerge/>
            <w:vAlign w:val="center"/>
          </w:tcPr>
          <w:p w14:paraId="115A2D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B8AF8A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2D726E3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9FB39B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5E2772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6C02D4A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43A6278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847138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39C4DF5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50B8B00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584692F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11.49</w:t>
            </w:r>
          </w:p>
        </w:tc>
        <w:tc>
          <w:tcPr>
            <w:tcW w:w="286" w:type="pct"/>
            <w:vMerge/>
            <w:vAlign w:val="center"/>
          </w:tcPr>
          <w:p w14:paraId="268159C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B5D589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71D89E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519</w:t>
            </w:r>
          </w:p>
        </w:tc>
      </w:tr>
      <w:tr w:rsidR="00AF370A" w14:paraId="6B94852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D7F393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4C3DC9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8F230E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E4AA93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1499B2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FD15B7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DAFB91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95C18F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3" w:type="pct"/>
            <w:vMerge/>
            <w:vAlign w:val="center"/>
          </w:tcPr>
          <w:p w14:paraId="7D36C0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88C893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27907A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8286BF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41C3913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06A6E6B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BECC38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11.5</w:t>
            </w:r>
          </w:p>
        </w:tc>
        <w:tc>
          <w:tcPr>
            <w:tcW w:w="286" w:type="pct"/>
            <w:vMerge/>
            <w:vAlign w:val="center"/>
          </w:tcPr>
          <w:p w14:paraId="5515165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506BF5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E7BEE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515</w:t>
            </w:r>
          </w:p>
        </w:tc>
      </w:tr>
      <w:tr w:rsidR="00AF370A" w14:paraId="50BB35A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BC4269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F0871F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20858F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16.57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54A8FF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46" w:type="pct"/>
            <w:vMerge/>
            <w:vAlign w:val="center"/>
          </w:tcPr>
          <w:p w14:paraId="1882D1F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DBD267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0C79EFF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CF686F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8A4246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2C1503C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D3F591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2489E3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76EB8BC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455E81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587B4E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18.81</w:t>
            </w:r>
          </w:p>
        </w:tc>
        <w:tc>
          <w:tcPr>
            <w:tcW w:w="286" w:type="pct"/>
            <w:vMerge/>
            <w:vAlign w:val="center"/>
          </w:tcPr>
          <w:p w14:paraId="52336B2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9A2158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20A08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518</w:t>
            </w:r>
          </w:p>
        </w:tc>
      </w:tr>
      <w:tr w:rsidR="00AF370A" w14:paraId="3615057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905528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C3CEF1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8AD5FE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E46231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3BD56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1B296C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B4EC35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27A85D7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3" w:type="pct"/>
            <w:vMerge/>
            <w:vAlign w:val="center"/>
          </w:tcPr>
          <w:p w14:paraId="0116399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CABC81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527243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9A4664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32F5BDF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188486E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F3899F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18.83</w:t>
            </w:r>
          </w:p>
        </w:tc>
        <w:tc>
          <w:tcPr>
            <w:tcW w:w="286" w:type="pct"/>
            <w:vMerge/>
            <w:vAlign w:val="center"/>
          </w:tcPr>
          <w:p w14:paraId="2977AC9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F23F89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20572E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514</w:t>
            </w:r>
          </w:p>
        </w:tc>
      </w:tr>
      <w:tr w:rsidR="00AF370A" w14:paraId="5ECC593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F7F9D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DC4F1A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</w:t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Spreadtrum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777204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26.15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01D4B3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63.76</w:t>
            </w:r>
          </w:p>
        </w:tc>
        <w:tc>
          <w:tcPr>
            <w:tcW w:w="246" w:type="pct"/>
            <w:vMerge/>
            <w:vAlign w:val="center"/>
          </w:tcPr>
          <w:p w14:paraId="3EDC0CA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1ADEEE1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7560A66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17DC59D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/>
            <w:vAlign w:val="center"/>
          </w:tcPr>
          <w:p w14:paraId="7B6E7AC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868BB3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4E343A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DA78EF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023D0F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7914D25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2ED67DC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26.15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75A3C3E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/>
            <w:vAlign w:val="center"/>
          </w:tcPr>
          <w:p w14:paraId="269F973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378DD3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117</w:t>
            </w:r>
          </w:p>
        </w:tc>
      </w:tr>
      <w:tr w:rsidR="00AF370A" w14:paraId="24F52D3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0871D3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A79CF4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E12BFD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28.27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057B45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64.5</w:t>
            </w:r>
          </w:p>
        </w:tc>
        <w:tc>
          <w:tcPr>
            <w:tcW w:w="246" w:type="pct"/>
            <w:vMerge/>
            <w:vAlign w:val="center"/>
          </w:tcPr>
          <w:p w14:paraId="1FAF326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F2E1C8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4708F88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E322CB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5E9C5F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45B6C2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25086C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64E869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D8EE9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E91BA3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7A2220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28.27</w:t>
            </w:r>
          </w:p>
        </w:tc>
        <w:tc>
          <w:tcPr>
            <w:tcW w:w="286" w:type="pct"/>
            <w:vMerge/>
            <w:vAlign w:val="center"/>
          </w:tcPr>
          <w:p w14:paraId="51FF5F9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D0345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848BD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115</w:t>
            </w:r>
          </w:p>
        </w:tc>
      </w:tr>
      <w:tr w:rsidR="00AF370A" w14:paraId="4AD2216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CD471B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D1B786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1E7229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B2701E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27FD45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0D0262C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F943D3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4FD476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53" w:type="pct"/>
            <w:vMerge/>
            <w:vAlign w:val="center"/>
          </w:tcPr>
          <w:p w14:paraId="63A97E9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869E22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115218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72B4C09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/>
            <w:vAlign w:val="center"/>
          </w:tcPr>
          <w:p w14:paraId="1B4E2F3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21750A7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2207D9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86" w:type="pct"/>
            <w:vMerge/>
            <w:vAlign w:val="center"/>
          </w:tcPr>
          <w:p w14:paraId="537F8A7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EF0957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EA27E3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</w:tr>
      <w:tr w:rsidR="00AF370A" w14:paraId="398190D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A5984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7393E8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A20BC7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4EA67D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F9E515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47A32CD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59FC948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9DA665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A940D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CD73D7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85F01F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FDBFA1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515FA2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72A94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77E36B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006310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8946B0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0DAEB4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225</w:t>
            </w:r>
          </w:p>
        </w:tc>
      </w:tr>
      <w:tr w:rsidR="00AF370A" w14:paraId="3E65B25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A9E2D7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1442D1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0F83926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5.09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594E76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48.2</w:t>
            </w:r>
          </w:p>
        </w:tc>
        <w:tc>
          <w:tcPr>
            <w:tcW w:w="246" w:type="pct"/>
            <w:vMerge/>
            <w:vAlign w:val="center"/>
          </w:tcPr>
          <w:p w14:paraId="7C7DBCF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EC7678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42DBCCE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0550CDE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/>
            <w:vAlign w:val="center"/>
          </w:tcPr>
          <w:p w14:paraId="07F7E6C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4C5DC55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/>
            <w:vAlign w:val="center"/>
          </w:tcPr>
          <w:p w14:paraId="4468CBB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35CD46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B4E070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1B6F8E0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1A956A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5.09</w:t>
            </w:r>
          </w:p>
        </w:tc>
        <w:tc>
          <w:tcPr>
            <w:tcW w:w="286" w:type="pct"/>
            <w:vMerge/>
            <w:vAlign w:val="center"/>
          </w:tcPr>
          <w:p w14:paraId="786DF48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D4B7B5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C6D85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707</w:t>
            </w:r>
          </w:p>
        </w:tc>
      </w:tr>
      <w:tr w:rsidR="00AF370A" w14:paraId="189E06A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E7739F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EF7F02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8C4FB2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7E50CF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48.19</w:t>
            </w:r>
          </w:p>
        </w:tc>
        <w:tc>
          <w:tcPr>
            <w:tcW w:w="246" w:type="pct"/>
            <w:vMerge/>
            <w:vAlign w:val="center"/>
          </w:tcPr>
          <w:p w14:paraId="192E75B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266679C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445A4C5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72E796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CF4EE5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B684BB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B2E33C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6843F6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A80B5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6CDFDF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7957B7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CADA88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D26C39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32975E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708</w:t>
            </w:r>
          </w:p>
        </w:tc>
      </w:tr>
      <w:tr w:rsidR="00AF370A" w14:paraId="5E3598C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171EA6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A39E13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69828BA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0341DE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49.1</w:t>
            </w:r>
          </w:p>
        </w:tc>
        <w:tc>
          <w:tcPr>
            <w:tcW w:w="246" w:type="pct"/>
            <w:vMerge/>
            <w:vAlign w:val="center"/>
          </w:tcPr>
          <w:p w14:paraId="7A6C311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23A3F0B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63572AB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20FC20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19405F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36B6037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FAFB62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2ED0DA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B30AA5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05037EB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7220BAF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13.39</w:t>
            </w:r>
          </w:p>
        </w:tc>
        <w:tc>
          <w:tcPr>
            <w:tcW w:w="286" w:type="pct"/>
            <w:vMerge/>
            <w:vAlign w:val="center"/>
          </w:tcPr>
          <w:p w14:paraId="6CB0C3E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4588DF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44C4D1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722</w:t>
            </w:r>
          </w:p>
        </w:tc>
      </w:tr>
      <w:tr w:rsidR="00AF370A" w14:paraId="3E74CD5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9332A6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AEF04B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E94C30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C0A1E7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B3F5C9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8CF46B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42D9007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9F2FC2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9BFCC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E03891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8AF92C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29D7D3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EDA241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1A7502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ABB0B8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13.15</w:t>
            </w:r>
          </w:p>
        </w:tc>
        <w:tc>
          <w:tcPr>
            <w:tcW w:w="286" w:type="pct"/>
            <w:vMerge/>
            <w:vAlign w:val="center"/>
          </w:tcPr>
          <w:p w14:paraId="24B5798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104212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79EC8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723</w:t>
            </w:r>
          </w:p>
        </w:tc>
      </w:tr>
      <w:tr w:rsidR="00AF370A" w14:paraId="0AB437C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1F56C1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F3FF1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3325B2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DDF0F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15CCE0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4058D6A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2B30BFE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83DFF7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D7D70A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058D33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AAC0FE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5EA840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0D7F77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83D011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75FDB6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23.37</w:t>
            </w:r>
          </w:p>
        </w:tc>
        <w:tc>
          <w:tcPr>
            <w:tcW w:w="286" w:type="pct"/>
            <w:vMerge/>
            <w:vAlign w:val="center"/>
          </w:tcPr>
          <w:p w14:paraId="23709E3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27171E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52A816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762</w:t>
            </w:r>
          </w:p>
        </w:tc>
      </w:tr>
      <w:tr w:rsidR="00AF370A" w14:paraId="407AB6A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ECB6B9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CEC159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8060EF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B79C96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5A30C89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C8D187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6BF0302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873EE0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27E923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CBC8A4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81152A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B9DC05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DE8AF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29C298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BF1D00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22.96</w:t>
            </w:r>
          </w:p>
        </w:tc>
        <w:tc>
          <w:tcPr>
            <w:tcW w:w="286" w:type="pct"/>
            <w:vMerge/>
            <w:vAlign w:val="center"/>
          </w:tcPr>
          <w:p w14:paraId="76C54D1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A2A607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6C28BD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763</w:t>
            </w:r>
          </w:p>
        </w:tc>
      </w:tr>
      <w:tr w:rsidR="00AF370A" w14:paraId="3042DDC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EBEFE5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02F196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9ED81A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8.82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794586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53.42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710F8A9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7C444DF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36F124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71C439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25AF5D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0696131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46675F5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5" w:type="pct"/>
            <w:vMerge/>
            <w:vAlign w:val="center"/>
          </w:tcPr>
          <w:p w14:paraId="06C0EA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1F74AB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6FAD30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F7DBCD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8.82</w:t>
            </w:r>
          </w:p>
        </w:tc>
        <w:tc>
          <w:tcPr>
            <w:tcW w:w="286" w:type="pct"/>
            <w:vMerge/>
            <w:vAlign w:val="center"/>
          </w:tcPr>
          <w:p w14:paraId="65C3022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537C31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744AA3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713</w:t>
            </w:r>
          </w:p>
        </w:tc>
      </w:tr>
      <w:tr w:rsidR="00AF370A" w14:paraId="3279AE5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043781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76388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08A277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8.88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F1837B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53.49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F1DAE7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30BAB5F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5E2A6B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322448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4AB893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3BB05B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28D6894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/>
            <w:vAlign w:val="center"/>
          </w:tcPr>
          <w:p w14:paraId="495C6B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99B258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4FFCBFC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2E55430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8.88</w:t>
            </w:r>
          </w:p>
        </w:tc>
        <w:tc>
          <w:tcPr>
            <w:tcW w:w="286" w:type="pct"/>
            <w:vMerge/>
            <w:vAlign w:val="center"/>
          </w:tcPr>
          <w:p w14:paraId="17F93D4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FB1CA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2AEAEE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748</w:t>
            </w:r>
          </w:p>
        </w:tc>
      </w:tr>
      <w:tr w:rsidR="00AF370A" w14:paraId="28CC818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121026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A665DB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425508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8.89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690233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53.5</w:t>
            </w:r>
          </w:p>
        </w:tc>
        <w:tc>
          <w:tcPr>
            <w:tcW w:w="246" w:type="pct"/>
            <w:vMerge/>
            <w:vAlign w:val="center"/>
          </w:tcPr>
          <w:p w14:paraId="72A2CCE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A9C1D1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02153E1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3FBFBC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4F6F20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0B1287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769637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119EC6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A8FF8C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047A25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72BB85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8.89</w:t>
            </w:r>
          </w:p>
        </w:tc>
        <w:tc>
          <w:tcPr>
            <w:tcW w:w="286" w:type="pct"/>
            <w:vMerge/>
            <w:vAlign w:val="center"/>
          </w:tcPr>
          <w:p w14:paraId="734C18E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96354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B9B11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747</w:t>
            </w:r>
          </w:p>
        </w:tc>
      </w:tr>
      <w:tr w:rsidR="00AF370A" w14:paraId="376B5D6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892B3C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F08851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4E646A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9.65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1314E3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54.28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6B92236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6065836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16E13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6EB373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8B2799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1F0A28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2797DFC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5" w:type="pct"/>
            <w:vMerge/>
            <w:vAlign w:val="center"/>
          </w:tcPr>
          <w:p w14:paraId="086F7FE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88A686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30D42D0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56D152A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9.65</w:t>
            </w:r>
          </w:p>
        </w:tc>
        <w:tc>
          <w:tcPr>
            <w:tcW w:w="286" w:type="pct"/>
            <w:vMerge/>
            <w:vAlign w:val="center"/>
          </w:tcPr>
          <w:p w14:paraId="375D492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0CB5D1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4C0117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712</w:t>
            </w:r>
          </w:p>
        </w:tc>
      </w:tr>
      <w:tr w:rsidR="00AF370A" w14:paraId="06BBB7B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CEAD0F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760904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E8C55E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9.67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8C9464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54.3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C9A022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6B52B09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E4DAA3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48892B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6725FC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CD176E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ACBC12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5BCEBD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BAFD98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4386AF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36BEFD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16.85</w:t>
            </w:r>
          </w:p>
        </w:tc>
        <w:tc>
          <w:tcPr>
            <w:tcW w:w="286" w:type="pct"/>
            <w:vMerge/>
            <w:vAlign w:val="center"/>
          </w:tcPr>
          <w:p w14:paraId="4EDD568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C4DA58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9D40B2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752</w:t>
            </w:r>
          </w:p>
        </w:tc>
      </w:tr>
      <w:tr w:rsidR="00AF370A" w14:paraId="24EBD46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A83F9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40DD73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205EE0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889AAA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465C62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F6EC69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77C475B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6E449B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EEDBF4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1D035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B9C864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ED7586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667841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C435F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FAE5A0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15.4</w:t>
            </w:r>
          </w:p>
        </w:tc>
        <w:tc>
          <w:tcPr>
            <w:tcW w:w="286" w:type="pct"/>
            <w:vMerge/>
            <w:vAlign w:val="center"/>
          </w:tcPr>
          <w:p w14:paraId="7EC0F0A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ADCE0E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6ADCF0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753</w:t>
            </w:r>
          </w:p>
        </w:tc>
      </w:tr>
      <w:tr w:rsidR="00AF370A" w14:paraId="1D1E6C9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63F2D6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0BCDF8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28D7BFC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13.15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7E4A2D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57.22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948B7E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15C3D4A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4C1422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513192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8B897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CA75AB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7B511A3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/>
            <w:vAlign w:val="center"/>
          </w:tcPr>
          <w:p w14:paraId="71679F1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F4F6A4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4AE25A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77E7400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13.15</w:t>
            </w:r>
          </w:p>
        </w:tc>
        <w:tc>
          <w:tcPr>
            <w:tcW w:w="286" w:type="pct"/>
            <w:vMerge/>
            <w:vAlign w:val="center"/>
          </w:tcPr>
          <w:p w14:paraId="7D90F80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D88257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1343D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693</w:t>
            </w:r>
          </w:p>
        </w:tc>
      </w:tr>
      <w:tr w:rsidR="00AF370A" w14:paraId="5E2107A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339B7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837E18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2D3B24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E6A93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9A3A37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5C2AF7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8D1907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AA0F0B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B3F662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7A3E156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3AC7A5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812AF3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FD8E19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E534D6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CCE13D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8DBA5E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D793CE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F215E0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718</w:t>
            </w:r>
          </w:p>
        </w:tc>
      </w:tr>
      <w:tr w:rsidR="00AF370A" w14:paraId="29FBE07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42FC56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7B590B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B7D4CB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13.76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0F5D87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57.65</w:t>
            </w:r>
          </w:p>
        </w:tc>
        <w:tc>
          <w:tcPr>
            <w:tcW w:w="246" w:type="pct"/>
            <w:vMerge/>
            <w:vAlign w:val="center"/>
          </w:tcPr>
          <w:p w14:paraId="427DEC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3EB941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F9CE14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07BB0D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43D1E7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07C5E78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/>
            <w:vAlign w:val="center"/>
          </w:tcPr>
          <w:p w14:paraId="4E5050B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A35E73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0F49F5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391D5C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CC3E35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13.76</w:t>
            </w:r>
          </w:p>
        </w:tc>
        <w:tc>
          <w:tcPr>
            <w:tcW w:w="286" w:type="pct"/>
            <w:vMerge/>
            <w:vAlign w:val="center"/>
          </w:tcPr>
          <w:p w14:paraId="11F5DCB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022583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9E0A3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728</w:t>
            </w:r>
          </w:p>
        </w:tc>
      </w:tr>
      <w:tr w:rsidR="00AF370A" w14:paraId="075AC77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EDE027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610E6D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174C9F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14.39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875700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58.08</w:t>
            </w:r>
          </w:p>
        </w:tc>
        <w:tc>
          <w:tcPr>
            <w:tcW w:w="246" w:type="pct"/>
            <w:vMerge/>
            <w:vAlign w:val="center"/>
          </w:tcPr>
          <w:p w14:paraId="7C57D88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11B2D1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1A9D37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C613E6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9A4C76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21833C5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2ADF79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6FF777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19667B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214E73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6F7E54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14.39</w:t>
            </w:r>
          </w:p>
        </w:tc>
        <w:tc>
          <w:tcPr>
            <w:tcW w:w="286" w:type="pct"/>
            <w:vMerge/>
            <w:vAlign w:val="center"/>
          </w:tcPr>
          <w:p w14:paraId="0F22BD3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2C1AF3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B6B885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692</w:t>
            </w:r>
          </w:p>
        </w:tc>
      </w:tr>
      <w:tr w:rsidR="00AF370A" w14:paraId="587221C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0A2700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2B1846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F3244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677187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1F20FB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E5146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EF7777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6B0029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960A20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3B3445A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5F60D51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0DC6AE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2FE616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3EAC64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0C5EEF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46DF4D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955C36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A36193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717</w:t>
            </w:r>
          </w:p>
        </w:tc>
      </w:tr>
      <w:tr w:rsidR="00AF370A" w14:paraId="57CF633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D87B8F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ACFF9D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27B01DE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A77B8E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46" w:type="pct"/>
            <w:vMerge/>
            <w:vAlign w:val="center"/>
          </w:tcPr>
          <w:p w14:paraId="4DFD402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793B20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8225CF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954303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DCA7D5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3C36E71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/>
            <w:vAlign w:val="center"/>
          </w:tcPr>
          <w:p w14:paraId="214B521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198165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29CE77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7869538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7BB5D62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28.03</w:t>
            </w:r>
          </w:p>
        </w:tc>
        <w:tc>
          <w:tcPr>
            <w:tcW w:w="286" w:type="pct"/>
            <w:vMerge/>
            <w:vAlign w:val="center"/>
          </w:tcPr>
          <w:p w14:paraId="09E48E7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03A93B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42CD6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697</w:t>
            </w:r>
          </w:p>
        </w:tc>
      </w:tr>
      <w:tr w:rsidR="00AF370A" w14:paraId="4B94D3B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A1D99D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CA460D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92402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58985B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7DAB55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C6B7C9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2973FE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F7AC68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41FD5F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45FDD7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CBFE05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80D653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4F07D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3911D3A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7BF2636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27.92</w:t>
            </w:r>
          </w:p>
        </w:tc>
        <w:tc>
          <w:tcPr>
            <w:tcW w:w="286" w:type="pct"/>
            <w:vMerge/>
            <w:vAlign w:val="center"/>
          </w:tcPr>
          <w:p w14:paraId="1CDCFC5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4C8F11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D6D42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702</w:t>
            </w:r>
          </w:p>
        </w:tc>
      </w:tr>
      <w:tr w:rsidR="00AF370A" w14:paraId="797DBDF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78B42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494C0A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9AF354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19C05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99DA37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F957BD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04BD2FB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8DB567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1900F4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EA71C0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BEA9DA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2AE94C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E8DE42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14770BA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3607E5A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16.57</w:t>
            </w:r>
          </w:p>
        </w:tc>
        <w:tc>
          <w:tcPr>
            <w:tcW w:w="286" w:type="pct"/>
            <w:vMerge/>
            <w:vAlign w:val="center"/>
          </w:tcPr>
          <w:p w14:paraId="68032B6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CA453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71F5E9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698</w:t>
            </w:r>
          </w:p>
        </w:tc>
      </w:tr>
      <w:tr w:rsidR="00AF370A" w14:paraId="1AA80F7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7ECD1F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340D87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9BD02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3244DA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72C4D1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3B2355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6B4179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5FA4B1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E2034B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491EA4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CD665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80CAE3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9850D5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205D787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3CE3D12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16.56</w:t>
            </w:r>
          </w:p>
        </w:tc>
        <w:tc>
          <w:tcPr>
            <w:tcW w:w="286" w:type="pct"/>
            <w:vMerge/>
            <w:vAlign w:val="center"/>
          </w:tcPr>
          <w:p w14:paraId="0ADC00D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519F88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05F14A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703</w:t>
            </w:r>
          </w:p>
        </w:tc>
      </w:tr>
      <w:tr w:rsidR="00AF370A" w14:paraId="716753D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C65A53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280F5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85D792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4FE042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FF1C8A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9AB4D8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1BCA7AA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1D12CF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0B7E69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A14F76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1651DF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F3C437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5F4C37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49FB455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479FA20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25.13</w:t>
            </w:r>
          </w:p>
        </w:tc>
        <w:tc>
          <w:tcPr>
            <w:tcW w:w="286" w:type="pct"/>
            <w:vMerge/>
            <w:vAlign w:val="center"/>
          </w:tcPr>
          <w:p w14:paraId="5217995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E62A4A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5372C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732</w:t>
            </w:r>
          </w:p>
        </w:tc>
      </w:tr>
      <w:tr w:rsidR="00AF370A" w14:paraId="0C25838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4097D7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B1EDDA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A29211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6E71A4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AE865C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095FF9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57A9AA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B8B898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327D4D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A1DED7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92AC2A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87A0F6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DAEC07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741B207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4FBAA4F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48.94</w:t>
            </w:r>
          </w:p>
        </w:tc>
        <w:tc>
          <w:tcPr>
            <w:tcW w:w="286" w:type="pct"/>
            <w:vMerge/>
            <w:vAlign w:val="center"/>
          </w:tcPr>
          <w:p w14:paraId="465789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73916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42E37F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737</w:t>
            </w:r>
          </w:p>
        </w:tc>
      </w:tr>
      <w:tr w:rsidR="00AF370A" w14:paraId="384217D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6339D8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52DE79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D1AF04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D82001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F4A095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655DF4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763338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3BCBD9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AC2849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364EE1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20FD24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402146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ED598D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7356919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5B1CC50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48.75</w:t>
            </w:r>
          </w:p>
        </w:tc>
        <w:tc>
          <w:tcPr>
            <w:tcW w:w="286" w:type="pct"/>
            <w:vMerge/>
            <w:vAlign w:val="center"/>
          </w:tcPr>
          <w:p w14:paraId="79C019D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9ABA3E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BB65E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742</w:t>
            </w:r>
          </w:p>
        </w:tc>
      </w:tr>
      <w:tr w:rsidR="00AF370A" w14:paraId="6D555CE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A99EF7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E84B04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36C4E6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D092D8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425230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FBED01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2640D8F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0CF7B4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2BA2C7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B479B0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51258C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BE53F0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4AF12B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6B6D81A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6313734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22.96</w:t>
            </w:r>
          </w:p>
        </w:tc>
        <w:tc>
          <w:tcPr>
            <w:tcW w:w="286" w:type="pct"/>
            <w:vMerge/>
            <w:vAlign w:val="center"/>
          </w:tcPr>
          <w:p w14:paraId="7C39560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EA7684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759065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733</w:t>
            </w:r>
          </w:p>
        </w:tc>
      </w:tr>
      <w:tr w:rsidR="00AF370A" w14:paraId="057289A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ED9B1D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088F15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09FFE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504E11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73CC7E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1CE9BA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E3597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90DF5B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7986C4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D7E06B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6D402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E6B242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F5747A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4263ECA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0E7B154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28.93</w:t>
            </w:r>
          </w:p>
        </w:tc>
        <w:tc>
          <w:tcPr>
            <w:tcW w:w="286" w:type="pct"/>
            <w:vMerge/>
            <w:vAlign w:val="center"/>
          </w:tcPr>
          <w:p w14:paraId="22ECA86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C0630B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486E10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738</w:t>
            </w:r>
          </w:p>
        </w:tc>
      </w:tr>
      <w:tr w:rsidR="00AF370A" w14:paraId="72A8A8E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6179E8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329E9E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A00021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D5DE44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60B7E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201580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89C039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4420D3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5020FF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B2C0CF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3F93D9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BBC7AA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8B97C3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6EDED18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7519CEF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28.92</w:t>
            </w:r>
          </w:p>
        </w:tc>
        <w:tc>
          <w:tcPr>
            <w:tcW w:w="286" w:type="pct"/>
            <w:vMerge/>
            <w:vAlign w:val="center"/>
          </w:tcPr>
          <w:p w14:paraId="7A258AC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D4B002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512FE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743</w:t>
            </w:r>
          </w:p>
        </w:tc>
      </w:tr>
      <w:tr w:rsidR="00AF370A" w14:paraId="6702850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B64B84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1FD65B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133D7A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14.52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CE3ED2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58.16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2F0E4E8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52E69A6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73BF598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EDB967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9294DF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5" w:type="pct"/>
            <w:vMerge/>
            <w:vAlign w:val="center"/>
          </w:tcPr>
          <w:p w14:paraId="60A1EA8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EAF34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27A3A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62F57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6132ADE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7046629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14.52</w:t>
            </w:r>
          </w:p>
        </w:tc>
        <w:tc>
          <w:tcPr>
            <w:tcW w:w="286" w:type="pct"/>
            <w:vMerge/>
            <w:vAlign w:val="center"/>
          </w:tcPr>
          <w:p w14:paraId="5741155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6DDA12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7CEFA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727</w:t>
            </w:r>
          </w:p>
        </w:tc>
      </w:tr>
      <w:tr w:rsidR="00AF370A" w14:paraId="3D20551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6B7241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AF003B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4CC0F6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22.96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378910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62.52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361925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138D02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6B9738B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368CE8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6C7F47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3FFAA13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0D07C45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E037B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6B7AE6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FABD45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DFD8BF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22.96</w:t>
            </w:r>
          </w:p>
        </w:tc>
        <w:tc>
          <w:tcPr>
            <w:tcW w:w="286" w:type="pct"/>
            <w:vMerge/>
            <w:vAlign w:val="center"/>
          </w:tcPr>
          <w:p w14:paraId="32EF0FF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84562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F2291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758</w:t>
            </w:r>
          </w:p>
        </w:tc>
      </w:tr>
      <w:tr w:rsidR="00AF370A" w14:paraId="5949E9F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C6E24F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88D9D2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BD2D78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24.03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2A43C2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62.95</w:t>
            </w:r>
          </w:p>
        </w:tc>
        <w:tc>
          <w:tcPr>
            <w:tcW w:w="246" w:type="pct"/>
            <w:vMerge/>
            <w:vAlign w:val="center"/>
          </w:tcPr>
          <w:p w14:paraId="51A373D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6A0AF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D83BA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1A2716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FE5BDA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5BA9C12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/>
            <w:vAlign w:val="center"/>
          </w:tcPr>
          <w:p w14:paraId="1A64D1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8D7927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11A159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0BA93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0B5989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24.03</w:t>
            </w:r>
          </w:p>
        </w:tc>
        <w:tc>
          <w:tcPr>
            <w:tcW w:w="286" w:type="pct"/>
            <w:vMerge/>
            <w:vAlign w:val="center"/>
          </w:tcPr>
          <w:p w14:paraId="31AB4E8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3EFF5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7A03CD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768</w:t>
            </w:r>
          </w:p>
        </w:tc>
      </w:tr>
      <w:tr w:rsidR="00AF370A" w14:paraId="79A9EF9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3A203C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9768DC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428F70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298F61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46" w:type="pct"/>
            <w:vMerge/>
            <w:vAlign w:val="center"/>
          </w:tcPr>
          <w:p w14:paraId="0125E5E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5F20AC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5193C2F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CAC5BA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B461CC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BCB77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7C2CE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774186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BD93E5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838C9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58D609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25.35</w:t>
            </w:r>
          </w:p>
        </w:tc>
        <w:tc>
          <w:tcPr>
            <w:tcW w:w="286" w:type="pct"/>
            <w:vMerge/>
            <w:vAlign w:val="center"/>
          </w:tcPr>
          <w:p w14:paraId="4BBF272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F4D896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9C77B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767</w:t>
            </w:r>
          </w:p>
        </w:tc>
      </w:tr>
      <w:tr w:rsidR="00AF370A" w14:paraId="12B354B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75A3A1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B737F7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8EDBC6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25.13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362139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63.38</w:t>
            </w:r>
          </w:p>
        </w:tc>
        <w:tc>
          <w:tcPr>
            <w:tcW w:w="246" w:type="pct"/>
            <w:vMerge/>
            <w:vAlign w:val="center"/>
          </w:tcPr>
          <w:p w14:paraId="04963C9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29FDB5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9AEEBC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6971FB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EA83F5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2793C01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6A3DA62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A1CC21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C4E0F7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9B3594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07438C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25.13</w:t>
            </w:r>
          </w:p>
        </w:tc>
        <w:tc>
          <w:tcPr>
            <w:tcW w:w="286" w:type="pct"/>
            <w:vMerge/>
            <w:vAlign w:val="center"/>
          </w:tcPr>
          <w:p w14:paraId="35B40C2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74416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1A6C2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757</w:t>
            </w:r>
          </w:p>
        </w:tc>
      </w:tr>
      <w:tr w:rsidR="00AF370A" w14:paraId="03BCE47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4C55D0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28D9A2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2D5F72C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4.09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1C3275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6CA0A4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3FF92A6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4DD48F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8456D3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A7AF0D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4976C54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/>
            <w:vAlign w:val="center"/>
          </w:tcPr>
          <w:p w14:paraId="6C7BAF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017183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108C8E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791108D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1D8DB4F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286" w:type="pct"/>
            <w:vMerge/>
            <w:vAlign w:val="center"/>
          </w:tcPr>
          <w:p w14:paraId="606447D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225C4D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FD915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375</w:t>
            </w:r>
          </w:p>
        </w:tc>
      </w:tr>
      <w:tr w:rsidR="00AF370A" w14:paraId="24F8386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09656F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2932D7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34482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65AE3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7E4F21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527355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C36292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4D612F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3A1637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172BE9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A06EE1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6E8C18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A54EB2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6CDF6F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686F86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53.79</w:t>
            </w:r>
          </w:p>
        </w:tc>
        <w:tc>
          <w:tcPr>
            <w:tcW w:w="286" w:type="pct"/>
            <w:vMerge/>
            <w:vAlign w:val="center"/>
          </w:tcPr>
          <w:p w14:paraId="22F46F7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6661A1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033AE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377</w:t>
            </w:r>
          </w:p>
        </w:tc>
      </w:tr>
      <w:tr w:rsidR="00AF370A" w14:paraId="071DBA3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1991BB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9C81F5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D66C50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AA1DD3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7EB02C8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7A8C43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07CE41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246822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5FCA09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7A962B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83D30F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0E8B704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/>
            <w:vAlign w:val="center"/>
          </w:tcPr>
          <w:p w14:paraId="1660499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6F4C76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791A8A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32.47</w:t>
            </w:r>
          </w:p>
        </w:tc>
        <w:tc>
          <w:tcPr>
            <w:tcW w:w="286" w:type="pct"/>
            <w:vMerge/>
            <w:vAlign w:val="center"/>
          </w:tcPr>
          <w:p w14:paraId="2A0110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5D9369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10732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379</w:t>
            </w:r>
          </w:p>
        </w:tc>
      </w:tr>
      <w:tr w:rsidR="00AF370A" w14:paraId="7AA8CDD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A7E9CB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64FCBB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E45EE4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BD34E1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466E36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A2FB31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22F6B28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D2AD25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ED3EE0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3606D9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55855C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08DE8D2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/>
            <w:vAlign w:val="center"/>
          </w:tcPr>
          <w:p w14:paraId="5CDADCC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3557C1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185589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24.07</w:t>
            </w:r>
          </w:p>
        </w:tc>
        <w:tc>
          <w:tcPr>
            <w:tcW w:w="286" w:type="pct"/>
            <w:vMerge/>
            <w:vAlign w:val="center"/>
          </w:tcPr>
          <w:p w14:paraId="43A560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A85CD1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A1960F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376</w:t>
            </w:r>
          </w:p>
        </w:tc>
      </w:tr>
      <w:tr w:rsidR="00AF370A" w14:paraId="157B4EB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8EED96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E17F6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852A6A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5D0F55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C61EB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39AD4C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5E12E4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AB95A2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3C41D0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59B4CD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1E0D5F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97E0FC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42FCFA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93D563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1223A9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20.88</w:t>
            </w:r>
          </w:p>
        </w:tc>
        <w:tc>
          <w:tcPr>
            <w:tcW w:w="286" w:type="pct"/>
            <w:vMerge/>
            <w:vAlign w:val="center"/>
          </w:tcPr>
          <w:p w14:paraId="592E002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4C7CCF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00E73C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378</w:t>
            </w:r>
          </w:p>
        </w:tc>
      </w:tr>
      <w:tr w:rsidR="00AF370A" w14:paraId="6DD583F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68689C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260A14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01943D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44D724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A2573A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9D24BB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3AFB65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6F257E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A2248C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04DCA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36A57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31BD86B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/>
            <w:vAlign w:val="center"/>
          </w:tcPr>
          <w:p w14:paraId="4EE6924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E862ED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7CBFDCC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12.61</w:t>
            </w:r>
          </w:p>
        </w:tc>
        <w:tc>
          <w:tcPr>
            <w:tcW w:w="286" w:type="pct"/>
            <w:vMerge/>
            <w:vAlign w:val="center"/>
          </w:tcPr>
          <w:p w14:paraId="67857CB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70E116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1BF957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380</w:t>
            </w:r>
          </w:p>
        </w:tc>
      </w:tr>
      <w:tr w:rsidR="00AF370A" w14:paraId="0E4469F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333979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D4BF43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5E5CDA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12.61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C10804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56.82</w:t>
            </w:r>
          </w:p>
        </w:tc>
        <w:tc>
          <w:tcPr>
            <w:tcW w:w="246" w:type="pct"/>
            <w:vMerge/>
            <w:vAlign w:val="center"/>
          </w:tcPr>
          <w:p w14:paraId="4015E52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3040B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D4608D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2CD4D7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921745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637A257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FFB647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A4968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D2946C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38D703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417276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7506FF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3E347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130F56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374</w:t>
            </w:r>
          </w:p>
        </w:tc>
      </w:tr>
      <w:tr w:rsidR="00AF370A" w14:paraId="4F31FA5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1A2A70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7EEF0D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49A499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16.03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E05E56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246" w:type="pct"/>
            <w:vMerge/>
            <w:vAlign w:val="center"/>
          </w:tcPr>
          <w:p w14:paraId="233E2EB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3938A0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6E2252E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5D3628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976A8A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8302A6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AD7FCF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2B11B05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/>
            <w:vAlign w:val="center"/>
          </w:tcPr>
          <w:p w14:paraId="60A683B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F1817B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A519FB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286" w:type="pct"/>
            <w:vMerge/>
            <w:vAlign w:val="center"/>
          </w:tcPr>
          <w:p w14:paraId="7869152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25D8C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D1C2F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369</w:t>
            </w:r>
          </w:p>
        </w:tc>
      </w:tr>
      <w:tr w:rsidR="00AF370A" w14:paraId="01E8A6F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B5CB4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E91830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F5C79D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9BBD0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534E80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9B664D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547F94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532085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B7676E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ABD37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818DEB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D24E0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AB64C8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EA3372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687B80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53.79</w:t>
            </w:r>
          </w:p>
        </w:tc>
        <w:tc>
          <w:tcPr>
            <w:tcW w:w="286" w:type="pct"/>
            <w:vMerge/>
            <w:vAlign w:val="center"/>
          </w:tcPr>
          <w:p w14:paraId="2FAB848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2086B1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8020E3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371</w:t>
            </w:r>
          </w:p>
        </w:tc>
      </w:tr>
      <w:tr w:rsidR="00AF370A" w14:paraId="702A25F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55AB1D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36569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49EDF9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DF409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60E309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96A09C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405449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92480D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87060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A2DFE4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1815EA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6B1943F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/>
            <w:vAlign w:val="center"/>
          </w:tcPr>
          <w:p w14:paraId="435090D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4D1D17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05C922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32.47</w:t>
            </w:r>
          </w:p>
        </w:tc>
        <w:tc>
          <w:tcPr>
            <w:tcW w:w="286" w:type="pct"/>
            <w:vMerge/>
            <w:vAlign w:val="center"/>
          </w:tcPr>
          <w:p w14:paraId="7A5F9B2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0D163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BD186B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373</w:t>
            </w:r>
          </w:p>
        </w:tc>
      </w:tr>
      <w:tr w:rsidR="00AF370A" w14:paraId="01330A7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C0089B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BB028D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01BA78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FF5F32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97EF41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667020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78C5A10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0C0801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3FF8CE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DCD9F3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461A8E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419A122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/>
            <w:vAlign w:val="center"/>
          </w:tcPr>
          <w:p w14:paraId="4EB7CA7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BDE548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B5E769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24.07</w:t>
            </w:r>
          </w:p>
        </w:tc>
        <w:tc>
          <w:tcPr>
            <w:tcW w:w="286" w:type="pct"/>
            <w:vMerge/>
            <w:vAlign w:val="center"/>
          </w:tcPr>
          <w:p w14:paraId="11F889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6B6228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57A3C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370</w:t>
            </w:r>
          </w:p>
        </w:tc>
      </w:tr>
      <w:tr w:rsidR="00AF370A" w14:paraId="3BE73A0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E257D2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F3E252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E24C13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315545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7450E79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ED0FE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2CC810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A7FA37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DAFF57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2687DC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DAEAAF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0E288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D969AF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5C422F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07E35C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20.88</w:t>
            </w:r>
          </w:p>
        </w:tc>
        <w:tc>
          <w:tcPr>
            <w:tcW w:w="286" w:type="pct"/>
            <w:vMerge/>
            <w:vAlign w:val="center"/>
          </w:tcPr>
          <w:p w14:paraId="24E1B0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1490B2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3CDC9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372</w:t>
            </w:r>
          </w:p>
        </w:tc>
      </w:tr>
      <w:tr w:rsidR="00AF370A" w14:paraId="62017E5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0AA64E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3ECDE0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010DDD8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BF74B2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909B30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74255BC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83E059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E6A626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24EDC3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16641EE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1A02385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62394DA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4B65FCC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229E4B3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DB81AF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32.8</w:t>
            </w:r>
          </w:p>
        </w:tc>
        <w:tc>
          <w:tcPr>
            <w:tcW w:w="286" w:type="pct"/>
            <w:vMerge/>
            <w:vAlign w:val="center"/>
          </w:tcPr>
          <w:p w14:paraId="0AEECF4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693431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82ABB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</w:tr>
      <w:tr w:rsidR="00AF370A" w14:paraId="5921A50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E57BB2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6B4675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1ED653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B5115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0BD0D2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FAE117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3E0F7F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6894CBB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53" w:type="pct"/>
            <w:vMerge/>
            <w:vAlign w:val="center"/>
          </w:tcPr>
          <w:p w14:paraId="2F580C4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FDC406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FA0BC1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45C890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1D02E1F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12A3683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1E1FB9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286" w:type="pct"/>
            <w:vMerge/>
            <w:vAlign w:val="center"/>
          </w:tcPr>
          <w:p w14:paraId="757EBCF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A24C83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020E5E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405</w:t>
            </w:r>
          </w:p>
        </w:tc>
      </w:tr>
      <w:tr w:rsidR="00AF370A" w14:paraId="3881AF6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AC558B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FE8FD0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840F2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E94BE9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B5F827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A1CD52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F298B9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27DDCF1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253" w:type="pct"/>
            <w:vMerge/>
            <w:vAlign w:val="center"/>
          </w:tcPr>
          <w:p w14:paraId="035E831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BD7EC1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589D77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41B122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D9303B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3C02056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4971C5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29.2</w:t>
            </w:r>
          </w:p>
        </w:tc>
        <w:tc>
          <w:tcPr>
            <w:tcW w:w="286" w:type="pct"/>
            <w:vMerge/>
            <w:vAlign w:val="center"/>
          </w:tcPr>
          <w:p w14:paraId="2425EA4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D98742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CAC493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410</w:t>
            </w:r>
          </w:p>
        </w:tc>
      </w:tr>
      <w:tr w:rsidR="00AF370A" w14:paraId="74F4C8E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232D5E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3444CA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E3D0DF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36.6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74E77A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46" w:type="pct"/>
            <w:vMerge/>
            <w:vAlign w:val="center"/>
          </w:tcPr>
          <w:p w14:paraId="68512C4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D1CFEE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2C6CC77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642C828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A99847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0E7C6F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6CA7A8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0CBDB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17BDD3E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6876DDA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321DA8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55.5</w:t>
            </w:r>
          </w:p>
        </w:tc>
        <w:tc>
          <w:tcPr>
            <w:tcW w:w="286" w:type="pct"/>
            <w:vMerge/>
            <w:vAlign w:val="center"/>
          </w:tcPr>
          <w:p w14:paraId="34C97A3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062253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039656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399</w:t>
            </w:r>
          </w:p>
        </w:tc>
      </w:tr>
      <w:tr w:rsidR="00AF370A" w14:paraId="1914D21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DCC62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4FD932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F02BE3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747502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5DA55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42092E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0AFE41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6CED15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53" w:type="pct"/>
            <w:vMerge/>
            <w:vAlign w:val="center"/>
          </w:tcPr>
          <w:p w14:paraId="17413E1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CF893A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7458BE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21581D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7E22521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05B53A4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48915C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52.9</w:t>
            </w:r>
          </w:p>
        </w:tc>
        <w:tc>
          <w:tcPr>
            <w:tcW w:w="286" w:type="pct"/>
            <w:vMerge/>
            <w:vAlign w:val="center"/>
          </w:tcPr>
          <w:p w14:paraId="6A161DC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D825A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CE4301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404</w:t>
            </w:r>
          </w:p>
        </w:tc>
      </w:tr>
      <w:tr w:rsidR="00AF370A" w14:paraId="5FED0F8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ECDAF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3E007B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4943F2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646E4C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8C36F9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C9C269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D81D7B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93E0F7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253" w:type="pct"/>
            <w:vMerge/>
            <w:vAlign w:val="center"/>
          </w:tcPr>
          <w:p w14:paraId="1CE3ABE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546CA2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7C6496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CFBE63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6BAA87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61DE903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24F486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49.6</w:t>
            </w:r>
          </w:p>
        </w:tc>
        <w:tc>
          <w:tcPr>
            <w:tcW w:w="286" w:type="pct"/>
            <w:vMerge/>
            <w:vAlign w:val="center"/>
          </w:tcPr>
          <w:p w14:paraId="269A4B2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841CA9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050DB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409</w:t>
            </w:r>
          </w:p>
        </w:tc>
      </w:tr>
      <w:tr w:rsidR="00AF370A" w14:paraId="4F50475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479C89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F124B0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2BD578D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8.91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78A224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53.52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951EAE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66ACF24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13D7C2F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575F85E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69FBDC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3940B8F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3039EC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CEE74E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2308C35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223B2BF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5312552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8.91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0159C2B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/>
            <w:vAlign w:val="center"/>
          </w:tcPr>
          <w:p w14:paraId="6B90930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64EFC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459</w:t>
            </w:r>
          </w:p>
        </w:tc>
      </w:tr>
      <w:tr w:rsidR="00AF370A" w14:paraId="4CB4D47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5CDB37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F6AB46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B98650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8.93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069B16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53.54</w:t>
            </w:r>
          </w:p>
        </w:tc>
        <w:tc>
          <w:tcPr>
            <w:tcW w:w="246" w:type="pct"/>
            <w:vMerge/>
            <w:vAlign w:val="center"/>
          </w:tcPr>
          <w:p w14:paraId="61C7F57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4F21AF4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5A4DFB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CBEEC9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387CE9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C0CB65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EBC18C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10E3BD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A1B7D6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BA5C1E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10BFE8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8.93</w:t>
            </w:r>
          </w:p>
        </w:tc>
        <w:tc>
          <w:tcPr>
            <w:tcW w:w="286" w:type="pct"/>
            <w:vMerge/>
            <w:vAlign w:val="center"/>
          </w:tcPr>
          <w:p w14:paraId="44304B7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BCB3C6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D9984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458</w:t>
            </w:r>
          </w:p>
        </w:tc>
      </w:tr>
      <w:tr w:rsidR="00AF370A" w14:paraId="56DA834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0476A7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ECC288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93B9FF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8.94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F74367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53.55</w:t>
            </w:r>
          </w:p>
        </w:tc>
        <w:tc>
          <w:tcPr>
            <w:tcW w:w="246" w:type="pct"/>
            <w:vMerge/>
            <w:vAlign w:val="center"/>
          </w:tcPr>
          <w:p w14:paraId="085A89D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1466B45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4320CF5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CBEE16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1D9C0A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39C07BC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/>
            <w:vAlign w:val="center"/>
          </w:tcPr>
          <w:p w14:paraId="2859EC4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CC9DE8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76A6AC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88F6C0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12FF53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8.94</w:t>
            </w:r>
          </w:p>
        </w:tc>
        <w:tc>
          <w:tcPr>
            <w:tcW w:w="286" w:type="pct"/>
            <w:vMerge/>
            <w:vAlign w:val="center"/>
          </w:tcPr>
          <w:p w14:paraId="37DE894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F4479B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0FF8D3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455</w:t>
            </w:r>
          </w:p>
        </w:tc>
      </w:tr>
      <w:tr w:rsidR="00AF370A" w14:paraId="1D27F4F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7EB09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EC5D09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5DF3D0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8.98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034A35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53.59</w:t>
            </w:r>
          </w:p>
        </w:tc>
        <w:tc>
          <w:tcPr>
            <w:tcW w:w="246" w:type="pct"/>
            <w:vMerge/>
            <w:vAlign w:val="center"/>
          </w:tcPr>
          <w:p w14:paraId="4E6AEED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759645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3B6BBE0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F6579E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30202E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F3576E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11EB3B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1E03CE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28C6AB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FE5D1C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EAEACF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8.98</w:t>
            </w:r>
          </w:p>
        </w:tc>
        <w:tc>
          <w:tcPr>
            <w:tcW w:w="286" w:type="pct"/>
            <w:vMerge/>
            <w:vAlign w:val="center"/>
          </w:tcPr>
          <w:p w14:paraId="5E2D99F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678F2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F8001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454</w:t>
            </w:r>
          </w:p>
        </w:tc>
      </w:tr>
      <w:tr w:rsidR="00AF370A" w14:paraId="08F1F6D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0EE02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5DDD1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9B71C8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0CF600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55.52</w:t>
            </w:r>
          </w:p>
        </w:tc>
        <w:tc>
          <w:tcPr>
            <w:tcW w:w="246" w:type="pct"/>
            <w:vMerge/>
            <w:vAlign w:val="center"/>
          </w:tcPr>
          <w:p w14:paraId="3EA3003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0E4B655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7D7B990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9AA033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A497FC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50B82E1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44CC192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4EE5C0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74DC82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E04FFF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0DCD1F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426EE65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/>
            <w:vAlign w:val="center"/>
          </w:tcPr>
          <w:p w14:paraId="33875EA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B46748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439</w:t>
            </w:r>
          </w:p>
        </w:tc>
      </w:tr>
      <w:tr w:rsidR="00AF370A" w14:paraId="13EC653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596E01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81F60E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6D4EDC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11.02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1B3F60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55.54</w:t>
            </w:r>
          </w:p>
        </w:tc>
        <w:tc>
          <w:tcPr>
            <w:tcW w:w="246" w:type="pct"/>
            <w:vMerge/>
            <w:vAlign w:val="center"/>
          </w:tcPr>
          <w:p w14:paraId="4FF1CCC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0A4A83A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67AA6E5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0571DE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922DFC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9F01D0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B975F7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935B5E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C90A48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403C22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F3D25F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11.02</w:t>
            </w:r>
          </w:p>
        </w:tc>
        <w:tc>
          <w:tcPr>
            <w:tcW w:w="286" w:type="pct"/>
            <w:vMerge/>
            <w:vAlign w:val="center"/>
          </w:tcPr>
          <w:p w14:paraId="17E66AF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DA277D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DC8BC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438</w:t>
            </w:r>
          </w:p>
        </w:tc>
      </w:tr>
      <w:tr w:rsidR="00AF370A" w14:paraId="785E902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EF46AE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1B57A3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A1EF55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11.03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0B6BE2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55.55</w:t>
            </w:r>
          </w:p>
        </w:tc>
        <w:tc>
          <w:tcPr>
            <w:tcW w:w="246" w:type="pct"/>
            <w:vMerge/>
            <w:vAlign w:val="center"/>
          </w:tcPr>
          <w:p w14:paraId="6DA9DD2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2896B64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38DAAA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7C687F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65A712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66B308D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/>
            <w:vAlign w:val="center"/>
          </w:tcPr>
          <w:p w14:paraId="7D679BC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AD073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9E1E9D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AD5A3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0DCBC3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11.03</w:t>
            </w:r>
          </w:p>
        </w:tc>
        <w:tc>
          <w:tcPr>
            <w:tcW w:w="286" w:type="pct"/>
            <w:vMerge/>
            <w:vAlign w:val="center"/>
          </w:tcPr>
          <w:p w14:paraId="4F2DF82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196C0E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72F64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435</w:t>
            </w:r>
          </w:p>
        </w:tc>
      </w:tr>
      <w:tr w:rsidR="00AF370A" w14:paraId="7EDA33F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ECE09C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15911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0F7797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11.09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0FB094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55.59</w:t>
            </w:r>
          </w:p>
        </w:tc>
        <w:tc>
          <w:tcPr>
            <w:tcW w:w="246" w:type="pct"/>
            <w:vMerge/>
            <w:vAlign w:val="center"/>
          </w:tcPr>
          <w:p w14:paraId="199F637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2B7F6C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3682A6E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D4AB7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664F45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9FE31C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7C965E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457465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332D91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0BE2A0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A5E577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11.09</w:t>
            </w:r>
          </w:p>
        </w:tc>
        <w:tc>
          <w:tcPr>
            <w:tcW w:w="286" w:type="pct"/>
            <w:vMerge/>
            <w:vAlign w:val="center"/>
          </w:tcPr>
          <w:p w14:paraId="404EF1D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FA064A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742203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434</w:t>
            </w:r>
          </w:p>
        </w:tc>
      </w:tr>
      <w:tr w:rsidR="00AF370A" w14:paraId="5CDBCAE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407A89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4DAEB5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D833D9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11.57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EDE097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71EFF7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7B3C3AA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0A2BCD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E34139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EDFA51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64CDA0D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3FA08CE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D4A859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EF3952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1AD9B7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C32C56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16.78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22CAF23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/>
            <w:vAlign w:val="center"/>
          </w:tcPr>
          <w:p w14:paraId="5EBA982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76C9D5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448</w:t>
            </w:r>
          </w:p>
        </w:tc>
      </w:tr>
      <w:tr w:rsidR="00AF370A" w14:paraId="02BAAB1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70496C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61A12D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1525A6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F635BD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1C71DF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ED4BAC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20D894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C57683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045EB8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568B8C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D85D9B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2FD8A5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3B0C4B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F7727D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93F9BD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21.94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484AB7A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/>
            <w:vAlign w:val="center"/>
          </w:tcPr>
          <w:p w14:paraId="7573BFF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97E86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428</w:t>
            </w:r>
          </w:p>
        </w:tc>
      </w:tr>
      <w:tr w:rsidR="00AF370A" w14:paraId="49CC341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E41F00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2A1837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93CB3E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8CDCE8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A78DA5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95C6E5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5A02687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96F253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7F312A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31F9DE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EF9B62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CCEE7F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8A4CB3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515AF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C0C512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21.9</w:t>
            </w:r>
          </w:p>
        </w:tc>
        <w:tc>
          <w:tcPr>
            <w:tcW w:w="286" w:type="pct"/>
            <w:vMerge/>
            <w:vAlign w:val="center"/>
          </w:tcPr>
          <w:p w14:paraId="6F92F8E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463695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CC39A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429</w:t>
            </w:r>
          </w:p>
        </w:tc>
      </w:tr>
      <w:tr w:rsidR="00AF370A" w14:paraId="26E98D3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9F796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A43301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E986F8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8FC002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69E13F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971792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1416F0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64D8A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7B42B3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5E9E71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9544E7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25288F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35E2B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EB2D71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DF1952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16.75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07F4855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/>
            <w:vAlign w:val="center"/>
          </w:tcPr>
          <w:p w14:paraId="4AAC119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2C273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449</w:t>
            </w:r>
          </w:p>
        </w:tc>
      </w:tr>
      <w:tr w:rsidR="00AF370A" w14:paraId="63DB87C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8DBA38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D1DCB2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B08B30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7C9BF8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59.55</w:t>
            </w:r>
          </w:p>
        </w:tc>
        <w:tc>
          <w:tcPr>
            <w:tcW w:w="246" w:type="pct"/>
            <w:vMerge/>
            <w:vAlign w:val="center"/>
          </w:tcPr>
          <w:p w14:paraId="41C68F8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97C882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97F374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07857D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3CDA92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03DFB1F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/>
            <w:vAlign w:val="center"/>
          </w:tcPr>
          <w:p w14:paraId="37BAEDF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9477D5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6A021F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843AC6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73A346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16.8</w:t>
            </w:r>
          </w:p>
        </w:tc>
        <w:tc>
          <w:tcPr>
            <w:tcW w:w="286" w:type="pct"/>
            <w:vMerge/>
            <w:vAlign w:val="center"/>
          </w:tcPr>
          <w:p w14:paraId="1EF826D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0F7938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E4429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445</w:t>
            </w:r>
          </w:p>
        </w:tc>
      </w:tr>
      <w:tr w:rsidR="00AF370A" w14:paraId="0C2E9E0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7F5A15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53C10C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C5B76C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16.88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BE8B91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59.59</w:t>
            </w:r>
          </w:p>
        </w:tc>
        <w:tc>
          <w:tcPr>
            <w:tcW w:w="246" w:type="pct"/>
            <w:vMerge/>
            <w:vAlign w:val="center"/>
          </w:tcPr>
          <w:p w14:paraId="1A125AF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D37750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6390ED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9F03E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0A6ACD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540C66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10886F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F2F270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EF9C5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F1537A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C041A3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16.88</w:t>
            </w:r>
          </w:p>
        </w:tc>
        <w:tc>
          <w:tcPr>
            <w:tcW w:w="286" w:type="pct"/>
            <w:vMerge/>
            <w:vAlign w:val="center"/>
          </w:tcPr>
          <w:p w14:paraId="646DA9A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E1191E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31733E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444</w:t>
            </w:r>
          </w:p>
        </w:tc>
      </w:tr>
      <w:tr w:rsidR="00AF370A" w14:paraId="6B74020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37131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875CC5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A2D4FC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19.57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759FF7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246" w:type="pct"/>
            <w:vMerge/>
            <w:vAlign w:val="center"/>
          </w:tcPr>
          <w:p w14:paraId="52A9B22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325224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2A0743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096BF2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22F902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5BA44D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5EFE50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F3290E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1EE4A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DAD2D7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7B6696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22.07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2BF6645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/>
            <w:vAlign w:val="center"/>
          </w:tcPr>
          <w:p w14:paraId="26753CC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AA1EF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424</w:t>
            </w:r>
          </w:p>
        </w:tc>
      </w:tr>
      <w:tr w:rsidR="00AF370A" w14:paraId="2AD7579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C7E242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E3DB7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0BFE4F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CBFE73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916231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14DEC6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2571D4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AED34E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9125E1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0B058F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852755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E6CEF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43E8A4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E4BC4C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BC99B6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21.97</w:t>
            </w:r>
          </w:p>
        </w:tc>
        <w:tc>
          <w:tcPr>
            <w:tcW w:w="286" w:type="pct"/>
            <w:vMerge/>
            <w:vAlign w:val="center"/>
          </w:tcPr>
          <w:p w14:paraId="705AA6D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0BF4E5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2D16F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425</w:t>
            </w:r>
          </w:p>
        </w:tc>
      </w:tr>
      <w:tr w:rsidR="00AF370A" w14:paraId="4F4DA91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2478BA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DC64D8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2B9A150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8.09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125A29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52.6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BDAFD5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0B35592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18A92A1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2CC1A6A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/>
            <w:vAlign w:val="center"/>
          </w:tcPr>
          <w:p w14:paraId="1C2321C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0AD358E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/>
            <w:vAlign w:val="center"/>
          </w:tcPr>
          <w:p w14:paraId="6905B98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BAB71A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1B34901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4A890D4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06CE98B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3EC4472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/>
            <w:vAlign w:val="center"/>
          </w:tcPr>
          <w:p w14:paraId="0AEA1A8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209715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353</w:t>
            </w:r>
          </w:p>
        </w:tc>
      </w:tr>
      <w:tr w:rsidR="00AF370A" w14:paraId="385DED4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15D923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DBEB87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8B7BCD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BD5725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690E18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F27E08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7DDDD5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580DF7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C0AC7E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24A3CEA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B3C699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7AB75D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7D369A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48820C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55D48B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6BC05D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6384B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C7142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363</w:t>
            </w:r>
          </w:p>
        </w:tc>
      </w:tr>
      <w:tr w:rsidR="00AF370A" w14:paraId="1DED700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66451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19C2DA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F8F76C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8.53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DCC320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53.1</w:t>
            </w:r>
          </w:p>
        </w:tc>
        <w:tc>
          <w:tcPr>
            <w:tcW w:w="246" w:type="pct"/>
            <w:vMerge/>
            <w:vAlign w:val="center"/>
          </w:tcPr>
          <w:p w14:paraId="4DA7A42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3528C1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00D5599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3DA229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26E9C1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86695B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289E1D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EA99CD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BF1E24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981B9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0C0927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6BF6E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90B19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D93C5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362</w:t>
            </w:r>
          </w:p>
        </w:tc>
      </w:tr>
      <w:tr w:rsidR="00AF370A" w14:paraId="4B341A7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8EEEDC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125624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2374BD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9.52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E64D34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54.15</w:t>
            </w:r>
          </w:p>
        </w:tc>
        <w:tc>
          <w:tcPr>
            <w:tcW w:w="246" w:type="pct"/>
            <w:vMerge/>
            <w:vAlign w:val="center"/>
          </w:tcPr>
          <w:p w14:paraId="6D0A9E7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B6E1A3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59F17C4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039EC7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93152F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2447CCD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18AB73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1A381A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28B211B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525EE49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D751EE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1300CF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B6D3EC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90E789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333</w:t>
            </w:r>
          </w:p>
        </w:tc>
      </w:tr>
      <w:tr w:rsidR="00AF370A" w14:paraId="5090055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8E7D4C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0DB44D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6EDB94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8EB028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ACD1EC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A21BBF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B35A5B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42317E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159ACA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2841361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8C41B3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655F70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AF2E21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2D98E8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F3DFE8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859617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7FC47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44B1C7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343</w:t>
            </w:r>
          </w:p>
        </w:tc>
      </w:tr>
      <w:tr w:rsidR="00AF370A" w14:paraId="758A4F1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0294A4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B13225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819454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10.04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C84E28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54.65</w:t>
            </w:r>
          </w:p>
        </w:tc>
        <w:tc>
          <w:tcPr>
            <w:tcW w:w="246" w:type="pct"/>
            <w:vMerge/>
            <w:vAlign w:val="center"/>
          </w:tcPr>
          <w:p w14:paraId="10F263F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DF2441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1229F64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ED9BAD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1E0A02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16D6C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DF9DCF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59E505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57CC8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F36576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2C4536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0BF69D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A4CEA8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CEF49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342</w:t>
            </w:r>
          </w:p>
        </w:tc>
      </w:tr>
      <w:tr w:rsidR="00AF370A" w14:paraId="194D47F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60950C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E6D46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0123481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10.52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190746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DCDED5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401796D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403C88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0316D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330EBB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6D0294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ACC171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29EC1E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F81BC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F33A31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B048B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87477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72B0A8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40E2E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337</w:t>
            </w:r>
          </w:p>
        </w:tc>
      </w:tr>
      <w:tr w:rsidR="00AF370A" w14:paraId="3C96E26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4CE308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528C9E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8D60CA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6B0B19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39AEEE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9CC4BC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D847AD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E6990F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2EB9ED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43A482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AEF895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274A1C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3F6F1A9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245C281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E7BB3C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AACD1E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2FE5C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31D0D5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357</w:t>
            </w:r>
          </w:p>
        </w:tc>
      </w:tr>
      <w:tr w:rsidR="00AF370A" w14:paraId="73188D0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377B78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2C8551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A74284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53AAB2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6C4ABD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2014B8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06BBF7A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4197C1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0B98F4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9BB66B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55F9F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082F70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5B4AD8A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616638B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99B7BB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CE6A34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713B02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5A2A6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338</w:t>
            </w:r>
          </w:p>
        </w:tc>
      </w:tr>
      <w:tr w:rsidR="00AF370A" w14:paraId="1F52343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FE70B7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DAF26C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36E63C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CF67C7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711E3C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45B4CF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DA552A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A60110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27B17C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74B46D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DEA80D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85EDD2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3A5606F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1156129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E14E58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2B74E3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D40F88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08A93B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358</w:t>
            </w:r>
          </w:p>
        </w:tc>
      </w:tr>
      <w:tr w:rsidR="00AF370A" w14:paraId="5FE355F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FA90BA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331B77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5579B2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11.63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CE91CD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56.05</w:t>
            </w:r>
          </w:p>
        </w:tc>
        <w:tc>
          <w:tcPr>
            <w:tcW w:w="246" w:type="pct"/>
            <w:vMerge/>
            <w:vAlign w:val="center"/>
          </w:tcPr>
          <w:p w14:paraId="0604288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893239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FC88D2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BDBE75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E46A3E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370A069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6ACBC5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BC2CA8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AE12E6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BBD310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40FBCA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AC43E7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59D03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A65A4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348</w:t>
            </w:r>
          </w:p>
        </w:tc>
      </w:tr>
      <w:tr w:rsidR="00AF370A" w14:paraId="505CCCE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F652F8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7DD4F9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043563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13.05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24FF16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57.15</w:t>
            </w:r>
          </w:p>
        </w:tc>
        <w:tc>
          <w:tcPr>
            <w:tcW w:w="246" w:type="pct"/>
            <w:vMerge/>
            <w:vAlign w:val="center"/>
          </w:tcPr>
          <w:p w14:paraId="1FEB9E7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D2BADC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FB65DA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2335F2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7D7324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5B02A4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252BBE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AFEC21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5A67CE6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5B66608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191A80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BE7187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BA2487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BC42F7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328</w:t>
            </w:r>
          </w:p>
        </w:tc>
      </w:tr>
      <w:tr w:rsidR="00AF370A" w14:paraId="1A72589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32DA55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92DCCC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D14FE8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13.69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9744E0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57.6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DE2B1C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CCBA29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6B2A7A7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7A9E7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C1954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2B83DF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12F29B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9612A2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3F9AE2A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33F4E0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451A5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B52E09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57F24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9B0B09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352</w:t>
            </w:r>
          </w:p>
        </w:tc>
      </w:tr>
      <w:tr w:rsidR="00AF370A" w14:paraId="459AA58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FBE196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AE1A89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E0D5B5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16.11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1769C3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59.15</w:t>
            </w:r>
          </w:p>
        </w:tc>
        <w:tc>
          <w:tcPr>
            <w:tcW w:w="246" w:type="pct"/>
            <w:vMerge/>
            <w:vAlign w:val="center"/>
          </w:tcPr>
          <w:p w14:paraId="4E546C0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7C15EA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057F34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91D75E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A415A9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83E135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0782C5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D4A19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7ED2E51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7BAB33F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1F6575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28163C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8DD5B3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009D2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332</w:t>
            </w:r>
          </w:p>
        </w:tc>
      </w:tr>
      <w:tr w:rsidR="00AF370A" w14:paraId="075BDC4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8CD389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401893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9FA0D4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19.67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8DD024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61.05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1AD970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7B874EE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0EA63E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B06CAF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EA534D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2E9883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41B1A2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EC6BC7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5938A52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6D23A78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BDF876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95ADA8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D7E51E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18AAC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347</w:t>
            </w:r>
          </w:p>
        </w:tc>
      </w:tr>
      <w:tr w:rsidR="00AF370A" w14:paraId="129BA64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A1D3BD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E8CDD7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D1813C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22.08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FBB064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62.15</w:t>
            </w:r>
          </w:p>
        </w:tc>
        <w:tc>
          <w:tcPr>
            <w:tcW w:w="246" w:type="pct"/>
            <w:vMerge/>
            <w:vAlign w:val="center"/>
          </w:tcPr>
          <w:p w14:paraId="64EC443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70269F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2A917F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C08CDF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8D1A2B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D5D272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9B475D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B1A5F9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7DD15E6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641F3A4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D0BC41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76E30F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95A788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ECEE7B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327</w:t>
            </w:r>
          </w:p>
        </w:tc>
      </w:tr>
      <w:tr w:rsidR="00AF370A" w14:paraId="74B1968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845D89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A91FB0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D5933E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6.91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22933B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1B26EB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554E3DE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35A944B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39BF22F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4AD0D7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2DEA366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0D3581F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8C74F7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1419D8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7D44BDB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51303EB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55.84</w:t>
            </w:r>
          </w:p>
        </w:tc>
        <w:tc>
          <w:tcPr>
            <w:tcW w:w="286" w:type="pct"/>
            <w:vMerge/>
            <w:vAlign w:val="center"/>
          </w:tcPr>
          <w:p w14:paraId="42E22BA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9B24CB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36ADA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184</w:t>
            </w:r>
          </w:p>
        </w:tc>
      </w:tr>
      <w:tr w:rsidR="00AF370A" w14:paraId="15A6622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BE9446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EF167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E18A14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1F0DA5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FF6285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1770D9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7F51453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BD9A72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7EE37F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8E6E7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D46975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82842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B86C34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BFD437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E11340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55.71</w:t>
            </w:r>
          </w:p>
        </w:tc>
        <w:tc>
          <w:tcPr>
            <w:tcW w:w="286" w:type="pct"/>
            <w:vMerge/>
            <w:vAlign w:val="center"/>
          </w:tcPr>
          <w:p w14:paraId="55067CB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4EB2F7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89419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186</w:t>
            </w:r>
          </w:p>
        </w:tc>
      </w:tr>
      <w:tr w:rsidR="00AF370A" w14:paraId="6E2DE33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B1118D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9F398D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13A958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F86D2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2333D2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12BE551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2AD23A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E23CB5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E3C6CF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F2C5D6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408EC7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563C70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FD81E4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10F755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915971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58.49</w:t>
            </w:r>
          </w:p>
        </w:tc>
        <w:tc>
          <w:tcPr>
            <w:tcW w:w="286" w:type="pct"/>
            <w:vMerge/>
            <w:vAlign w:val="center"/>
          </w:tcPr>
          <w:p w14:paraId="2C5263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FC6327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18B0AE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194</w:t>
            </w:r>
          </w:p>
        </w:tc>
      </w:tr>
      <w:tr w:rsidR="00AF370A" w14:paraId="26311A2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172574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A8BDFF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31AF89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CBFA31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EE10C2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A9C7A8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1014792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C77F81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176B7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260BAA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3E4D56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CDAE61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4BA0A3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0270EF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574EC0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58.35</w:t>
            </w:r>
          </w:p>
        </w:tc>
        <w:tc>
          <w:tcPr>
            <w:tcW w:w="286" w:type="pct"/>
            <w:vMerge/>
            <w:vAlign w:val="center"/>
          </w:tcPr>
          <w:p w14:paraId="3190608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AD4D30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1B1345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196</w:t>
            </w:r>
          </w:p>
        </w:tc>
      </w:tr>
      <w:tr w:rsidR="00AF370A" w14:paraId="4B8035E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4C47D3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104924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76C8BD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11.22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A3D1C4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55.71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572CEF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4079FD1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2F0549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8EB20B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F53EFB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02201F7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563E5E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478C32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7E3FBB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03CBD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53AE00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55.71</w:t>
            </w:r>
          </w:p>
        </w:tc>
        <w:tc>
          <w:tcPr>
            <w:tcW w:w="286" w:type="pct"/>
            <w:vMerge/>
            <w:vAlign w:val="center"/>
          </w:tcPr>
          <w:p w14:paraId="1EB21F1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25EF94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08D659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185</w:t>
            </w:r>
          </w:p>
        </w:tc>
      </w:tr>
      <w:tr w:rsidR="00AF370A" w14:paraId="081C9EB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0A131D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301F6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D5F12B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12.36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35DF85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56.63</w:t>
            </w:r>
          </w:p>
        </w:tc>
        <w:tc>
          <w:tcPr>
            <w:tcW w:w="246" w:type="pct"/>
            <w:vMerge/>
            <w:vAlign w:val="center"/>
          </w:tcPr>
          <w:p w14:paraId="570CA6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1B5888E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2E87A97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57D9EB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F3D98F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921D2B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19E471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019500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620429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EA747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26540C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56.63</w:t>
            </w:r>
          </w:p>
        </w:tc>
        <w:tc>
          <w:tcPr>
            <w:tcW w:w="286" w:type="pct"/>
            <w:vMerge/>
            <w:vAlign w:val="center"/>
          </w:tcPr>
          <w:p w14:paraId="617427E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02AC5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D61CD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183</w:t>
            </w:r>
          </w:p>
        </w:tc>
      </w:tr>
      <w:tr w:rsidR="00AF370A" w14:paraId="29A8FF9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D01F1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E96E03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D24C27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14.82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644842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58.35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D8EA5D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147DACA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34558A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0B5693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A92F59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2E497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6835E2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8BF0F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4CB101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D34FAB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48295A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58.35</w:t>
            </w:r>
          </w:p>
        </w:tc>
        <w:tc>
          <w:tcPr>
            <w:tcW w:w="286" w:type="pct"/>
            <w:vMerge/>
            <w:vAlign w:val="center"/>
          </w:tcPr>
          <w:p w14:paraId="00B3B50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933CDF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70639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195</w:t>
            </w:r>
          </w:p>
        </w:tc>
      </w:tr>
      <w:tr w:rsidR="00AF370A" w14:paraId="44540F3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363203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CD8791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7AA876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16.32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41953A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59.27</w:t>
            </w:r>
          </w:p>
        </w:tc>
        <w:tc>
          <w:tcPr>
            <w:tcW w:w="246" w:type="pct"/>
            <w:vMerge/>
            <w:vAlign w:val="center"/>
          </w:tcPr>
          <w:p w14:paraId="7AAB3AA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5F71F9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4482EF5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E24CB7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49FC0C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FB231B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22AC4A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DC7F05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A5C557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347532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24DDD5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59.27</w:t>
            </w:r>
          </w:p>
        </w:tc>
        <w:tc>
          <w:tcPr>
            <w:tcW w:w="286" w:type="pct"/>
            <w:vMerge/>
            <w:vAlign w:val="center"/>
          </w:tcPr>
          <w:p w14:paraId="6031ABE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C9C7E1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9EACB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193</w:t>
            </w:r>
          </w:p>
        </w:tc>
      </w:tr>
      <w:tr w:rsidR="00AF370A" w14:paraId="29E8309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7D98A8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FA5129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1AC6529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55B45B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41.3</w:t>
            </w:r>
          </w:p>
        </w:tc>
        <w:tc>
          <w:tcPr>
            <w:tcW w:w="246" w:type="pct"/>
            <w:vMerge/>
            <w:vAlign w:val="center"/>
          </w:tcPr>
          <w:p w14:paraId="598F708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EDCB11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238305E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7486C95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1E6AE3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39B6B3B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3119932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5" w:type="pct"/>
            <w:vMerge/>
            <w:vAlign w:val="center"/>
          </w:tcPr>
          <w:p w14:paraId="3D2F1BE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34F4E5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247DCB2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08E8808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11.17</w:t>
            </w:r>
          </w:p>
        </w:tc>
        <w:tc>
          <w:tcPr>
            <w:tcW w:w="286" w:type="pct"/>
            <w:vMerge/>
            <w:vAlign w:val="center"/>
          </w:tcPr>
          <w:p w14:paraId="5A9856B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143C53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F15F7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559</w:t>
            </w:r>
          </w:p>
        </w:tc>
      </w:tr>
      <w:tr w:rsidR="00AF370A" w14:paraId="70A3353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B9C30C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208E13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69B401E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9B99A0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0564D8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9E988E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7F36546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2517DC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B537E0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5" w:type="pct"/>
            <w:vMerge/>
            <w:vAlign w:val="center"/>
          </w:tcPr>
          <w:p w14:paraId="7D16D5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701B55A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/>
            <w:vAlign w:val="center"/>
          </w:tcPr>
          <w:p w14:paraId="63B190F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2E12BDC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20074C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314F9A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22.48</w:t>
            </w:r>
          </w:p>
        </w:tc>
        <w:tc>
          <w:tcPr>
            <w:tcW w:w="286" w:type="pct"/>
            <w:vMerge/>
            <w:vAlign w:val="center"/>
          </w:tcPr>
          <w:p w14:paraId="66B9C0E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F2B0E5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1D26CC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539</w:t>
            </w:r>
          </w:p>
        </w:tc>
      </w:tr>
      <w:tr w:rsidR="00AF370A" w14:paraId="1B98955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03CE6D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B7126D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EEAEFC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5FE573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965180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658653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830D00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3AA0BA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D8D5DA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34ED0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18F2F6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D1B39B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88323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9F06B7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758B04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15.81</w:t>
            </w:r>
          </w:p>
        </w:tc>
        <w:tc>
          <w:tcPr>
            <w:tcW w:w="286" w:type="pct"/>
            <w:vMerge/>
            <w:vAlign w:val="center"/>
          </w:tcPr>
          <w:p w14:paraId="706F055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E2C658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40736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541</w:t>
            </w:r>
          </w:p>
        </w:tc>
      </w:tr>
      <w:tr w:rsidR="00AF370A" w14:paraId="30F3945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7A59F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7F6A8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CAB850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B1A41E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95FA3F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5521510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A2D88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FD0E6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C36014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EDCF6A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DF0804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E74E79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5E4C17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3DE4A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1E91F4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28.18</w:t>
            </w:r>
          </w:p>
        </w:tc>
        <w:tc>
          <w:tcPr>
            <w:tcW w:w="286" w:type="pct"/>
            <w:vMerge/>
            <w:vAlign w:val="center"/>
          </w:tcPr>
          <w:p w14:paraId="57628BB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A95BA0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0F59C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538</w:t>
            </w:r>
          </w:p>
        </w:tc>
      </w:tr>
      <w:tr w:rsidR="00AF370A" w14:paraId="5A228F5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B8E82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53CF15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E02EA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0F85DA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32E7D5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98AE44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064F6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C5EC85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B39500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0C112D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9FB745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EAB82C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4C4DD4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F6A474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B3D887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20.03</w:t>
            </w:r>
          </w:p>
        </w:tc>
        <w:tc>
          <w:tcPr>
            <w:tcW w:w="286" w:type="pct"/>
            <w:vMerge/>
            <w:vAlign w:val="center"/>
          </w:tcPr>
          <w:p w14:paraId="12A9525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4C898E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E9F238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540</w:t>
            </w:r>
          </w:p>
        </w:tc>
      </w:tr>
      <w:tr w:rsidR="00AF370A" w14:paraId="4470A06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AE1D74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50C43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028CA34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85FCDE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54.3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E6BEAB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D187BB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3F4F2AB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5B27A04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A3BA04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7C8176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0DB66AB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5" w:type="pct"/>
            <w:vMerge/>
            <w:vAlign w:val="center"/>
          </w:tcPr>
          <w:p w14:paraId="2A29A23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1A40CB6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42C7394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FEE42D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43.83</w:t>
            </w:r>
          </w:p>
        </w:tc>
        <w:tc>
          <w:tcPr>
            <w:tcW w:w="286" w:type="pct"/>
            <w:vMerge/>
            <w:vAlign w:val="center"/>
          </w:tcPr>
          <w:p w14:paraId="22874CA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B95A4E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E4D94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535</w:t>
            </w:r>
          </w:p>
        </w:tc>
      </w:tr>
      <w:tr w:rsidR="00AF370A" w14:paraId="714B9B0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FC69C5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169427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E27052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9FC84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76A6D2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8EB670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9DD932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46202F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F17F35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4DEA93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D0DA82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FF984F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26FB20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20E9C5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59002C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42.69</w:t>
            </w:r>
          </w:p>
        </w:tc>
        <w:tc>
          <w:tcPr>
            <w:tcW w:w="286" w:type="pct"/>
            <w:vMerge/>
            <w:vAlign w:val="center"/>
          </w:tcPr>
          <w:p w14:paraId="30C86CD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403F2A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81EC1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537</w:t>
            </w:r>
          </w:p>
        </w:tc>
      </w:tr>
      <w:tr w:rsidR="00AF370A" w14:paraId="550EC7D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C883A6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1367FC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2D0CBD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F28A2B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4F7158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7601CE1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E4BE7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0E9D01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4E06A6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05DE04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C7215B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FB7F0A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E99564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B906A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E58D96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49.99</w:t>
            </w:r>
          </w:p>
        </w:tc>
        <w:tc>
          <w:tcPr>
            <w:tcW w:w="286" w:type="pct"/>
            <w:vMerge/>
            <w:vAlign w:val="center"/>
          </w:tcPr>
          <w:p w14:paraId="5199B9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17A0F2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2A4BDB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534</w:t>
            </w:r>
          </w:p>
        </w:tc>
      </w:tr>
      <w:tr w:rsidR="00AF370A" w14:paraId="65E5DFF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315129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A7801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8ECDD5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1F4532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528003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A9D75D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5BF22A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0A1678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B0DF12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0EA0F3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E57457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510C9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020B32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1853E9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FBE66B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48.69</w:t>
            </w:r>
          </w:p>
        </w:tc>
        <w:tc>
          <w:tcPr>
            <w:tcW w:w="286" w:type="pct"/>
            <w:vMerge/>
            <w:vAlign w:val="center"/>
          </w:tcPr>
          <w:p w14:paraId="7677767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008E61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06FA3A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536</w:t>
            </w:r>
          </w:p>
        </w:tc>
      </w:tr>
      <w:tr w:rsidR="00AF370A" w14:paraId="0F2D5EC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ECEA7B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9057A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024B1AE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653696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8FF86B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1DDED87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92429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B53116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CD0511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EC4F9E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15B35B5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/>
            <w:vAlign w:val="center"/>
          </w:tcPr>
          <w:p w14:paraId="1CC33B5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8C78D2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A7F259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AD2584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28.78</w:t>
            </w:r>
          </w:p>
        </w:tc>
        <w:tc>
          <w:tcPr>
            <w:tcW w:w="286" w:type="pct"/>
            <w:vMerge/>
            <w:vAlign w:val="center"/>
          </w:tcPr>
          <w:p w14:paraId="629101F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004613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311DBE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531</w:t>
            </w:r>
          </w:p>
        </w:tc>
      </w:tr>
      <w:tr w:rsidR="00AF370A" w14:paraId="497102C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A99742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C0A963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D30F0A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98E07F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8D591B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444B9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B98EB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49DDA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6D8F55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C48831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4DAC31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77AC46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BCDCA6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0DBD97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D31AB1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27.74</w:t>
            </w:r>
          </w:p>
        </w:tc>
        <w:tc>
          <w:tcPr>
            <w:tcW w:w="286" w:type="pct"/>
            <w:vMerge/>
            <w:vAlign w:val="center"/>
          </w:tcPr>
          <w:p w14:paraId="557CEEB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4DFA5A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E294B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533</w:t>
            </w:r>
          </w:p>
        </w:tc>
      </w:tr>
      <w:tr w:rsidR="00AF370A" w14:paraId="7122498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F84909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BACE5B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2F4D7D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60A69B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8876EC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3EB25A9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B4AC59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E8C526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841497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BAC98E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7737A2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42179D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34C00F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5CD4DF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03393A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40.72</w:t>
            </w:r>
          </w:p>
        </w:tc>
        <w:tc>
          <w:tcPr>
            <w:tcW w:w="286" w:type="pct"/>
            <w:vMerge/>
            <w:vAlign w:val="center"/>
          </w:tcPr>
          <w:p w14:paraId="45B35E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D2E0AC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A5F328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530</w:t>
            </w:r>
          </w:p>
        </w:tc>
      </w:tr>
      <w:tr w:rsidR="00AF370A" w14:paraId="319233A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B6B636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1D182C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D9382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F0E09C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89900B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0BC362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F775F2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18AFA8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BB98A9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805DD1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400152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23913F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2BF186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8174FE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16124C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39.66</w:t>
            </w:r>
          </w:p>
        </w:tc>
        <w:tc>
          <w:tcPr>
            <w:tcW w:w="286" w:type="pct"/>
            <w:vMerge/>
            <w:vAlign w:val="center"/>
          </w:tcPr>
          <w:p w14:paraId="06CC308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26D41F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879CA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532</w:t>
            </w:r>
          </w:p>
        </w:tc>
      </w:tr>
      <w:tr w:rsidR="00AF370A" w14:paraId="661B422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0D5285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C7AAB0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8FF7E8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CA53B0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65.1</w:t>
            </w:r>
          </w:p>
        </w:tc>
        <w:tc>
          <w:tcPr>
            <w:tcW w:w="246" w:type="pct"/>
            <w:vMerge/>
            <w:vAlign w:val="center"/>
          </w:tcPr>
          <w:p w14:paraId="19D795A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E93F99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DDBB16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030E30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E8268F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5" w:type="pct"/>
            <w:vMerge/>
            <w:vAlign w:val="center"/>
          </w:tcPr>
          <w:p w14:paraId="5C02D63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3E155D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6A82DF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CF75FF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929C31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22E88A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47.68</w:t>
            </w:r>
          </w:p>
        </w:tc>
        <w:tc>
          <w:tcPr>
            <w:tcW w:w="286" w:type="pct"/>
            <w:vMerge/>
            <w:vAlign w:val="center"/>
          </w:tcPr>
          <w:p w14:paraId="3E3D17B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8C4291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692E2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558</w:t>
            </w:r>
          </w:p>
        </w:tc>
      </w:tr>
      <w:tr w:rsidR="00AF370A" w14:paraId="7F5A0BB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EC5219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BA7694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</w:t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ChinaTelecom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507E186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11.17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07A812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62.6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6B8AFC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63CF2A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5B36172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5234A9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5F1AD1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538A3F9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79B5936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5E4248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5C59B6F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78CDFC5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1156C68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11.17</w:t>
            </w:r>
          </w:p>
        </w:tc>
        <w:tc>
          <w:tcPr>
            <w:tcW w:w="286" w:type="pct"/>
            <w:vMerge/>
            <w:vAlign w:val="center"/>
          </w:tcPr>
          <w:p w14:paraId="490A63E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2EA6BC3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4D8EEE5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641</w:t>
            </w:r>
          </w:p>
        </w:tc>
      </w:tr>
      <w:tr w:rsidR="00AF370A" w14:paraId="26AA922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C81623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AA100D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DAA086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F12330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62.63</w:t>
            </w:r>
          </w:p>
        </w:tc>
        <w:tc>
          <w:tcPr>
            <w:tcW w:w="246" w:type="pct"/>
            <w:vMerge/>
            <w:vAlign w:val="center"/>
          </w:tcPr>
          <w:p w14:paraId="183BC5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81EDB9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2DA7B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2BD18E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B72154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2A68B2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A35FD0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4392B3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03CD5B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8DFD8C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E8BF11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286" w:type="pct"/>
            <w:vMerge/>
            <w:vAlign w:val="center"/>
          </w:tcPr>
          <w:p w14:paraId="49AD761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E98560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29262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643</w:t>
            </w:r>
          </w:p>
        </w:tc>
      </w:tr>
      <w:tr w:rsidR="00AF370A" w14:paraId="17C95E4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8B6653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855066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0E2A19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15CE17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63.04</w:t>
            </w:r>
          </w:p>
        </w:tc>
        <w:tc>
          <w:tcPr>
            <w:tcW w:w="246" w:type="pct"/>
            <w:vMerge/>
            <w:vAlign w:val="center"/>
          </w:tcPr>
          <w:p w14:paraId="7343398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5029D9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064E13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920740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D0F750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50A536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82E94E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E13066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AE9AF3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1F4303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FE9A5D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286" w:type="pct"/>
            <w:vMerge/>
            <w:vAlign w:val="center"/>
          </w:tcPr>
          <w:p w14:paraId="318BDB0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D5DB48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EE30F2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637</w:t>
            </w:r>
          </w:p>
        </w:tc>
      </w:tr>
      <w:tr w:rsidR="00AF370A" w14:paraId="1ECA0F3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331ACA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3B9F9C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0B0497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11.72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5FE617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63.06</w:t>
            </w:r>
          </w:p>
        </w:tc>
        <w:tc>
          <w:tcPr>
            <w:tcW w:w="246" w:type="pct"/>
            <w:vMerge/>
            <w:vAlign w:val="center"/>
          </w:tcPr>
          <w:p w14:paraId="5AED33B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8E6FE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0B8A5F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6C4352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037B7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48DCBD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ED13A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BAC6A0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06D351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89A67F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692E91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11.72</w:t>
            </w:r>
          </w:p>
        </w:tc>
        <w:tc>
          <w:tcPr>
            <w:tcW w:w="286" w:type="pct"/>
            <w:vMerge/>
            <w:vAlign w:val="center"/>
          </w:tcPr>
          <w:p w14:paraId="5D05CB1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24CE4C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AF0B12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639</w:t>
            </w:r>
          </w:p>
        </w:tc>
      </w:tr>
      <w:tr w:rsidR="00AF370A" w14:paraId="781455D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8B6CB8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7ABFC3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BF7F74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12.22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2D6B0E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63.46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14D00F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422A809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393BC3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5A7FC3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882D3D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E04E7F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D43F64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34BCBE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DDA02A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FA5BC0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42B4B2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12.22</w:t>
            </w:r>
          </w:p>
        </w:tc>
        <w:tc>
          <w:tcPr>
            <w:tcW w:w="286" w:type="pct"/>
            <w:vMerge/>
            <w:vAlign w:val="center"/>
          </w:tcPr>
          <w:p w14:paraId="1BF0207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61A5F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CD37AA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640</w:t>
            </w:r>
          </w:p>
        </w:tc>
      </w:tr>
      <w:tr w:rsidR="00AF370A" w14:paraId="53A7798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F2E13C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5B9070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64F02D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12.24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02DAD0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63.47</w:t>
            </w:r>
          </w:p>
        </w:tc>
        <w:tc>
          <w:tcPr>
            <w:tcW w:w="246" w:type="pct"/>
            <w:vMerge/>
            <w:vAlign w:val="center"/>
          </w:tcPr>
          <w:p w14:paraId="1353D01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162E77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A55687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99465B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D0F96F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A2062D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77DBB4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D85C04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F2EFDF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8D2158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E91586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12.24</w:t>
            </w:r>
          </w:p>
        </w:tc>
        <w:tc>
          <w:tcPr>
            <w:tcW w:w="286" w:type="pct"/>
            <w:vMerge/>
            <w:vAlign w:val="center"/>
          </w:tcPr>
          <w:p w14:paraId="48F9384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BF0622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F2E0D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642</w:t>
            </w:r>
          </w:p>
        </w:tc>
      </w:tr>
      <w:tr w:rsidR="00AF370A" w14:paraId="58AB995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AEF2F4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4F67A5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EBFF52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52CD70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63.6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442C73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70E088D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0EEFC2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B4CE9E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0B5BBC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6F2778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EDF1CA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05BF50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2D3379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C08DBB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AE30F3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286" w:type="pct"/>
            <w:vMerge/>
            <w:vAlign w:val="center"/>
          </w:tcPr>
          <w:p w14:paraId="43CABEB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4034C3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D90D79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635</w:t>
            </w:r>
          </w:p>
        </w:tc>
      </w:tr>
      <w:tr w:rsidR="00AF370A" w14:paraId="3F6E6F2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A2779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759C44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9CB920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12.49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1AD5C1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63.66</w:t>
            </w:r>
          </w:p>
        </w:tc>
        <w:tc>
          <w:tcPr>
            <w:tcW w:w="246" w:type="pct"/>
            <w:vMerge/>
            <w:vAlign w:val="center"/>
          </w:tcPr>
          <w:p w14:paraId="42B3113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AA80E3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C357C3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AEC157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E003FE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A9FB02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B355C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92F302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25733B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666D9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2C158A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12.49</w:t>
            </w:r>
          </w:p>
        </w:tc>
        <w:tc>
          <w:tcPr>
            <w:tcW w:w="286" w:type="pct"/>
            <w:vMerge/>
            <w:vAlign w:val="center"/>
          </w:tcPr>
          <w:p w14:paraId="2E72659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5AF4B4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E800A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633</w:t>
            </w:r>
          </w:p>
        </w:tc>
      </w:tr>
      <w:tr w:rsidR="00AF370A" w14:paraId="6E1389F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AABB6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88B5CC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572B03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12.83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BDEB56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63.92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9E1E33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49D6BB2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DD793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23E990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6818DB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327709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B171E0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0E7F63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DDCAC1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5C3A7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4DEE971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12.83</w:t>
            </w:r>
          </w:p>
        </w:tc>
        <w:tc>
          <w:tcPr>
            <w:tcW w:w="286" w:type="pct"/>
            <w:vMerge/>
            <w:vAlign w:val="center"/>
          </w:tcPr>
          <w:p w14:paraId="552736D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C703FC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4CB04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636</w:t>
            </w:r>
          </w:p>
        </w:tc>
      </w:tr>
      <w:tr w:rsidR="00AF370A" w14:paraId="3840736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EA040A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4DC95B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D695C7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E0DDF4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53CA0A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1EC27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BB029C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03F9A3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30B7E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AFC1FA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556864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36B533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764995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95B33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ADF759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9B0446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A3D162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86F3B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638</w:t>
            </w:r>
          </w:p>
        </w:tc>
      </w:tr>
      <w:tr w:rsidR="00AF370A" w14:paraId="0CAA097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B97C13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7DBEE1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B49A80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13.76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3C096F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64.58</w:t>
            </w:r>
          </w:p>
        </w:tc>
        <w:tc>
          <w:tcPr>
            <w:tcW w:w="246" w:type="pct"/>
            <w:vMerge/>
            <w:vAlign w:val="center"/>
          </w:tcPr>
          <w:p w14:paraId="5E6C944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681BF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AA85BB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7D43EF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47FA93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08BCB5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E04CE6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970152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BE9103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71F5ED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986A15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13.76</w:t>
            </w:r>
          </w:p>
        </w:tc>
        <w:tc>
          <w:tcPr>
            <w:tcW w:w="286" w:type="pct"/>
            <w:vMerge/>
            <w:vAlign w:val="center"/>
          </w:tcPr>
          <w:p w14:paraId="5CE97A9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412200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64309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634</w:t>
            </w:r>
          </w:p>
        </w:tc>
      </w:tr>
      <w:tr w:rsidR="00AF370A" w14:paraId="6ED073A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23931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729383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35DD91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25D212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64.61</w:t>
            </w:r>
          </w:p>
        </w:tc>
        <w:tc>
          <w:tcPr>
            <w:tcW w:w="246" w:type="pct"/>
            <w:vMerge/>
            <w:vAlign w:val="center"/>
          </w:tcPr>
          <w:p w14:paraId="29CE26B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4B122B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A8E6CB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4EDDAA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3EA5D2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103D61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B390A3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648F1D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77283A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F30BAB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B783DB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286" w:type="pct"/>
            <w:vMerge/>
            <w:vAlign w:val="center"/>
          </w:tcPr>
          <w:p w14:paraId="7EE3C47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2F595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71477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632</w:t>
            </w:r>
          </w:p>
        </w:tc>
      </w:tr>
      <w:tr w:rsidR="00AF370A" w14:paraId="3795319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DF1DE6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2EEF91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4D73DC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17.92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06AB5C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8CC074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64112C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297A352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05629B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48AC6F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B00C7A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7F73EA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32BA4B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C5A2F8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ADF543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4ADD48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21.13</w:t>
            </w:r>
          </w:p>
        </w:tc>
        <w:tc>
          <w:tcPr>
            <w:tcW w:w="286" w:type="pct"/>
            <w:vMerge/>
            <w:vAlign w:val="center"/>
          </w:tcPr>
          <w:p w14:paraId="2BBE70F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400A99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76FB5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621</w:t>
            </w:r>
          </w:p>
        </w:tc>
      </w:tr>
      <w:tr w:rsidR="00AF370A" w14:paraId="5BDCF73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19D3B4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7F844E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A77FC4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815152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5BD8E3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A9D05E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4F8960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F9FA6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ACF5C7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01B387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F51208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6593D2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88BA26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FE36F0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327AFF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20.98</w:t>
            </w:r>
          </w:p>
        </w:tc>
        <w:tc>
          <w:tcPr>
            <w:tcW w:w="286" w:type="pct"/>
            <w:vMerge/>
            <w:vAlign w:val="center"/>
          </w:tcPr>
          <w:p w14:paraId="349789B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48A7D7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FCAF4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623</w:t>
            </w:r>
          </w:p>
        </w:tc>
      </w:tr>
      <w:tr w:rsidR="00AF370A" w14:paraId="7A24EA9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70574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74DFD2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5F4EA0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FC2DED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51ECB9B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19CD3B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8728BC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D689CD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155EA2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804B24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738655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995D8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4B11AF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964B8D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814100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19.79</w:t>
            </w:r>
          </w:p>
        </w:tc>
        <w:tc>
          <w:tcPr>
            <w:tcW w:w="286" w:type="pct"/>
            <w:vMerge/>
            <w:vAlign w:val="center"/>
          </w:tcPr>
          <w:p w14:paraId="74B6F8E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A77065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33B046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625</w:t>
            </w:r>
          </w:p>
        </w:tc>
      </w:tr>
      <w:tr w:rsidR="00AF370A" w14:paraId="4015967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54870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70D1F9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D82E88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21EA3A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5C795B7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6B6D29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EBA26C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66E690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4C0D9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5653C7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7CEC00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1A9E25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D5C67E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D0A523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00117C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19.82</w:t>
            </w:r>
          </w:p>
        </w:tc>
        <w:tc>
          <w:tcPr>
            <w:tcW w:w="286" w:type="pct"/>
            <w:vMerge/>
            <w:vAlign w:val="center"/>
          </w:tcPr>
          <w:p w14:paraId="74F9A9D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8F5B63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55B068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627</w:t>
            </w:r>
          </w:p>
        </w:tc>
      </w:tr>
      <w:tr w:rsidR="00AF370A" w14:paraId="66C8C48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73A738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86DE3A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AC30B3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792AB8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0CC27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30A92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7ABA03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E2D619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E0616B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AA1D55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D82AF2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985E30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062588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7EC2C7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A725B8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18.9</w:t>
            </w:r>
          </w:p>
        </w:tc>
        <w:tc>
          <w:tcPr>
            <w:tcW w:w="286" w:type="pct"/>
            <w:vMerge/>
            <w:vAlign w:val="center"/>
          </w:tcPr>
          <w:p w14:paraId="602CEC8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67BE02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951EB9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629</w:t>
            </w:r>
          </w:p>
        </w:tc>
      </w:tr>
      <w:tr w:rsidR="00AF370A" w14:paraId="7C79D15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F27FE0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C4938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01B678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6603D9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5280B5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C47227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0028C6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CD1C68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6B9105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4B4AC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246BA3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E63B9A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2D659D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44177F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EA3A66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18.95</w:t>
            </w:r>
          </w:p>
        </w:tc>
        <w:tc>
          <w:tcPr>
            <w:tcW w:w="286" w:type="pct"/>
            <w:vMerge/>
            <w:vAlign w:val="center"/>
          </w:tcPr>
          <w:p w14:paraId="6732AFC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E8F404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8A2112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631</w:t>
            </w:r>
          </w:p>
        </w:tc>
      </w:tr>
      <w:tr w:rsidR="00AF370A" w14:paraId="14ACB98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8603F3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F66B1C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1BFA02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F6F9EC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82A40D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2806FD3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F2D9AF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39E1FF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43C14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FF8C0C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508FE2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50B89F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6B8BA7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7D6837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B7DEEA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23.35</w:t>
            </w:r>
          </w:p>
        </w:tc>
        <w:tc>
          <w:tcPr>
            <w:tcW w:w="286" w:type="pct"/>
            <w:vMerge/>
            <w:vAlign w:val="center"/>
          </w:tcPr>
          <w:p w14:paraId="7938692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426249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570D7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620</w:t>
            </w:r>
          </w:p>
        </w:tc>
      </w:tr>
      <w:tr w:rsidR="00AF370A" w14:paraId="1B97BB5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155DFA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6712C2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EB7E0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F26FD7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55D79CF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BADB9E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2C1844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4FD25F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EA70E3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9D9FDE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AEE1BD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BAE3B2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61F33C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61274E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D1C3F7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23.27</w:t>
            </w:r>
          </w:p>
        </w:tc>
        <w:tc>
          <w:tcPr>
            <w:tcW w:w="286" w:type="pct"/>
            <w:vMerge/>
            <w:vAlign w:val="center"/>
          </w:tcPr>
          <w:p w14:paraId="5FBBF89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93BDD4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A5617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622</w:t>
            </w:r>
          </w:p>
        </w:tc>
      </w:tr>
      <w:tr w:rsidR="00AF370A" w14:paraId="41EA7A3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6FAAE2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9F8EFA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E0FBF4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D2AC5C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CF1AD0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E886BB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2993AD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B72875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3BF1AE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576F0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EF1378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6ECBC1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2F7B99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497681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3F800CF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21.7</w:t>
            </w:r>
          </w:p>
        </w:tc>
        <w:tc>
          <w:tcPr>
            <w:tcW w:w="286" w:type="pct"/>
            <w:vMerge/>
            <w:vAlign w:val="center"/>
          </w:tcPr>
          <w:p w14:paraId="2E7E7A2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521383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77184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624</w:t>
            </w:r>
          </w:p>
        </w:tc>
      </w:tr>
      <w:tr w:rsidR="00AF370A" w14:paraId="77B0EF2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B603C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60FC28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5A64CA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7D7381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68FEF1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AD562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73104C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E91CB5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A32C2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85D09B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44B4B9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79F8E9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F2EDDB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3FBEC7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2ACC7A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97389A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075033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40A3C1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626</w:t>
            </w:r>
          </w:p>
        </w:tc>
      </w:tr>
      <w:tr w:rsidR="00AF370A" w14:paraId="0077382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9D3F4C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3632E8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EFC7A2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6E83D0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67B362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FD9378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B3338B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712963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F18E95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9BC54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909087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A9605E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86E79D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145FD8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51C39F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20.68</w:t>
            </w:r>
          </w:p>
        </w:tc>
        <w:tc>
          <w:tcPr>
            <w:tcW w:w="286" w:type="pct"/>
            <w:vMerge/>
            <w:vAlign w:val="center"/>
          </w:tcPr>
          <w:p w14:paraId="36E8F10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17479A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C6B03A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628</w:t>
            </w:r>
          </w:p>
        </w:tc>
      </w:tr>
      <w:tr w:rsidR="00AF370A" w14:paraId="4BA0F33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8B1923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F426F3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2B086E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93395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AF62E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15D58E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527D1A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3A308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07AA0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B76587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62BCDB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97F466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2BC0F3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39FB2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09860F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20.7</w:t>
            </w:r>
          </w:p>
        </w:tc>
        <w:tc>
          <w:tcPr>
            <w:tcW w:w="286" w:type="pct"/>
            <w:vMerge/>
            <w:vAlign w:val="center"/>
          </w:tcPr>
          <w:p w14:paraId="30CBA91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02278E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585DDF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630</w:t>
            </w:r>
          </w:p>
        </w:tc>
      </w:tr>
      <w:tr w:rsidR="00AF370A" w14:paraId="0607952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8A0794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F5A48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598719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449422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62.61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97ADB4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93A42B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1B1DB10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D1E52B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F58B84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9A389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1DF461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D9203C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5A8C8E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7313D3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706FA6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86" w:type="pct"/>
            <w:vMerge/>
            <w:vAlign w:val="center"/>
          </w:tcPr>
          <w:p w14:paraId="41C1A99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3D950EE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1A6A95F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581</w:t>
            </w:r>
          </w:p>
        </w:tc>
      </w:tr>
      <w:tr w:rsidR="00AF370A" w14:paraId="1ACB070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BF18EA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CFB3B5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D20774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23.23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18DF17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62.63</w:t>
            </w:r>
          </w:p>
        </w:tc>
        <w:tc>
          <w:tcPr>
            <w:tcW w:w="246" w:type="pct"/>
            <w:vMerge/>
            <w:vAlign w:val="center"/>
          </w:tcPr>
          <w:p w14:paraId="5D74F49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AD80B9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D41655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0D8969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015E15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271BEB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0AD2CB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E9A67D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48D91E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622D76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1AF7D9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23.23</w:t>
            </w:r>
          </w:p>
        </w:tc>
        <w:tc>
          <w:tcPr>
            <w:tcW w:w="286" w:type="pct"/>
            <w:vMerge/>
            <w:vAlign w:val="center"/>
          </w:tcPr>
          <w:p w14:paraId="7472C40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1D7323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AE0A3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583</w:t>
            </w:r>
          </w:p>
        </w:tc>
      </w:tr>
      <w:tr w:rsidR="00AF370A" w14:paraId="7E14153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9D839C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72C882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26F9DA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EFEE72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63.06</w:t>
            </w:r>
          </w:p>
        </w:tc>
        <w:tc>
          <w:tcPr>
            <w:tcW w:w="246" w:type="pct"/>
            <w:vMerge/>
            <w:vAlign w:val="center"/>
          </w:tcPr>
          <w:p w14:paraId="63F6AF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9C3BDF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55A984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F917B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B4DA33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C7AA7B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881805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B26119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E7D319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3E4F52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19DBDF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24.3</w:t>
            </w:r>
          </w:p>
        </w:tc>
        <w:tc>
          <w:tcPr>
            <w:tcW w:w="286" w:type="pct"/>
            <w:vMerge/>
            <w:vAlign w:val="center"/>
          </w:tcPr>
          <w:p w14:paraId="5B8CD28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474F77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47083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579</w:t>
            </w:r>
          </w:p>
        </w:tc>
      </w:tr>
      <w:tr w:rsidR="00AF370A" w14:paraId="3851D79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37E4E3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F8AB9F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80E195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24.36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FEF175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63.08</w:t>
            </w:r>
          </w:p>
        </w:tc>
        <w:tc>
          <w:tcPr>
            <w:tcW w:w="246" w:type="pct"/>
            <w:vMerge/>
            <w:vAlign w:val="center"/>
          </w:tcPr>
          <w:p w14:paraId="325E49C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642335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4B8395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A7D9DC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01B5BF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4A52B2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F75C8D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4A5DCC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A12C86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DA0088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F7380A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24.36</w:t>
            </w:r>
          </w:p>
        </w:tc>
        <w:tc>
          <w:tcPr>
            <w:tcW w:w="286" w:type="pct"/>
            <w:vMerge/>
            <w:vAlign w:val="center"/>
          </w:tcPr>
          <w:p w14:paraId="5D1B523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C2D259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B084BD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577</w:t>
            </w:r>
          </w:p>
        </w:tc>
      </w:tr>
      <w:tr w:rsidR="00AF370A" w14:paraId="433EBE6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6C7772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D338DE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DD6C1B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25.34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2D330B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63.46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B000FF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5C71D89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68DF7F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F6F590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DB87E7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9D8C29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BAF1F5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852DE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E3BD6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8ACDB4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A660ED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25.34</w:t>
            </w:r>
          </w:p>
        </w:tc>
        <w:tc>
          <w:tcPr>
            <w:tcW w:w="286" w:type="pct"/>
            <w:vMerge/>
            <w:vAlign w:val="center"/>
          </w:tcPr>
          <w:p w14:paraId="7853F6D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832754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2CAA59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580</w:t>
            </w:r>
          </w:p>
        </w:tc>
      </w:tr>
      <w:tr w:rsidR="00AF370A" w14:paraId="083890D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91AA87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EBDC88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1C2C11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25.37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775F49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63.47</w:t>
            </w:r>
          </w:p>
        </w:tc>
        <w:tc>
          <w:tcPr>
            <w:tcW w:w="246" w:type="pct"/>
            <w:vMerge/>
            <w:vAlign w:val="center"/>
          </w:tcPr>
          <w:p w14:paraId="7335BE1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FC9884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17D565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06740D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43073F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1DEADF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6C4BCB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488861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48DB18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AE1056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598129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25.37</w:t>
            </w:r>
          </w:p>
        </w:tc>
        <w:tc>
          <w:tcPr>
            <w:tcW w:w="286" w:type="pct"/>
            <w:vMerge/>
            <w:vAlign w:val="center"/>
          </w:tcPr>
          <w:p w14:paraId="760DCEB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AC14F7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11D58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582</w:t>
            </w:r>
          </w:p>
        </w:tc>
      </w:tr>
      <w:tr w:rsidR="00AF370A" w14:paraId="0E2E10F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D18DC1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DC1799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2615D2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25.64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C3FAB3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63.57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1971A3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3CD6932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ED7A5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1E27B9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8AC5AB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7204EC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D7A4F2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83A78F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64026D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61F41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8294FD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25.64</w:t>
            </w:r>
          </w:p>
        </w:tc>
        <w:tc>
          <w:tcPr>
            <w:tcW w:w="286" w:type="pct"/>
            <w:vMerge/>
            <w:vAlign w:val="center"/>
          </w:tcPr>
          <w:p w14:paraId="03E7D73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03783E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CCD61C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575</w:t>
            </w:r>
          </w:p>
        </w:tc>
      </w:tr>
      <w:tr w:rsidR="00AF370A" w14:paraId="78075BF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84D107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F7CBAE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F1B39C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25.92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284B64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63.67</w:t>
            </w:r>
          </w:p>
        </w:tc>
        <w:tc>
          <w:tcPr>
            <w:tcW w:w="246" w:type="pct"/>
            <w:vMerge/>
            <w:vAlign w:val="center"/>
          </w:tcPr>
          <w:p w14:paraId="1850941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64ECE5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84F979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077FCA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623BF4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46DB3E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F9B65B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79A955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06025B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393A1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1ADDBD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25.92</w:t>
            </w:r>
          </w:p>
        </w:tc>
        <w:tc>
          <w:tcPr>
            <w:tcW w:w="286" w:type="pct"/>
            <w:vMerge/>
            <w:vAlign w:val="center"/>
          </w:tcPr>
          <w:p w14:paraId="35D77BD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6B7559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25BD50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573</w:t>
            </w:r>
          </w:p>
        </w:tc>
      </w:tr>
      <w:tr w:rsidR="00AF370A" w14:paraId="0AF9A64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D5FA29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8EE4E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940D36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26.61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6FBB25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63.92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0F4D6B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2BDD3B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140EA0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25FF04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591C1C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3C42EB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841BFA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D62764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5618C3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A4CF9D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61886B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26.61</w:t>
            </w:r>
          </w:p>
        </w:tc>
        <w:tc>
          <w:tcPr>
            <w:tcW w:w="286" w:type="pct"/>
            <w:vMerge/>
            <w:vAlign w:val="center"/>
          </w:tcPr>
          <w:p w14:paraId="65F3FDE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C5F88D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81078D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576</w:t>
            </w:r>
          </w:p>
        </w:tc>
      </w:tr>
      <w:tr w:rsidR="00AF370A" w14:paraId="1ED50E4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66DC7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C78C5A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042C83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26.66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D08DE0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63.94</w:t>
            </w:r>
          </w:p>
        </w:tc>
        <w:tc>
          <w:tcPr>
            <w:tcW w:w="246" w:type="pct"/>
            <w:vMerge/>
            <w:vAlign w:val="center"/>
          </w:tcPr>
          <w:p w14:paraId="183B3EF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3EA491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E02D14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D231CB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71121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72CB1C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8AD0DE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1FA9B3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620D64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4C9716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F1181A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26.66</w:t>
            </w:r>
          </w:p>
        </w:tc>
        <w:tc>
          <w:tcPr>
            <w:tcW w:w="286" w:type="pct"/>
            <w:vMerge/>
            <w:vAlign w:val="center"/>
          </w:tcPr>
          <w:p w14:paraId="4DA812E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3E9728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DDBA85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578</w:t>
            </w:r>
          </w:p>
        </w:tc>
      </w:tr>
      <w:tr w:rsidR="00AF370A" w14:paraId="7B811C9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E90C3E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2B9660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D8B784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28.57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A92FB7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64.6</w:t>
            </w:r>
          </w:p>
        </w:tc>
        <w:tc>
          <w:tcPr>
            <w:tcW w:w="246" w:type="pct"/>
            <w:vMerge/>
            <w:vAlign w:val="center"/>
          </w:tcPr>
          <w:p w14:paraId="03C4CCE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FF4C1B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BB915A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6805E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5BC860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C6EDEC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465A4D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A7225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80BCAD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772461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5F8D1D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28.57</w:t>
            </w:r>
          </w:p>
        </w:tc>
        <w:tc>
          <w:tcPr>
            <w:tcW w:w="286" w:type="pct"/>
            <w:vMerge/>
            <w:vAlign w:val="center"/>
          </w:tcPr>
          <w:p w14:paraId="55967F3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99A581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32234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572</w:t>
            </w:r>
          </w:p>
        </w:tc>
      </w:tr>
      <w:tr w:rsidR="00AF370A" w14:paraId="68E53CE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3336C2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6C823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6F7729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DF4C68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52710C8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5FB391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1CA063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E5D442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B0D1D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13D4F2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812C43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2FF4B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6EE1BF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7B4328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703C77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7086A0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8D7D4F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B1327A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574</w:t>
            </w:r>
          </w:p>
        </w:tc>
      </w:tr>
      <w:tr w:rsidR="00AF370A" w14:paraId="6E77D0D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D5D96A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A6A25E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653C7AC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37.16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C3E69F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1754FB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C7F6DB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6FA1616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D223E0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5B2606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728D1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40BD15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469C91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9539D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7D472C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C4404F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43.85</w:t>
            </w:r>
          </w:p>
        </w:tc>
        <w:tc>
          <w:tcPr>
            <w:tcW w:w="286" w:type="pct"/>
            <w:vMerge/>
            <w:vAlign w:val="center"/>
          </w:tcPr>
          <w:p w14:paraId="087FA5A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4024EA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915BB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561</w:t>
            </w:r>
          </w:p>
        </w:tc>
      </w:tr>
      <w:tr w:rsidR="00AF370A" w14:paraId="096D730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593E11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52FC5B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4C0CF7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3E3640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5581B7B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C729AE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3ADC0E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BCE12E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BB79EC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E530BF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2FFBEB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843D87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DD4BF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5BF884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FDC6FB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43.37</w:t>
            </w:r>
          </w:p>
        </w:tc>
        <w:tc>
          <w:tcPr>
            <w:tcW w:w="286" w:type="pct"/>
            <w:vMerge/>
            <w:vAlign w:val="center"/>
          </w:tcPr>
          <w:p w14:paraId="66B6FB2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4CEC79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BCAAD7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563</w:t>
            </w:r>
          </w:p>
        </w:tc>
      </w:tr>
      <w:tr w:rsidR="00AF370A" w14:paraId="34E3EE9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6E2308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E6D71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7B0EAF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9333CC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DAF94E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3F0505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547CF9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EF3723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C70FE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5CDEA7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7A7EF1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08BC00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C52F71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5DDA3F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2E9061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41.21</w:t>
            </w:r>
          </w:p>
        </w:tc>
        <w:tc>
          <w:tcPr>
            <w:tcW w:w="286" w:type="pct"/>
            <w:vMerge/>
            <w:vAlign w:val="center"/>
          </w:tcPr>
          <w:p w14:paraId="509A76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0AF62D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37043B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565</w:t>
            </w:r>
          </w:p>
        </w:tc>
      </w:tr>
      <w:tr w:rsidR="00AF370A" w14:paraId="163BA09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7443E5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019622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8D67ED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7CD5C7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C62397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F42A4E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ABE022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66439E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E0F0AB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21A211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F741B5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449A3F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824CA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667FD7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E7450B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41.11</w:t>
            </w:r>
          </w:p>
        </w:tc>
        <w:tc>
          <w:tcPr>
            <w:tcW w:w="286" w:type="pct"/>
            <w:vMerge/>
            <w:vAlign w:val="center"/>
          </w:tcPr>
          <w:p w14:paraId="3F487D8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B056F9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97379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567</w:t>
            </w:r>
          </w:p>
        </w:tc>
      </w:tr>
      <w:tr w:rsidR="00AF370A" w14:paraId="1D32719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88CEF3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1C1DE7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580014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ABEB5C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15130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2B4B24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92771D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947BD4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034CA5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44285D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715E2C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DA992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D7790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EE9B4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6B4AFC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39.21</w:t>
            </w:r>
          </w:p>
        </w:tc>
        <w:tc>
          <w:tcPr>
            <w:tcW w:w="286" w:type="pct"/>
            <w:vMerge/>
            <w:vAlign w:val="center"/>
          </w:tcPr>
          <w:p w14:paraId="6CC8256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550D96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9B0582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569</w:t>
            </w:r>
          </w:p>
        </w:tc>
      </w:tr>
      <w:tr w:rsidR="00AF370A" w14:paraId="2F67BB0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33C61C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E800AC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12A34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B3E6B7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4AE044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2E8199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D2AE6A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1E0BB3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57A04C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515B55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CDB625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757737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0F4DB3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C89CD8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D9E8F0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39.29</w:t>
            </w:r>
          </w:p>
        </w:tc>
        <w:tc>
          <w:tcPr>
            <w:tcW w:w="286" w:type="pct"/>
            <w:vMerge/>
            <w:vAlign w:val="center"/>
          </w:tcPr>
          <w:p w14:paraId="46E106F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1D5C17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06CF7B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571</w:t>
            </w:r>
          </w:p>
        </w:tc>
      </w:tr>
      <w:tr w:rsidR="00AF370A" w14:paraId="79084AC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97F31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FA522D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D35740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6B0408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2A83FA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5B9FB85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970FD4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EB0CAA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F5A73C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C188BB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4B486A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C9F989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1AD37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D3D3CC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150F40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86" w:type="pct"/>
            <w:vMerge/>
            <w:vAlign w:val="center"/>
          </w:tcPr>
          <w:p w14:paraId="49AEC6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0EFBC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1BAEA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566</w:t>
            </w:r>
          </w:p>
        </w:tc>
      </w:tr>
      <w:tr w:rsidR="00AF370A" w14:paraId="7905032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E2AB0A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6C6EA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823E9A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4C8346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F8EB00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004C6C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249A0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D9B2B3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4D5C5B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80F853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676EA4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B07327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E28A6D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894B61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3C1A1DC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48.33</w:t>
            </w:r>
          </w:p>
        </w:tc>
        <w:tc>
          <w:tcPr>
            <w:tcW w:w="286" w:type="pct"/>
            <w:vMerge/>
            <w:vAlign w:val="center"/>
          </w:tcPr>
          <w:p w14:paraId="50F4D5B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BB8EFA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CECFC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560</w:t>
            </w:r>
          </w:p>
        </w:tc>
      </w:tr>
      <w:tr w:rsidR="00AF370A" w14:paraId="685B98B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05668B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DFC69B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77113A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80CF7D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48DCAA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EA43BB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D92B2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FDD1AE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05D95B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1445A4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64736D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510D8E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25D483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FA8585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85122A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BABF5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EE2FD0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1100E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562</w:t>
            </w:r>
          </w:p>
        </w:tc>
      </w:tr>
      <w:tr w:rsidR="00AF370A" w14:paraId="77F3F98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CFDC02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DC169B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00076C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CD8A09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D953F2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1A3CE7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433D61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3A9E33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77D86C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5A969A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F47C75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FB76F5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B36ED1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53263B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927837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45.02</w:t>
            </w:r>
          </w:p>
        </w:tc>
        <w:tc>
          <w:tcPr>
            <w:tcW w:w="286" w:type="pct"/>
            <w:vMerge/>
            <w:vAlign w:val="center"/>
          </w:tcPr>
          <w:p w14:paraId="2BEC853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BBE6B6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2B875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564</w:t>
            </w:r>
          </w:p>
        </w:tc>
      </w:tr>
      <w:tr w:rsidR="00AF370A" w14:paraId="3E2525A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5B8C9F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D28265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854119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C332E5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72847AD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F698AC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EFD09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C68D31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C77F2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0955EB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D5E4C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5B5E7B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E86106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82FDB2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EF6D5D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42.87</w:t>
            </w:r>
          </w:p>
        </w:tc>
        <w:tc>
          <w:tcPr>
            <w:tcW w:w="286" w:type="pct"/>
            <w:vMerge/>
            <w:vAlign w:val="center"/>
          </w:tcPr>
          <w:p w14:paraId="4E77345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E1F91C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290EA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568</w:t>
            </w:r>
          </w:p>
        </w:tc>
      </w:tr>
      <w:tr w:rsidR="00AF370A" w14:paraId="226E748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222DFA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EEAA49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AB8308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72AB3F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C45D28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DAB7FA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74D235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5520CE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7C7138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B45E32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3296F8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7A90FC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BCFD8F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FC2EC5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3F2C94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42.92</w:t>
            </w:r>
          </w:p>
        </w:tc>
        <w:tc>
          <w:tcPr>
            <w:tcW w:w="286" w:type="pct"/>
            <w:vMerge/>
            <w:vAlign w:val="center"/>
          </w:tcPr>
          <w:p w14:paraId="2420C8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8A61A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75DBED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570</w:t>
            </w:r>
          </w:p>
        </w:tc>
      </w:tr>
      <w:tr w:rsidR="00AF370A" w14:paraId="27F047B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2792AA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D65E05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485C791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4.09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E9E787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46.1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40814D6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B82EA7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36" w:type="pct"/>
            <w:vMerge/>
            <w:vAlign w:val="center"/>
          </w:tcPr>
          <w:p w14:paraId="2868C73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56AF84D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687E94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470BF81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/>
            <w:vAlign w:val="center"/>
          </w:tcPr>
          <w:p w14:paraId="313A75C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AC46B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C6350F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192514E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3E9EC1B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17.71</w:t>
            </w:r>
          </w:p>
        </w:tc>
        <w:tc>
          <w:tcPr>
            <w:tcW w:w="286" w:type="pct"/>
            <w:vMerge/>
            <w:vAlign w:val="center"/>
          </w:tcPr>
          <w:p w14:paraId="6B7AA2B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AC0E50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2001C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179</w:t>
            </w:r>
          </w:p>
        </w:tc>
      </w:tr>
      <w:tr w:rsidR="00AF370A" w14:paraId="59C9251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7FD1CD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4473AC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BA65DE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86E161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4251D3F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583D3DE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07D00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68F5E9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52D73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BAAF2E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836736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BF5C8D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F2720E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B25D8E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5FE8BA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19.67</w:t>
            </w:r>
          </w:p>
        </w:tc>
        <w:tc>
          <w:tcPr>
            <w:tcW w:w="286" w:type="pct"/>
            <w:vMerge/>
            <w:vAlign w:val="center"/>
          </w:tcPr>
          <w:p w14:paraId="214063E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E46684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E1AEB7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167</w:t>
            </w:r>
          </w:p>
        </w:tc>
      </w:tr>
      <w:tr w:rsidR="00AF370A" w14:paraId="176D9F2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4A1389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80543D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4D08450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4.54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14DFB8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47.1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37B77B4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500473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46B8608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A5BA4D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8D05DE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0CAEE91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D30FB7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B2BAB1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550822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C9DED5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1A7981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17.73</w:t>
            </w:r>
          </w:p>
        </w:tc>
        <w:tc>
          <w:tcPr>
            <w:tcW w:w="286" w:type="pct"/>
            <w:vMerge/>
            <w:vAlign w:val="center"/>
          </w:tcPr>
          <w:p w14:paraId="0581C67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EA80B4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C5EEF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175</w:t>
            </w:r>
          </w:p>
        </w:tc>
      </w:tr>
      <w:tr w:rsidR="00AF370A" w14:paraId="406CFE4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380373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8D3502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DB80A0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866223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113B3FC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290A2D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67AA5C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A373D4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435BEA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CDFF6E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7105E9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A0919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A10E88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5B60AA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3C30FD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19.69</w:t>
            </w:r>
          </w:p>
        </w:tc>
        <w:tc>
          <w:tcPr>
            <w:tcW w:w="286" w:type="pct"/>
            <w:vMerge/>
            <w:vAlign w:val="center"/>
          </w:tcPr>
          <w:p w14:paraId="2D448C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9D9223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0301E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163</w:t>
            </w:r>
          </w:p>
        </w:tc>
      </w:tr>
      <w:tr w:rsidR="00AF370A" w14:paraId="15B6FC6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063608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F79FA9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59083B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11.69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41A21A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56.1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7989EE8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3B90188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20A573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1C01D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226D67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66FF225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4D49B5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B5987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4BC43E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584D8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468A3A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17.79</w:t>
            </w:r>
          </w:p>
        </w:tc>
        <w:tc>
          <w:tcPr>
            <w:tcW w:w="286" w:type="pct"/>
            <w:vMerge/>
            <w:vAlign w:val="center"/>
          </w:tcPr>
          <w:p w14:paraId="4D5A40E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A791A4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2F2551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171</w:t>
            </w:r>
          </w:p>
        </w:tc>
      </w:tr>
      <w:tr w:rsidR="00AF370A" w14:paraId="0D222F4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7FE5D0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443AC4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336399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24BA54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B11603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74A46D9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30C939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486028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41CFC7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70E5D3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D1BB83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B77D64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F650F3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3061A4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C2C144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19.76</w:t>
            </w:r>
          </w:p>
        </w:tc>
        <w:tc>
          <w:tcPr>
            <w:tcW w:w="286" w:type="pct"/>
            <w:vMerge/>
            <w:vAlign w:val="center"/>
          </w:tcPr>
          <w:p w14:paraId="3213B26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8AEF6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2031C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159</w:t>
            </w:r>
          </w:p>
        </w:tc>
      </w:tr>
      <w:tr w:rsidR="00AF370A" w14:paraId="77B1D4B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37B9E8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87DEA6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195416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26.92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5FB3F8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64.3</w:t>
            </w:r>
          </w:p>
        </w:tc>
        <w:tc>
          <w:tcPr>
            <w:tcW w:w="246" w:type="pct"/>
            <w:vMerge/>
            <w:vAlign w:val="center"/>
          </w:tcPr>
          <w:p w14:paraId="62BFC99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2A6B47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00666C6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458D12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6.86</w:t>
            </w:r>
          </w:p>
        </w:tc>
        <w:tc>
          <w:tcPr>
            <w:tcW w:w="253" w:type="pct"/>
            <w:vMerge/>
            <w:vAlign w:val="center"/>
          </w:tcPr>
          <w:p w14:paraId="0E5BBD8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708394E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02F5259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1B09F8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3FE4A6F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41E5D63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2958450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26.92</w:t>
            </w:r>
          </w:p>
        </w:tc>
        <w:tc>
          <w:tcPr>
            <w:tcW w:w="286" w:type="pct"/>
            <w:vMerge/>
            <w:vAlign w:val="center"/>
          </w:tcPr>
          <w:p w14:paraId="3A5C6B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6834E8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67659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502</w:t>
            </w:r>
          </w:p>
        </w:tc>
      </w:tr>
      <w:tr w:rsidR="00AF370A" w14:paraId="3E5E3AA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C3AF9A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D884EE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148395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36.59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ACD238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46" w:type="pct"/>
            <w:vMerge/>
            <w:vAlign w:val="center"/>
          </w:tcPr>
          <w:p w14:paraId="2AD82F2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294FD6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68CA07E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99EC8B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B87087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65CC45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FE4911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E9F49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FE5797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172E53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FD02DE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46.4</w:t>
            </w:r>
          </w:p>
        </w:tc>
        <w:tc>
          <w:tcPr>
            <w:tcW w:w="286" w:type="pct"/>
            <w:vMerge/>
            <w:vAlign w:val="center"/>
          </w:tcPr>
          <w:p w14:paraId="407E806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010450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B343EE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501</w:t>
            </w:r>
          </w:p>
        </w:tc>
      </w:tr>
      <w:tr w:rsidR="00AF370A" w14:paraId="53E13CC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FFDC40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5554D4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483753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2357F1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246" w:type="pct"/>
            <w:vMerge/>
            <w:vAlign w:val="center"/>
          </w:tcPr>
          <w:p w14:paraId="4958D48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FDEADC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CBD06C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0ABAD52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/>
            <w:vAlign w:val="center"/>
          </w:tcPr>
          <w:p w14:paraId="3C8FAAC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6E97994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48E0958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6AD560B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3" w:type="pct"/>
            <w:vMerge/>
            <w:vAlign w:val="center"/>
          </w:tcPr>
          <w:p w14:paraId="16ED26C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2F64EE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E3ECCB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21.7</w:t>
            </w:r>
          </w:p>
        </w:tc>
        <w:tc>
          <w:tcPr>
            <w:tcW w:w="286" w:type="pct"/>
            <w:vMerge/>
            <w:vAlign w:val="center"/>
          </w:tcPr>
          <w:p w14:paraId="2A41450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502EE1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C75F26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686</w:t>
            </w:r>
          </w:p>
        </w:tc>
      </w:tr>
      <w:tr w:rsidR="00AF370A" w14:paraId="02792C4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2E54C6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1AFCD8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06D696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07244D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7AC8394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E497F8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4AF37B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20F8315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/>
            <w:vAlign w:val="center"/>
          </w:tcPr>
          <w:p w14:paraId="6C894DE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A7EE12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090523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BAFA30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7C0F596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73E6A8C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2E5AFA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08FD5D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90C241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1D0CDE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680</w:t>
            </w:r>
          </w:p>
        </w:tc>
      </w:tr>
      <w:tr w:rsidR="00AF370A" w14:paraId="0252934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DA4938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DBDA0C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ECDDC5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A89EA1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7E645F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816741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06F5C2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B2F5C4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3" w:type="pct"/>
            <w:vMerge/>
            <w:vAlign w:val="center"/>
          </w:tcPr>
          <w:p w14:paraId="22F3B8E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B0A519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5E8BA2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C39B80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D5643F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617AC0A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D3EE4D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0DF1D0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A6A2D9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652BE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683</w:t>
            </w:r>
          </w:p>
        </w:tc>
      </w:tr>
      <w:tr w:rsidR="00AF370A" w14:paraId="05A259D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4E94B3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4F71B7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6E6056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169A0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C47B96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6A0FA0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8A5317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467885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253" w:type="pct"/>
            <w:vMerge/>
            <w:vAlign w:val="center"/>
          </w:tcPr>
          <w:p w14:paraId="62E6FB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238171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CDA193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605CFE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0805E65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6561DF5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6C1B04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F94329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365978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B72292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689</w:t>
            </w:r>
          </w:p>
        </w:tc>
      </w:tr>
      <w:tr w:rsidR="00AF370A" w14:paraId="463ABC79" w14:textId="77777777">
        <w:trPr>
          <w:trHeight w:val="210"/>
        </w:trPr>
        <w:tc>
          <w:tcPr>
            <w:tcW w:w="281" w:type="pct"/>
            <w:vMerge w:val="restart"/>
            <w:shd w:val="clear" w:color="auto" w:fill="auto"/>
            <w:vAlign w:val="center"/>
          </w:tcPr>
          <w:p w14:paraId="405CA92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D1T1-A2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DD20B2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3E034DD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12.68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FCDBCB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56.87</w:t>
            </w:r>
          </w:p>
        </w:tc>
        <w:tc>
          <w:tcPr>
            <w:tcW w:w="246" w:type="pct"/>
            <w:vMerge/>
            <w:vAlign w:val="center"/>
          </w:tcPr>
          <w:p w14:paraId="32CDBE9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1A15F90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57FF6EA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D444F0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/>
            <w:vAlign w:val="center"/>
          </w:tcPr>
          <w:p w14:paraId="4098F4B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6F118C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2A504D4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65B1857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/>
            <w:vAlign w:val="center"/>
          </w:tcPr>
          <w:p w14:paraId="665A1CE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2A14326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63DF24E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12.67</w:t>
            </w:r>
          </w:p>
        </w:tc>
        <w:tc>
          <w:tcPr>
            <w:tcW w:w="286" w:type="pct"/>
            <w:vMerge/>
            <w:vAlign w:val="center"/>
          </w:tcPr>
          <w:p w14:paraId="0297EA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8F9807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C1DCA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487</w:t>
            </w:r>
          </w:p>
        </w:tc>
      </w:tr>
      <w:tr w:rsidR="00AF370A" w14:paraId="2B41AA0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65D449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31C945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A73BEC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56989D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56.98</w:t>
            </w:r>
          </w:p>
        </w:tc>
        <w:tc>
          <w:tcPr>
            <w:tcW w:w="246" w:type="pct"/>
            <w:vMerge/>
            <w:vAlign w:val="center"/>
          </w:tcPr>
          <w:p w14:paraId="0CDAD36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41EBFFE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15C4848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F1CF97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59A726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1242A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38C6E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D6E2F3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7154F8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797E68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9727FD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286" w:type="pct"/>
            <w:vMerge/>
            <w:vAlign w:val="center"/>
          </w:tcPr>
          <w:p w14:paraId="68A0001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D2FBAF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25267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486</w:t>
            </w:r>
          </w:p>
        </w:tc>
      </w:tr>
      <w:tr w:rsidR="00AF370A" w14:paraId="1DA9D1C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1249F9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50C386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0DCB69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13.43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E566DC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57.42</w:t>
            </w:r>
          </w:p>
        </w:tc>
        <w:tc>
          <w:tcPr>
            <w:tcW w:w="246" w:type="pct"/>
            <w:vMerge/>
            <w:vAlign w:val="center"/>
          </w:tcPr>
          <w:p w14:paraId="44BEC68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65D3472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755E83E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5F8219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B2D9FD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05A74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921A70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B118EC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3B9EA13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4F9A79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440166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13.43</w:t>
            </w:r>
          </w:p>
        </w:tc>
        <w:tc>
          <w:tcPr>
            <w:tcW w:w="286" w:type="pct"/>
            <w:vMerge/>
            <w:vAlign w:val="center"/>
          </w:tcPr>
          <w:p w14:paraId="59A922B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8A5E5D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F6FC37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483</w:t>
            </w:r>
          </w:p>
        </w:tc>
      </w:tr>
      <w:tr w:rsidR="00AF370A" w14:paraId="3D353C6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6E2295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D59E61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CDC221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13.45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414DFB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57.43</w:t>
            </w:r>
          </w:p>
        </w:tc>
        <w:tc>
          <w:tcPr>
            <w:tcW w:w="246" w:type="pct"/>
            <w:vMerge/>
            <w:vAlign w:val="center"/>
          </w:tcPr>
          <w:p w14:paraId="4FD83A9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54C800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52D8903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920871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FEC18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F809CA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406C29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2648B8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6497E0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C73BC8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F14BB3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13.45</w:t>
            </w:r>
          </w:p>
        </w:tc>
        <w:tc>
          <w:tcPr>
            <w:tcW w:w="286" w:type="pct"/>
            <w:vMerge/>
            <w:vAlign w:val="center"/>
          </w:tcPr>
          <w:p w14:paraId="496033E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AB3305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751EE7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482</w:t>
            </w:r>
          </w:p>
        </w:tc>
      </w:tr>
      <w:tr w:rsidR="00AF370A" w14:paraId="0760FC5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E5BA6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D199B7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A6F3F5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14.61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8DE9FA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58.22</w:t>
            </w:r>
          </w:p>
        </w:tc>
        <w:tc>
          <w:tcPr>
            <w:tcW w:w="246" w:type="pct"/>
            <w:vMerge/>
            <w:vAlign w:val="center"/>
          </w:tcPr>
          <w:p w14:paraId="6F9FFE2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67E6A76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16B167A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EE2127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1EC0E5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7EE092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1E1DAD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0950A0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10AE708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0F20D2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934729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14.61</w:t>
            </w:r>
          </w:p>
        </w:tc>
        <w:tc>
          <w:tcPr>
            <w:tcW w:w="286" w:type="pct"/>
            <w:vMerge/>
            <w:vAlign w:val="center"/>
          </w:tcPr>
          <w:p w14:paraId="6C1CD50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9258D8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B2D34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479</w:t>
            </w:r>
          </w:p>
        </w:tc>
      </w:tr>
      <w:tr w:rsidR="00AF370A" w14:paraId="7CC29E7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EBDD83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41BC54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86C7A8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14.63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4A5744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58.23</w:t>
            </w:r>
          </w:p>
        </w:tc>
        <w:tc>
          <w:tcPr>
            <w:tcW w:w="246" w:type="pct"/>
            <w:vMerge/>
            <w:vAlign w:val="center"/>
          </w:tcPr>
          <w:p w14:paraId="0A6B46C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5086F89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64FA95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C57DC8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1B4F36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5EB6D2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3C7086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599F05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DA732A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24EBE6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1EA724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14.63</w:t>
            </w:r>
          </w:p>
        </w:tc>
        <w:tc>
          <w:tcPr>
            <w:tcW w:w="286" w:type="pct"/>
            <w:vMerge/>
            <w:vAlign w:val="center"/>
          </w:tcPr>
          <w:p w14:paraId="5A2F860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C35B22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2FF71E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478</w:t>
            </w:r>
          </w:p>
        </w:tc>
      </w:tr>
      <w:tr w:rsidR="00AF370A" w14:paraId="1B357AF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146F1E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9BA483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6A721D8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16.59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6E3CE4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60.11</w:t>
            </w:r>
          </w:p>
        </w:tc>
        <w:tc>
          <w:tcPr>
            <w:tcW w:w="246" w:type="pct"/>
            <w:vMerge/>
            <w:vAlign w:val="center"/>
          </w:tcPr>
          <w:p w14:paraId="5C6DA53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56892A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47D044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1BCD9AB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/>
            <w:vAlign w:val="center"/>
          </w:tcPr>
          <w:p w14:paraId="39B5AC8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09A8CAE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2B7BDBA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9A74FB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32A91CF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1CC8ACD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99A57D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16.59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1127C5D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/>
            <w:vAlign w:val="center"/>
          </w:tcPr>
          <w:p w14:paraId="3DDEA06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BD5A1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</w:t>
            </w:r>
          </w:p>
        </w:tc>
      </w:tr>
      <w:tr w:rsidR="00AF370A" w14:paraId="5003D07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DBC584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D93C59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90FAFA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16.73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9D39C3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60.18</w:t>
            </w:r>
          </w:p>
        </w:tc>
        <w:tc>
          <w:tcPr>
            <w:tcW w:w="246" w:type="pct"/>
            <w:vMerge/>
            <w:vAlign w:val="center"/>
          </w:tcPr>
          <w:p w14:paraId="561D13C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48C36F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0225B01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AE1670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43B51D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2C06A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AC904B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CC72EE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05F643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694FF2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D0C6AB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16.73</w:t>
            </w:r>
          </w:p>
        </w:tc>
        <w:tc>
          <w:tcPr>
            <w:tcW w:w="286" w:type="pct"/>
            <w:vMerge/>
            <w:vAlign w:val="center"/>
          </w:tcPr>
          <w:p w14:paraId="406673C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575555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157CA9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</w:t>
            </w:r>
          </w:p>
        </w:tc>
      </w:tr>
      <w:tr w:rsidR="00AF370A" w14:paraId="01955BD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D61DF6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EC4D27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FCA8A0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23.54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81DF8F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63.11</w:t>
            </w:r>
          </w:p>
        </w:tc>
        <w:tc>
          <w:tcPr>
            <w:tcW w:w="246" w:type="pct"/>
            <w:vMerge/>
            <w:vAlign w:val="center"/>
          </w:tcPr>
          <w:p w14:paraId="60E443E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00E465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2EAD6BB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E0B46B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1A3D90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5C8DA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55FF54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6D51CFB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/>
            <w:vAlign w:val="center"/>
          </w:tcPr>
          <w:p w14:paraId="769A129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FC821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BC4403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23.54</w:t>
            </w:r>
          </w:p>
        </w:tc>
        <w:tc>
          <w:tcPr>
            <w:tcW w:w="286" w:type="pct"/>
            <w:vMerge/>
            <w:vAlign w:val="center"/>
          </w:tcPr>
          <w:p w14:paraId="02E1041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D665BA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D67D6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</w:t>
            </w:r>
          </w:p>
        </w:tc>
      </w:tr>
      <w:tr w:rsidR="00AF370A" w14:paraId="54FB72F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9F214C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71350C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B0E188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23.73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6D1305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63.18</w:t>
            </w:r>
          </w:p>
        </w:tc>
        <w:tc>
          <w:tcPr>
            <w:tcW w:w="246" w:type="pct"/>
            <w:vMerge/>
            <w:vAlign w:val="center"/>
          </w:tcPr>
          <w:p w14:paraId="0238665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8BA6D7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330777D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08CF6E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AE9C60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55FC6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64B239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BA2929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6DF2A4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A66148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92E48F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23.73</w:t>
            </w:r>
          </w:p>
        </w:tc>
        <w:tc>
          <w:tcPr>
            <w:tcW w:w="286" w:type="pct"/>
            <w:vMerge/>
            <w:vAlign w:val="center"/>
          </w:tcPr>
          <w:p w14:paraId="5FB3433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B257F7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991D0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</w:t>
            </w:r>
          </w:p>
        </w:tc>
      </w:tr>
      <w:tr w:rsidR="00AF370A" w14:paraId="11BC3A4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D76CE1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1CC359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230023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12.69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6D30D6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56.89</w:t>
            </w:r>
          </w:p>
        </w:tc>
        <w:tc>
          <w:tcPr>
            <w:tcW w:w="246" w:type="pct"/>
            <w:vMerge/>
            <w:vAlign w:val="center"/>
          </w:tcPr>
          <w:p w14:paraId="59B6965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CB1701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E2664A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1EFE78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B9315B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4B4F33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CE411E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748F7AD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/>
            <w:vAlign w:val="center"/>
          </w:tcPr>
          <w:p w14:paraId="3F69A07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23CEA6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05F8C1E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12.69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333401B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/>
            <w:vAlign w:val="center"/>
          </w:tcPr>
          <w:p w14:paraId="6D322C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D3003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</w:t>
            </w:r>
          </w:p>
        </w:tc>
      </w:tr>
      <w:tr w:rsidR="00AF370A" w14:paraId="67932F7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D14E97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64D907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8ABE00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4BF1CC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72BEDD4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1F3B930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4B837FC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EC9DD2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135A4D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201A22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3B56D2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22A697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01C8EF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2A63F7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EDCF9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E6895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D29052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9B88A0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AF370A" w14:paraId="132C4E6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490BFA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01602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764FA8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14.32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7EB0F7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58.04</w:t>
            </w:r>
          </w:p>
        </w:tc>
        <w:tc>
          <w:tcPr>
            <w:tcW w:w="246" w:type="pct"/>
            <w:vMerge/>
            <w:vAlign w:val="center"/>
          </w:tcPr>
          <w:p w14:paraId="4FBD119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3587AA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1466971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EBE095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B79483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6D4384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67EDA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B7EEBC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F28E63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F14EE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11CDCD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14.32</w:t>
            </w:r>
          </w:p>
        </w:tc>
        <w:tc>
          <w:tcPr>
            <w:tcW w:w="286" w:type="pct"/>
            <w:vMerge/>
            <w:vAlign w:val="center"/>
          </w:tcPr>
          <w:p w14:paraId="4B52142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6DBFE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BB796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</w:tr>
      <w:tr w:rsidR="00AF370A" w14:paraId="74705A6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5C8F99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A1D1CA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9E229D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46BBC6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428789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3FA70E4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6DB6FF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2B633D1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92B2D1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286E8D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42D905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306328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FCCC98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5E5CC04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74A058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16.77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5DC3687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/>
            <w:vAlign w:val="center"/>
          </w:tcPr>
          <w:p w14:paraId="2C8C1F5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69BDCB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293</w:t>
            </w:r>
          </w:p>
        </w:tc>
      </w:tr>
      <w:tr w:rsidR="00AF370A" w14:paraId="22EF2C2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54A465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D7A494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75B284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F24F7B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83F419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DC3A3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560A20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7359B7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vMerge/>
            <w:vAlign w:val="center"/>
          </w:tcPr>
          <w:p w14:paraId="5E9A471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FA76C4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4F15E2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AB58B6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11B2DA9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1577E43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379D46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15.99</w:t>
            </w:r>
          </w:p>
        </w:tc>
        <w:tc>
          <w:tcPr>
            <w:tcW w:w="286" w:type="pct"/>
            <w:vMerge/>
            <w:vAlign w:val="center"/>
          </w:tcPr>
          <w:p w14:paraId="63D6AB3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D734C7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49A29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296</w:t>
            </w:r>
          </w:p>
        </w:tc>
      </w:tr>
      <w:tr w:rsidR="00AF370A" w14:paraId="0ECF252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C7DE84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545AFC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D75756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E24EF6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A00B16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7A2DA1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D949E9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99597B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3" w:type="pct"/>
            <w:vMerge/>
            <w:vAlign w:val="center"/>
          </w:tcPr>
          <w:p w14:paraId="5AEB426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E5EE58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9980E6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96EA07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740F2E3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056D52F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E14BD2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15.49</w:t>
            </w:r>
          </w:p>
        </w:tc>
        <w:tc>
          <w:tcPr>
            <w:tcW w:w="286" w:type="pct"/>
            <w:vMerge/>
            <w:vAlign w:val="center"/>
          </w:tcPr>
          <w:p w14:paraId="0CA9387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2E8090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AECBD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299</w:t>
            </w:r>
          </w:p>
        </w:tc>
      </w:tr>
      <w:tr w:rsidR="00AF370A" w14:paraId="19AD230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BD1943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23031F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DFA843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EAFDD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BBEDFE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749FBD7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F353CD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286B516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3" w:type="pct"/>
            <w:vMerge/>
            <w:vAlign w:val="center"/>
          </w:tcPr>
          <w:p w14:paraId="381DD13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AEF7EF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0E7E4F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B469F0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3F4FD99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755A3E9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21FA8B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22.15</w:t>
            </w:r>
          </w:p>
        </w:tc>
        <w:tc>
          <w:tcPr>
            <w:tcW w:w="286" w:type="pct"/>
            <w:vMerge/>
            <w:vAlign w:val="center"/>
          </w:tcPr>
          <w:p w14:paraId="3398D63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95FC6D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A5CEAE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275</w:t>
            </w:r>
          </w:p>
        </w:tc>
      </w:tr>
      <w:tr w:rsidR="00AF370A" w14:paraId="7B65CD2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225550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D3AC73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2F8E67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1AD3AA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DAF8B4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27E291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CFBF19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6870D0B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vMerge/>
            <w:vAlign w:val="center"/>
          </w:tcPr>
          <w:p w14:paraId="4B044E8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F448A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36FD5E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46D00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14B9916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2E0B36B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F3FDE3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21.69</w:t>
            </w:r>
          </w:p>
        </w:tc>
        <w:tc>
          <w:tcPr>
            <w:tcW w:w="286" w:type="pct"/>
            <w:vMerge/>
            <w:vAlign w:val="center"/>
          </w:tcPr>
          <w:p w14:paraId="503C602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741D4B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389754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278</w:t>
            </w:r>
          </w:p>
        </w:tc>
      </w:tr>
      <w:tr w:rsidR="00AF370A" w14:paraId="6E7DCC8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B7B7A2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B0AEEA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D737D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29CAE0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FCC1AB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4294A0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F09B1E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1FAD01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3" w:type="pct"/>
            <w:vMerge/>
            <w:vAlign w:val="center"/>
          </w:tcPr>
          <w:p w14:paraId="3E0D249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942B8C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FB6D1E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39E71B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407C5BA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7DD60DE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7DF719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20.91</w:t>
            </w:r>
          </w:p>
        </w:tc>
        <w:tc>
          <w:tcPr>
            <w:tcW w:w="286" w:type="pct"/>
            <w:vMerge/>
            <w:vAlign w:val="center"/>
          </w:tcPr>
          <w:p w14:paraId="72167E0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3EEE01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E188A4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281</w:t>
            </w:r>
          </w:p>
        </w:tc>
      </w:tr>
      <w:tr w:rsidR="00AF370A" w14:paraId="6D22314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B1BAE0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FF141A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570732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15.53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5FF07B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58.8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3D8FD0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1670032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235FAE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BE78D4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D2354A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1F725FA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1CD831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42A938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06B305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B293E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84A2C5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15.53</w:t>
            </w:r>
          </w:p>
        </w:tc>
        <w:tc>
          <w:tcPr>
            <w:tcW w:w="286" w:type="pct"/>
            <w:vMerge/>
            <w:vAlign w:val="center"/>
          </w:tcPr>
          <w:p w14:paraId="70939BB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9C95EF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D4E3A5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263</w:t>
            </w:r>
          </w:p>
        </w:tc>
      </w:tr>
      <w:tr w:rsidR="00AF370A" w14:paraId="2C5F6F3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3C8E72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D57A65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695512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16.03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9569D6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246" w:type="pct"/>
            <w:vMerge/>
            <w:vAlign w:val="center"/>
          </w:tcPr>
          <w:p w14:paraId="7AE0812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1C6C89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20A67E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441E0D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vMerge/>
            <w:vAlign w:val="center"/>
          </w:tcPr>
          <w:p w14:paraId="5E5B679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3A2746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A5998F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A4E496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48637A3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2B5482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42C83C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16.03</w:t>
            </w:r>
          </w:p>
        </w:tc>
        <w:tc>
          <w:tcPr>
            <w:tcW w:w="286" w:type="pct"/>
            <w:vMerge/>
            <w:vAlign w:val="center"/>
          </w:tcPr>
          <w:p w14:paraId="1AC7D43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F26006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EB2E6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260</w:t>
            </w:r>
          </w:p>
        </w:tc>
      </w:tr>
      <w:tr w:rsidR="00AF370A" w14:paraId="785ADC7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43B914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C418FB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A330C1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16.81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3629E9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59.55</w:t>
            </w:r>
          </w:p>
        </w:tc>
        <w:tc>
          <w:tcPr>
            <w:tcW w:w="246" w:type="pct"/>
            <w:vMerge/>
            <w:vAlign w:val="center"/>
          </w:tcPr>
          <w:p w14:paraId="296A424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C7E2FC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FFCD5A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619CCC5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3" w:type="pct"/>
            <w:vMerge/>
            <w:vAlign w:val="center"/>
          </w:tcPr>
          <w:p w14:paraId="5757342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77908F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959160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9AE52B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FA850A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272C1C5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249376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16.81</w:t>
            </w:r>
          </w:p>
        </w:tc>
        <w:tc>
          <w:tcPr>
            <w:tcW w:w="286" w:type="pct"/>
            <w:vMerge/>
            <w:vAlign w:val="center"/>
          </w:tcPr>
          <w:p w14:paraId="2DDF9B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653B38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41A19C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257</w:t>
            </w:r>
          </w:p>
        </w:tc>
      </w:tr>
      <w:tr w:rsidR="00AF370A" w14:paraId="1576FC5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0C811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65CE06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41A262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20.96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A36E31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61.65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6B1B36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1A3D5BE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EFB77C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02EAC0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3" w:type="pct"/>
            <w:vMerge/>
            <w:vAlign w:val="center"/>
          </w:tcPr>
          <w:p w14:paraId="2989DB1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8A5C4D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A7D1F4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D25E95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274B27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71EEC07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F5980A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20.96</w:t>
            </w:r>
          </w:p>
        </w:tc>
        <w:tc>
          <w:tcPr>
            <w:tcW w:w="286" w:type="pct"/>
            <w:vMerge/>
            <w:vAlign w:val="center"/>
          </w:tcPr>
          <w:p w14:paraId="57A932C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10EBBD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49DB8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245</w:t>
            </w:r>
          </w:p>
        </w:tc>
      </w:tr>
      <w:tr w:rsidR="00AF370A" w14:paraId="200C8F5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0BB88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55E0FA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48BE38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21.75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5A43B5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246" w:type="pct"/>
            <w:vMerge/>
            <w:vAlign w:val="center"/>
          </w:tcPr>
          <w:p w14:paraId="088519C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53B92D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97DBD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7CA0E9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vMerge/>
            <w:vAlign w:val="center"/>
          </w:tcPr>
          <w:p w14:paraId="5D9F58A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519D52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B1390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8A74C4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152571D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588E2F1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1B125D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21.75</w:t>
            </w:r>
          </w:p>
        </w:tc>
        <w:tc>
          <w:tcPr>
            <w:tcW w:w="286" w:type="pct"/>
            <w:vMerge/>
            <w:vAlign w:val="center"/>
          </w:tcPr>
          <w:p w14:paraId="6406D5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543C6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42D7C7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242</w:t>
            </w:r>
          </w:p>
        </w:tc>
      </w:tr>
      <w:tr w:rsidR="00AF370A" w14:paraId="69FF71D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CE2BEB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1BC27D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A51FC8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22.21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651F6E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62.2</w:t>
            </w:r>
          </w:p>
        </w:tc>
        <w:tc>
          <w:tcPr>
            <w:tcW w:w="246" w:type="pct"/>
            <w:vMerge/>
            <w:vAlign w:val="center"/>
          </w:tcPr>
          <w:p w14:paraId="7179BB4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61392C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7F398D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73C40A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3" w:type="pct"/>
            <w:vMerge/>
            <w:vAlign w:val="center"/>
          </w:tcPr>
          <w:p w14:paraId="5D8A50B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E475FE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33748E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AF4CF4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4CC0152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7FF874D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9A88AF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22.21</w:t>
            </w:r>
          </w:p>
        </w:tc>
        <w:tc>
          <w:tcPr>
            <w:tcW w:w="286" w:type="pct"/>
            <w:vMerge/>
            <w:vAlign w:val="center"/>
          </w:tcPr>
          <w:p w14:paraId="51E72A2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C49C61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41D7C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239</w:t>
            </w:r>
          </w:p>
        </w:tc>
      </w:tr>
      <w:tr w:rsidR="00AF370A" w14:paraId="1D80404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7C0083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D0748F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B88288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7.36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1872DB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51.64</w:t>
            </w:r>
          </w:p>
        </w:tc>
        <w:tc>
          <w:tcPr>
            <w:tcW w:w="246" w:type="pct"/>
            <w:vMerge/>
            <w:vAlign w:val="center"/>
          </w:tcPr>
          <w:p w14:paraId="79F09BB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E91BE9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848EF2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010CB97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3" w:type="pct"/>
            <w:vMerge/>
            <w:vAlign w:val="center"/>
          </w:tcPr>
          <w:p w14:paraId="6034BA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61F5654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/>
            <w:vAlign w:val="center"/>
          </w:tcPr>
          <w:p w14:paraId="1E3C42E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8DF11B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70B6D6F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3160D0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A26608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7.36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5D5194E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/>
            <w:vAlign w:val="center"/>
          </w:tcPr>
          <w:p w14:paraId="1DCA197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D3ECE6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157</w:t>
            </w:r>
          </w:p>
        </w:tc>
      </w:tr>
      <w:tr w:rsidR="00AF370A" w14:paraId="3EE645B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C2E799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DFBB6F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CA6765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10.14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91707B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54.69</w:t>
            </w:r>
          </w:p>
        </w:tc>
        <w:tc>
          <w:tcPr>
            <w:tcW w:w="246" w:type="pct"/>
            <w:vMerge/>
            <w:vAlign w:val="center"/>
          </w:tcPr>
          <w:p w14:paraId="63904AC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19196D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953F1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64523AE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3" w:type="pct"/>
            <w:vMerge/>
            <w:vAlign w:val="center"/>
          </w:tcPr>
          <w:p w14:paraId="41A9E9C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E7A9D4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0EFD3A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B969B7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5BD7AF4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7C6BF8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523926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10.14</w:t>
            </w:r>
          </w:p>
        </w:tc>
        <w:tc>
          <w:tcPr>
            <w:tcW w:w="286" w:type="pct"/>
            <w:vMerge/>
            <w:vAlign w:val="center"/>
          </w:tcPr>
          <w:p w14:paraId="50B531A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23E5C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D7B512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151</w:t>
            </w:r>
          </w:p>
        </w:tc>
      </w:tr>
      <w:tr w:rsidR="00AF370A" w14:paraId="20C4A4C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30CC4C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BE5336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2F2941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12.44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F29339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56.64</w:t>
            </w:r>
          </w:p>
        </w:tc>
        <w:tc>
          <w:tcPr>
            <w:tcW w:w="246" w:type="pct"/>
            <w:vMerge/>
            <w:vAlign w:val="center"/>
          </w:tcPr>
          <w:p w14:paraId="3AAD08E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B3ACEE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A21012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F35678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3" w:type="pct"/>
            <w:vMerge/>
            <w:vAlign w:val="center"/>
          </w:tcPr>
          <w:p w14:paraId="5ED2127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C1A55D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95AE17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E8817A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15FF31F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7A2C863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926537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12.44</w:t>
            </w:r>
          </w:p>
        </w:tc>
        <w:tc>
          <w:tcPr>
            <w:tcW w:w="286" w:type="pct"/>
            <w:vMerge/>
            <w:vAlign w:val="center"/>
          </w:tcPr>
          <w:p w14:paraId="6E5BA69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D138DF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3AB1D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154</w:t>
            </w:r>
          </w:p>
        </w:tc>
      </w:tr>
      <w:tr w:rsidR="00AF370A" w14:paraId="5E31E71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2F11C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6F0F79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55716C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91094C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57.49</w:t>
            </w:r>
          </w:p>
        </w:tc>
        <w:tc>
          <w:tcPr>
            <w:tcW w:w="246" w:type="pct"/>
            <w:vMerge/>
            <w:vAlign w:val="center"/>
          </w:tcPr>
          <w:p w14:paraId="4C274AC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A6CF45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0E64F9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E89726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3" w:type="pct"/>
            <w:vMerge/>
            <w:vAlign w:val="center"/>
          </w:tcPr>
          <w:p w14:paraId="79F7E6D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65F89C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A34FEF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E253C1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580193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7E538C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6383B1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86" w:type="pct"/>
            <w:vMerge/>
            <w:vAlign w:val="center"/>
          </w:tcPr>
          <w:p w14:paraId="16405C2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E1BA9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30EE4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148</w:t>
            </w:r>
          </w:p>
        </w:tc>
      </w:tr>
      <w:tr w:rsidR="00AF370A" w14:paraId="488C9A2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B7C551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BDA5D5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33B3BE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5.52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275E55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53.1</w:t>
            </w:r>
          </w:p>
        </w:tc>
        <w:tc>
          <w:tcPr>
            <w:tcW w:w="246" w:type="pct"/>
            <w:vMerge/>
            <w:vAlign w:val="center"/>
          </w:tcPr>
          <w:p w14:paraId="3FEBD49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548194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49FE598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DBDC51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43E176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4D13EE4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10A823C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D71864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739045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51697B4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56ABAA5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11.25</w:t>
            </w:r>
          </w:p>
        </w:tc>
        <w:tc>
          <w:tcPr>
            <w:tcW w:w="286" w:type="pct"/>
            <w:vMerge/>
            <w:vAlign w:val="center"/>
          </w:tcPr>
          <w:p w14:paraId="12B37B8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A96469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21F5F0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521</w:t>
            </w:r>
          </w:p>
        </w:tc>
      </w:tr>
      <w:tr w:rsidR="00AF370A" w14:paraId="3A949B7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501CBF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0FB87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C8049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096C71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35F958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4F7C79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0B0AF2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253BD64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3" w:type="pct"/>
            <w:vMerge/>
            <w:vAlign w:val="center"/>
          </w:tcPr>
          <w:p w14:paraId="0397AE8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D0FDB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45318F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2F108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03D0C7E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7B90D4E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E45B8A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11.26</w:t>
            </w:r>
          </w:p>
        </w:tc>
        <w:tc>
          <w:tcPr>
            <w:tcW w:w="286" w:type="pct"/>
            <w:vMerge/>
            <w:vAlign w:val="center"/>
          </w:tcPr>
          <w:p w14:paraId="53C8D03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9E935E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2C4FFC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517</w:t>
            </w:r>
          </w:p>
        </w:tc>
      </w:tr>
      <w:tr w:rsidR="00AF370A" w14:paraId="16A8034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21C932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D45E2C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0D19111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16.57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5B2107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46" w:type="pct"/>
            <w:vMerge/>
            <w:vAlign w:val="center"/>
          </w:tcPr>
          <w:p w14:paraId="6B2EDF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049C06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286632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3BDEC8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8279AC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0269DD3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258A32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D7717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CCDC3F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6CE4EB7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5295E2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17.12</w:t>
            </w:r>
          </w:p>
        </w:tc>
        <w:tc>
          <w:tcPr>
            <w:tcW w:w="286" w:type="pct"/>
            <w:vMerge/>
            <w:vAlign w:val="center"/>
          </w:tcPr>
          <w:p w14:paraId="3F0D49F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BDA8B9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A2A5FC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520</w:t>
            </w:r>
          </w:p>
        </w:tc>
      </w:tr>
      <w:tr w:rsidR="00AF370A" w14:paraId="01ED47D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692429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4114A2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655EBC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943A4E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73195FA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F772C3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9E7E36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200C448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3" w:type="pct"/>
            <w:vMerge/>
            <w:vAlign w:val="center"/>
          </w:tcPr>
          <w:p w14:paraId="11ACF16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2B54BB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02682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073B0D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4154B3F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69893F4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14E8A1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17.14</w:t>
            </w:r>
          </w:p>
        </w:tc>
        <w:tc>
          <w:tcPr>
            <w:tcW w:w="286" w:type="pct"/>
            <w:vMerge/>
            <w:vAlign w:val="center"/>
          </w:tcPr>
          <w:p w14:paraId="4D14B71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EC1280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2873B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516</w:t>
            </w:r>
          </w:p>
        </w:tc>
      </w:tr>
      <w:tr w:rsidR="00AF370A" w14:paraId="19A49E5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6EAF58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EDAFD4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</w:t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Spreadtrum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3232D86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11.66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3A5000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56.08</w:t>
            </w:r>
          </w:p>
        </w:tc>
        <w:tc>
          <w:tcPr>
            <w:tcW w:w="246" w:type="pct"/>
            <w:vMerge/>
            <w:vAlign w:val="center"/>
          </w:tcPr>
          <w:p w14:paraId="4BFFA64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299AA41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2C951B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F58A2C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/>
            <w:vAlign w:val="center"/>
          </w:tcPr>
          <w:p w14:paraId="366A5AB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926892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667736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9C2398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B25384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5DED900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7DBC37D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11.66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38B6E2E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/>
            <w:vAlign w:val="center"/>
          </w:tcPr>
          <w:p w14:paraId="5B2BDA4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C6213F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118</w:t>
            </w:r>
          </w:p>
        </w:tc>
      </w:tr>
      <w:tr w:rsidR="00AF370A" w14:paraId="12319F7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B5BE8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FF9B94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A455B0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11.69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1C279D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56.1</w:t>
            </w:r>
          </w:p>
        </w:tc>
        <w:tc>
          <w:tcPr>
            <w:tcW w:w="246" w:type="pct"/>
            <w:vMerge/>
            <w:vAlign w:val="center"/>
          </w:tcPr>
          <w:p w14:paraId="0CC99DA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2DB0DF8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757B7D0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D77761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AFA2B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A5F8FC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F1B366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20221D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6D8556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451EBC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5CFC99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11.69</w:t>
            </w:r>
          </w:p>
        </w:tc>
        <w:tc>
          <w:tcPr>
            <w:tcW w:w="286" w:type="pct"/>
            <w:vMerge/>
            <w:vAlign w:val="center"/>
          </w:tcPr>
          <w:p w14:paraId="3F75E04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829DAA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B566B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116</w:t>
            </w:r>
          </w:p>
        </w:tc>
      </w:tr>
      <w:tr w:rsidR="00AF370A" w14:paraId="4E93CDE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4BE97A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ECCC73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102A7B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16.36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DE9470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59.3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957148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3CBAC32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63DE6A2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69BBEC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53" w:type="pct"/>
            <w:vMerge/>
            <w:vAlign w:val="center"/>
          </w:tcPr>
          <w:p w14:paraId="7FF292E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7F9E9F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991073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7BCF819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/>
            <w:vAlign w:val="center"/>
          </w:tcPr>
          <w:p w14:paraId="62AB037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55B12AC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08C2C46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86" w:type="pct"/>
            <w:vMerge/>
            <w:vAlign w:val="center"/>
          </w:tcPr>
          <w:p w14:paraId="32F5480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6DA3A7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01F15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227</w:t>
            </w:r>
          </w:p>
        </w:tc>
      </w:tr>
      <w:tr w:rsidR="00AF370A" w14:paraId="12329EE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74FCFB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BE1934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7DBC9C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16.83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5D9DAE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59.57</w:t>
            </w:r>
          </w:p>
        </w:tc>
        <w:tc>
          <w:tcPr>
            <w:tcW w:w="246" w:type="pct"/>
            <w:vMerge/>
            <w:vAlign w:val="center"/>
          </w:tcPr>
          <w:p w14:paraId="21AF751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32B841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1776471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F90DD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39B87A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0B0DA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BB68F9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5B01B6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0172BA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3F1C60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D480FF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099E48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AE1E34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D9879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226</w:t>
            </w:r>
          </w:p>
        </w:tc>
      </w:tr>
      <w:tr w:rsidR="00AF370A" w14:paraId="3702F0E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B075DB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4A3D04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B79617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A9C3AB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33.2</w:t>
            </w:r>
          </w:p>
        </w:tc>
        <w:tc>
          <w:tcPr>
            <w:tcW w:w="246" w:type="pct"/>
            <w:vMerge/>
            <w:vAlign w:val="center"/>
          </w:tcPr>
          <w:p w14:paraId="1685525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3B41D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FE858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0F84F4F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/>
            <w:vAlign w:val="center"/>
          </w:tcPr>
          <w:p w14:paraId="7AB71A1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5D72086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/>
            <w:vAlign w:val="center"/>
          </w:tcPr>
          <w:p w14:paraId="7AB93C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F41700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C73841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769F9ED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649D0CA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1.05</w:t>
            </w:r>
          </w:p>
        </w:tc>
        <w:tc>
          <w:tcPr>
            <w:tcW w:w="286" w:type="pct"/>
            <w:vMerge/>
            <w:vAlign w:val="center"/>
          </w:tcPr>
          <w:p w14:paraId="77FB09D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4B5F05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D16B0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709</w:t>
            </w:r>
          </w:p>
        </w:tc>
      </w:tr>
      <w:tr w:rsidR="00AF370A" w14:paraId="32278D2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6E0010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A94E5E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D449F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CB1FB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310A45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07C7F2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33260EA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60DCC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A73D92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95EA85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F6D4F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F9D18D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8CFB8B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3EF1E6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76F076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97CB38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000B84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A990E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710</w:t>
            </w:r>
          </w:p>
        </w:tc>
      </w:tr>
      <w:tr w:rsidR="00AF370A" w14:paraId="1F58C96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25E2E3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21EC34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1372EF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1.84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D11E3A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38.5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257EF7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428A61A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51D0163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6F0DC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1422E2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2F1769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4606D2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249593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2EFCB0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44D7D2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6BC7FDD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1.84</w:t>
            </w:r>
          </w:p>
        </w:tc>
        <w:tc>
          <w:tcPr>
            <w:tcW w:w="286" w:type="pct"/>
            <w:vMerge/>
            <w:vAlign w:val="center"/>
          </w:tcPr>
          <w:p w14:paraId="72611CE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29FC6C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699A4E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749</w:t>
            </w:r>
          </w:p>
        </w:tc>
      </w:tr>
      <w:tr w:rsidR="00AF370A" w14:paraId="4613BD4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C333BD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48AEB7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077F79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562410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564CBD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56EB951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26C4A6B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13BCBB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E03D9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4C23DF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ACF82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5CA44D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BBFD8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9DCC6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5C542E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BA584F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7EAF62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F1609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750</w:t>
            </w:r>
          </w:p>
        </w:tc>
      </w:tr>
      <w:tr w:rsidR="00AF370A" w14:paraId="42314D5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E52062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BC284B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606B5BF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2.02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1B4F97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39.4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6D3FE8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6DD99F1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50B9522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0928F4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1900F4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EA616B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54C3409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5" w:type="pct"/>
            <w:vMerge/>
            <w:vAlign w:val="center"/>
          </w:tcPr>
          <w:p w14:paraId="61923C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215711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4BA17BE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0D1BAF0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2.02</w:t>
            </w:r>
          </w:p>
        </w:tc>
        <w:tc>
          <w:tcPr>
            <w:tcW w:w="286" w:type="pct"/>
            <w:vMerge/>
            <w:vAlign w:val="center"/>
          </w:tcPr>
          <w:p w14:paraId="7A1766E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ED39C4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7206E3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714</w:t>
            </w:r>
          </w:p>
        </w:tc>
      </w:tr>
      <w:tr w:rsidR="00AF370A" w14:paraId="7525D08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871954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879340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CCE3C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EFC5DE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2AC02F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BFAD4F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20C7C3C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AAF1C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AF6D78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AB6CE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20D8B8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CAF34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86AE2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77C73B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C71103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88735A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621A87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49FAC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715</w:t>
            </w:r>
          </w:p>
        </w:tc>
      </w:tr>
      <w:tr w:rsidR="00AF370A" w14:paraId="019B43D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6BD7BA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E3E4AF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66CF3C5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3.01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74A1E6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43.2</w:t>
            </w:r>
          </w:p>
        </w:tc>
        <w:tc>
          <w:tcPr>
            <w:tcW w:w="246" w:type="pct"/>
            <w:vMerge/>
            <w:vAlign w:val="center"/>
          </w:tcPr>
          <w:p w14:paraId="317C747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E8CAB1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458B304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7C7AE6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27A1EA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1F79F5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43A904A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/>
            <w:vAlign w:val="center"/>
          </w:tcPr>
          <w:p w14:paraId="4623728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8ED56F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42D5AB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7AFD8E9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3.01</w:t>
            </w:r>
          </w:p>
        </w:tc>
        <w:tc>
          <w:tcPr>
            <w:tcW w:w="286" w:type="pct"/>
            <w:vMerge/>
            <w:vAlign w:val="center"/>
          </w:tcPr>
          <w:p w14:paraId="6C5449F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8A56B9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1DF70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694</w:t>
            </w:r>
          </w:p>
        </w:tc>
      </w:tr>
      <w:tr w:rsidR="00AF370A" w14:paraId="5C114C1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C85E5F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7D43FA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49A9F7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AE4824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B65D24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C40BF6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AFB31C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1B0651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7233B7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1DACED5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0E1AFE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C9C75F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965A8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BEC93C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DECF9D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739F68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5B2E3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ABC122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719</w:t>
            </w:r>
          </w:p>
        </w:tc>
      </w:tr>
      <w:tr w:rsidR="00AF370A" w14:paraId="44F3C49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EA1EE9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54B12F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C22533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BDFFAA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5AA02BE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DC0A57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298A5B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5193A8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3E68AE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0E6ACB0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/>
            <w:vAlign w:val="center"/>
          </w:tcPr>
          <w:p w14:paraId="31FBBD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1B347D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5D86CF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AD8C9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9A4B2B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E69C20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A46017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B38B4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724</w:t>
            </w:r>
          </w:p>
        </w:tc>
      </w:tr>
      <w:tr w:rsidR="00AF370A" w14:paraId="7DA0585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6CAAB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81C80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870E7F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E7F20C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E1A5C4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452B04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342C07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2DE28B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FCCB0A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5" w:type="pct"/>
            <w:vMerge/>
            <w:vAlign w:val="center"/>
          </w:tcPr>
          <w:p w14:paraId="4AA1A4A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637488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1E742E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FFE978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507AFF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2F6A81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B9B62E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32D3A7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929A4B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729</w:t>
            </w:r>
          </w:p>
        </w:tc>
      </w:tr>
      <w:tr w:rsidR="00AF370A" w14:paraId="7D6925A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B690DD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844D90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446DF4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DF0525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5793287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38385A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27AAB17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A6696E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CB87EC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3CE5589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585463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4E39B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AC7B5F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A9CF57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28282B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3DCA8A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33FCFA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0E65E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695</w:t>
            </w:r>
          </w:p>
        </w:tc>
      </w:tr>
      <w:tr w:rsidR="00AF370A" w14:paraId="1ECBBB6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5D5D7A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7BFE33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77B6C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4EBF5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5B44681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A5A32C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15A5F1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2FE158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88C834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1196281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488C011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E13E02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B8ADC2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92BE56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40BC30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246E3D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49FEE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7B2F2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720</w:t>
            </w:r>
          </w:p>
        </w:tc>
      </w:tr>
      <w:tr w:rsidR="00AF370A" w14:paraId="35C1B39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8E099D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B7B5F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6FA05D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0BE983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AE3508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D9501E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876602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05431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8F7357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6ECB37B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/>
            <w:vAlign w:val="center"/>
          </w:tcPr>
          <w:p w14:paraId="0524B89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CC9C4A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3893D8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30AA41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A45A8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D59302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19A559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8D2458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725</w:t>
            </w:r>
          </w:p>
        </w:tc>
      </w:tr>
      <w:tr w:rsidR="00AF370A" w14:paraId="2856BBB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314862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56B19C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8C9979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8C8D4E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B9C1DA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F2A359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1566B8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B67B7B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4FFBEA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5" w:type="pct"/>
            <w:vMerge/>
            <w:vAlign w:val="center"/>
          </w:tcPr>
          <w:p w14:paraId="0240BD1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8A3FC3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60ECAE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08AEE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CE6D99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F370ED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E41079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FCC787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235E31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730</w:t>
            </w:r>
          </w:p>
        </w:tc>
      </w:tr>
      <w:tr w:rsidR="00AF370A" w14:paraId="7996DA3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26CD9D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4EEC07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65A4C2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3.53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128537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44.7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3174AF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4FA3787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4D51307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EBC364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57AB90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601911B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3CC980F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5" w:type="pct"/>
            <w:vMerge/>
            <w:vAlign w:val="center"/>
          </w:tcPr>
          <w:p w14:paraId="19650AE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460EA5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50B91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47CA8FC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3.53</w:t>
            </w:r>
          </w:p>
        </w:tc>
        <w:tc>
          <w:tcPr>
            <w:tcW w:w="286" w:type="pct"/>
            <w:vMerge/>
            <w:vAlign w:val="center"/>
          </w:tcPr>
          <w:p w14:paraId="40FB80E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B8C875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931E12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754</w:t>
            </w:r>
          </w:p>
        </w:tc>
      </w:tr>
      <w:tr w:rsidR="00AF370A" w14:paraId="418DFBB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B3DB23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8EBB49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57BC3F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818F2A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7021E5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5F6AA09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18A0C5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AC5EC9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612009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BADB9C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2BD237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D05949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A217BC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19774D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A6B12C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8BB797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B2F8D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A5A9EE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755</w:t>
            </w:r>
          </w:p>
        </w:tc>
      </w:tr>
      <w:tr w:rsidR="00AF370A" w14:paraId="45A57D6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EFDD35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AA0F41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BBFECA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5.26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CE63FD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48.5</w:t>
            </w:r>
          </w:p>
        </w:tc>
        <w:tc>
          <w:tcPr>
            <w:tcW w:w="246" w:type="pct"/>
            <w:vMerge/>
            <w:vAlign w:val="center"/>
          </w:tcPr>
          <w:p w14:paraId="382B38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D31BE3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285A4F5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BA1B77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607E5F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80DDB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36B4E07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/>
            <w:vAlign w:val="center"/>
          </w:tcPr>
          <w:p w14:paraId="5414358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65594D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C3CDDE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061A4EF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5.26</w:t>
            </w:r>
          </w:p>
        </w:tc>
        <w:tc>
          <w:tcPr>
            <w:tcW w:w="286" w:type="pct"/>
            <w:vMerge/>
            <w:vAlign w:val="center"/>
          </w:tcPr>
          <w:p w14:paraId="3A546EB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42733A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F6303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734</w:t>
            </w:r>
          </w:p>
        </w:tc>
      </w:tr>
      <w:tr w:rsidR="00AF370A" w14:paraId="09A2160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8C9ED1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59A003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007554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45EBAF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13858F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9BA12D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27269E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A56611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ED6BD5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6F29ABC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2CB106C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E5EE82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9FDC9E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838A98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0CC290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34F105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B31C94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004223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759</w:t>
            </w:r>
          </w:p>
        </w:tc>
      </w:tr>
      <w:tr w:rsidR="00AF370A" w14:paraId="78961CD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A34DF8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96F33D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A2484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5F7411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98A31D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5A67DB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F30A37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7FB5CC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123FF2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7CFFB34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/>
            <w:vAlign w:val="center"/>
          </w:tcPr>
          <w:p w14:paraId="788ED67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AC7256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4F25F2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138E4E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EB289A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257785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0AFEBE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F90DE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764</w:t>
            </w:r>
          </w:p>
        </w:tc>
      </w:tr>
      <w:tr w:rsidR="00AF370A" w14:paraId="324EA58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1DE705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D880DC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78534C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C478E7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030431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68AB27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1EDEC7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F94FAF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16D24A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5" w:type="pct"/>
            <w:vMerge/>
            <w:vAlign w:val="center"/>
          </w:tcPr>
          <w:p w14:paraId="03251B9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19FB3B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6BD46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63CD18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63EFE7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9B3D2B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2A7DA5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C706BA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E0133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769</w:t>
            </w:r>
          </w:p>
        </w:tc>
      </w:tr>
      <w:tr w:rsidR="00AF370A" w14:paraId="55AB752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E31503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4DF007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A2258D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2B7B22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7C3A98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EEFA26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7A36D4A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48A3A7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5F252B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1C5CA5C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951897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8131B2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004A1B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CBCFCC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93AAF4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B62B46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4AF67B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2B06A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735</w:t>
            </w:r>
          </w:p>
        </w:tc>
      </w:tr>
      <w:tr w:rsidR="00AF370A" w14:paraId="669B58B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DBA71B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4A9992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96549E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DD2045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CFDE92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3E7668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F55E4B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D345B3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C9BDD8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328ED67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2CC588B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119A7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037B74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47E82E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4715BB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BD78BD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71C785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42900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760</w:t>
            </w:r>
          </w:p>
        </w:tc>
      </w:tr>
      <w:tr w:rsidR="00AF370A" w14:paraId="10E4097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0A85DE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626F11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EFC8D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9D1ED6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58E07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4CFF1D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87D8F1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3E6170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D0D521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4311FB5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/>
            <w:vAlign w:val="center"/>
          </w:tcPr>
          <w:p w14:paraId="23E416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02E6AE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FC70D2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24FB18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65BAB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5DC7B4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672054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41F86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765</w:t>
            </w:r>
          </w:p>
        </w:tc>
      </w:tr>
      <w:tr w:rsidR="00AF370A" w14:paraId="6067A72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74C305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0E6403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C3B091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FD8F2F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0EE341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D50428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B14DA0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9FE40F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A0E796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5" w:type="pct"/>
            <w:vMerge/>
            <w:vAlign w:val="center"/>
          </w:tcPr>
          <w:p w14:paraId="5854371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1D1481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4C6733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C3DEF6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F16ED2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D94F91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724ADD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52ECE4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FAC4F3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770</w:t>
            </w:r>
          </w:p>
        </w:tc>
      </w:tr>
      <w:tr w:rsidR="00AF370A" w14:paraId="38A65C2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384698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9D0F1C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FD9213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13.15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7DAEE8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57.22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4FC89F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47452D3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3E5173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6B93A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B0EDAE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13F1520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BE566A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AA116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0EDC3C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2C7D7AD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64DE957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13.15</w:t>
            </w:r>
          </w:p>
        </w:tc>
        <w:tc>
          <w:tcPr>
            <w:tcW w:w="286" w:type="pct"/>
            <w:vMerge/>
            <w:vAlign w:val="center"/>
          </w:tcPr>
          <w:p w14:paraId="4A19171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F98199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91B555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705</w:t>
            </w:r>
          </w:p>
        </w:tc>
      </w:tr>
      <w:tr w:rsidR="00AF370A" w14:paraId="26E704A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12AF53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80D90F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B7F8C6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14.39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73B27F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58.08</w:t>
            </w:r>
          </w:p>
        </w:tc>
        <w:tc>
          <w:tcPr>
            <w:tcW w:w="246" w:type="pct"/>
            <w:vMerge/>
            <w:vAlign w:val="center"/>
          </w:tcPr>
          <w:p w14:paraId="3379C81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1FDD03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612A31E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AC9A69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509AF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F94F8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10A4C3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31A36F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FBC686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9FEB46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B5C020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14.39</w:t>
            </w:r>
          </w:p>
        </w:tc>
        <w:tc>
          <w:tcPr>
            <w:tcW w:w="286" w:type="pct"/>
            <w:vMerge/>
            <w:vAlign w:val="center"/>
          </w:tcPr>
          <w:p w14:paraId="73C70C5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63056F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7843B6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704</w:t>
            </w:r>
          </w:p>
        </w:tc>
      </w:tr>
      <w:tr w:rsidR="00AF370A" w14:paraId="1393E02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7AA63C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EC3368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20F42A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E7C5B8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46" w:type="pct"/>
            <w:vMerge/>
            <w:vAlign w:val="center"/>
          </w:tcPr>
          <w:p w14:paraId="33CF3A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FF4FA5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434E85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CC1704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3FD092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D54908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0388A5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41F1D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8A9094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67D4E48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6D5091D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28.03</w:t>
            </w:r>
          </w:p>
        </w:tc>
        <w:tc>
          <w:tcPr>
            <w:tcW w:w="286" w:type="pct"/>
            <w:vMerge/>
            <w:vAlign w:val="center"/>
          </w:tcPr>
          <w:p w14:paraId="46F7F42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15DFFD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2CB11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699</w:t>
            </w:r>
          </w:p>
        </w:tc>
      </w:tr>
      <w:tr w:rsidR="00AF370A" w14:paraId="1592E9C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B0C308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DAEB9D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31CE85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70A2D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C6DE3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0EB89A1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5AFBD56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A36DAB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570D4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481EF1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7BD751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A42786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312015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4C9BB4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A232CE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16.57</w:t>
            </w:r>
          </w:p>
        </w:tc>
        <w:tc>
          <w:tcPr>
            <w:tcW w:w="286" w:type="pct"/>
            <w:vMerge/>
            <w:vAlign w:val="center"/>
          </w:tcPr>
          <w:p w14:paraId="127E48A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1B6D58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E29D31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700</w:t>
            </w:r>
          </w:p>
        </w:tc>
      </w:tr>
      <w:tr w:rsidR="00AF370A" w14:paraId="2B4D6D6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02020E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B9B506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0685D6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ED3238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5071BA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CBDD36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5964E8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F26D9F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084CF1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20A8B7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99423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33025B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9235D7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5CC6118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359B136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25.13</w:t>
            </w:r>
          </w:p>
        </w:tc>
        <w:tc>
          <w:tcPr>
            <w:tcW w:w="286" w:type="pct"/>
            <w:vMerge/>
            <w:vAlign w:val="center"/>
          </w:tcPr>
          <w:p w14:paraId="19451CF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B74AD1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621D74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744</w:t>
            </w:r>
          </w:p>
        </w:tc>
      </w:tr>
      <w:tr w:rsidR="00AF370A" w14:paraId="4D44937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46BE13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9ACB78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20A86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8DB58E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1EE794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4AF5DB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6AB869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D57C0A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A86801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4EBC50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3F3320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3D31A2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49E007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4C84899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139FD7E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48.94</w:t>
            </w:r>
          </w:p>
        </w:tc>
        <w:tc>
          <w:tcPr>
            <w:tcW w:w="286" w:type="pct"/>
            <w:vMerge/>
            <w:vAlign w:val="center"/>
          </w:tcPr>
          <w:p w14:paraId="76297AA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054119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32D5E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739</w:t>
            </w:r>
          </w:p>
        </w:tc>
      </w:tr>
      <w:tr w:rsidR="00AF370A" w14:paraId="6604738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AD973C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33B5A5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7053BD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ED522C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71A3584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27F441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0762D56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5A0D39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5E20A2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BACE4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2B469D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E4CFE4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AC4956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22A5856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42FBEEE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22.96</w:t>
            </w:r>
          </w:p>
        </w:tc>
        <w:tc>
          <w:tcPr>
            <w:tcW w:w="286" w:type="pct"/>
            <w:vMerge/>
            <w:vAlign w:val="center"/>
          </w:tcPr>
          <w:p w14:paraId="5609D58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250CD2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0DAD40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745</w:t>
            </w:r>
          </w:p>
        </w:tc>
      </w:tr>
      <w:tr w:rsidR="00AF370A" w14:paraId="076ED38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3D1906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99CF2B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5174A2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98418B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BB6572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D39CE4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DAC521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6D6086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C0D65A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900C8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E0F154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3AFBF9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857229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61D6969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005B8D8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28.93</w:t>
            </w:r>
          </w:p>
        </w:tc>
        <w:tc>
          <w:tcPr>
            <w:tcW w:w="286" w:type="pct"/>
            <w:vMerge/>
            <w:vAlign w:val="center"/>
          </w:tcPr>
          <w:p w14:paraId="53520F4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E20BAF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B2338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740</w:t>
            </w:r>
          </w:p>
        </w:tc>
      </w:tr>
      <w:tr w:rsidR="00AF370A" w14:paraId="719C480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1B5989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EABBBA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[Sony]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D4C18D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B60E7A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48.82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4FA4212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698983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0714D8B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5CAB0A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53" w:type="pct"/>
            <w:vMerge/>
            <w:vAlign w:val="center"/>
          </w:tcPr>
          <w:p w14:paraId="0BE8F9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3A53D2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527FE4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1A53907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/>
            <w:vAlign w:val="center"/>
          </w:tcPr>
          <w:p w14:paraId="12DACE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6F1E820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006E920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5.44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2CE4971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/>
            <w:vAlign w:val="center"/>
          </w:tcPr>
          <w:p w14:paraId="58844B6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4EA1A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368</w:t>
            </w:r>
          </w:p>
        </w:tc>
      </w:tr>
      <w:tr w:rsidR="00AF370A" w14:paraId="25FC925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3831B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7B03B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EE394D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BD0EAD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53.82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48CD4C6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06F934F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1725D0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B68635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EB89DA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B84283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806BF9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5EFB02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746CFB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29C8F9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B3DF02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286" w:type="pct"/>
            <w:vMerge/>
            <w:vAlign w:val="center"/>
          </w:tcPr>
          <w:p w14:paraId="4232962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9B83B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BC9C0F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367</w:t>
            </w:r>
          </w:p>
        </w:tc>
      </w:tr>
      <w:tr w:rsidR="00AF370A" w14:paraId="2BCC9E3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5868F1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62D02E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7D5610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4.09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FF87FB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B4798F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14C3481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2B2765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3372164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ACEAB7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2594DB1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AA683B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41179BF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/>
            <w:vAlign w:val="center"/>
          </w:tcPr>
          <w:p w14:paraId="41C7D53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A4C2B9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7316D6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36.76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4E3E62E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/>
            <w:vAlign w:val="center"/>
          </w:tcPr>
          <w:p w14:paraId="4A642B8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E5BE9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387</w:t>
            </w:r>
          </w:p>
        </w:tc>
      </w:tr>
      <w:tr w:rsidR="00AF370A" w14:paraId="7F5D267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3DD654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F83972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64ABA1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BD2C98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08ABF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5E626C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96A8F5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809B76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7CE9A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C0ED7A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073C7E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4C7F50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60F014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8B0D97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3924C9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31.9</w:t>
            </w:r>
          </w:p>
        </w:tc>
        <w:tc>
          <w:tcPr>
            <w:tcW w:w="286" w:type="pct"/>
            <w:vMerge/>
            <w:vAlign w:val="center"/>
          </w:tcPr>
          <w:p w14:paraId="1E9131D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3310D8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E0850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389</w:t>
            </w:r>
          </w:p>
        </w:tc>
      </w:tr>
      <w:tr w:rsidR="00AF370A" w14:paraId="0E593DD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399FF9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5EF4C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843776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F48E81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7AFB7D6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D06150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D62AF0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DE24DF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DD5676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EEBB0A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2E3F9C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3EF18F8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/>
            <w:vAlign w:val="center"/>
          </w:tcPr>
          <w:p w14:paraId="541CC24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E56F90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99BB74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19.26</w:t>
            </w:r>
          </w:p>
        </w:tc>
        <w:tc>
          <w:tcPr>
            <w:tcW w:w="286" w:type="pct"/>
            <w:vMerge/>
            <w:vAlign w:val="center"/>
          </w:tcPr>
          <w:p w14:paraId="05D36B9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AD2AA2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ED5E25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391</w:t>
            </w:r>
          </w:p>
        </w:tc>
      </w:tr>
      <w:tr w:rsidR="00AF370A" w14:paraId="76B07F6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0A501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524057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1F25D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9E6C0B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47CD05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350ECD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329C165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91277C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488E0A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21F7A0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C9A299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6139D8F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/>
            <w:vAlign w:val="center"/>
          </w:tcPr>
          <w:p w14:paraId="0345A9D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292623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4CEDD8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36.02</w:t>
            </w:r>
          </w:p>
        </w:tc>
        <w:tc>
          <w:tcPr>
            <w:tcW w:w="286" w:type="pct"/>
            <w:vMerge/>
            <w:vAlign w:val="center"/>
          </w:tcPr>
          <w:p w14:paraId="6F14829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0E1D35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274676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388</w:t>
            </w:r>
          </w:p>
        </w:tc>
      </w:tr>
      <w:tr w:rsidR="00AF370A" w14:paraId="044A3FE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C13E69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281D87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A5939B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C0748E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E851E6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3EB8C9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E7D416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643611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1EF8FA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E68037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75AC73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099B65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3F5F3C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D9561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6D78BC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31.26</w:t>
            </w:r>
          </w:p>
        </w:tc>
        <w:tc>
          <w:tcPr>
            <w:tcW w:w="286" w:type="pct"/>
            <w:vMerge/>
            <w:vAlign w:val="center"/>
          </w:tcPr>
          <w:p w14:paraId="361A829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210121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933AF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390</w:t>
            </w:r>
          </w:p>
        </w:tc>
      </w:tr>
      <w:tr w:rsidR="00AF370A" w14:paraId="1972C2A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F81FB1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889DB4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BAED2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CDA7E7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53222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F70B31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192FFF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F71E6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FA53C9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112E5D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D0859A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6464086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/>
            <w:vAlign w:val="center"/>
          </w:tcPr>
          <w:p w14:paraId="6CA31BC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86C87C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6A13D2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18.87</w:t>
            </w:r>
          </w:p>
        </w:tc>
        <w:tc>
          <w:tcPr>
            <w:tcW w:w="286" w:type="pct"/>
            <w:vMerge/>
            <w:vAlign w:val="center"/>
          </w:tcPr>
          <w:p w14:paraId="72B3B79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3960A9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E20553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392</w:t>
            </w:r>
          </w:p>
        </w:tc>
      </w:tr>
      <w:tr w:rsidR="00AF370A" w14:paraId="6ACC827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2A3458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CB0493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01F529F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16.03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5575C3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246" w:type="pct"/>
            <w:vMerge/>
            <w:vAlign w:val="center"/>
          </w:tcPr>
          <w:p w14:paraId="73799D5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B972BD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117A9BE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7BC70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3224E0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56173C3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46D677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04262EA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/>
            <w:vAlign w:val="center"/>
          </w:tcPr>
          <w:p w14:paraId="47D84C8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FFDAA8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18470D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36.76</w:t>
            </w:r>
          </w:p>
        </w:tc>
        <w:tc>
          <w:tcPr>
            <w:tcW w:w="286" w:type="pct"/>
            <w:vMerge/>
            <w:vAlign w:val="center"/>
          </w:tcPr>
          <w:p w14:paraId="60EA840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FD723A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B7ECEB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381</w:t>
            </w:r>
          </w:p>
        </w:tc>
      </w:tr>
      <w:tr w:rsidR="00AF370A" w14:paraId="714204A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2B6F0F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F4721C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6E888C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1D4ACF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56FD263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8AF468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73164E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CF91D8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BEDB60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96E08E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D58939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A238DB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10112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12BE09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B5405A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31.9</w:t>
            </w:r>
          </w:p>
        </w:tc>
        <w:tc>
          <w:tcPr>
            <w:tcW w:w="286" w:type="pct"/>
            <w:vMerge/>
            <w:vAlign w:val="center"/>
          </w:tcPr>
          <w:p w14:paraId="3168C63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B89BB7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EA516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383</w:t>
            </w:r>
          </w:p>
        </w:tc>
      </w:tr>
      <w:tr w:rsidR="00AF370A" w14:paraId="4A5D038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CB9FC5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6113F6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EB986E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E78AF1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56E1221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5E5194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106B11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8C4E7C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4FD3D2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220A67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99DEE4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3ACB009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/>
            <w:vAlign w:val="center"/>
          </w:tcPr>
          <w:p w14:paraId="18E2A92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A80002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B92C0D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19.26</w:t>
            </w:r>
          </w:p>
        </w:tc>
        <w:tc>
          <w:tcPr>
            <w:tcW w:w="286" w:type="pct"/>
            <w:vMerge/>
            <w:vAlign w:val="center"/>
          </w:tcPr>
          <w:p w14:paraId="37FCEEC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D61B0C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7C84DC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385</w:t>
            </w:r>
          </w:p>
        </w:tc>
      </w:tr>
      <w:tr w:rsidR="00AF370A" w14:paraId="28F232F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D5DB81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F6B7CC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99FC4D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14EB24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319857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522DB6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054729A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6169AF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C444D7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35C0C7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D5638F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4FD46DD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/>
            <w:vAlign w:val="center"/>
          </w:tcPr>
          <w:p w14:paraId="2386B29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17E0A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B619FB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36.02</w:t>
            </w:r>
          </w:p>
        </w:tc>
        <w:tc>
          <w:tcPr>
            <w:tcW w:w="286" w:type="pct"/>
            <w:vMerge/>
            <w:vAlign w:val="center"/>
          </w:tcPr>
          <w:p w14:paraId="4B39970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B63175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8463B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382</w:t>
            </w:r>
          </w:p>
        </w:tc>
      </w:tr>
      <w:tr w:rsidR="00AF370A" w14:paraId="6C89320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E9A964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B85275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E43424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553239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1894A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B0A1FF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E78D6C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CD3F21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9FB7B3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FB256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7B5F96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B2EE55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1207E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69C8E2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F05416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31.26</w:t>
            </w:r>
          </w:p>
        </w:tc>
        <w:tc>
          <w:tcPr>
            <w:tcW w:w="286" w:type="pct"/>
            <w:vMerge/>
            <w:vAlign w:val="center"/>
          </w:tcPr>
          <w:p w14:paraId="27AA2BB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65AC5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5E1CF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384</w:t>
            </w:r>
          </w:p>
        </w:tc>
      </w:tr>
      <w:tr w:rsidR="00AF370A" w14:paraId="7A99149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6500BC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7E0D32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71103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2D1E62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9786F9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C5ED2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CB9556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D0E81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081418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9BAAFC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9F55A4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749617F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/>
            <w:vAlign w:val="center"/>
          </w:tcPr>
          <w:p w14:paraId="3D22FA7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1F03C1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83E1E6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18.87</w:t>
            </w:r>
          </w:p>
        </w:tc>
        <w:tc>
          <w:tcPr>
            <w:tcW w:w="286" w:type="pct"/>
            <w:vMerge/>
            <w:vAlign w:val="center"/>
          </w:tcPr>
          <w:p w14:paraId="02219D1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E94E20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0B13DB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386</w:t>
            </w:r>
          </w:p>
        </w:tc>
      </w:tr>
      <w:tr w:rsidR="00AF370A" w14:paraId="5F2552E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DB76B1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09394B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8BDF28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A0DCCA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E720C6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4853639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21FDE2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B9AA9F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777C8E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2963A4D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6EB7417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757540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3C3ED29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5121494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505675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24.7</w:t>
            </w:r>
          </w:p>
        </w:tc>
        <w:tc>
          <w:tcPr>
            <w:tcW w:w="286" w:type="pct"/>
            <w:vMerge/>
            <w:vAlign w:val="center"/>
          </w:tcPr>
          <w:p w14:paraId="3B5A24B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C3F252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D7FE94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402</w:t>
            </w:r>
          </w:p>
        </w:tc>
      </w:tr>
      <w:tr w:rsidR="00AF370A" w14:paraId="11AA7DA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5E99F5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E91998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2BBA53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3BEDCC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C29241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15AB07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F2FC55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6B1FF0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53" w:type="pct"/>
            <w:vMerge/>
            <w:vAlign w:val="center"/>
          </w:tcPr>
          <w:p w14:paraId="0591B5B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1F5F9B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479A41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998F28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1B9DF02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1512D55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E8F6E4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23.5</w:t>
            </w:r>
          </w:p>
        </w:tc>
        <w:tc>
          <w:tcPr>
            <w:tcW w:w="286" w:type="pct"/>
            <w:vMerge/>
            <w:vAlign w:val="center"/>
          </w:tcPr>
          <w:p w14:paraId="2F8592E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262435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BF72F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407</w:t>
            </w:r>
          </w:p>
        </w:tc>
      </w:tr>
      <w:tr w:rsidR="00AF370A" w14:paraId="3407460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4A3E06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DE50D7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7414DB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F5033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2D4F8F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F60D7E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1488D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756BE3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253" w:type="pct"/>
            <w:vMerge/>
            <w:vAlign w:val="center"/>
          </w:tcPr>
          <w:p w14:paraId="65CB8C0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CC70EA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B89118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472361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4C93011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3E9D307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F59E52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21.9</w:t>
            </w:r>
          </w:p>
        </w:tc>
        <w:tc>
          <w:tcPr>
            <w:tcW w:w="286" w:type="pct"/>
            <w:vMerge/>
            <w:vAlign w:val="center"/>
          </w:tcPr>
          <w:p w14:paraId="26B9F14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669E2E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333F1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412</w:t>
            </w:r>
          </w:p>
        </w:tc>
      </w:tr>
      <w:tr w:rsidR="00AF370A" w14:paraId="192CCB7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615F54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370496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5BC409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29.2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205E03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65.03</w:t>
            </w:r>
          </w:p>
        </w:tc>
        <w:tc>
          <w:tcPr>
            <w:tcW w:w="246" w:type="pct"/>
            <w:vMerge/>
            <w:vAlign w:val="center"/>
          </w:tcPr>
          <w:p w14:paraId="3677097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FB2637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499E78D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F8DA05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74C650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28CD4F7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76EFE8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827102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DA482B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B375D5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60437D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29.2</w:t>
            </w:r>
          </w:p>
        </w:tc>
        <w:tc>
          <w:tcPr>
            <w:tcW w:w="286" w:type="pct"/>
            <w:vMerge/>
            <w:vAlign w:val="center"/>
          </w:tcPr>
          <w:p w14:paraId="6ADFAC5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1E27E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1C2E6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411</w:t>
            </w:r>
          </w:p>
        </w:tc>
      </w:tr>
      <w:tr w:rsidR="00AF370A" w14:paraId="3ABB178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687120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6CADF3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FE34BC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DDEED9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65.63</w:t>
            </w:r>
          </w:p>
        </w:tc>
        <w:tc>
          <w:tcPr>
            <w:tcW w:w="246" w:type="pct"/>
            <w:vMerge/>
            <w:vAlign w:val="center"/>
          </w:tcPr>
          <w:p w14:paraId="0C4E24C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CE4EA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516B9F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3E8B6A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53" w:type="pct"/>
            <w:vMerge/>
            <w:vAlign w:val="center"/>
          </w:tcPr>
          <w:p w14:paraId="01B33B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3FA63A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7CE3FA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E6D0B2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4851284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6C82776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42C1EF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286" w:type="pct"/>
            <w:vMerge/>
            <w:vAlign w:val="center"/>
          </w:tcPr>
          <w:p w14:paraId="0BAD7E9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9DE46E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53539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406</w:t>
            </w:r>
          </w:p>
        </w:tc>
      </w:tr>
      <w:tr w:rsidR="00AF370A" w14:paraId="013C87C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6838FE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03491A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BC4430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32.8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34C468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66.08</w:t>
            </w:r>
          </w:p>
        </w:tc>
        <w:tc>
          <w:tcPr>
            <w:tcW w:w="246" w:type="pct"/>
            <w:vMerge/>
            <w:vAlign w:val="center"/>
          </w:tcPr>
          <w:p w14:paraId="403A5A7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9AE8F7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8C337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42B7CB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53" w:type="pct"/>
            <w:vMerge/>
            <w:vAlign w:val="center"/>
          </w:tcPr>
          <w:p w14:paraId="235CA35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3F239A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E9ADD1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61F926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443FEF9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63D7C8A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839831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32.8</w:t>
            </w:r>
          </w:p>
        </w:tc>
        <w:tc>
          <w:tcPr>
            <w:tcW w:w="286" w:type="pct"/>
            <w:vMerge/>
            <w:vAlign w:val="center"/>
          </w:tcPr>
          <w:p w14:paraId="0167BE3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3F8ECD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A1E78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401</w:t>
            </w:r>
          </w:p>
        </w:tc>
      </w:tr>
      <w:tr w:rsidR="00AF370A" w14:paraId="2B26309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A310A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666CF4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0129A43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8.91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58D27D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53.52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33DFCC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7C16EBD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166305A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FDDBBF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8804E0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5D3DC94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66013E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EE8F7C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5A75C21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72A2D1E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B5C637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8.91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525FA0B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/>
            <w:vAlign w:val="center"/>
          </w:tcPr>
          <w:p w14:paraId="39A595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60583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461</w:t>
            </w:r>
          </w:p>
        </w:tc>
      </w:tr>
      <w:tr w:rsidR="00AF370A" w14:paraId="76BA82B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3230A8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25829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B38083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8.93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FA0E72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53.54</w:t>
            </w:r>
          </w:p>
        </w:tc>
        <w:tc>
          <w:tcPr>
            <w:tcW w:w="246" w:type="pct"/>
            <w:vMerge/>
            <w:vAlign w:val="center"/>
          </w:tcPr>
          <w:p w14:paraId="7ACF7DB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0517573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6B7A6CA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2A6B33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036CEC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1A6804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B95010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E5581C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1614C8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CC25DD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795F54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8.93</w:t>
            </w:r>
          </w:p>
        </w:tc>
        <w:tc>
          <w:tcPr>
            <w:tcW w:w="286" w:type="pct"/>
            <w:vMerge/>
            <w:vAlign w:val="center"/>
          </w:tcPr>
          <w:p w14:paraId="5EEFF41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67513B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48328A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460</w:t>
            </w:r>
          </w:p>
        </w:tc>
      </w:tr>
      <w:tr w:rsidR="00AF370A" w14:paraId="23E2FA4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C35018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888F65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95FD83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8.94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CF5FFE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53.55</w:t>
            </w:r>
          </w:p>
        </w:tc>
        <w:tc>
          <w:tcPr>
            <w:tcW w:w="246" w:type="pct"/>
            <w:vMerge/>
            <w:vAlign w:val="center"/>
          </w:tcPr>
          <w:p w14:paraId="046655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64E6EAD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09CD251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E13853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DE9935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34C6A26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/>
            <w:vAlign w:val="center"/>
          </w:tcPr>
          <w:p w14:paraId="4351715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675A5E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A69F7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E52EF2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EAE441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8.94</w:t>
            </w:r>
          </w:p>
        </w:tc>
        <w:tc>
          <w:tcPr>
            <w:tcW w:w="286" w:type="pct"/>
            <w:vMerge/>
            <w:vAlign w:val="center"/>
          </w:tcPr>
          <w:p w14:paraId="2E76659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F253AA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4749B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457</w:t>
            </w:r>
          </w:p>
        </w:tc>
      </w:tr>
      <w:tr w:rsidR="00AF370A" w14:paraId="13F1739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5A8034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992AF4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B5C2E7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8.98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A701B2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53.59</w:t>
            </w:r>
          </w:p>
        </w:tc>
        <w:tc>
          <w:tcPr>
            <w:tcW w:w="246" w:type="pct"/>
            <w:vMerge/>
            <w:vAlign w:val="center"/>
          </w:tcPr>
          <w:p w14:paraId="59CE3B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57BB343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43CDFB9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038B34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A41ACB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48AC13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A24312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97F7A6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A872F8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F367E9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8A45EE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8.98</w:t>
            </w:r>
          </w:p>
        </w:tc>
        <w:tc>
          <w:tcPr>
            <w:tcW w:w="286" w:type="pct"/>
            <w:vMerge/>
            <w:vAlign w:val="center"/>
          </w:tcPr>
          <w:p w14:paraId="14DA505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647D8F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5B55A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456</w:t>
            </w:r>
          </w:p>
        </w:tc>
      </w:tr>
      <w:tr w:rsidR="00AF370A" w14:paraId="3544046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0EBF0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67247A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933C04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163A81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55.52</w:t>
            </w:r>
          </w:p>
        </w:tc>
        <w:tc>
          <w:tcPr>
            <w:tcW w:w="246" w:type="pct"/>
            <w:vMerge/>
            <w:vAlign w:val="center"/>
          </w:tcPr>
          <w:p w14:paraId="4733C3A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27E5ED4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3ACDAB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F27997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D3652B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181078E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4AFBB6E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5A556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2F8F84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4590EC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798225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126917E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/>
            <w:vAlign w:val="center"/>
          </w:tcPr>
          <w:p w14:paraId="64C5CAC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30155C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441</w:t>
            </w:r>
          </w:p>
        </w:tc>
      </w:tr>
      <w:tr w:rsidR="00AF370A" w14:paraId="46E7649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D692F0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73E941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6C4CB3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11.02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6B4DD0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55.54</w:t>
            </w:r>
          </w:p>
        </w:tc>
        <w:tc>
          <w:tcPr>
            <w:tcW w:w="246" w:type="pct"/>
            <w:vMerge/>
            <w:vAlign w:val="center"/>
          </w:tcPr>
          <w:p w14:paraId="73909D3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0DEC96A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485D7E8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5CC01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E6CBEA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CDAEF9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625AB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E278FC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EC4148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355025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F48C33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11.02</w:t>
            </w:r>
          </w:p>
        </w:tc>
        <w:tc>
          <w:tcPr>
            <w:tcW w:w="286" w:type="pct"/>
            <w:vMerge/>
            <w:vAlign w:val="center"/>
          </w:tcPr>
          <w:p w14:paraId="3576D5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AD632A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62C9D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440</w:t>
            </w:r>
          </w:p>
        </w:tc>
      </w:tr>
      <w:tr w:rsidR="00AF370A" w14:paraId="145D5B8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60B33B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6CB260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A7DD54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11.03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86AA66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55.55</w:t>
            </w:r>
          </w:p>
        </w:tc>
        <w:tc>
          <w:tcPr>
            <w:tcW w:w="246" w:type="pct"/>
            <w:vMerge/>
            <w:vAlign w:val="center"/>
          </w:tcPr>
          <w:p w14:paraId="5E7EB96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E9C55A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0E8FA7D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8269C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C48F9D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56A5A27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/>
            <w:vAlign w:val="center"/>
          </w:tcPr>
          <w:p w14:paraId="2B55B42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1EBF8C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4B2E8B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E9798B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8C985B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11.03</w:t>
            </w:r>
          </w:p>
        </w:tc>
        <w:tc>
          <w:tcPr>
            <w:tcW w:w="286" w:type="pct"/>
            <w:vMerge/>
            <w:vAlign w:val="center"/>
          </w:tcPr>
          <w:p w14:paraId="061B4EA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0A4B3E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996AC5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437</w:t>
            </w:r>
          </w:p>
        </w:tc>
      </w:tr>
      <w:tr w:rsidR="00AF370A" w14:paraId="457F41E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C8CCAB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049C0A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871596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11.09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F80ADB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55.59</w:t>
            </w:r>
          </w:p>
        </w:tc>
        <w:tc>
          <w:tcPr>
            <w:tcW w:w="246" w:type="pct"/>
            <w:vMerge/>
            <w:vAlign w:val="center"/>
          </w:tcPr>
          <w:p w14:paraId="4695671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CA1229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7CB7F18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7B90A8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0D5B21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11DD60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0A9855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26C510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06DB39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B8F823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B837A9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11.09</w:t>
            </w:r>
          </w:p>
        </w:tc>
        <w:tc>
          <w:tcPr>
            <w:tcW w:w="286" w:type="pct"/>
            <w:vMerge/>
            <w:vAlign w:val="center"/>
          </w:tcPr>
          <w:p w14:paraId="4E02709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EA6D94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1EA530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436</w:t>
            </w:r>
          </w:p>
        </w:tc>
      </w:tr>
      <w:tr w:rsidR="00AF370A" w14:paraId="0576375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E0F199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455D9A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4C8B91B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11.57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1610BB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30B523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045D963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558A97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569891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CBC981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2A244DD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4DCA87D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DC959E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08AF23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D7B3F8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C423C6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16.78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6413DAA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/>
            <w:vAlign w:val="center"/>
          </w:tcPr>
          <w:p w14:paraId="68B87BC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871813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450</w:t>
            </w:r>
          </w:p>
        </w:tc>
      </w:tr>
      <w:tr w:rsidR="00AF370A" w14:paraId="3184A26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335550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00BBA4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CF5C2E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B430FF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6C7DD2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C7D09D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3F099E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04C664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DFC1F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C51B22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52BE8D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090712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052827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8650FF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8232C2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21.94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3862E7A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/>
            <w:vAlign w:val="center"/>
          </w:tcPr>
          <w:p w14:paraId="455DF70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0DB20C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430</w:t>
            </w:r>
          </w:p>
        </w:tc>
      </w:tr>
      <w:tr w:rsidR="00AF370A" w14:paraId="449D096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857CAF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B118B3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B16AD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FF7A1C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A05514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90B639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74F9439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9A2011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710D37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B8CEBE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842999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E0C0BA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F28DE6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DE957E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BDF33F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21.9</w:t>
            </w:r>
          </w:p>
        </w:tc>
        <w:tc>
          <w:tcPr>
            <w:tcW w:w="286" w:type="pct"/>
            <w:vMerge/>
            <w:vAlign w:val="center"/>
          </w:tcPr>
          <w:p w14:paraId="4CD9FAF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17D232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BA781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431</w:t>
            </w:r>
          </w:p>
        </w:tc>
      </w:tr>
      <w:tr w:rsidR="00AF370A" w14:paraId="2087CD8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77E9D7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F6BD1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64CF07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0B32C0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54ADC87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9F12E1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482EC0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DA6563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14624E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B021F6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B7BDE2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A066FD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3FD2D4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2BEA9A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780241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16.75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39F67DA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/>
            <w:vAlign w:val="center"/>
          </w:tcPr>
          <w:p w14:paraId="40401A1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3669D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451</w:t>
            </w:r>
          </w:p>
        </w:tc>
      </w:tr>
      <w:tr w:rsidR="00AF370A" w14:paraId="3A63CFD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4E56FB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0FBA2F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0A87FC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B3AD42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59.55</w:t>
            </w:r>
          </w:p>
        </w:tc>
        <w:tc>
          <w:tcPr>
            <w:tcW w:w="246" w:type="pct"/>
            <w:vMerge/>
            <w:vAlign w:val="center"/>
          </w:tcPr>
          <w:p w14:paraId="0AE9B4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2B8FF3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E24D4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606752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0CA323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17F52CF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/>
            <w:vAlign w:val="center"/>
          </w:tcPr>
          <w:p w14:paraId="33CBCAF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C3727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AE0E63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0ECF8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E104BC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16.8</w:t>
            </w:r>
          </w:p>
        </w:tc>
        <w:tc>
          <w:tcPr>
            <w:tcW w:w="286" w:type="pct"/>
            <w:vMerge/>
            <w:vAlign w:val="center"/>
          </w:tcPr>
          <w:p w14:paraId="7238ADB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36D64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6BBB6E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447</w:t>
            </w:r>
          </w:p>
        </w:tc>
      </w:tr>
      <w:tr w:rsidR="00AF370A" w14:paraId="7D7326B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22A7AB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2B1F2F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FC250E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16.88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CA5CA9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59.59</w:t>
            </w:r>
          </w:p>
        </w:tc>
        <w:tc>
          <w:tcPr>
            <w:tcW w:w="246" w:type="pct"/>
            <w:vMerge/>
            <w:vAlign w:val="center"/>
          </w:tcPr>
          <w:p w14:paraId="6F58D5B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E0AF04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44B062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DBBF35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E7430D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A82A42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0E1977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97D45F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5F2E1D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1CFB04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7A986B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16.88</w:t>
            </w:r>
          </w:p>
        </w:tc>
        <w:tc>
          <w:tcPr>
            <w:tcW w:w="286" w:type="pct"/>
            <w:vMerge/>
            <w:vAlign w:val="center"/>
          </w:tcPr>
          <w:p w14:paraId="2DA180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7BC680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F05ED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446</w:t>
            </w:r>
          </w:p>
        </w:tc>
      </w:tr>
      <w:tr w:rsidR="00AF370A" w14:paraId="7E3290C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5A0EE5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9E418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4E7DACD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19.57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65D40B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246" w:type="pct"/>
            <w:vMerge/>
            <w:vAlign w:val="center"/>
          </w:tcPr>
          <w:p w14:paraId="0288DA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720990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89A952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D57F4B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253251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AC371E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6F640E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024B36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B03A6B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61FF06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256A08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22.07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7058E6E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/>
            <w:vAlign w:val="center"/>
          </w:tcPr>
          <w:p w14:paraId="1D9E3A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33543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426</w:t>
            </w:r>
          </w:p>
        </w:tc>
      </w:tr>
      <w:tr w:rsidR="00AF370A" w14:paraId="3B9A322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4EA0BF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1DA20E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82D28D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784A1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763ABD4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67BB09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1233923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F7D024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9CD1D6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CEE00C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1A10F5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AD63AC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79A74C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B7FF4B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6DC610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21.97</w:t>
            </w:r>
          </w:p>
        </w:tc>
        <w:tc>
          <w:tcPr>
            <w:tcW w:w="286" w:type="pct"/>
            <w:vMerge/>
            <w:vAlign w:val="center"/>
          </w:tcPr>
          <w:p w14:paraId="2F82509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55B441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4F206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427</w:t>
            </w:r>
          </w:p>
        </w:tc>
      </w:tr>
      <w:tr w:rsidR="00AF370A" w14:paraId="3842592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58216B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AAE7EE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6347AA5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7.68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F5E31C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BA79FC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18A8F63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24F9CDD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1E5A2CE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/>
            <w:vAlign w:val="center"/>
          </w:tcPr>
          <w:p w14:paraId="0479B9E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4CDD321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/>
            <w:vAlign w:val="center"/>
          </w:tcPr>
          <w:p w14:paraId="5CD7D3D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EE74C2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6A624F7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588F380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096586C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16EFCA5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/>
            <w:vAlign w:val="center"/>
          </w:tcPr>
          <w:p w14:paraId="0832743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2A0A76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355</w:t>
            </w:r>
          </w:p>
        </w:tc>
      </w:tr>
      <w:tr w:rsidR="00AF370A" w14:paraId="5B76813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46325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A9CD5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DA50D2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FF6D0C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7AB38DD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555A2D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154BFE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B5240A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D86402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0258B0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F68A04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BDA6F1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5E36F0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1287FC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9BA82E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33DC08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3109DC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81390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365</w:t>
            </w:r>
          </w:p>
        </w:tc>
      </w:tr>
      <w:tr w:rsidR="00AF370A" w14:paraId="747A5B9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C46E3A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697857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DE8B26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8.09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310D07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52.6</w:t>
            </w:r>
          </w:p>
        </w:tc>
        <w:tc>
          <w:tcPr>
            <w:tcW w:w="246" w:type="pct"/>
            <w:vMerge/>
            <w:vAlign w:val="center"/>
          </w:tcPr>
          <w:p w14:paraId="471B38A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A59586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50A22DC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8C41A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6345C8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1CE222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C01D3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D11C2A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D660F7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F6BE69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97984F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5EF09C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E567EB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481C8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364</w:t>
            </w:r>
          </w:p>
        </w:tc>
      </w:tr>
      <w:tr w:rsidR="00AF370A" w14:paraId="1D5BF0D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518FB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A759F0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0D63234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9.04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F4DB40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53.65</w:t>
            </w:r>
          </w:p>
        </w:tc>
        <w:tc>
          <w:tcPr>
            <w:tcW w:w="246" w:type="pct"/>
            <w:vMerge/>
            <w:vAlign w:val="center"/>
          </w:tcPr>
          <w:p w14:paraId="52FFA0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3C3A83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74186B7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7DFA4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9ACF40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4B19B2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3E237D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885DED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12C1E75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33D4F8A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C53144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A3DAED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B68B5F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B1A5C8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335</w:t>
            </w:r>
          </w:p>
        </w:tc>
      </w:tr>
      <w:tr w:rsidR="00AF370A" w14:paraId="4B9F552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B34685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493967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D002A5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A6661D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54C555F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17EE5A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C3D0F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D797E0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8E5099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45ADDC7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9EFAFA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B334FA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A8357F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BD17AB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E5D80D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4259BF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1DC377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4935B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345</w:t>
            </w:r>
          </w:p>
        </w:tc>
      </w:tr>
      <w:tr w:rsidR="00AF370A" w14:paraId="6225819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A92633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CF497E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E748D3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9.52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859C94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54.15</w:t>
            </w:r>
          </w:p>
        </w:tc>
        <w:tc>
          <w:tcPr>
            <w:tcW w:w="246" w:type="pct"/>
            <w:vMerge/>
            <w:vAlign w:val="center"/>
          </w:tcPr>
          <w:p w14:paraId="778B640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98A874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1274F4D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BE145C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C3EB82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D2CDB9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CEFD9C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882CFE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D6DDF1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B14C5A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6EF965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0689A5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7F608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49E90C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344</w:t>
            </w:r>
          </w:p>
        </w:tc>
      </w:tr>
      <w:tr w:rsidR="00AF370A" w14:paraId="1CBE3CB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3E8EFB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A404CD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FD0B16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10.52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43228A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34DD0D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2B521AA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7D562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026BBB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8FD2BF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38D32B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ADFA45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0AFB1C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F4437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70853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58429E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A49615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C28CE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813AE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339</w:t>
            </w:r>
          </w:p>
        </w:tc>
      </w:tr>
      <w:tr w:rsidR="00AF370A" w14:paraId="3B545D8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92AF46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FEE92F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E890A7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A64217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E63E98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A03D0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F5004C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BD4A35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78AC79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217281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D6AFF4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CD14F9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04E64DA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123E1A1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37BF26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50FDBB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C6C19F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2E3FD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359</w:t>
            </w:r>
          </w:p>
        </w:tc>
      </w:tr>
      <w:tr w:rsidR="00AF370A" w14:paraId="3BCECEC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E95850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91DF8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DC96F6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3C3156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E184A7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4EC6B7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2CE4EBE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53B1E6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809A68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545D4A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2FC7F3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BA9F5D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249192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295734D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1936B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F9BAB2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201F7E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08FE84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340</w:t>
            </w:r>
          </w:p>
        </w:tc>
      </w:tr>
      <w:tr w:rsidR="00AF370A" w14:paraId="7083489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7DF59C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E82C9B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A81E08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38E78F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BC3C69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0A587E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95BCA5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16D42C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7A8368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B405E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F87EA9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C4094C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449866E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25B109E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3D6D1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31D735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BDE0E1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CE96F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</w:tr>
      <w:tr w:rsidR="00AF370A" w14:paraId="20FC4FD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783C8A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5B590C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17EE6B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11.03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C6714C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55.55</w:t>
            </w:r>
          </w:p>
        </w:tc>
        <w:tc>
          <w:tcPr>
            <w:tcW w:w="246" w:type="pct"/>
            <w:vMerge/>
            <w:vAlign w:val="center"/>
          </w:tcPr>
          <w:p w14:paraId="0995565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11DE9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398646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851D0D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5C58BC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368FB8F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2B6CE3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A11031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9AF982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06C656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97A456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2C47FD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76940A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E1656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350</w:t>
            </w:r>
          </w:p>
        </w:tc>
      </w:tr>
      <w:tr w:rsidR="00AF370A" w14:paraId="5402167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A8F33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2C923D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970767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12.39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A7CEBF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56.65</w:t>
            </w:r>
          </w:p>
        </w:tc>
        <w:tc>
          <w:tcPr>
            <w:tcW w:w="246" w:type="pct"/>
            <w:vMerge/>
            <w:vAlign w:val="center"/>
          </w:tcPr>
          <w:p w14:paraId="4575934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A9F491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BC3790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505F50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096DDD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6C8A2E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A1F053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317C6E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2356C8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3692034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A94EBD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E28C5F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D4052C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B55EC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330</w:t>
            </w:r>
          </w:p>
        </w:tc>
      </w:tr>
      <w:tr w:rsidR="00AF370A" w14:paraId="39C9F4C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F24BE1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F9CDFD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0449F4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12.99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39EAAE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9101AF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9E8546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30FA838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594ADE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3E06B4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380865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4AF9C7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013472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5E9E1BB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7299B57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DD441D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2EFCA2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42BE2B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A61D9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354</w:t>
            </w:r>
          </w:p>
        </w:tc>
      </w:tr>
      <w:tr w:rsidR="00AF370A" w14:paraId="36116A5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3C08F1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D3DA46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0D87E0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15.28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C67830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58.65</w:t>
            </w:r>
          </w:p>
        </w:tc>
        <w:tc>
          <w:tcPr>
            <w:tcW w:w="246" w:type="pct"/>
            <w:vMerge/>
            <w:vAlign w:val="center"/>
          </w:tcPr>
          <w:p w14:paraId="1A1A44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CC8EC2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319399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9C315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C0A3F6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02E288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5D6B1E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8735DA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1CDCD87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5F6976D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C00958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D75D4A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C6BFEE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1DF37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334</w:t>
            </w:r>
          </w:p>
        </w:tc>
      </w:tr>
      <w:tr w:rsidR="00AF370A" w14:paraId="1BD9033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528F3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F0E9CE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EA6CFC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18.66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07E723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60.55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DF08F2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10B0CFF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A26254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47198C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4FF88D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A30E1C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051F1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2A0DE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1072416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0A42FEB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733134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D76EE8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6AA385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B40466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349</w:t>
            </w:r>
          </w:p>
        </w:tc>
      </w:tr>
      <w:tr w:rsidR="00AF370A" w14:paraId="62A225D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F5CC76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55B326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6AA88C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20.95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74E9D9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61.65</w:t>
            </w:r>
          </w:p>
        </w:tc>
        <w:tc>
          <w:tcPr>
            <w:tcW w:w="246" w:type="pct"/>
            <w:vMerge/>
            <w:vAlign w:val="center"/>
          </w:tcPr>
          <w:p w14:paraId="1E01E0B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9167B0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E79F43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79A987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0D7761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4D9B23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E97810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53E1CE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0AE85DE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0F6659E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493D29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603361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43DCE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2E3B3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329</w:t>
            </w:r>
          </w:p>
        </w:tc>
      </w:tr>
      <w:tr w:rsidR="00AF370A" w14:paraId="3599DD9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1935F5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DBC333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0806875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6.91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D824A2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A6408A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3AAC092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74E77F3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007883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C00905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6CAE8A5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7EFED82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1B6CC8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CD001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42E4AAC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59780A7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55.84</w:t>
            </w:r>
          </w:p>
        </w:tc>
        <w:tc>
          <w:tcPr>
            <w:tcW w:w="286" w:type="pct"/>
            <w:vMerge/>
            <w:vAlign w:val="center"/>
          </w:tcPr>
          <w:p w14:paraId="6D36CC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A3DFCF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1F44A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188</w:t>
            </w:r>
          </w:p>
        </w:tc>
      </w:tr>
      <w:tr w:rsidR="00AF370A" w14:paraId="662530B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AD5B2C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3396C5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CFE27D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D4B1B9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756EBB4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413BF5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74A0C5D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6D1F93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05334A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318044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B68B2D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AA1D1E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CFE3EB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0B7F9D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CF8C2B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55.71</w:t>
            </w:r>
          </w:p>
        </w:tc>
        <w:tc>
          <w:tcPr>
            <w:tcW w:w="286" w:type="pct"/>
            <w:vMerge/>
            <w:vAlign w:val="center"/>
          </w:tcPr>
          <w:p w14:paraId="3E539C6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8A33FA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9CCF02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190</w:t>
            </w:r>
          </w:p>
        </w:tc>
      </w:tr>
      <w:tr w:rsidR="00AF370A" w14:paraId="22D5502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BCB2A6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C25D12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1D4F5E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1EA256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EAB0BF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42F6A0E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0A8885A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27C448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45E390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DBF762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52556A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479B78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C83A49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14E252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DF4ED8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58.49</w:t>
            </w:r>
          </w:p>
        </w:tc>
        <w:tc>
          <w:tcPr>
            <w:tcW w:w="286" w:type="pct"/>
            <w:vMerge/>
            <w:vAlign w:val="center"/>
          </w:tcPr>
          <w:p w14:paraId="184997F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A5851A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41228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198</w:t>
            </w:r>
          </w:p>
        </w:tc>
      </w:tr>
      <w:tr w:rsidR="00AF370A" w14:paraId="618ED32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C6FF4B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E0B7AC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970FE2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ED3E9C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2BD351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FA98D9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76AAA1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B146A1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9366A1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790D29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9ECBE3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A49C3A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AE4CE8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6D4664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D64FCC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58.35</w:t>
            </w:r>
          </w:p>
        </w:tc>
        <w:tc>
          <w:tcPr>
            <w:tcW w:w="286" w:type="pct"/>
            <w:vMerge/>
            <w:vAlign w:val="center"/>
          </w:tcPr>
          <w:p w14:paraId="064214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00F5FF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8E197F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AF370A" w14:paraId="79912EE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F46D6B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BA7B44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BBC999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11.22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D5CB80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55.71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90CC8A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0A7A558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2310CD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EC66F4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DA86C4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614DFBE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7C614F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51F93E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77A2A5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4B7E7A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E3F08D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55.71</w:t>
            </w:r>
          </w:p>
        </w:tc>
        <w:tc>
          <w:tcPr>
            <w:tcW w:w="286" w:type="pct"/>
            <w:vMerge/>
            <w:vAlign w:val="center"/>
          </w:tcPr>
          <w:p w14:paraId="534441F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CA4147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DB23B1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189</w:t>
            </w:r>
          </w:p>
        </w:tc>
      </w:tr>
      <w:tr w:rsidR="00AF370A" w14:paraId="287A9E6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1C230E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1DC1D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47637B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12.36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645318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56.63</w:t>
            </w:r>
          </w:p>
        </w:tc>
        <w:tc>
          <w:tcPr>
            <w:tcW w:w="246" w:type="pct"/>
            <w:vMerge/>
            <w:vAlign w:val="center"/>
          </w:tcPr>
          <w:p w14:paraId="778A59D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11A57DB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14D4FC5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9E1A9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130F5D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E54C8A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5A245F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D6327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FFB45E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5B5ABF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5934F5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56.63</w:t>
            </w:r>
          </w:p>
        </w:tc>
        <w:tc>
          <w:tcPr>
            <w:tcW w:w="286" w:type="pct"/>
            <w:vMerge/>
            <w:vAlign w:val="center"/>
          </w:tcPr>
          <w:p w14:paraId="6F588FC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391B6B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81A6AA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187</w:t>
            </w:r>
          </w:p>
        </w:tc>
      </w:tr>
      <w:tr w:rsidR="00AF370A" w14:paraId="31EDE7B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31A9FB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F6E1D5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E67DDE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14.82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1B9F01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58.35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53B98A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4A5B849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33FAC43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64540C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9D2D5E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863EC6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C7234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4435C0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72EE7D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D81E94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BDEC9B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58.35</w:t>
            </w:r>
          </w:p>
        </w:tc>
        <w:tc>
          <w:tcPr>
            <w:tcW w:w="286" w:type="pct"/>
            <w:vMerge/>
            <w:vAlign w:val="center"/>
          </w:tcPr>
          <w:p w14:paraId="7CEC6C0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4F95BD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D45983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199</w:t>
            </w:r>
          </w:p>
        </w:tc>
      </w:tr>
      <w:tr w:rsidR="00AF370A" w14:paraId="7B60EB1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EDE96D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C4CB32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580E5B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16.32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CF9401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59.27</w:t>
            </w:r>
          </w:p>
        </w:tc>
        <w:tc>
          <w:tcPr>
            <w:tcW w:w="246" w:type="pct"/>
            <w:vMerge/>
            <w:vAlign w:val="center"/>
          </w:tcPr>
          <w:p w14:paraId="311CD5E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A47ACA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6AB76E6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A13B9F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1D304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76C7A9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7A834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AE09F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6408E2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59A4F2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BDA5A1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59.27</w:t>
            </w:r>
          </w:p>
        </w:tc>
        <w:tc>
          <w:tcPr>
            <w:tcW w:w="286" w:type="pct"/>
            <w:vMerge/>
            <w:vAlign w:val="center"/>
          </w:tcPr>
          <w:p w14:paraId="62BFDC0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569F6E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31D26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197</w:t>
            </w:r>
          </w:p>
        </w:tc>
      </w:tr>
      <w:tr w:rsidR="00AF370A" w14:paraId="34FC920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028BEE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63192F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76E0EEA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4.13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E2FF7A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46.2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13C6EB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066FA93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04BC455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5BC876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3" w:type="pct"/>
            <w:vMerge/>
            <w:vAlign w:val="center"/>
          </w:tcPr>
          <w:p w14:paraId="6CA2895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327B31E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/>
            <w:vAlign w:val="center"/>
          </w:tcPr>
          <w:p w14:paraId="3B367BC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436793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8D55EF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1CA8183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77B5FFE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4.13</w:t>
            </w:r>
          </w:p>
        </w:tc>
        <w:tc>
          <w:tcPr>
            <w:tcW w:w="286" w:type="pct"/>
            <w:vMerge/>
            <w:vAlign w:val="center"/>
          </w:tcPr>
          <w:p w14:paraId="1C27E9F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246509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E8D7CE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525</w:t>
            </w:r>
          </w:p>
        </w:tc>
      </w:tr>
      <w:tr w:rsidR="00AF370A" w14:paraId="4D52BC1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87B5C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F92D6E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F4BB04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4.28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5B5F1B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46.55</w:t>
            </w:r>
          </w:p>
        </w:tc>
        <w:tc>
          <w:tcPr>
            <w:tcW w:w="246" w:type="pct"/>
            <w:vMerge/>
            <w:vAlign w:val="center"/>
          </w:tcPr>
          <w:p w14:paraId="1006476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BEF13E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DDBC06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27081A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12A24C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8D2BD8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7BE34A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6F66BC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6921A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DFD12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0B7B21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4.28</w:t>
            </w:r>
          </w:p>
        </w:tc>
        <w:tc>
          <w:tcPr>
            <w:tcW w:w="286" w:type="pct"/>
            <w:vMerge/>
            <w:vAlign w:val="center"/>
          </w:tcPr>
          <w:p w14:paraId="0236F5F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185E82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27221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523</w:t>
            </w:r>
          </w:p>
        </w:tc>
      </w:tr>
      <w:tr w:rsidR="00AF370A" w14:paraId="1330B47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A07B1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43EC1B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4699D13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5FBCEA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48.1</w:t>
            </w:r>
          </w:p>
        </w:tc>
        <w:tc>
          <w:tcPr>
            <w:tcW w:w="246" w:type="pct"/>
            <w:vMerge/>
            <w:vAlign w:val="center"/>
          </w:tcPr>
          <w:p w14:paraId="78337B7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A1450C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86CE14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40A3C1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7B081D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5" w:type="pct"/>
            <w:vMerge/>
            <w:vAlign w:val="center"/>
          </w:tcPr>
          <w:p w14:paraId="5972118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8188FD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152EC5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5542B40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7B006CB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A58A1D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5.66</w:t>
            </w:r>
          </w:p>
        </w:tc>
        <w:tc>
          <w:tcPr>
            <w:tcW w:w="286" w:type="pct"/>
            <w:vMerge/>
            <w:vAlign w:val="center"/>
          </w:tcPr>
          <w:p w14:paraId="1544C53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A4F87B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16F13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543</w:t>
            </w:r>
          </w:p>
        </w:tc>
      </w:tr>
      <w:tr w:rsidR="00AF370A" w14:paraId="54B3870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E88A2E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ADF72E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947FE1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9EB305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EAA42B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74CF0AE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5E2FDC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02E0FC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21F713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B47793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0010C6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346208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45A31E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33975D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E6A7A7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7.09</w:t>
            </w:r>
          </w:p>
        </w:tc>
        <w:tc>
          <w:tcPr>
            <w:tcW w:w="286" w:type="pct"/>
            <w:vMerge/>
            <w:vAlign w:val="center"/>
          </w:tcPr>
          <w:p w14:paraId="65E829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69B6BA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37D305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542</w:t>
            </w:r>
          </w:p>
        </w:tc>
      </w:tr>
      <w:tr w:rsidR="00AF370A" w14:paraId="65DC4F2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6506EE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6BAD5A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8A343A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A68462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49.6</w:t>
            </w:r>
          </w:p>
        </w:tc>
        <w:tc>
          <w:tcPr>
            <w:tcW w:w="246" w:type="pct"/>
            <w:vMerge/>
            <w:vAlign w:val="center"/>
          </w:tcPr>
          <w:p w14:paraId="5D57F4C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25629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E707D8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0C8CA6A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AE1D26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145241D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2B4AF5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8B6AAF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72C8A45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1655475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09EB53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286" w:type="pct"/>
            <w:vMerge/>
            <w:vAlign w:val="center"/>
          </w:tcPr>
          <w:p w14:paraId="4399D17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F04E88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59E61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524</w:t>
            </w:r>
          </w:p>
        </w:tc>
      </w:tr>
      <w:tr w:rsidR="00AF370A" w14:paraId="2972634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FD471F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423F2E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22B802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6.06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9DF72D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49.85</w:t>
            </w:r>
          </w:p>
        </w:tc>
        <w:tc>
          <w:tcPr>
            <w:tcW w:w="246" w:type="pct"/>
            <w:vMerge/>
            <w:vAlign w:val="center"/>
          </w:tcPr>
          <w:p w14:paraId="7C46724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59C1B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0D2908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8FF91C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F87D64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93560D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FD06D7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A04873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AC4DF3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DB31ED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BB2CEE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6.06</w:t>
            </w:r>
          </w:p>
        </w:tc>
        <w:tc>
          <w:tcPr>
            <w:tcW w:w="286" w:type="pct"/>
            <w:vMerge/>
            <w:vAlign w:val="center"/>
          </w:tcPr>
          <w:p w14:paraId="65B7978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F3D17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5C1DE1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522</w:t>
            </w:r>
          </w:p>
        </w:tc>
      </w:tr>
      <w:tr w:rsidR="00AF370A" w14:paraId="5DEBDB7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456D6A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276CD2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2A8C88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9.47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022A75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C7A471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7A06F84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86FA66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E501C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2672A8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AD72F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C33B29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656907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1F1D22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5179AE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59E521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9.47</w:t>
            </w:r>
          </w:p>
        </w:tc>
        <w:tc>
          <w:tcPr>
            <w:tcW w:w="286" w:type="pct"/>
            <w:vMerge/>
            <w:vAlign w:val="center"/>
          </w:tcPr>
          <w:p w14:paraId="35BFB20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61D1AB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597DC5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529</w:t>
            </w:r>
          </w:p>
        </w:tc>
      </w:tr>
      <w:tr w:rsidR="00AF370A" w14:paraId="64A91AC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C4FBF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A68AB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C7EAE8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9.57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2F99F8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54.2</w:t>
            </w:r>
          </w:p>
        </w:tc>
        <w:tc>
          <w:tcPr>
            <w:tcW w:w="246" w:type="pct"/>
            <w:vMerge/>
            <w:vAlign w:val="center"/>
          </w:tcPr>
          <w:p w14:paraId="5D69998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73436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916C24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9285A5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C1D893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425571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78A3CD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D4BA0E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96961C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AD8627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A47176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9.57</w:t>
            </w:r>
          </w:p>
        </w:tc>
        <w:tc>
          <w:tcPr>
            <w:tcW w:w="286" w:type="pct"/>
            <w:vMerge/>
            <w:vAlign w:val="center"/>
          </w:tcPr>
          <w:p w14:paraId="145A650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AE35CE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6F875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527</w:t>
            </w:r>
          </w:p>
        </w:tc>
      </w:tr>
      <w:tr w:rsidR="00AF370A" w14:paraId="27E2538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67456B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830C82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27BA08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BC9B6B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55.35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472ED8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2810737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A29B6D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D58AC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DD4F20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D56147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A5CFBB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C31826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265A5F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09D56D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F1A3D9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286" w:type="pct"/>
            <w:vMerge/>
            <w:vAlign w:val="center"/>
          </w:tcPr>
          <w:p w14:paraId="5CBAAE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0C0093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22E5E3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528</w:t>
            </w:r>
          </w:p>
        </w:tc>
      </w:tr>
      <w:tr w:rsidR="00AF370A" w14:paraId="33BD446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0AA5F2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310DB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8CBD96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11.09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F6101A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55.6</w:t>
            </w:r>
          </w:p>
        </w:tc>
        <w:tc>
          <w:tcPr>
            <w:tcW w:w="246" w:type="pct"/>
            <w:vMerge/>
            <w:vAlign w:val="center"/>
          </w:tcPr>
          <w:p w14:paraId="1789B32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8AA6AD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CD23A4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812DD7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6C7A52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417B17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C001C7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B4FD85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12B71C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AB88F8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567C6C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11.09</w:t>
            </w:r>
          </w:p>
        </w:tc>
        <w:tc>
          <w:tcPr>
            <w:tcW w:w="286" w:type="pct"/>
            <w:vMerge/>
            <w:vAlign w:val="center"/>
          </w:tcPr>
          <w:p w14:paraId="1942714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4FF88B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2D37A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526</w:t>
            </w:r>
          </w:p>
        </w:tc>
      </w:tr>
      <w:tr w:rsidR="00AF370A" w14:paraId="2A3AC9D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EF626E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43FD6B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</w:t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ChinaTelecom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601E1B0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E00AE5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54.43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B2E348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6A1D39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793E48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566B2A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53" w:type="pct"/>
            <w:vMerge/>
            <w:vAlign w:val="center"/>
          </w:tcPr>
          <w:p w14:paraId="2FE00CE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415CC7A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1F64063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B4E6C4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6A9DB26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3ED1A02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0AFA2C1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4.73</w:t>
            </w:r>
          </w:p>
        </w:tc>
        <w:tc>
          <w:tcPr>
            <w:tcW w:w="286" w:type="pct"/>
            <w:vMerge/>
            <w:vAlign w:val="center"/>
          </w:tcPr>
          <w:p w14:paraId="3A798CF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64211B0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6516795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665</w:t>
            </w:r>
          </w:p>
        </w:tc>
      </w:tr>
      <w:tr w:rsidR="00AF370A" w14:paraId="31C1A24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C5EFE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352641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AD6F32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33A80A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54.46</w:t>
            </w:r>
          </w:p>
        </w:tc>
        <w:tc>
          <w:tcPr>
            <w:tcW w:w="246" w:type="pct"/>
            <w:vMerge/>
            <w:vAlign w:val="center"/>
          </w:tcPr>
          <w:p w14:paraId="3667231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DBA3D0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CC482F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9E24CB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9A6381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8C3816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F47662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1264F5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5BDA0F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6D58CD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988A47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4.74</w:t>
            </w:r>
          </w:p>
        </w:tc>
        <w:tc>
          <w:tcPr>
            <w:tcW w:w="286" w:type="pct"/>
            <w:vMerge/>
            <w:vAlign w:val="center"/>
          </w:tcPr>
          <w:p w14:paraId="4A194D7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7BD432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2C59A6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667</w:t>
            </w:r>
          </w:p>
        </w:tc>
      </w:tr>
      <w:tr w:rsidR="00AF370A" w14:paraId="08A70DF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C7B92D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BBC8D5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B87BAB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11201F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54.48</w:t>
            </w:r>
          </w:p>
        </w:tc>
        <w:tc>
          <w:tcPr>
            <w:tcW w:w="246" w:type="pct"/>
            <w:vMerge/>
            <w:vAlign w:val="center"/>
          </w:tcPr>
          <w:p w14:paraId="3AE1A59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D9B45C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48D204D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C119D6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AD1443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9323E0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7837DA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A78059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97C871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9567D0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606638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4.75</w:t>
            </w:r>
          </w:p>
        </w:tc>
        <w:tc>
          <w:tcPr>
            <w:tcW w:w="286" w:type="pct"/>
            <w:vMerge/>
            <w:vAlign w:val="center"/>
          </w:tcPr>
          <w:p w14:paraId="7E244B6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16D1B0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B21A4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653</w:t>
            </w:r>
          </w:p>
        </w:tc>
      </w:tr>
      <w:tr w:rsidR="00AF370A" w14:paraId="52B0D18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BD0172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914D2C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EE75BE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CBCD86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54.5</w:t>
            </w:r>
          </w:p>
        </w:tc>
        <w:tc>
          <w:tcPr>
            <w:tcW w:w="246" w:type="pct"/>
            <w:vMerge/>
            <w:vAlign w:val="center"/>
          </w:tcPr>
          <w:p w14:paraId="03C69F1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5D20D9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661658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181B58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81CE33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74493A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CE1917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496384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1F8EE0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5D0694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763570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4.77</w:t>
            </w:r>
          </w:p>
        </w:tc>
        <w:tc>
          <w:tcPr>
            <w:tcW w:w="286" w:type="pct"/>
            <w:vMerge/>
            <w:vAlign w:val="center"/>
          </w:tcPr>
          <w:p w14:paraId="390E950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F777C7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EEBC0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655</w:t>
            </w:r>
          </w:p>
        </w:tc>
      </w:tr>
      <w:tr w:rsidR="00AF370A" w14:paraId="61259A8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463189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8B3059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6EA363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4.96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22DC27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54.89</w:t>
            </w:r>
          </w:p>
        </w:tc>
        <w:tc>
          <w:tcPr>
            <w:tcW w:w="246" w:type="pct"/>
            <w:vMerge/>
            <w:vAlign w:val="center"/>
          </w:tcPr>
          <w:p w14:paraId="2089AF0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D0BDBE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2AFF461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E31BEA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56BA04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CF1741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5FEEF7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0359E0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3FBEDF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2E5404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FE0917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4.96</w:t>
            </w:r>
          </w:p>
        </w:tc>
        <w:tc>
          <w:tcPr>
            <w:tcW w:w="286" w:type="pct"/>
            <w:vMerge/>
            <w:vAlign w:val="center"/>
          </w:tcPr>
          <w:p w14:paraId="5538F3E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4F27AF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64A54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663</w:t>
            </w:r>
          </w:p>
        </w:tc>
      </w:tr>
      <w:tr w:rsidR="00AF370A" w14:paraId="4B0DD99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AA682B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0F267F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E8C8BA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0D6AD1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54.87</w:t>
            </w:r>
          </w:p>
        </w:tc>
        <w:tc>
          <w:tcPr>
            <w:tcW w:w="246" w:type="pct"/>
            <w:vMerge/>
            <w:vAlign w:val="center"/>
          </w:tcPr>
          <w:p w14:paraId="46B9EA0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554A0C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AA8F67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F041CF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BD7A1D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A69AAB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2C661D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FA3E2D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D41863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5C669A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7D03A0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A4F233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907CF4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BA8854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661</w:t>
            </w:r>
          </w:p>
        </w:tc>
      </w:tr>
      <w:tr w:rsidR="00AF370A" w14:paraId="09D9E4E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D609BA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E3FC8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FEC927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4.98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1BAE2B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54.92</w:t>
            </w:r>
          </w:p>
        </w:tc>
        <w:tc>
          <w:tcPr>
            <w:tcW w:w="246" w:type="pct"/>
            <w:vMerge/>
            <w:vAlign w:val="center"/>
          </w:tcPr>
          <w:p w14:paraId="4997CB3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F5BBCD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5D6794D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9C5B9B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171C75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4F9411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9435CE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84F2D2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084365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B2492A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51AC03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4.98</w:t>
            </w:r>
          </w:p>
        </w:tc>
        <w:tc>
          <w:tcPr>
            <w:tcW w:w="286" w:type="pct"/>
            <w:vMerge/>
            <w:vAlign w:val="center"/>
          </w:tcPr>
          <w:p w14:paraId="2E4E17E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4F83C7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23517A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649</w:t>
            </w:r>
          </w:p>
        </w:tc>
      </w:tr>
      <w:tr w:rsidR="00AF370A" w14:paraId="10ED0D5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72FF77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6367AB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30F4F9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4.99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D6D572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54.93</w:t>
            </w:r>
          </w:p>
        </w:tc>
        <w:tc>
          <w:tcPr>
            <w:tcW w:w="246" w:type="pct"/>
            <w:vMerge/>
            <w:vAlign w:val="center"/>
          </w:tcPr>
          <w:p w14:paraId="66B46FD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332AC2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A03E88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2FB728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364B04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8CC7A5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77DA1C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9B386F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74E66E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5CDD72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4C4A27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4.99</w:t>
            </w:r>
          </w:p>
        </w:tc>
        <w:tc>
          <w:tcPr>
            <w:tcW w:w="286" w:type="pct"/>
            <w:vMerge/>
            <w:vAlign w:val="center"/>
          </w:tcPr>
          <w:p w14:paraId="769A06F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E096FF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B185E7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651</w:t>
            </w:r>
          </w:p>
        </w:tc>
      </w:tr>
      <w:tr w:rsidR="00AF370A" w14:paraId="0B69E3A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125A41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C14C5E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3F8BD3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5.18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8804E8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55.29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D50B56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C4C2B0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711A7F2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08C16E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957E7A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C5EA09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542F6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4E44CA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55E20D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71E1D4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6956632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5.18</w:t>
            </w:r>
          </w:p>
        </w:tc>
        <w:tc>
          <w:tcPr>
            <w:tcW w:w="286" w:type="pct"/>
            <w:vMerge/>
            <w:vAlign w:val="center"/>
          </w:tcPr>
          <w:p w14:paraId="322746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7D4330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2B6D72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664</w:t>
            </w:r>
          </w:p>
        </w:tc>
      </w:tr>
      <w:tr w:rsidR="00AF370A" w14:paraId="16C2DED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84FD66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9E24CD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9A9EE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73838A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55.3</w:t>
            </w:r>
          </w:p>
        </w:tc>
        <w:tc>
          <w:tcPr>
            <w:tcW w:w="246" w:type="pct"/>
            <w:vMerge/>
            <w:vAlign w:val="center"/>
          </w:tcPr>
          <w:p w14:paraId="02E130E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41E2BD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485B99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92DD3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E2393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5CB48E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2B9BBE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A69BCB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57AB79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FE1EB4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90BF15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A3560E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CD36BC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D9FCC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666</w:t>
            </w:r>
          </w:p>
        </w:tc>
      </w:tr>
      <w:tr w:rsidR="00AF370A" w14:paraId="2EDAD72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CEADC2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90DABE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C88729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9A0009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55.33</w:t>
            </w:r>
          </w:p>
        </w:tc>
        <w:tc>
          <w:tcPr>
            <w:tcW w:w="246" w:type="pct"/>
            <w:vMerge/>
            <w:vAlign w:val="center"/>
          </w:tcPr>
          <w:p w14:paraId="7A445C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B8A6B7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784919E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774A2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091407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F6377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5F28B7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4DC9AB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E27189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CE7641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3F6F31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286" w:type="pct"/>
            <w:vMerge/>
            <w:vAlign w:val="center"/>
          </w:tcPr>
          <w:p w14:paraId="23D95A9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474BEB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DC4B82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652</w:t>
            </w:r>
          </w:p>
        </w:tc>
      </w:tr>
      <w:tr w:rsidR="00AF370A" w14:paraId="0DB5554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C7C417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5E9483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183CD0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5.21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85D731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55.34</w:t>
            </w:r>
          </w:p>
        </w:tc>
        <w:tc>
          <w:tcPr>
            <w:tcW w:w="246" w:type="pct"/>
            <w:vMerge/>
            <w:vAlign w:val="center"/>
          </w:tcPr>
          <w:p w14:paraId="3415024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504942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BB3EDB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0B347A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8D0475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94D38C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28933B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492D1F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F8EF28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9FB55F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A1D1F7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5.21</w:t>
            </w:r>
          </w:p>
        </w:tc>
        <w:tc>
          <w:tcPr>
            <w:tcW w:w="286" w:type="pct"/>
            <w:vMerge/>
            <w:vAlign w:val="center"/>
          </w:tcPr>
          <w:p w14:paraId="7A4E2B4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3DED1A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1CE62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654</w:t>
            </w:r>
          </w:p>
        </w:tc>
      </w:tr>
      <w:tr w:rsidR="00AF370A" w14:paraId="2266DCB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094939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EEE5CF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972805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5.25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8B3AAB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55.43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FA9A94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0ACF6DA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52AF1C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2E168B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C7C2C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2BA43F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ECDC40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6E618F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4586CB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F503A5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3DB17E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5.25</w:t>
            </w:r>
          </w:p>
        </w:tc>
        <w:tc>
          <w:tcPr>
            <w:tcW w:w="286" w:type="pct"/>
            <w:vMerge/>
            <w:vAlign w:val="center"/>
          </w:tcPr>
          <w:p w14:paraId="47312CA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48B92F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9919DF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659</w:t>
            </w:r>
          </w:p>
        </w:tc>
      </w:tr>
      <w:tr w:rsidR="00AF370A" w14:paraId="294BAF7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F2DF7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18B2A5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2E3F68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5.28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E75E90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55.47</w:t>
            </w:r>
          </w:p>
        </w:tc>
        <w:tc>
          <w:tcPr>
            <w:tcW w:w="246" w:type="pct"/>
            <w:vMerge/>
            <w:vAlign w:val="center"/>
          </w:tcPr>
          <w:p w14:paraId="5C7A394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57F4B41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61AE630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A1AAB2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C24272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1FE909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DFD6B6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E0D84D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7ADF7B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804BF2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9264AA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5.28</w:t>
            </w:r>
          </w:p>
        </w:tc>
        <w:tc>
          <w:tcPr>
            <w:tcW w:w="286" w:type="pct"/>
            <w:vMerge/>
            <w:vAlign w:val="center"/>
          </w:tcPr>
          <w:p w14:paraId="7D0AE2D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5AE8F0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B1EFD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647</w:t>
            </w:r>
          </w:p>
        </w:tc>
      </w:tr>
      <w:tr w:rsidR="00AF370A" w14:paraId="4C9F15A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797AC0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0AF075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5B9986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5.29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C1894B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55.49</w:t>
            </w:r>
          </w:p>
        </w:tc>
        <w:tc>
          <w:tcPr>
            <w:tcW w:w="246" w:type="pct"/>
            <w:vMerge/>
            <w:vAlign w:val="center"/>
          </w:tcPr>
          <w:p w14:paraId="160EF10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56414F4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228AC69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0F21F8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3B00AC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39A6FD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6C1C5D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2CF225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F664D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2B85A8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574DE6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5.29</w:t>
            </w:r>
          </w:p>
        </w:tc>
        <w:tc>
          <w:tcPr>
            <w:tcW w:w="286" w:type="pct"/>
            <w:vMerge/>
            <w:vAlign w:val="center"/>
          </w:tcPr>
          <w:p w14:paraId="1F840F1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843229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293012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657</w:t>
            </w:r>
          </w:p>
        </w:tc>
      </w:tr>
      <w:tr w:rsidR="00AF370A" w14:paraId="1282FA6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E0E3FC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3B23B5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79A73D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B5A914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55.54</w:t>
            </w:r>
          </w:p>
        </w:tc>
        <w:tc>
          <w:tcPr>
            <w:tcW w:w="246" w:type="pct"/>
            <w:vMerge/>
            <w:vAlign w:val="center"/>
          </w:tcPr>
          <w:p w14:paraId="5C85894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09F0FD5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7D34503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AF73F9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A4FD22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33D3E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F8E51B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1E1FB2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56DC67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F628F6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3243EA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5.32</w:t>
            </w:r>
          </w:p>
        </w:tc>
        <w:tc>
          <w:tcPr>
            <w:tcW w:w="286" w:type="pct"/>
            <w:vMerge/>
            <w:vAlign w:val="center"/>
          </w:tcPr>
          <w:p w14:paraId="40847D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5CFD33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0E5FF6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645</w:t>
            </w:r>
          </w:p>
        </w:tc>
      </w:tr>
      <w:tr w:rsidR="00AF370A" w14:paraId="67430CC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5CC931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4349B2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0130568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675019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55.75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1CBCC3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2651EC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3C5BCF1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92410F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7AC111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F17DF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1F7ED4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F57BCB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3EFFAE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879F1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491F487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5.43</w:t>
            </w:r>
          </w:p>
        </w:tc>
        <w:tc>
          <w:tcPr>
            <w:tcW w:w="286" w:type="pct"/>
            <w:vMerge/>
            <w:vAlign w:val="center"/>
          </w:tcPr>
          <w:p w14:paraId="502CEC2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66C80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B9C53A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660</w:t>
            </w:r>
          </w:p>
        </w:tc>
      </w:tr>
      <w:tr w:rsidR="00AF370A" w14:paraId="4986D78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24E351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D57846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18037F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EEFEDE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58765D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65B4FD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8130C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DCDAE5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6A60AA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AF4B5B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8EBF4A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F15E6A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63ED77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3DD6DB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0C6CBC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583E03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F3D78C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44FEEB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662</w:t>
            </w:r>
          </w:p>
        </w:tc>
      </w:tr>
      <w:tr w:rsidR="00AF370A" w14:paraId="2731E44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507FE9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EBF7D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035037A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7741A7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55.79</w:t>
            </w:r>
          </w:p>
        </w:tc>
        <w:tc>
          <w:tcPr>
            <w:tcW w:w="246" w:type="pct"/>
            <w:vMerge/>
            <w:vAlign w:val="center"/>
          </w:tcPr>
          <w:p w14:paraId="7C276F4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FE46B1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48EDB7C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2AF7C3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13D5C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9FFDFF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83FF0C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804024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CD83E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ECF688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05E9FDC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5.46</w:t>
            </w:r>
          </w:p>
        </w:tc>
        <w:tc>
          <w:tcPr>
            <w:tcW w:w="286" w:type="pct"/>
            <w:vMerge/>
            <w:vAlign w:val="center"/>
          </w:tcPr>
          <w:p w14:paraId="7CB982F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3E36A5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72A50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648</w:t>
            </w:r>
          </w:p>
        </w:tc>
      </w:tr>
      <w:tr w:rsidR="00AF370A" w14:paraId="69B6085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00F06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B6A07E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DBD4D4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24A975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29E1E0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6F20E5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F1DE5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8F0653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969070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D3FECD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86EB92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AC198A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00950A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068BDD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D469A9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8A6993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A51539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D01661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650</w:t>
            </w:r>
          </w:p>
        </w:tc>
      </w:tr>
      <w:tr w:rsidR="00AF370A" w14:paraId="48FEB21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76C0F2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78D77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92A5B0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8F3B0C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56.41</w:t>
            </w:r>
          </w:p>
        </w:tc>
        <w:tc>
          <w:tcPr>
            <w:tcW w:w="246" w:type="pct"/>
            <w:vMerge/>
            <w:vAlign w:val="center"/>
          </w:tcPr>
          <w:p w14:paraId="57D19ED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FC7115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32F221A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E011F9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C24BDB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88FE11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2BBED2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E84CB6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77CF68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00A826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E391F0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5.83</w:t>
            </w:r>
          </w:p>
        </w:tc>
        <w:tc>
          <w:tcPr>
            <w:tcW w:w="286" w:type="pct"/>
            <w:vMerge/>
            <w:vAlign w:val="center"/>
          </w:tcPr>
          <w:p w14:paraId="506739C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31FC3D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A9967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658</w:t>
            </w:r>
          </w:p>
        </w:tc>
      </w:tr>
      <w:tr w:rsidR="00AF370A" w14:paraId="2E03905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E0217A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1526DE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25044D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C6EA05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56.44</w:t>
            </w:r>
          </w:p>
        </w:tc>
        <w:tc>
          <w:tcPr>
            <w:tcW w:w="246" w:type="pct"/>
            <w:vMerge/>
            <w:vAlign w:val="center"/>
          </w:tcPr>
          <w:p w14:paraId="4B0ACD9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87E612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362686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14B9FF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D44A63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DA8690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0D16F4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DA7EDA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E553CA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7044E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B320BF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5.85</w:t>
            </w:r>
          </w:p>
        </w:tc>
        <w:tc>
          <w:tcPr>
            <w:tcW w:w="286" w:type="pct"/>
            <w:vMerge/>
            <w:vAlign w:val="center"/>
          </w:tcPr>
          <w:p w14:paraId="1A0260D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8491A7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788968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656</w:t>
            </w:r>
          </w:p>
        </w:tc>
      </w:tr>
      <w:tr w:rsidR="00AF370A" w14:paraId="17A6C1B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9C4FE2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557AA0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F23031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D3B8CC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56.46</w:t>
            </w:r>
          </w:p>
        </w:tc>
        <w:tc>
          <w:tcPr>
            <w:tcW w:w="246" w:type="pct"/>
            <w:vMerge/>
            <w:vAlign w:val="center"/>
          </w:tcPr>
          <w:p w14:paraId="3095C52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CB94ED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6C12A0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1B5FE2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DE49AC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6119D8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CD42AF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2811C0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E1DDBC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A85AFA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5B0301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5.86</w:t>
            </w:r>
          </w:p>
        </w:tc>
        <w:tc>
          <w:tcPr>
            <w:tcW w:w="286" w:type="pct"/>
            <w:vMerge/>
            <w:vAlign w:val="center"/>
          </w:tcPr>
          <w:p w14:paraId="1331084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B17F25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0B916A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646</w:t>
            </w:r>
          </w:p>
        </w:tc>
      </w:tr>
      <w:tr w:rsidR="00AF370A" w14:paraId="29201CD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363248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D7E64E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4F2D65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316170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56.49</w:t>
            </w:r>
          </w:p>
        </w:tc>
        <w:tc>
          <w:tcPr>
            <w:tcW w:w="246" w:type="pct"/>
            <w:vMerge/>
            <w:vAlign w:val="center"/>
          </w:tcPr>
          <w:p w14:paraId="617D792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59E77D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B6800F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FF9F4B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32E33B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E841EC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D9E4DF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D224FF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8621F3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753E66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8BA04E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5.87</w:t>
            </w:r>
          </w:p>
        </w:tc>
        <w:tc>
          <w:tcPr>
            <w:tcW w:w="286" w:type="pct"/>
            <w:vMerge/>
            <w:vAlign w:val="center"/>
          </w:tcPr>
          <w:p w14:paraId="535C1B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F9E369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A196B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644</w:t>
            </w:r>
          </w:p>
        </w:tc>
      </w:tr>
      <w:tr w:rsidR="00AF370A" w14:paraId="2302171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FFE16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1BABC2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3D020A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9.82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282226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54.44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56F956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4C44AB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1974343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A02F52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E827E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F371A1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FF0CFE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463B76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07F4A3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E4E5C5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F388EC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9.82</w:t>
            </w:r>
          </w:p>
        </w:tc>
        <w:tc>
          <w:tcPr>
            <w:tcW w:w="286" w:type="pct"/>
            <w:vMerge/>
            <w:vAlign w:val="center"/>
          </w:tcPr>
          <w:p w14:paraId="47CB469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5C5FA27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5BE95F8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605</w:t>
            </w:r>
          </w:p>
        </w:tc>
      </w:tr>
      <w:tr w:rsidR="00AF370A" w14:paraId="6FF6898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23C491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DCC9D4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DBA367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9.84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BC810F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54.46</w:t>
            </w:r>
          </w:p>
        </w:tc>
        <w:tc>
          <w:tcPr>
            <w:tcW w:w="246" w:type="pct"/>
            <w:vMerge/>
            <w:vAlign w:val="center"/>
          </w:tcPr>
          <w:p w14:paraId="254024E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8D59DB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60F8A5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D3AC27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242EBB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C59332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50B518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E4482E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55E114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4C9062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EFE566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9.84</w:t>
            </w:r>
          </w:p>
        </w:tc>
        <w:tc>
          <w:tcPr>
            <w:tcW w:w="286" w:type="pct"/>
            <w:vMerge/>
            <w:vAlign w:val="center"/>
          </w:tcPr>
          <w:p w14:paraId="5E45322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FA1539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0F95E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607</w:t>
            </w:r>
          </w:p>
        </w:tc>
      </w:tr>
      <w:tr w:rsidR="00AF370A" w14:paraId="341DD20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00796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E21BF7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FBB0E1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9.86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618B51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54.48</w:t>
            </w:r>
          </w:p>
        </w:tc>
        <w:tc>
          <w:tcPr>
            <w:tcW w:w="246" w:type="pct"/>
            <w:vMerge/>
            <w:vAlign w:val="center"/>
          </w:tcPr>
          <w:p w14:paraId="4CE71AC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8FC0B3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5846B6D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BE10DA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3D4A3D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F9D69F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4F6BE8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8F8622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BD9C6C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CABE05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8CA42D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9.86</w:t>
            </w:r>
          </w:p>
        </w:tc>
        <w:tc>
          <w:tcPr>
            <w:tcW w:w="286" w:type="pct"/>
            <w:vMerge/>
            <w:vAlign w:val="center"/>
          </w:tcPr>
          <w:p w14:paraId="32733F3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A4C3C2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9AB851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593</w:t>
            </w:r>
          </w:p>
        </w:tc>
      </w:tr>
      <w:tr w:rsidR="00AF370A" w14:paraId="3069586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70EDDA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05A800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AEF3CA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9.89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6F79D6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54.5</w:t>
            </w:r>
          </w:p>
        </w:tc>
        <w:tc>
          <w:tcPr>
            <w:tcW w:w="246" w:type="pct"/>
            <w:vMerge/>
            <w:vAlign w:val="center"/>
          </w:tcPr>
          <w:p w14:paraId="245E494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02D8F2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EDA39D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4E8CE8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249104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803375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E6E9E2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4B63C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E2A783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E51D5E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488D50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9.89</w:t>
            </w:r>
          </w:p>
        </w:tc>
        <w:tc>
          <w:tcPr>
            <w:tcW w:w="286" w:type="pct"/>
            <w:vMerge/>
            <w:vAlign w:val="center"/>
          </w:tcPr>
          <w:p w14:paraId="4061C8B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25DAD2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EC7C1F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595</w:t>
            </w:r>
          </w:p>
        </w:tc>
      </w:tr>
      <w:tr w:rsidR="00AF370A" w14:paraId="3054F21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47079C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9FD6AE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9FB6AC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10.29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D3B163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54.89</w:t>
            </w:r>
          </w:p>
        </w:tc>
        <w:tc>
          <w:tcPr>
            <w:tcW w:w="246" w:type="pct"/>
            <w:vMerge/>
            <w:vAlign w:val="center"/>
          </w:tcPr>
          <w:p w14:paraId="2ECF833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9E8880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18B83CB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EFE9BE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8AF38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504E8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85E9B3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075AEE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DC39B8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4333C9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CA7BC3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10.29</w:t>
            </w:r>
          </w:p>
        </w:tc>
        <w:tc>
          <w:tcPr>
            <w:tcW w:w="286" w:type="pct"/>
            <w:vMerge/>
            <w:vAlign w:val="center"/>
          </w:tcPr>
          <w:p w14:paraId="19ECDB5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EA712B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84B65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603</w:t>
            </w:r>
          </w:p>
        </w:tc>
      </w:tr>
      <w:tr w:rsidR="00AF370A" w14:paraId="1D4AB51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5D924B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661723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3669E1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10.32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2CC8FF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54.91</w:t>
            </w:r>
          </w:p>
        </w:tc>
        <w:tc>
          <w:tcPr>
            <w:tcW w:w="246" w:type="pct"/>
            <w:vMerge/>
            <w:vAlign w:val="center"/>
          </w:tcPr>
          <w:p w14:paraId="1CBC7B0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5C8BC8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0F41E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04D1BB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92E40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E67E3D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29BE2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13B8D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4B65D6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32B1C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7F78F5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10.32</w:t>
            </w:r>
          </w:p>
        </w:tc>
        <w:tc>
          <w:tcPr>
            <w:tcW w:w="286" w:type="pct"/>
            <w:vMerge/>
            <w:vAlign w:val="center"/>
          </w:tcPr>
          <w:p w14:paraId="1F42871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6458E0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5670C2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601</w:t>
            </w:r>
          </w:p>
        </w:tc>
      </w:tr>
      <w:tr w:rsidR="00AF370A" w14:paraId="610FB0A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61254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82D6E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1F9B5C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10.34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3C09D3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54.93</w:t>
            </w:r>
          </w:p>
        </w:tc>
        <w:tc>
          <w:tcPr>
            <w:tcW w:w="246" w:type="pct"/>
            <w:vMerge/>
            <w:vAlign w:val="center"/>
          </w:tcPr>
          <w:p w14:paraId="0F5B363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93BDEE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48E2441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B5B04D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DD587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3C843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4CCB92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CE7BE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1800F7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8DF36B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64280B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10.34</w:t>
            </w:r>
          </w:p>
        </w:tc>
        <w:tc>
          <w:tcPr>
            <w:tcW w:w="286" w:type="pct"/>
            <w:vMerge/>
            <w:vAlign w:val="center"/>
          </w:tcPr>
          <w:p w14:paraId="0051BB5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A8CA29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4563B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591</w:t>
            </w:r>
          </w:p>
        </w:tc>
      </w:tr>
      <w:tr w:rsidR="00AF370A" w14:paraId="0C861EC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1F81D6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68DD1F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9BDA64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10.37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BA0198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54.96</w:t>
            </w:r>
          </w:p>
        </w:tc>
        <w:tc>
          <w:tcPr>
            <w:tcW w:w="246" w:type="pct"/>
            <w:vMerge/>
            <w:vAlign w:val="center"/>
          </w:tcPr>
          <w:p w14:paraId="28002AE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97BD2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E5913C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A58FFD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35C35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3785BE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B6B417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CBBCFD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C225CB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D4C26C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D77BC8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10.37</w:t>
            </w:r>
          </w:p>
        </w:tc>
        <w:tc>
          <w:tcPr>
            <w:tcW w:w="286" w:type="pct"/>
            <w:vMerge/>
            <w:vAlign w:val="center"/>
          </w:tcPr>
          <w:p w14:paraId="7589C33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1130C3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2C78D5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589</w:t>
            </w:r>
          </w:p>
        </w:tc>
      </w:tr>
      <w:tr w:rsidR="00AF370A" w14:paraId="2927E62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0572F1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BB5DEF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B38901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10.73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3FD7A4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55.29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E48FC8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10C1E0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58E9F1A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1E8631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B2E57D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BEE032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4FB63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B15D35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F5A2E0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1A40EC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DD761C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10.73</w:t>
            </w:r>
          </w:p>
        </w:tc>
        <w:tc>
          <w:tcPr>
            <w:tcW w:w="286" w:type="pct"/>
            <w:vMerge/>
            <w:vAlign w:val="center"/>
          </w:tcPr>
          <w:p w14:paraId="0ACECA6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A38040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2001B6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604</w:t>
            </w:r>
          </w:p>
        </w:tc>
      </w:tr>
      <w:tr w:rsidR="00AF370A" w14:paraId="23FBBC0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AB4642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57399D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EE1AD3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10.75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2BFD8C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55.3</w:t>
            </w:r>
          </w:p>
        </w:tc>
        <w:tc>
          <w:tcPr>
            <w:tcW w:w="246" w:type="pct"/>
            <w:vMerge/>
            <w:vAlign w:val="center"/>
          </w:tcPr>
          <w:p w14:paraId="74ECE9A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FCC291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6525D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0DA167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99DF0E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B2FEE5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8D755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7F4031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7269B4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F201FE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E73C4D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10.75</w:t>
            </w:r>
          </w:p>
        </w:tc>
        <w:tc>
          <w:tcPr>
            <w:tcW w:w="286" w:type="pct"/>
            <w:vMerge/>
            <w:vAlign w:val="center"/>
          </w:tcPr>
          <w:p w14:paraId="1A535E9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B60DC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DE637E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606</w:t>
            </w:r>
          </w:p>
        </w:tc>
      </w:tr>
      <w:tr w:rsidR="00AF370A" w14:paraId="52312D8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B698FA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BB96A4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32E6FB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10.79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77FD41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55.33</w:t>
            </w:r>
          </w:p>
        </w:tc>
        <w:tc>
          <w:tcPr>
            <w:tcW w:w="246" w:type="pct"/>
            <w:vMerge/>
            <w:vAlign w:val="center"/>
          </w:tcPr>
          <w:p w14:paraId="2DF904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53BC80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2175B48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B9B357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C5E3C2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6370AB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8A3318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7AFC51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D299E6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0AFEB4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7E2E72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10.79</w:t>
            </w:r>
          </w:p>
        </w:tc>
        <w:tc>
          <w:tcPr>
            <w:tcW w:w="286" w:type="pct"/>
            <w:vMerge/>
            <w:vAlign w:val="center"/>
          </w:tcPr>
          <w:p w14:paraId="56CA98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549BAC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8F07F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592</w:t>
            </w:r>
          </w:p>
        </w:tc>
      </w:tr>
      <w:tr w:rsidR="00AF370A" w14:paraId="14774E6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3AC609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7037F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C4576A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FE67D2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55.34</w:t>
            </w:r>
          </w:p>
        </w:tc>
        <w:tc>
          <w:tcPr>
            <w:tcW w:w="246" w:type="pct"/>
            <w:vMerge/>
            <w:vAlign w:val="center"/>
          </w:tcPr>
          <w:p w14:paraId="085B09F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79A44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448F1D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D73AFC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A2A84B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C320EC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76E189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5B28EC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E1C696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304204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056524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286" w:type="pct"/>
            <w:vMerge/>
            <w:vAlign w:val="center"/>
          </w:tcPr>
          <w:p w14:paraId="7A9F40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A7ACF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483198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594</w:t>
            </w:r>
          </w:p>
        </w:tc>
      </w:tr>
      <w:tr w:rsidR="00AF370A" w14:paraId="6FD1CF8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00675C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2E1BA1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8AC2FC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10.86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0B122E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55.4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694FAA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7C614A8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3B75507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E9DF32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C86D36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B69BA6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22148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1EFE7B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B98BFF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E08CC2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28BFBA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10.86</w:t>
            </w:r>
          </w:p>
        </w:tc>
        <w:tc>
          <w:tcPr>
            <w:tcW w:w="286" w:type="pct"/>
            <w:vMerge/>
            <w:vAlign w:val="center"/>
          </w:tcPr>
          <w:p w14:paraId="5F433F6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1E4B35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C1687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599</w:t>
            </w:r>
          </w:p>
        </w:tc>
      </w:tr>
      <w:tr w:rsidR="00AF370A" w14:paraId="27D07CC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F14867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177D4F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D317E4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10.91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EC6BB1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55.44</w:t>
            </w:r>
          </w:p>
        </w:tc>
        <w:tc>
          <w:tcPr>
            <w:tcW w:w="246" w:type="pct"/>
            <w:vMerge/>
            <w:vAlign w:val="center"/>
          </w:tcPr>
          <w:p w14:paraId="3903616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51BB96C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249480F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024B62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B6C22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E81B94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1AD6F2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58CD70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722B89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A10021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32C537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10.91</w:t>
            </w:r>
          </w:p>
        </w:tc>
        <w:tc>
          <w:tcPr>
            <w:tcW w:w="286" w:type="pct"/>
            <w:vMerge/>
            <w:vAlign w:val="center"/>
          </w:tcPr>
          <w:p w14:paraId="568BD24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D0ECEE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C244DF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587</w:t>
            </w:r>
          </w:p>
        </w:tc>
      </w:tr>
      <w:tr w:rsidR="00AF370A" w14:paraId="4B5E0E1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44F11D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86D40F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2635E3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10.98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921325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55.5</w:t>
            </w:r>
          </w:p>
        </w:tc>
        <w:tc>
          <w:tcPr>
            <w:tcW w:w="246" w:type="pct"/>
            <w:vMerge/>
            <w:vAlign w:val="center"/>
          </w:tcPr>
          <w:p w14:paraId="099480A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2118731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42040CD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06CE1D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C20606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1200A5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539962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D423B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0E7BAF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4FDC4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656BA0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10.98</w:t>
            </w:r>
          </w:p>
        </w:tc>
        <w:tc>
          <w:tcPr>
            <w:tcW w:w="286" w:type="pct"/>
            <w:vMerge/>
            <w:vAlign w:val="center"/>
          </w:tcPr>
          <w:p w14:paraId="482C7FA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E2B12D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7DEF9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597</w:t>
            </w:r>
          </w:p>
        </w:tc>
      </w:tr>
      <w:tr w:rsidR="00AF370A" w14:paraId="17FF6DA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2502B3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8972ED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AED58D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11.03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E76A67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55.55</w:t>
            </w:r>
          </w:p>
        </w:tc>
        <w:tc>
          <w:tcPr>
            <w:tcW w:w="246" w:type="pct"/>
            <w:vMerge/>
            <w:vAlign w:val="center"/>
          </w:tcPr>
          <w:p w14:paraId="58DD2C6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7FE1B8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2A73D4C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8B6A6F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23129C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31D7AE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D01038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AF1257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03619E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68C48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ECEB59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11.03</w:t>
            </w:r>
          </w:p>
        </w:tc>
        <w:tc>
          <w:tcPr>
            <w:tcW w:w="286" w:type="pct"/>
            <w:vMerge/>
            <w:vAlign w:val="center"/>
          </w:tcPr>
          <w:p w14:paraId="7B18B67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E1D134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C79640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585</w:t>
            </w:r>
          </w:p>
        </w:tc>
      </w:tr>
      <w:tr w:rsidR="00AF370A" w14:paraId="6CD340C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D1DBA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894AB0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A723A3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11.27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B2FD71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55.75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55BBDB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B8AC57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05C63CD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11929C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D645BB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E1F133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931AE8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20140B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51BA3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056F13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26FA67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11.27</w:t>
            </w:r>
          </w:p>
        </w:tc>
        <w:tc>
          <w:tcPr>
            <w:tcW w:w="286" w:type="pct"/>
            <w:vMerge/>
            <w:vAlign w:val="center"/>
          </w:tcPr>
          <w:p w14:paraId="0050F50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CD4B4F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72EE35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600</w:t>
            </w:r>
          </w:p>
        </w:tc>
      </w:tr>
      <w:tr w:rsidR="00AF370A" w14:paraId="6EAD1BF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F695F3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876DF7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367459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11.29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BE4E97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55.77</w:t>
            </w:r>
          </w:p>
        </w:tc>
        <w:tc>
          <w:tcPr>
            <w:tcW w:w="246" w:type="pct"/>
            <w:vMerge/>
            <w:vAlign w:val="center"/>
          </w:tcPr>
          <w:p w14:paraId="57DDB55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F82205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E1FBF1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2F2973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FA00C4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A0487F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AE1E09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6718EB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D7CF37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D953F8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1B1E37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11.29</w:t>
            </w:r>
          </w:p>
        </w:tc>
        <w:tc>
          <w:tcPr>
            <w:tcW w:w="286" w:type="pct"/>
            <w:vMerge/>
            <w:vAlign w:val="center"/>
          </w:tcPr>
          <w:p w14:paraId="307067D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34D20A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EAE70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602</w:t>
            </w:r>
          </w:p>
        </w:tc>
      </w:tr>
      <w:tr w:rsidR="00AF370A" w14:paraId="40FE6FC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21747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219E39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63D477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11.33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7EC6E4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55.8</w:t>
            </w:r>
          </w:p>
        </w:tc>
        <w:tc>
          <w:tcPr>
            <w:tcW w:w="246" w:type="pct"/>
            <w:vMerge/>
            <w:vAlign w:val="center"/>
          </w:tcPr>
          <w:p w14:paraId="044ED0B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EAAB8A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567BB2C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285F4F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812EFC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984CB6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67B234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D0528D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9FDB0D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475893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C1EA2E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11.33</w:t>
            </w:r>
          </w:p>
        </w:tc>
        <w:tc>
          <w:tcPr>
            <w:tcW w:w="286" w:type="pct"/>
            <w:vMerge/>
            <w:vAlign w:val="center"/>
          </w:tcPr>
          <w:p w14:paraId="5E5D60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F399EA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88F3D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588</w:t>
            </w:r>
          </w:p>
        </w:tc>
      </w:tr>
      <w:tr w:rsidR="00AF370A" w14:paraId="2C6927B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C12A0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192D12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86E116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11.34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19E15E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55.81</w:t>
            </w:r>
          </w:p>
        </w:tc>
        <w:tc>
          <w:tcPr>
            <w:tcW w:w="246" w:type="pct"/>
            <w:vMerge/>
            <w:vAlign w:val="center"/>
          </w:tcPr>
          <w:p w14:paraId="48BAF9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814314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9B4362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18D840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D0FCE6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26EEE0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4AF93B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EC2741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4EBD74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6AE27F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23F130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11.34</w:t>
            </w:r>
          </w:p>
        </w:tc>
        <w:tc>
          <w:tcPr>
            <w:tcW w:w="286" w:type="pct"/>
            <w:vMerge/>
            <w:vAlign w:val="center"/>
          </w:tcPr>
          <w:p w14:paraId="08C9E28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40395C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896CDF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590</w:t>
            </w:r>
          </w:p>
        </w:tc>
      </w:tr>
      <w:tr w:rsidR="00AF370A" w14:paraId="2E81A8C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924A7C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E44C45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F2D625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B23C0D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56.43</w:t>
            </w:r>
          </w:p>
        </w:tc>
        <w:tc>
          <w:tcPr>
            <w:tcW w:w="246" w:type="pct"/>
            <w:vMerge/>
            <w:vAlign w:val="center"/>
          </w:tcPr>
          <w:p w14:paraId="55A9A1E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7B575A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376EA9B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B71672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88E702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B7131C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08E8BA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79198D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7A1F30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AF656B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7768D92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286" w:type="pct"/>
            <w:vMerge/>
            <w:vAlign w:val="center"/>
          </w:tcPr>
          <w:p w14:paraId="0C60B6D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5533D2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55D11D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598</w:t>
            </w:r>
          </w:p>
        </w:tc>
      </w:tr>
      <w:tr w:rsidR="00AF370A" w14:paraId="0BACB35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F351EC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3E9B5F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7F7AFF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42720C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C22328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6F9985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0565B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BFBA7C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060181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18A202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B00BDA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6798E8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05ECF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04778E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0F5677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18F399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EA21F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CA972F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596</w:t>
            </w:r>
          </w:p>
        </w:tc>
      </w:tr>
      <w:tr w:rsidR="00AF370A" w14:paraId="5E8C5D8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B6803D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067372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2BB9EE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12.16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2CC8FB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56.47</w:t>
            </w:r>
          </w:p>
        </w:tc>
        <w:tc>
          <w:tcPr>
            <w:tcW w:w="246" w:type="pct"/>
            <w:vMerge/>
            <w:vAlign w:val="center"/>
          </w:tcPr>
          <w:p w14:paraId="1CB21A2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7A2064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1DD705B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D0415E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0C9FF0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048EE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8FB513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C6711F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928A43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730C55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05109CD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12.16</w:t>
            </w:r>
          </w:p>
        </w:tc>
        <w:tc>
          <w:tcPr>
            <w:tcW w:w="286" w:type="pct"/>
            <w:vMerge/>
            <w:vAlign w:val="center"/>
          </w:tcPr>
          <w:p w14:paraId="695E8B7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B197BD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B0F3F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584</w:t>
            </w:r>
          </w:p>
        </w:tc>
      </w:tr>
      <w:tr w:rsidR="00AF370A" w14:paraId="0606818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9EC646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CD56A6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2601C8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C34485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CC7A92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2B08FD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A8AE2B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D27E4B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E7D27D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26EAFF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B613B1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C23FF1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BFF437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ACB379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11F96A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3E2A05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82DFB2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707EC7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586</w:t>
            </w:r>
          </w:p>
        </w:tc>
      </w:tr>
      <w:tr w:rsidR="00AF370A" w14:paraId="1CDC530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2A3967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8D05A8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0C2EAEB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1.84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5F14DA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38.51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53C580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370A017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5E66AC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39A16A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/>
            <w:vAlign w:val="center"/>
          </w:tcPr>
          <w:p w14:paraId="0963C26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5326036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/>
            <w:vAlign w:val="center"/>
          </w:tcPr>
          <w:p w14:paraId="745D1DF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352A81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507C98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16CB495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0FC852E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86" w:type="pct"/>
            <w:vMerge/>
            <w:vAlign w:val="center"/>
          </w:tcPr>
          <w:p w14:paraId="13218E1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9559D5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82E6C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172</w:t>
            </w:r>
          </w:p>
        </w:tc>
      </w:tr>
      <w:tr w:rsidR="00AF370A" w14:paraId="7BE1487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B69511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2589F4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CE2F19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95AC0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59A9836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72388D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945B2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1E408A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42E151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66ECD6D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6FA159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31B6A3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DC6C5C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D9F330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F762A9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34C33B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D6936B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865FE7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176</w:t>
            </w:r>
          </w:p>
        </w:tc>
      </w:tr>
      <w:tr w:rsidR="00AF370A" w14:paraId="5B65B20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CA6FB7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D08E6A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985953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4BB600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5360246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2A61ED1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36" w:type="pct"/>
            <w:vMerge/>
            <w:vAlign w:val="center"/>
          </w:tcPr>
          <w:p w14:paraId="09D2865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C78ADC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CAF233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5" w:type="pct"/>
            <w:vMerge/>
            <w:vAlign w:val="center"/>
          </w:tcPr>
          <w:p w14:paraId="15E6440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DCD8F8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208CC1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68B881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1EFE6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B7C760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0C9FF9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05FB53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2B741D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</w:tr>
      <w:tr w:rsidR="00AF370A" w14:paraId="119FE05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76B264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4A888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20858EA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2.27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EBDFE6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40.51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9D55A3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8F2843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7AC6E71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B9CC85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8BE305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035103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5FA385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B500E4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9401B1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B5B6FC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DDB46B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0356B4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C6203A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732C44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160</w:t>
            </w:r>
          </w:p>
        </w:tc>
      </w:tr>
      <w:tr w:rsidR="00AF370A" w14:paraId="47394C1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D6EEEB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3C9567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E063D7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06FCC5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BFF6A4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09D91A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7EA1F7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BC609F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779706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38DAA65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72C3FE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79C7B2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92C5E4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629B9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9CFE8F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829E47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A2F5A3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5A3C7E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164</w:t>
            </w:r>
          </w:p>
        </w:tc>
      </w:tr>
      <w:tr w:rsidR="00AF370A" w14:paraId="0F61864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C29511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818E2C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DC0DD3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AF3303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5E8C9DE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39228C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36" w:type="pct"/>
            <w:vMerge/>
            <w:vAlign w:val="center"/>
          </w:tcPr>
          <w:p w14:paraId="2933BBF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0BF438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48F815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5" w:type="pct"/>
            <w:vMerge/>
            <w:vAlign w:val="center"/>
          </w:tcPr>
          <w:p w14:paraId="1061CFE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370CC7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96005D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3CD979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13D97C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2F4AD4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FA8133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DF54AE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47E67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168</w:t>
            </w:r>
          </w:p>
        </w:tc>
      </w:tr>
      <w:tr w:rsidR="00AF370A" w14:paraId="19AB6C8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B690ED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86BE92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EDD930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4.09</w:t>
            </w:r>
          </w:p>
        </w:tc>
        <w:tc>
          <w:tcPr>
            <w:tcW w:w="253" w:type="pct"/>
            <w:vMerge/>
            <w:vAlign w:val="center"/>
          </w:tcPr>
          <w:p w14:paraId="755F57F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5BEEE2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8C25FC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3E1FF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025349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E5F75D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F38DC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36B20E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FDAD39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8F49AE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5AE86A1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5" w:type="pct"/>
            <w:vMerge/>
            <w:vAlign w:val="center"/>
          </w:tcPr>
          <w:p w14:paraId="213AAE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34DDC2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D03A20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F6CBD6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169</w:t>
            </w:r>
          </w:p>
        </w:tc>
      </w:tr>
      <w:tr w:rsidR="00AF370A" w14:paraId="0C2F4CB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06FCC9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C088A4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EACD1C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6F99EC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38.51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214D3B6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2AED4CC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CA6CD5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61FC5F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BFB56D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43F97C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6AF6C8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2E4A9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9354DC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CF5BC3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A42333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8B2B4E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AD283B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13EB1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181</w:t>
            </w:r>
          </w:p>
        </w:tc>
      </w:tr>
      <w:tr w:rsidR="00AF370A" w14:paraId="752AD44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D9FD81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8318D4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00582A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4.54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E71504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47.1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3C217BF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B9CF00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7EB1BCD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3A79FF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0B172D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428EA7D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5C912B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DDF876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35AC97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CEEEF6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5625BB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9646E0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CDD6BB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792FC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165</w:t>
            </w:r>
          </w:p>
        </w:tc>
      </w:tr>
      <w:tr w:rsidR="00AF370A" w14:paraId="7C2BD47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71DE88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16F5DB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86BE07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D8E458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38.51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60D931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51D0FE1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9B1D58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658CBC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78F165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75901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C9BECB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4D5C2B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79C89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B4E20A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F469FA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367710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2671B1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861DA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177</w:t>
            </w:r>
          </w:p>
        </w:tc>
      </w:tr>
      <w:tr w:rsidR="00AF370A" w14:paraId="1FD7FB5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883132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781A57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3B697B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5.27</w:t>
            </w:r>
          </w:p>
        </w:tc>
        <w:tc>
          <w:tcPr>
            <w:tcW w:w="253" w:type="pct"/>
            <w:vMerge/>
            <w:vAlign w:val="center"/>
          </w:tcPr>
          <w:p w14:paraId="6EE6D8C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91795A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8D4DA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8C56D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90CF73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175A8E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19DD027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EB4DF6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BEA88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F83B38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A8BF74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69A041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D9C6B2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4C8A8B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0FD48A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173</w:t>
            </w:r>
          </w:p>
        </w:tc>
      </w:tr>
      <w:tr w:rsidR="00AF370A" w14:paraId="59110A2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BD3057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9846DA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8709DC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362A96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40.51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B09856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2750524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F716A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CFD482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BC640E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FB3FED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7441E5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B4C343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57AEDB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7FDEB2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33426F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2C8AB9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76BF7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0E70F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161</w:t>
            </w:r>
          </w:p>
        </w:tc>
      </w:tr>
      <w:tr w:rsidR="00AF370A" w14:paraId="3FD6CB9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DC034A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1B05EA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762D10A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11.08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9E4AF8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246" w:type="pct"/>
            <w:vMerge/>
            <w:vAlign w:val="center"/>
          </w:tcPr>
          <w:p w14:paraId="152EDEB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42237C1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665CFF4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18BA677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6.86</w:t>
            </w:r>
          </w:p>
        </w:tc>
        <w:tc>
          <w:tcPr>
            <w:tcW w:w="253" w:type="pct"/>
            <w:vMerge/>
            <w:vAlign w:val="center"/>
          </w:tcPr>
          <w:p w14:paraId="421F1E5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3EDAA8B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65887E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06524A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033C1D9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34472A0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29242D0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11.08</w:t>
            </w:r>
          </w:p>
        </w:tc>
        <w:tc>
          <w:tcPr>
            <w:tcW w:w="286" w:type="pct"/>
            <w:vMerge/>
            <w:vAlign w:val="center"/>
          </w:tcPr>
          <w:p w14:paraId="6BE0584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8A6B95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F20FEA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504</w:t>
            </w:r>
          </w:p>
        </w:tc>
      </w:tr>
      <w:tr w:rsidR="00AF370A" w14:paraId="5ECAFE8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E4C9DF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C56001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A4DBAD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11.19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30566B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57.07</w:t>
            </w:r>
          </w:p>
        </w:tc>
        <w:tc>
          <w:tcPr>
            <w:tcW w:w="246" w:type="pct"/>
            <w:vMerge/>
            <w:vAlign w:val="center"/>
          </w:tcPr>
          <w:p w14:paraId="7142D63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C21FF3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2F4889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CD630C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01AED7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4156CA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4F7701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393AED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3A861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DAC7AD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CF1513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11.19</w:t>
            </w:r>
          </w:p>
        </w:tc>
        <w:tc>
          <w:tcPr>
            <w:tcW w:w="286" w:type="pct"/>
            <w:vMerge/>
            <w:vAlign w:val="center"/>
          </w:tcPr>
          <w:p w14:paraId="00C56CE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0F0473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CE8ECA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503</w:t>
            </w:r>
          </w:p>
        </w:tc>
      </w:tr>
      <w:tr w:rsidR="00AF370A" w14:paraId="46C4C2A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C93199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249427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6F86D6A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9.31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2E6545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53.93</w:t>
            </w:r>
          </w:p>
        </w:tc>
        <w:tc>
          <w:tcPr>
            <w:tcW w:w="246" w:type="pct"/>
            <w:vMerge/>
            <w:vAlign w:val="center"/>
          </w:tcPr>
          <w:p w14:paraId="793F192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4B59F5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6AE142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F49318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3" w:type="pct"/>
            <w:vMerge/>
            <w:vAlign w:val="center"/>
          </w:tcPr>
          <w:p w14:paraId="55FDFBC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0BB2000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46B7DF7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17059B2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3" w:type="pct"/>
            <w:vMerge/>
            <w:vAlign w:val="center"/>
          </w:tcPr>
          <w:p w14:paraId="4D1EBBE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F1A78D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59B6CC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21.7</w:t>
            </w:r>
          </w:p>
        </w:tc>
        <w:tc>
          <w:tcPr>
            <w:tcW w:w="286" w:type="pct"/>
            <w:vMerge/>
            <w:vAlign w:val="center"/>
          </w:tcPr>
          <w:p w14:paraId="56A82A5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C6D199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07C2C8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684</w:t>
            </w:r>
          </w:p>
        </w:tc>
      </w:tr>
      <w:tr w:rsidR="00AF370A" w14:paraId="2210A85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56C86C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F7BD27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C460C5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653B7F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54.63</w:t>
            </w:r>
          </w:p>
        </w:tc>
        <w:tc>
          <w:tcPr>
            <w:tcW w:w="246" w:type="pct"/>
            <w:vMerge/>
            <w:vAlign w:val="center"/>
          </w:tcPr>
          <w:p w14:paraId="34C5B3E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F93AD1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F631A3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7F1EDA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/>
            <w:vAlign w:val="center"/>
          </w:tcPr>
          <w:p w14:paraId="3735E2C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949A2F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8FEB4A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E6638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29FBB2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4DC2E6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DECC75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FA8F92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06A1F4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3E10A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687</w:t>
            </w:r>
          </w:p>
        </w:tc>
      </w:tr>
      <w:tr w:rsidR="00AF370A" w14:paraId="2A1ED2D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415D0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3E8C79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43E992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085E26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B4A771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2C7444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1936E7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2001FC8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253" w:type="pct"/>
            <w:vMerge/>
            <w:vAlign w:val="center"/>
          </w:tcPr>
          <w:p w14:paraId="0740FE4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368286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DE3219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D8C180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0281FE7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500CBB5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37B6F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15ED3B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DEC85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D4A73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690</w:t>
            </w:r>
          </w:p>
        </w:tc>
      </w:tr>
      <w:tr w:rsidR="00AF370A" w14:paraId="4D2BDFC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B8C322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C6D52D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90FFD5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577AAE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56.13</w:t>
            </w:r>
          </w:p>
        </w:tc>
        <w:tc>
          <w:tcPr>
            <w:tcW w:w="246" w:type="pct"/>
            <w:vMerge/>
            <w:vAlign w:val="center"/>
          </w:tcPr>
          <w:p w14:paraId="2AE4631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6BB51C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B3C73D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934DC5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/>
            <w:vAlign w:val="center"/>
          </w:tcPr>
          <w:p w14:paraId="0BF4E7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D6C29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992A17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948A5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131047D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72A09ED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6FA0CC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1C9C99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547C41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3B0B4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681</w:t>
            </w:r>
          </w:p>
        </w:tc>
      </w:tr>
      <w:tr w:rsidR="00AF370A" w14:paraId="05FEB10F" w14:textId="77777777">
        <w:trPr>
          <w:trHeight w:val="210"/>
        </w:trPr>
        <w:tc>
          <w:tcPr>
            <w:tcW w:w="281" w:type="pct"/>
            <w:vMerge w:val="restart"/>
            <w:shd w:val="clear" w:color="auto" w:fill="auto"/>
            <w:vAlign w:val="center"/>
          </w:tcPr>
          <w:p w14:paraId="2735D33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D1T1-B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6F444E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404825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19.77 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C0A6DA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61.1</w:t>
            </w:r>
          </w:p>
        </w:tc>
        <w:tc>
          <w:tcPr>
            <w:tcW w:w="246" w:type="pct"/>
            <w:vMerge/>
            <w:vAlign w:val="center"/>
          </w:tcPr>
          <w:p w14:paraId="671D4BF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9F7909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36" w:type="pct"/>
            <w:vMerge/>
            <w:vAlign w:val="center"/>
          </w:tcPr>
          <w:p w14:paraId="5973504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7DC19C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1D49FB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4FEDA9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60156AF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30B451F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10B9C70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42151DE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3F28EFE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vMerge/>
            <w:vAlign w:val="center"/>
          </w:tcPr>
          <w:p w14:paraId="208821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1704DC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6551C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491</w:t>
            </w:r>
          </w:p>
        </w:tc>
      </w:tr>
      <w:tr w:rsidR="00AF370A" w14:paraId="724A209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6DB52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704982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64EF36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DDC96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282BB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C4E75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9074D8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8359ED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C1B686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2824B5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B91C49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22FA93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397BDDC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5FF7EE9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589D64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3EE221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19E539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FAEC5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489</w:t>
            </w:r>
          </w:p>
        </w:tc>
      </w:tr>
      <w:tr w:rsidR="00AF370A" w14:paraId="210DAE7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0D24B2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E99030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F16462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48D8CB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55B7CA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1C9F3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B8B7CF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14746E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6773CD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766F8A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45DD6A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F001F6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2C28E3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1CD7746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0988C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749330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E36EA0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BBD1CF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493</w:t>
            </w:r>
          </w:p>
        </w:tc>
      </w:tr>
      <w:tr w:rsidR="00AF370A" w14:paraId="45BACC5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4EBBB1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27443D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415C09B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36.59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2EE880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46" w:type="pct"/>
            <w:vMerge/>
            <w:vAlign w:val="center"/>
          </w:tcPr>
          <w:p w14:paraId="13E65D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79423C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92CD39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27BD58D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/>
            <w:vAlign w:val="center"/>
          </w:tcPr>
          <w:p w14:paraId="2604F60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276076C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3AB9047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66ECF2B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2B292EA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65EE948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CC4E82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790B8D6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/>
            <w:vAlign w:val="center"/>
          </w:tcPr>
          <w:p w14:paraId="4B3C120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8BF17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</w:t>
            </w:r>
          </w:p>
        </w:tc>
      </w:tr>
      <w:tr w:rsidR="00AF370A" w14:paraId="687528E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A3E710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883460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F2259A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3D53C3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6741C2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F695FB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889848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EAE572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15370A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914A02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7503BC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3C120BB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/>
            <w:vAlign w:val="center"/>
          </w:tcPr>
          <w:p w14:paraId="1B5793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9C8BF1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557C97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3D9D57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6DE34D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9D8E9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</w:t>
            </w:r>
          </w:p>
        </w:tc>
      </w:tr>
      <w:tr w:rsidR="00AF370A" w14:paraId="72E25EC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1AFEAA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4CA11B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5716557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20.47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EDAD5F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61.44</w:t>
            </w:r>
          </w:p>
        </w:tc>
        <w:tc>
          <w:tcPr>
            <w:tcW w:w="246" w:type="pct"/>
            <w:vMerge/>
            <w:vAlign w:val="center"/>
          </w:tcPr>
          <w:p w14:paraId="7C4E01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7A6DB8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73F9DE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E9AAAE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E9B019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B97BA2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6CCE63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DA7F45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F548D5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69BEE1C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5AE8585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20.47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1E922BF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/>
            <w:vAlign w:val="center"/>
          </w:tcPr>
          <w:p w14:paraId="68AE8B0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19ABD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</w:t>
            </w:r>
          </w:p>
        </w:tc>
      </w:tr>
      <w:tr w:rsidR="00AF370A" w14:paraId="5D30733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15BB67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672CA1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CC0BC3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90233B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62.59</w:t>
            </w:r>
          </w:p>
        </w:tc>
        <w:tc>
          <w:tcPr>
            <w:tcW w:w="246" w:type="pct"/>
            <w:vMerge/>
            <w:vAlign w:val="center"/>
          </w:tcPr>
          <w:p w14:paraId="1487FA1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F91CD5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77FA16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65EDC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02ED7C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019545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6C6A1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D24B48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42F1D5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E85CBE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DEC3E5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23.1</w:t>
            </w:r>
          </w:p>
        </w:tc>
        <w:tc>
          <w:tcPr>
            <w:tcW w:w="286" w:type="pct"/>
            <w:vMerge/>
            <w:vAlign w:val="center"/>
          </w:tcPr>
          <w:p w14:paraId="1B1FD51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F3E8C3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9661B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</w:t>
            </w:r>
          </w:p>
        </w:tc>
      </w:tr>
      <w:tr w:rsidR="00AF370A" w14:paraId="65F845E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6C1D4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4FCA82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BCC057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CFA4E5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99B5A1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47DBBDC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40B850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8FC522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2E8D43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1921722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3263DC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D1BF64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14C48BA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532DD7B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0BA3A3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25.39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2359021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/>
            <w:vAlign w:val="center"/>
          </w:tcPr>
          <w:p w14:paraId="28B0F9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692D3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294</w:t>
            </w:r>
          </w:p>
        </w:tc>
      </w:tr>
      <w:tr w:rsidR="00AF370A" w14:paraId="16E37AD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09DE41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443286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F71FB8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2CAE52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CC6AA3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C7DDD8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3A81EB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43AF45C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vMerge/>
            <w:vAlign w:val="center"/>
          </w:tcPr>
          <w:p w14:paraId="36156B7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EC9861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429AE2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E0A85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44A1111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721A30C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1CDC7F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24.22</w:t>
            </w:r>
          </w:p>
        </w:tc>
        <w:tc>
          <w:tcPr>
            <w:tcW w:w="286" w:type="pct"/>
            <w:vMerge/>
            <w:vAlign w:val="center"/>
          </w:tcPr>
          <w:p w14:paraId="7E7E074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3E93A6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73648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297</w:t>
            </w:r>
          </w:p>
        </w:tc>
      </w:tr>
      <w:tr w:rsidR="00AF370A" w14:paraId="0D251DE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FEC32A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35FA1A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6CA83D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23019E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7A5EB47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E3E3B9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48185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07E196D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3" w:type="pct"/>
            <w:vMerge/>
            <w:vAlign w:val="center"/>
          </w:tcPr>
          <w:p w14:paraId="746528A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7D541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B2C390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A95989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080ABB6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1EC5531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312457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23.46</w:t>
            </w:r>
          </w:p>
        </w:tc>
        <w:tc>
          <w:tcPr>
            <w:tcW w:w="286" w:type="pct"/>
            <w:vMerge/>
            <w:vAlign w:val="center"/>
          </w:tcPr>
          <w:p w14:paraId="3EFEEBF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4AE925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30A48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300</w:t>
            </w:r>
          </w:p>
        </w:tc>
      </w:tr>
      <w:tr w:rsidR="00AF370A" w14:paraId="30E91C6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3F9ADC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C8C198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5BC74B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9D733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FE841D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6C326B5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54D803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693D798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3" w:type="pct"/>
            <w:vMerge/>
            <w:vAlign w:val="center"/>
          </w:tcPr>
          <w:p w14:paraId="766B1F6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6A1A97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2EDE5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B8A926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0E20568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09A3B43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8444BA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33.55</w:t>
            </w:r>
          </w:p>
        </w:tc>
        <w:tc>
          <w:tcPr>
            <w:tcW w:w="286" w:type="pct"/>
            <w:vMerge/>
            <w:vAlign w:val="center"/>
          </w:tcPr>
          <w:p w14:paraId="1F1865E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609DC8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5F0FA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276</w:t>
            </w:r>
          </w:p>
        </w:tc>
      </w:tr>
      <w:tr w:rsidR="00AF370A" w14:paraId="4478F28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9F2F92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94E0C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24E5CE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34F05E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9A3202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216385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97C1AD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91EEE5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vMerge/>
            <w:vAlign w:val="center"/>
          </w:tcPr>
          <w:p w14:paraId="72AA74F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0552C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E9DBF5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4C1E51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4D7F5D1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2A22B67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0BF944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32.85</w:t>
            </w:r>
          </w:p>
        </w:tc>
        <w:tc>
          <w:tcPr>
            <w:tcW w:w="286" w:type="pct"/>
            <w:vMerge/>
            <w:vAlign w:val="center"/>
          </w:tcPr>
          <w:p w14:paraId="20A9455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8D5B54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98581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279</w:t>
            </w:r>
          </w:p>
        </w:tc>
      </w:tr>
      <w:tr w:rsidR="00AF370A" w14:paraId="3096188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EFDF6E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FF589B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9B0A86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939C52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84DFA9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292F8A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B58EB7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1D4D154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3" w:type="pct"/>
            <w:vMerge/>
            <w:vAlign w:val="center"/>
          </w:tcPr>
          <w:p w14:paraId="313747A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0C47D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D1DDAA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D5A488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0B9D59A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2E854A3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A7BEA3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31.66</w:t>
            </w:r>
          </w:p>
        </w:tc>
        <w:tc>
          <w:tcPr>
            <w:tcW w:w="286" w:type="pct"/>
            <w:vMerge/>
            <w:vAlign w:val="center"/>
          </w:tcPr>
          <w:p w14:paraId="0ED4B3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1014F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447DA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282</w:t>
            </w:r>
          </w:p>
        </w:tc>
      </w:tr>
      <w:tr w:rsidR="00AF370A" w14:paraId="296A716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9380CB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64CDD9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DDDAF2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17.97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C95B8C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60.19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6DE479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786D468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3372DE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6E93C8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CC2FA2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5F047D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A6163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5216F9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EC1ED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0D2B98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F235A1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17.97</w:t>
            </w:r>
          </w:p>
        </w:tc>
        <w:tc>
          <w:tcPr>
            <w:tcW w:w="286" w:type="pct"/>
            <w:vMerge/>
            <w:vAlign w:val="center"/>
          </w:tcPr>
          <w:p w14:paraId="2A44D29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D50C73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F6B42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264</w:t>
            </w:r>
          </w:p>
        </w:tc>
      </w:tr>
      <w:tr w:rsidR="00AF370A" w14:paraId="6245092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38DFE9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96DF10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9C5711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18.55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690526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60.49</w:t>
            </w:r>
          </w:p>
        </w:tc>
        <w:tc>
          <w:tcPr>
            <w:tcW w:w="246" w:type="pct"/>
            <w:vMerge/>
            <w:vAlign w:val="center"/>
          </w:tcPr>
          <w:p w14:paraId="09B5109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24ADB1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CC3872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4423AFF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vMerge/>
            <w:vAlign w:val="center"/>
          </w:tcPr>
          <w:p w14:paraId="28218EC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A702C5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C628FC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C3199C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75E5701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7E0AD5E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0BE241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18.55</w:t>
            </w:r>
          </w:p>
        </w:tc>
        <w:tc>
          <w:tcPr>
            <w:tcW w:w="286" w:type="pct"/>
            <w:vMerge/>
            <w:vAlign w:val="center"/>
          </w:tcPr>
          <w:p w14:paraId="197B605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D2BEF9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92DD6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261</w:t>
            </w:r>
          </w:p>
        </w:tc>
      </w:tr>
      <w:tr w:rsidR="00AF370A" w14:paraId="680F58C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D7C227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E43584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89E208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19.45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5522C8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60.94</w:t>
            </w:r>
          </w:p>
        </w:tc>
        <w:tc>
          <w:tcPr>
            <w:tcW w:w="246" w:type="pct"/>
            <w:vMerge/>
            <w:vAlign w:val="center"/>
          </w:tcPr>
          <w:p w14:paraId="4C827F2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5549B5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9D722F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2D65C5A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3" w:type="pct"/>
            <w:vMerge/>
            <w:vAlign w:val="center"/>
          </w:tcPr>
          <w:p w14:paraId="345BB8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DC2393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F1961E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BCD7E8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457B25C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20653A8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682405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19.45</w:t>
            </w:r>
          </w:p>
        </w:tc>
        <w:tc>
          <w:tcPr>
            <w:tcW w:w="286" w:type="pct"/>
            <w:vMerge/>
            <w:vAlign w:val="center"/>
          </w:tcPr>
          <w:p w14:paraId="2DEAABB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ECA2CC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238E1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258</w:t>
            </w:r>
          </w:p>
        </w:tc>
      </w:tr>
      <w:tr w:rsidR="00AF370A" w14:paraId="3926201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FCEBD1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939D90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B48A78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24.25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D50D8A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63.04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193CE3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5E59F3A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BE472C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46142FD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3" w:type="pct"/>
            <w:vMerge/>
            <w:vAlign w:val="center"/>
          </w:tcPr>
          <w:p w14:paraId="0F7BDB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DA6E81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721AF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2629E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C550F6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563C468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16B2CD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24.25</w:t>
            </w:r>
          </w:p>
        </w:tc>
        <w:tc>
          <w:tcPr>
            <w:tcW w:w="286" w:type="pct"/>
            <w:vMerge/>
            <w:vAlign w:val="center"/>
          </w:tcPr>
          <w:p w14:paraId="67A3447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D864A5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DEE5E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246</w:t>
            </w:r>
          </w:p>
        </w:tc>
      </w:tr>
      <w:tr w:rsidR="00AF370A" w14:paraId="54377A0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6A9D8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CD1CE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7F0A58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60BA20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46" w:type="pct"/>
            <w:vMerge/>
            <w:vAlign w:val="center"/>
          </w:tcPr>
          <w:p w14:paraId="4753F34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AA8097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B7FCF9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14B473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3" w:type="pct"/>
            <w:vMerge/>
            <w:vAlign w:val="center"/>
          </w:tcPr>
          <w:p w14:paraId="0FF7084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3047D3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E441AB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5C0DA3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5280F2C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37EECB5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EFB4C3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25.69</w:t>
            </w:r>
          </w:p>
        </w:tc>
        <w:tc>
          <w:tcPr>
            <w:tcW w:w="286" w:type="pct"/>
            <w:vMerge/>
            <w:vAlign w:val="center"/>
          </w:tcPr>
          <w:p w14:paraId="69A735F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ECD2A3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D9DE7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240</w:t>
            </w:r>
          </w:p>
        </w:tc>
      </w:tr>
      <w:tr w:rsidR="00AF370A" w14:paraId="6AA42C3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F523F3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150939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B3B346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956AC9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D26D2E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57693E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115F66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29A278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vMerge/>
            <w:vAlign w:val="center"/>
          </w:tcPr>
          <w:p w14:paraId="3EEA5D2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0045A1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201E62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DE8057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925A9A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64E94D5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5490A3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25.16</w:t>
            </w:r>
          </w:p>
        </w:tc>
        <w:tc>
          <w:tcPr>
            <w:tcW w:w="286" w:type="pct"/>
            <w:vMerge/>
            <w:vAlign w:val="center"/>
          </w:tcPr>
          <w:p w14:paraId="3E1A241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BE6879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EC05B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243</w:t>
            </w:r>
          </w:p>
        </w:tc>
      </w:tr>
      <w:tr w:rsidR="00AF370A" w14:paraId="7DF1E89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741726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4CDCDC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65B28C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9.94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2380E9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54.29</w:t>
            </w:r>
          </w:p>
        </w:tc>
        <w:tc>
          <w:tcPr>
            <w:tcW w:w="246" w:type="pct"/>
            <w:vMerge/>
            <w:vAlign w:val="center"/>
          </w:tcPr>
          <w:p w14:paraId="2B94AE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2035A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5ADDAA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09AB109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3" w:type="pct"/>
            <w:vMerge/>
            <w:vAlign w:val="center"/>
          </w:tcPr>
          <w:p w14:paraId="02A857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0F2C2A7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/>
            <w:vAlign w:val="center"/>
          </w:tcPr>
          <w:p w14:paraId="2C66842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3E8CA5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44A78DA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6AF2FB7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6A6DBD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4A4D145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/>
            <w:vAlign w:val="center"/>
          </w:tcPr>
          <w:p w14:paraId="0A11EE6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F4948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152</w:t>
            </w:r>
          </w:p>
        </w:tc>
      </w:tr>
      <w:tr w:rsidR="00AF370A" w14:paraId="669D6F6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474A68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A25290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EA42D9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10.47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B76B6B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51.24</w:t>
            </w:r>
          </w:p>
        </w:tc>
        <w:tc>
          <w:tcPr>
            <w:tcW w:w="246" w:type="pct"/>
            <w:vMerge/>
            <w:vAlign w:val="center"/>
          </w:tcPr>
          <w:p w14:paraId="244CDD7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3D97E5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9D0B47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6A7D91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3" w:type="pct"/>
            <w:vMerge/>
            <w:vAlign w:val="center"/>
          </w:tcPr>
          <w:p w14:paraId="403F8F4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169A8A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D772E0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02CF6C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8048B1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11588D7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D37796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10.47</w:t>
            </w:r>
          </w:p>
        </w:tc>
        <w:tc>
          <w:tcPr>
            <w:tcW w:w="286" w:type="pct"/>
            <w:vMerge/>
            <w:vAlign w:val="center"/>
          </w:tcPr>
          <w:p w14:paraId="24392B3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03C1C7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1E187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158</w:t>
            </w:r>
          </w:p>
        </w:tc>
      </w:tr>
      <w:tr w:rsidR="00AF370A" w14:paraId="19BC543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0C700D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D78ADD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09B3157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14.43 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64B145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57.09</w:t>
            </w:r>
          </w:p>
        </w:tc>
        <w:tc>
          <w:tcPr>
            <w:tcW w:w="246" w:type="pct"/>
            <w:vMerge/>
            <w:vAlign w:val="center"/>
          </w:tcPr>
          <w:p w14:paraId="79589B4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74A0A2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E742A5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9896A4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3" w:type="pct"/>
            <w:vMerge/>
            <w:vAlign w:val="center"/>
          </w:tcPr>
          <w:p w14:paraId="07C0013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BFC3EE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705F12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A01E2F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456C666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6AA2883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850824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19.37</w:t>
            </w:r>
          </w:p>
        </w:tc>
        <w:tc>
          <w:tcPr>
            <w:tcW w:w="286" w:type="pct"/>
            <w:vMerge/>
            <w:vAlign w:val="center"/>
          </w:tcPr>
          <w:p w14:paraId="43A348B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A28993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28B014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149</w:t>
            </w:r>
          </w:p>
        </w:tc>
      </w:tr>
      <w:tr w:rsidR="00AF370A" w14:paraId="14D64A8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8F7728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7F1C03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068050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194B72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56.24</w:t>
            </w:r>
          </w:p>
        </w:tc>
        <w:tc>
          <w:tcPr>
            <w:tcW w:w="246" w:type="pct"/>
            <w:vMerge/>
            <w:vAlign w:val="center"/>
          </w:tcPr>
          <w:p w14:paraId="4142369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43440C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3A4F68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6A920DF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3" w:type="pct"/>
            <w:vMerge/>
            <w:vAlign w:val="center"/>
          </w:tcPr>
          <w:p w14:paraId="002E27F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5C06F9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28608E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B0FDF8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1AFF9A7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5AD6495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9C91EB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17.71</w:t>
            </w:r>
          </w:p>
        </w:tc>
        <w:tc>
          <w:tcPr>
            <w:tcW w:w="286" w:type="pct"/>
            <w:vMerge/>
            <w:vAlign w:val="center"/>
          </w:tcPr>
          <w:p w14:paraId="63AD546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B8D185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EC932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155</w:t>
            </w:r>
          </w:p>
        </w:tc>
      </w:tr>
      <w:tr w:rsidR="00AF370A" w14:paraId="7A30271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BF63DE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30B2132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</w:t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Spreadtrum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3A965ED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30.11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5C05DF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65.1</w:t>
            </w:r>
          </w:p>
        </w:tc>
        <w:tc>
          <w:tcPr>
            <w:tcW w:w="246" w:type="pct"/>
            <w:vMerge/>
            <w:vAlign w:val="center"/>
          </w:tcPr>
          <w:p w14:paraId="2FE228C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243DFF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0F3057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6260CD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/>
            <w:vAlign w:val="center"/>
          </w:tcPr>
          <w:p w14:paraId="4CC8313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37149D9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2CED78F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D45E1B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CF1D2D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14338C3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1897776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05CC2DD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/>
            <w:vAlign w:val="center"/>
          </w:tcPr>
          <w:p w14:paraId="05085EC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2832C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119</w:t>
            </w:r>
          </w:p>
        </w:tc>
      </w:tr>
      <w:tr w:rsidR="00AF370A" w14:paraId="4084D93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458D62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7F1B872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5E1BE05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E7A646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86B052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6CB2AB6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D6735C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B873B0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53" w:type="pct"/>
            <w:vMerge/>
            <w:vAlign w:val="center"/>
          </w:tcPr>
          <w:p w14:paraId="2DF17C8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44304D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A1E402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358F853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/>
            <w:vAlign w:val="center"/>
          </w:tcPr>
          <w:p w14:paraId="5DF6442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4BA2713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vMerge/>
            <w:vAlign w:val="center"/>
          </w:tcPr>
          <w:p w14:paraId="31DD9F3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E32248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4B0FCB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DB6A2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228</w:t>
            </w:r>
          </w:p>
        </w:tc>
      </w:tr>
      <w:tr w:rsidR="00AF370A" w14:paraId="3A4549F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38E453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402ED5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3F589EB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5CE9AF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31.78</w:t>
            </w:r>
          </w:p>
        </w:tc>
        <w:tc>
          <w:tcPr>
            <w:tcW w:w="246" w:type="pct"/>
            <w:vMerge/>
            <w:vAlign w:val="center"/>
          </w:tcPr>
          <w:p w14:paraId="221BDB8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1C2D1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9D97F0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37EA79E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/>
            <w:vAlign w:val="center"/>
          </w:tcPr>
          <w:p w14:paraId="39531DE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44B0283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/>
            <w:vAlign w:val="center"/>
          </w:tcPr>
          <w:p w14:paraId="3503063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012561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A7D1EE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5D172B0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CDAA4B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vMerge/>
            <w:vAlign w:val="center"/>
          </w:tcPr>
          <w:p w14:paraId="4AED5C3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EF7871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9075B4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711</w:t>
            </w:r>
          </w:p>
        </w:tc>
      </w:tr>
      <w:tr w:rsidR="00AF370A" w14:paraId="22B6914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F32A7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5556F6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99EB64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2.76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8C48E8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42.38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679D843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20E75A9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68B872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1CBFE3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9E550A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D544F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686D8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E2881D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30B000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80E143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F29865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713E99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1F3FC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1758C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751</w:t>
            </w:r>
          </w:p>
        </w:tc>
      </w:tr>
      <w:tr w:rsidR="00AF370A" w14:paraId="01CF231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0F044B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C88AD8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275920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3.04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36FA75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43.3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D730F5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3221586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44A07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71ABBE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7A8A5F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BF34B3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6F998B6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5" w:type="pct"/>
            <w:vMerge/>
            <w:vAlign w:val="center"/>
          </w:tcPr>
          <w:p w14:paraId="70866D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01A00F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30A335E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5" w:type="pct"/>
            <w:vMerge/>
            <w:vAlign w:val="center"/>
          </w:tcPr>
          <w:p w14:paraId="0056DD3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F71771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EF1E38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0B383A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716</w:t>
            </w:r>
          </w:p>
        </w:tc>
      </w:tr>
      <w:tr w:rsidR="00AF370A" w14:paraId="03DF1B3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2821FB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508A11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4717B6A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3C61AB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49.1</w:t>
            </w:r>
          </w:p>
        </w:tc>
        <w:tc>
          <w:tcPr>
            <w:tcW w:w="246" w:type="pct"/>
            <w:vMerge/>
            <w:vAlign w:val="center"/>
          </w:tcPr>
          <w:p w14:paraId="11FC1C0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FCCE77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2D91B7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DFFB6D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617282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716D5C2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0B743BB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/>
            <w:vAlign w:val="center"/>
          </w:tcPr>
          <w:p w14:paraId="05240B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2C848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892A72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D243E2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271C2C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14A06E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F70DF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726</w:t>
            </w:r>
          </w:p>
        </w:tc>
      </w:tr>
      <w:tr w:rsidR="00AF370A" w14:paraId="2164402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124C59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ABCB77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4D78EB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C8A388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0DA7622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696DDE4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6F4BDF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6281F0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C3AD37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7CE5A9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276F43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88441F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4E2918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2F656E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F712B8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3A059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9A3B85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E2D72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766</w:t>
            </w:r>
          </w:p>
        </w:tc>
      </w:tr>
      <w:tr w:rsidR="00AF370A" w14:paraId="1CD9D5A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DFD8A8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2B85B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587CF7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6.76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62DDD9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89BDFB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0EE38B1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A5AB53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4E6AEA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0C66AC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06FAF35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45525B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193EB2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2B096E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B98DE3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29127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5AB762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DDFB3D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042A5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696</w:t>
            </w:r>
          </w:p>
        </w:tc>
      </w:tr>
      <w:tr w:rsidR="00AF370A" w14:paraId="3B9BE7B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BE727E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DF2FC3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DC2E3D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8AA528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92C756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9A00BD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BF4004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ABB088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442ABA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7CC047F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779592D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02F204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AF69D2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1F8056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2F46CF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60598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FC68C2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FAEE7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721</w:t>
            </w:r>
          </w:p>
        </w:tc>
      </w:tr>
      <w:tr w:rsidR="00AF370A" w14:paraId="6C90032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715E53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E0791F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376F3B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7.07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571790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51.32</w:t>
            </w:r>
          </w:p>
        </w:tc>
        <w:tc>
          <w:tcPr>
            <w:tcW w:w="246" w:type="pct"/>
            <w:vMerge/>
            <w:vAlign w:val="center"/>
          </w:tcPr>
          <w:p w14:paraId="7D3D7D9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B08584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A2FAC2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1ED3B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50BA37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4A8B2B6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/>
            <w:vAlign w:val="center"/>
          </w:tcPr>
          <w:p w14:paraId="580BFA9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E9917D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23595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CB591B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CA3EC2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7A66E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6F86CE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376B87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731</w:t>
            </w:r>
          </w:p>
        </w:tc>
      </w:tr>
      <w:tr w:rsidR="00AF370A" w14:paraId="4BBD82D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BD5B90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128DF1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8037E8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9.27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91AB11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53.9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70091B8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287213E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B72B3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A6B773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7CA10F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2DFA8BB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7FCF6C4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5" w:type="pct"/>
            <w:vMerge/>
            <w:vAlign w:val="center"/>
          </w:tcPr>
          <w:p w14:paraId="53790C5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5DA98C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E24E9B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9269A8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903C5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0CAF41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504299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756</w:t>
            </w:r>
          </w:p>
        </w:tc>
      </w:tr>
      <w:tr w:rsidR="00AF370A" w14:paraId="52B554E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0524AC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00B7CC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43BD9E0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C6448E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E4EE33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036FD8D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4DEE02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54B65B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88A9E1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8E0769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363206E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/>
            <w:vAlign w:val="center"/>
          </w:tcPr>
          <w:p w14:paraId="383E839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149EA0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1BA3E9A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vMerge/>
            <w:vAlign w:val="center"/>
          </w:tcPr>
          <w:p w14:paraId="7A47A71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9E163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6C4A91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9881B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701</w:t>
            </w:r>
          </w:p>
        </w:tc>
      </w:tr>
      <w:tr w:rsidR="00AF370A" w14:paraId="221BC84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187BCD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F64B15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4F42EA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6AE5A3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79C6D32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B9F78B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FE65C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384A0F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21EE23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5D844D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4D5100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CD4609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A8A53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07AC7D0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05" w:type="pct"/>
            <w:vMerge/>
            <w:vAlign w:val="center"/>
          </w:tcPr>
          <w:p w14:paraId="7F44A35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73B5D3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B73860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9E8C6B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706</w:t>
            </w:r>
          </w:p>
        </w:tc>
      </w:tr>
      <w:tr w:rsidR="00AF370A" w14:paraId="2170621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EDEF9F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B27B4E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D548C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FAAE1B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9A17DA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035E192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BF8C55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1B6727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F5228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DE2FED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856E7D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909720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A69777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0B1853F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vMerge/>
            <w:vAlign w:val="center"/>
          </w:tcPr>
          <w:p w14:paraId="3F5AE9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DB31C0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B4657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4A38D4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741</w:t>
            </w:r>
          </w:p>
        </w:tc>
      </w:tr>
      <w:tr w:rsidR="00AF370A" w14:paraId="5A0ACFA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F6F0E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290F1E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D9D2CC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1CB531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03F64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B0B2FB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7335DF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8A9CE8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56541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89CFBA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96E0D6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E041D6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EE9BA9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47A8CE9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5" w:type="pct"/>
            <w:vMerge/>
            <w:vAlign w:val="center"/>
          </w:tcPr>
          <w:p w14:paraId="320B0BA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CCA6B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C9157D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EE388F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736</w:t>
            </w:r>
          </w:p>
        </w:tc>
      </w:tr>
      <w:tr w:rsidR="00AF370A" w14:paraId="002D6CE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BCD755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41C4B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C760D2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7E355F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576541B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297D02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519D9A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BC012A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2980D4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E42EFD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8F876D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EF38DF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09911B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7B4A92E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05" w:type="pct"/>
            <w:vMerge/>
            <w:vAlign w:val="center"/>
          </w:tcPr>
          <w:p w14:paraId="76F232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4792A9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764F67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7512CB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746</w:t>
            </w:r>
          </w:p>
        </w:tc>
      </w:tr>
      <w:tr w:rsidR="00AF370A" w14:paraId="495090D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9B6CC1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4BFFB0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40E02A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20.62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888829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61.5</w:t>
            </w:r>
          </w:p>
        </w:tc>
        <w:tc>
          <w:tcPr>
            <w:tcW w:w="246" w:type="pct"/>
            <w:vMerge/>
            <w:vAlign w:val="center"/>
          </w:tcPr>
          <w:p w14:paraId="0807482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A67E3D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E9BDF7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CD8621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439183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4D624DA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4F4A7DC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7C7066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94DFE4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3020C7A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5" w:type="pct"/>
            <w:vMerge/>
            <w:vAlign w:val="center"/>
          </w:tcPr>
          <w:p w14:paraId="7499288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2B5172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84688C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FA81C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761</w:t>
            </w:r>
          </w:p>
        </w:tc>
      </w:tr>
      <w:tr w:rsidR="00AF370A" w14:paraId="40B6730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2D09BA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7F168C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34DA33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21.55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47A3CC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61.92</w:t>
            </w:r>
          </w:p>
        </w:tc>
        <w:tc>
          <w:tcPr>
            <w:tcW w:w="246" w:type="pct"/>
            <w:vMerge/>
            <w:vAlign w:val="center"/>
          </w:tcPr>
          <w:p w14:paraId="407B98E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0A5CF9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41A202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95191B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950609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3B9565E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/>
            <w:vAlign w:val="center"/>
          </w:tcPr>
          <w:p w14:paraId="6D7336D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80BD3D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8CA8AC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D3B3D5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4AC802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8BE352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40B291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330E4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771</w:t>
            </w:r>
          </w:p>
        </w:tc>
      </w:tr>
      <w:tr w:rsidR="00AF370A" w14:paraId="5D5F88F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266F1B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252BE3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2B58E0B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4.09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BB1629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F1FDE5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74A2C01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2B053E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18F901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B96E37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46A25A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D7B7DA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59014C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3792CF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3ABE0AE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7B5AC6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86" w:type="pct"/>
            <w:vMerge/>
            <w:vAlign w:val="center"/>
          </w:tcPr>
          <w:p w14:paraId="7FA35C0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90F7C3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1D695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396</w:t>
            </w:r>
          </w:p>
        </w:tc>
      </w:tr>
      <w:tr w:rsidR="00AF370A" w14:paraId="0BBB770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515914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773BAD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DD4C19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612DF9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D18B71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834C45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B5D5FC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82F254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3B647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2F0148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F4F27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AB8964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6695E7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35896D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89FEA7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9F26C5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433E7C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50904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397</w:t>
            </w:r>
          </w:p>
        </w:tc>
      </w:tr>
      <w:tr w:rsidR="00AF370A" w14:paraId="3701FBD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1D1A71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304515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7B10F4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EA3279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433038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41A4D6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018EEB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78BC5F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8357D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70949A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A5B980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66E366C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/>
            <w:vAlign w:val="center"/>
          </w:tcPr>
          <w:p w14:paraId="3CEBE41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09B59B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2CCD2B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6BD64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ACBBCF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1CA56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398</w:t>
            </w:r>
          </w:p>
        </w:tc>
      </w:tr>
      <w:tr w:rsidR="00AF370A" w14:paraId="2A70884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22753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9B675C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07D0F5F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16.03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679A23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246" w:type="pct"/>
            <w:vMerge/>
            <w:vAlign w:val="center"/>
          </w:tcPr>
          <w:p w14:paraId="3350A7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82518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21A85C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E89C43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639EF1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4796262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642E6C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2F9D6CF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/>
            <w:vAlign w:val="center"/>
          </w:tcPr>
          <w:p w14:paraId="456A0A6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01F21D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561DC9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658827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C92FC5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E80E1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393</w:t>
            </w:r>
          </w:p>
        </w:tc>
      </w:tr>
      <w:tr w:rsidR="00AF370A" w14:paraId="6F34D52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A29E1E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3CCB61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F7228E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999227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72CC915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CF17DF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77A5D3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C5639A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2EEAA7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90F49B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A8ABB5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7416FE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46F3B2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A3D042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1D56D3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3CAB18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209D29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E0414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394</w:t>
            </w:r>
          </w:p>
        </w:tc>
      </w:tr>
      <w:tr w:rsidR="00AF370A" w14:paraId="14A9D8D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8E2E26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3149F8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937C4A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B80C5C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6309EE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24D4A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A2671E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FEBD6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57E85B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1DD6A2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63ECA8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51ECDE9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/>
            <w:vAlign w:val="center"/>
          </w:tcPr>
          <w:p w14:paraId="0723F1C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8FFAF4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3F4B31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D86D02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7EBF9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2BD566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395</w:t>
            </w:r>
          </w:p>
        </w:tc>
      </w:tr>
      <w:tr w:rsidR="00AF370A" w14:paraId="188811A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2EF5A0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35DE72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0478D15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A0446E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1210AA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6BA1558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75AAE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CE177C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0BC659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6691D4A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0396F39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10CA0A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C7D1A7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166D06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6F956F9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6" w:type="pct"/>
            <w:vMerge/>
            <w:vAlign w:val="center"/>
          </w:tcPr>
          <w:p w14:paraId="52E699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38932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159AE7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403</w:t>
            </w:r>
          </w:p>
        </w:tc>
      </w:tr>
      <w:tr w:rsidR="00AF370A" w14:paraId="409444A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71B2E6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8D1133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7DB1C5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BDB1D0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FF4A2A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711B59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D704D8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85B0E8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53" w:type="pct"/>
            <w:vMerge/>
            <w:vAlign w:val="center"/>
          </w:tcPr>
          <w:p w14:paraId="784A479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4AA065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9C1E2F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E2DE44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019AF52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30BC651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67FD1F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0A7D50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1A538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7E0BB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408</w:t>
            </w:r>
          </w:p>
        </w:tc>
      </w:tr>
      <w:tr w:rsidR="00AF370A" w14:paraId="2DB1B90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31A4DA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320CB3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C21D4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8DD52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DAEDFA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8C615C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23D67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8A9300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253" w:type="pct"/>
            <w:vMerge/>
            <w:vAlign w:val="center"/>
          </w:tcPr>
          <w:p w14:paraId="6DA55A3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B837E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EA336C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679BA8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16F58A1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64C02F6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BE8984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527C02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1036D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B8D102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413</w:t>
            </w:r>
          </w:p>
        </w:tc>
      </w:tr>
      <w:tr w:rsidR="00AF370A" w14:paraId="0896070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613397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A90B63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1CAA4A7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7.94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BF7C15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52.42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AC05DE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40E01F9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7128E39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8B0A5E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/>
            <w:vAlign w:val="center"/>
          </w:tcPr>
          <w:p w14:paraId="3BD9344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6B886A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0137BB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67E897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7F6BFCC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6CCD761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138773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0E428CF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/>
            <w:vAlign w:val="center"/>
          </w:tcPr>
          <w:p w14:paraId="2A26AF9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92B98E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463</w:t>
            </w:r>
          </w:p>
        </w:tc>
      </w:tr>
      <w:tr w:rsidR="00AF370A" w14:paraId="5F32B49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E99407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84BA8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699836C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11.57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F79B2B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46" w:type="pct"/>
            <w:vMerge/>
            <w:vAlign w:val="center"/>
          </w:tcPr>
          <w:p w14:paraId="4AC9716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D0FE68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60C147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87A45B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5D15C9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BD8ED6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C189A9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6EFEE7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D9C5A5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242B94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4CA0A4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75F8C51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/>
            <w:vAlign w:val="center"/>
          </w:tcPr>
          <w:p w14:paraId="63AEF7B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63514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443</w:t>
            </w:r>
          </w:p>
        </w:tc>
      </w:tr>
      <w:tr w:rsidR="00AF370A" w14:paraId="191EBE7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745DDF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E621F6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55BB33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9F74E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F877DD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3BF3725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575D67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4B12D7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C29AB0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5924CD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89A70C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7E6581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ACF431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C4E0BD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92A322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2D3726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4D826D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356EF1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433</w:t>
            </w:r>
          </w:p>
        </w:tc>
      </w:tr>
      <w:tr w:rsidR="00AF370A" w14:paraId="6169E83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B7D99C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C81F44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08571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A6BCB2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45D261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48AACB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7111EC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6D6B5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60C165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8C1B16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9C0172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944553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D85B4A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D6F97A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D198B4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28000F3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/>
            <w:vAlign w:val="center"/>
          </w:tcPr>
          <w:p w14:paraId="25535E5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A57B29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453</w:t>
            </w:r>
          </w:p>
        </w:tc>
      </w:tr>
      <w:tr w:rsidR="00AF370A" w14:paraId="78A763C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6FDB49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E06947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D7AAA9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15.98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5EF4B6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59.08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82BB0F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4F31B13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067E2D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C755E5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DB1177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3DDDB40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/>
            <w:vAlign w:val="center"/>
          </w:tcPr>
          <w:p w14:paraId="7D513AC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047C4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C463F3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DF409B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626223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6" w:type="pct"/>
            <w:vMerge/>
            <w:vAlign w:val="center"/>
          </w:tcPr>
          <w:p w14:paraId="0FFBD6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B4D8A0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8B5FC9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462</w:t>
            </w:r>
          </w:p>
        </w:tc>
      </w:tr>
      <w:tr w:rsidR="00AF370A" w14:paraId="2E2B78B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8AC859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D8CDA4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F9E9E0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19.57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32129E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246" w:type="pct"/>
            <w:vMerge/>
            <w:vAlign w:val="center"/>
          </w:tcPr>
          <w:p w14:paraId="6A51D8C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0F59A1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9262C3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87C1A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C236A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5C3D6C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512F6D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393930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F7D65D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8B8B63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132E59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789DF57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/>
            <w:vAlign w:val="center"/>
          </w:tcPr>
          <w:p w14:paraId="5EDED7D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0BCFB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442</w:t>
            </w:r>
          </w:p>
        </w:tc>
      </w:tr>
      <w:tr w:rsidR="00AF370A" w14:paraId="7067179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4C1EB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E70A4B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26CA3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CD1F1D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D375B5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7FB8B03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B4DE98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703CF8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83C796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3095F3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995DCA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53EC43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3F9574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F952F1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93C03A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E6430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4B3BEB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EA94FC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432</w:t>
            </w:r>
          </w:p>
        </w:tc>
      </w:tr>
      <w:tr w:rsidR="00AF370A" w14:paraId="4A5BBFC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E016EB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800975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9BA443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9D8A00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67F9AB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85F091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0ED84E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311B82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9D2057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928452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8F2A9D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06B46F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E8D8C9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756DB5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A2A513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147A309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/>
            <w:vAlign w:val="center"/>
          </w:tcPr>
          <w:p w14:paraId="2EA74F5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39AF2A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452</w:t>
            </w:r>
          </w:p>
        </w:tc>
      </w:tr>
      <w:tr w:rsidR="00AF370A" w14:paraId="6175E16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CD9A16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411609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29B2F32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6.55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126A31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50.59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24A87B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104618D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6C34501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2DF0731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/>
            <w:vAlign w:val="center"/>
          </w:tcPr>
          <w:p w14:paraId="7C7C2E2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4304084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/>
            <w:vAlign w:val="center"/>
          </w:tcPr>
          <w:p w14:paraId="0CBE71E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125345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0B54C92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4EB5290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16F379F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vMerge/>
            <w:vAlign w:val="center"/>
          </w:tcPr>
          <w:p w14:paraId="159B1CD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AAD9C8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15B952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356</w:t>
            </w:r>
          </w:p>
        </w:tc>
      </w:tr>
      <w:tr w:rsidR="00AF370A" w14:paraId="43539DE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254ACA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56FFE5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47C7B7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6994F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286E79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C6F2F2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071FD6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012743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F02279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20B6CD7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FF580D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85D52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F44757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05A543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45E2FA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C56F9C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FBA090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F976E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366</w:t>
            </w:r>
          </w:p>
        </w:tc>
      </w:tr>
      <w:tr w:rsidR="00AF370A" w14:paraId="0E5742F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9DDE8C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13730A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4D51FF9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9.07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DC6E89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53.69</w:t>
            </w:r>
          </w:p>
        </w:tc>
        <w:tc>
          <w:tcPr>
            <w:tcW w:w="246" w:type="pct"/>
            <w:vMerge/>
            <w:vAlign w:val="center"/>
          </w:tcPr>
          <w:p w14:paraId="32D5030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0E2032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99FC05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0A1B2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645DE2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0167611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605A08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0EC32B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1062431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24B3999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917714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36242B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BA6DC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704D6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336</w:t>
            </w:r>
          </w:p>
        </w:tc>
      </w:tr>
      <w:tr w:rsidR="00AF370A" w14:paraId="63E624F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4B0B49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A0C6A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94F6D9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72B32C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F47299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812B1D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03E2D5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C5F774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57053A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414644F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FCFEDD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6E49A4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AFFD76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3F7986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C9EAFA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EC4E29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235CE0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52D3F6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346</w:t>
            </w:r>
          </w:p>
        </w:tc>
      </w:tr>
      <w:tr w:rsidR="00AF370A" w14:paraId="20CFBFF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F25DE5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ACFA7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4B48190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10.52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7F4043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751BAE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757CB18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BB3279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302917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493524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2C7612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5E6F15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7C50D6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D9F820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B4D2CE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AC151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56DABE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B688DF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1C114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341</w:t>
            </w:r>
          </w:p>
        </w:tc>
      </w:tr>
      <w:tr w:rsidR="00AF370A" w14:paraId="315402D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D0515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71D02E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F056A8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DD58F1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74E0615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F023E1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414ADE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861586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98A4D3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9C0842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99BACB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43D66F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52A4931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0EAC708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866300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34D6AD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C087B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C88A5F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361</w:t>
            </w:r>
          </w:p>
        </w:tc>
      </w:tr>
      <w:tr w:rsidR="00AF370A" w14:paraId="1A7ED2A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EFEEE7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50E3F3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E9B020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13.52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BAAC95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57.49</w:t>
            </w:r>
          </w:p>
        </w:tc>
        <w:tc>
          <w:tcPr>
            <w:tcW w:w="246" w:type="pct"/>
            <w:vMerge/>
            <w:vAlign w:val="center"/>
          </w:tcPr>
          <w:p w14:paraId="61FA40C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893109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CF060F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CC419E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A23762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5D78CD4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E68C49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44B730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D87E19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0E5BA0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81EF23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63F06F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AFBFE0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4D8F4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351</w:t>
            </w:r>
          </w:p>
        </w:tc>
      </w:tr>
      <w:tr w:rsidR="00AF370A" w14:paraId="4D3A4C2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E639F5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EE59F0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A13C7F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17.04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3EBD79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59.69</w:t>
            </w:r>
          </w:p>
        </w:tc>
        <w:tc>
          <w:tcPr>
            <w:tcW w:w="246" w:type="pct"/>
            <w:vMerge/>
            <w:vAlign w:val="center"/>
          </w:tcPr>
          <w:p w14:paraId="59BB0C9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7DF721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228F01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79069D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A3A419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7F4075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7C97BC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79D5FF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6B77AA8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68D5B33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9492B6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7131A3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2E2476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DD987C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331</w:t>
            </w:r>
          </w:p>
        </w:tc>
      </w:tr>
      <w:tr w:rsidR="00AF370A" w14:paraId="2369FB0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0879DC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DBCA49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4902679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6.91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C4D74C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4286F85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4EF15AC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1C352B5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3ECD4DC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52E821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4441BDA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29151E2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A31EB3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819C09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6EFF889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C27500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6" w:type="pct"/>
            <w:vMerge/>
            <w:vAlign w:val="center"/>
          </w:tcPr>
          <w:p w14:paraId="6B37359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00F385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F1703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192</w:t>
            </w:r>
          </w:p>
        </w:tc>
      </w:tr>
      <w:tr w:rsidR="00AF370A" w14:paraId="42863EE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3D0966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427039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7C0F88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10BB3A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48F8E31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0F2DC5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A0348C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B0C5A0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3E6A6E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29E603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0DCCA9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1558CD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A09714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74C2B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03C2FA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FFDF0F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C12FE8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BBCBC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202</w:t>
            </w:r>
          </w:p>
        </w:tc>
      </w:tr>
      <w:tr w:rsidR="00AF370A" w14:paraId="1FB5DC0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3271B8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E58B39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BEE404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E24EC6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56.51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198D70D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622E26F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F9ABE0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E7917F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69A320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747D3C2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37ABF8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712599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6049F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A556B7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A09911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C103B2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5B9530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B31EE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191</w:t>
            </w:r>
          </w:p>
        </w:tc>
      </w:tr>
      <w:tr w:rsidR="00AF370A" w14:paraId="15DA185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EC6333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4A85D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A29860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16.11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60878D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59.15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6E109AF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0E15947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CECEBE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822B4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673FD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ACD1CE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9DAA48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3E5D9E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3E65CF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7898A5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28BC7F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7837C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A3A6AA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19FBB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201</w:t>
            </w:r>
          </w:p>
        </w:tc>
      </w:tr>
      <w:tr w:rsidR="00AF370A" w14:paraId="11C93AD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AE45CF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5CEE1F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CBECA9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E6E0BB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44.1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1EC4732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71835D5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579FA95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2330625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23AA25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6E72B68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/>
            <w:vAlign w:val="center"/>
          </w:tcPr>
          <w:p w14:paraId="41D21BF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3488679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6FFAEBE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0839449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809A4A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7.99</w:t>
            </w:r>
          </w:p>
        </w:tc>
        <w:tc>
          <w:tcPr>
            <w:tcW w:w="286" w:type="pct"/>
            <w:vMerge/>
            <w:vAlign w:val="center"/>
          </w:tcPr>
          <w:p w14:paraId="44FDA8C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240B08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6C1543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545</w:t>
            </w:r>
          </w:p>
        </w:tc>
      </w:tr>
      <w:tr w:rsidR="00AF370A" w14:paraId="1E5FEE3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FE2468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6B8AAB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57B250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04918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6F2B6FC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706BF7B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90AF9D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51F057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221A32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F7C47A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DD6F9D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B3B81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4F14C6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80C0A7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0FA604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12.82</w:t>
            </w:r>
          </w:p>
        </w:tc>
        <w:tc>
          <w:tcPr>
            <w:tcW w:w="286" w:type="pct"/>
            <w:vMerge/>
            <w:vAlign w:val="center"/>
          </w:tcPr>
          <w:p w14:paraId="504C76F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07C75E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C359F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544</w:t>
            </w:r>
          </w:p>
        </w:tc>
      </w:tr>
      <w:tr w:rsidR="00AF370A" w14:paraId="5D26D1B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14198E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C92C9B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651C42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9DFE9D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E1B6BE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7D071B4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4ADC8E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A0157F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098062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5" w:type="pct"/>
            <w:vMerge/>
            <w:vAlign w:val="center"/>
          </w:tcPr>
          <w:p w14:paraId="7330F03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77B627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37D40F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4732972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7ADE89D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659E30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14.82</w:t>
            </w:r>
          </w:p>
        </w:tc>
        <w:tc>
          <w:tcPr>
            <w:tcW w:w="286" w:type="pct"/>
            <w:vMerge/>
            <w:vAlign w:val="center"/>
          </w:tcPr>
          <w:p w14:paraId="0168588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B1998C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006BA5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547</w:t>
            </w:r>
          </w:p>
        </w:tc>
      </w:tr>
      <w:tr w:rsidR="00AF370A" w14:paraId="576AB4A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54732B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7707D6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187AEB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D4745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24ACBD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A7A98D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C45A67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70F74C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6FFB87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B5422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5CE3BF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3E0461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DED600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68ADD6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85D0DB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6.81</w:t>
            </w:r>
          </w:p>
        </w:tc>
        <w:tc>
          <w:tcPr>
            <w:tcW w:w="286" w:type="pct"/>
            <w:vMerge/>
            <w:vAlign w:val="center"/>
          </w:tcPr>
          <w:p w14:paraId="54E4EA8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D05C88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E9F50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549</w:t>
            </w:r>
          </w:p>
        </w:tc>
      </w:tr>
      <w:tr w:rsidR="00AF370A" w14:paraId="5B9AB97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3A289E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D91EF3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293BC1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8A3C2C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D733E6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692CE80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ACE37B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43D87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775063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F7CBCB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F612DB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E23D93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051DA7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F37EBB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F5B94F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25.88</w:t>
            </w:r>
          </w:p>
        </w:tc>
        <w:tc>
          <w:tcPr>
            <w:tcW w:w="286" w:type="pct"/>
            <w:vMerge/>
            <w:vAlign w:val="center"/>
          </w:tcPr>
          <w:p w14:paraId="776DBD4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80299C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D1D9B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546</w:t>
            </w:r>
          </w:p>
        </w:tc>
      </w:tr>
      <w:tr w:rsidR="00AF370A" w14:paraId="3EAFD69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9CAF97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AD0B97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46730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5B28E9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E152F6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DC8D95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D45A9C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490123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6177B4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DE2496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D2808F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3EC6C7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00A7DA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D8266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E997A2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12.14</w:t>
            </w:r>
          </w:p>
        </w:tc>
        <w:tc>
          <w:tcPr>
            <w:tcW w:w="286" w:type="pct"/>
            <w:vMerge/>
            <w:vAlign w:val="center"/>
          </w:tcPr>
          <w:p w14:paraId="00EFAF9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62F042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4BF01A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548</w:t>
            </w:r>
          </w:p>
        </w:tc>
      </w:tr>
      <w:tr w:rsidR="00AF370A" w14:paraId="3E806B0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AC94FA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80194D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</w:t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ChinaTelecom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0FB871A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11.17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1ECA9D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62.6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F3CBAA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37D27EA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15288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639D5A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3C54DD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63480E8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5E62B1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0B3BA9A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/>
            <w:vAlign w:val="center"/>
          </w:tcPr>
          <w:p w14:paraId="0AE78C1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6FF4FDF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4C05A8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vMerge/>
            <w:vAlign w:val="center"/>
          </w:tcPr>
          <w:p w14:paraId="025EC17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082FED5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31AFC0B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677</w:t>
            </w:r>
          </w:p>
        </w:tc>
      </w:tr>
      <w:tr w:rsidR="00AF370A" w14:paraId="62CF55B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F97F97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4498E9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4EFFA3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55EF52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62.63</w:t>
            </w:r>
          </w:p>
        </w:tc>
        <w:tc>
          <w:tcPr>
            <w:tcW w:w="246" w:type="pct"/>
            <w:vMerge/>
            <w:vAlign w:val="center"/>
          </w:tcPr>
          <w:p w14:paraId="16EEFB9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93661F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659FF1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59C5A4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A3FCA0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C365AE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C49A97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0F7A6A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7C04B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713AB2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8997CA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34F5D0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6B0608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7751C6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679</w:t>
            </w:r>
          </w:p>
        </w:tc>
      </w:tr>
      <w:tr w:rsidR="00AF370A" w14:paraId="368397C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7180D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0C0F37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549044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D3709A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63.04</w:t>
            </w:r>
          </w:p>
        </w:tc>
        <w:tc>
          <w:tcPr>
            <w:tcW w:w="246" w:type="pct"/>
            <w:vMerge/>
            <w:vAlign w:val="center"/>
          </w:tcPr>
          <w:p w14:paraId="2379ADB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E0AAEA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ADB470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941F71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2B13C1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45B3F8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BA123F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FEC9E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3951EF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AD2240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ABC034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9D63DC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B0D526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91F72C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673</w:t>
            </w:r>
          </w:p>
        </w:tc>
      </w:tr>
      <w:tr w:rsidR="00AF370A" w14:paraId="7A47540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161C84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F4D9E6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FC3391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11.72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F735AB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63.06</w:t>
            </w:r>
          </w:p>
        </w:tc>
        <w:tc>
          <w:tcPr>
            <w:tcW w:w="246" w:type="pct"/>
            <w:vMerge/>
            <w:vAlign w:val="center"/>
          </w:tcPr>
          <w:p w14:paraId="776AF8A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DD26CB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CA1BC7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3C7F1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879648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413B44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2F85BE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CEB027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ECA5CA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4507EC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F1B8C0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ED7C12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61AFD5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475E7B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675</w:t>
            </w:r>
          </w:p>
        </w:tc>
      </w:tr>
      <w:tr w:rsidR="00AF370A" w14:paraId="12FB4A4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D6ECC9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EAB53B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DB72FF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12.22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7B77E6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63.46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57827C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0D9BD82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EBF897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508558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BC696C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C923B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0F2889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36E3C5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70E377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771AF5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F61370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F8838C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7F7A14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F22ED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676</w:t>
            </w:r>
          </w:p>
        </w:tc>
      </w:tr>
      <w:tr w:rsidR="00AF370A" w14:paraId="5E4B4BE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D5DD97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46C893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2D9CF4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12.24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8F2137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63.47</w:t>
            </w:r>
          </w:p>
        </w:tc>
        <w:tc>
          <w:tcPr>
            <w:tcW w:w="246" w:type="pct"/>
            <w:vMerge/>
            <w:vAlign w:val="center"/>
          </w:tcPr>
          <w:p w14:paraId="69E17E1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AAF2B9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D284DF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E44F91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713DB5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FD1799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2331E9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E28E37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1AC167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1E5B35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41DAC4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166146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42A902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FE84FD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678</w:t>
            </w:r>
          </w:p>
        </w:tc>
      </w:tr>
      <w:tr w:rsidR="00AF370A" w14:paraId="38122FF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9ACFA7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C10D37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C8D2CD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EFEC95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63.6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F7EEB2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230FAA6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B0A1C7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DF21D2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C543B0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66A472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63960F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248BDF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BAD74D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868457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33D5BD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3F831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386334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6AF3A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671</w:t>
            </w:r>
          </w:p>
        </w:tc>
      </w:tr>
      <w:tr w:rsidR="00AF370A" w14:paraId="7112BE1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CC7494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453499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A3AF80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12.49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34AEE9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63.66</w:t>
            </w:r>
          </w:p>
        </w:tc>
        <w:tc>
          <w:tcPr>
            <w:tcW w:w="246" w:type="pct"/>
            <w:vMerge/>
            <w:vAlign w:val="center"/>
          </w:tcPr>
          <w:p w14:paraId="6CB068A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6ABBF4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5D6449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8120C0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763503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8091D4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0B4275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A5647E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B11B9E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215508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6BEDF5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38B3BC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F8198C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CEE42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669</w:t>
            </w:r>
          </w:p>
        </w:tc>
      </w:tr>
      <w:tr w:rsidR="00AF370A" w14:paraId="3688E75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713A57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7BEAA4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8984C7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12.83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5BAAB8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63.92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5523CE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1EF7E10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680CBB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61332B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98CB8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67B899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C5ABC3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FF3CA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6A86FE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6DA3B1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D19244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892034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495615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C3FB3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672</w:t>
            </w:r>
          </w:p>
        </w:tc>
      </w:tr>
      <w:tr w:rsidR="00AF370A" w14:paraId="4656FB3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D209CB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729390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37E8B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8B5D20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5247C6B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69E2D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D51A47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020344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E81DAE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6B7FE0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B9A17A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18A673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5A5908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BA5663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34E9B5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9AAA9F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346E2D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7811F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674</w:t>
            </w:r>
          </w:p>
        </w:tc>
      </w:tr>
      <w:tr w:rsidR="00AF370A" w14:paraId="6FAFB26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1F1355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D973C5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DF1CBB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13.76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021E31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64.58</w:t>
            </w:r>
          </w:p>
        </w:tc>
        <w:tc>
          <w:tcPr>
            <w:tcW w:w="246" w:type="pct"/>
            <w:vMerge/>
            <w:vAlign w:val="center"/>
          </w:tcPr>
          <w:p w14:paraId="4F126DA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105A09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FEFBE6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B67D8D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9F7B4F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EE6F67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D89578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8EF569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0D8DCE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AA071C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83A890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8A8D82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078D92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72FCBF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670</w:t>
            </w:r>
          </w:p>
        </w:tc>
      </w:tr>
      <w:tr w:rsidR="00AF370A" w14:paraId="0C4A307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25C92D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47AA94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0BC30A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EA445A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64.61</w:t>
            </w:r>
          </w:p>
        </w:tc>
        <w:tc>
          <w:tcPr>
            <w:tcW w:w="246" w:type="pct"/>
            <w:vMerge/>
            <w:vAlign w:val="center"/>
          </w:tcPr>
          <w:p w14:paraId="2F11B5B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576275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0D0355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E9AD9F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5A8BBA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5332D1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754984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362B0F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C2CA18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73E1D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50BEB3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54A9D1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A78DFC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A2DDB7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668</w:t>
            </w:r>
          </w:p>
        </w:tc>
      </w:tr>
      <w:tr w:rsidR="00AF370A" w14:paraId="63018C9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53207D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B63AF4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A4901E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DDAC81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62.61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D3B1E2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5000AB6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4BCD4E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B40822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4CCE82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3F31AE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05BD79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E6BE87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CC136A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B5A8B5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B9F9CC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54E965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02E9B6B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5B122AD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617</w:t>
            </w:r>
          </w:p>
        </w:tc>
      </w:tr>
      <w:tr w:rsidR="00AF370A" w14:paraId="64AB0D8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D7A4BB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7B7E91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577403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23.23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AE6BA9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62.63</w:t>
            </w:r>
          </w:p>
        </w:tc>
        <w:tc>
          <w:tcPr>
            <w:tcW w:w="246" w:type="pct"/>
            <w:vMerge/>
            <w:vAlign w:val="center"/>
          </w:tcPr>
          <w:p w14:paraId="2092344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3ECBC2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BFAB94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CA37AF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6B228B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BD077B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78D06F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850EBA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36D28C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DC3371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5250F1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9C01BD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9F94C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C02DB7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619</w:t>
            </w:r>
          </w:p>
        </w:tc>
      </w:tr>
      <w:tr w:rsidR="00AF370A" w14:paraId="4B88D8E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133841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05FEE4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B44036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B43BE2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63.06</w:t>
            </w:r>
          </w:p>
        </w:tc>
        <w:tc>
          <w:tcPr>
            <w:tcW w:w="246" w:type="pct"/>
            <w:vMerge/>
            <w:vAlign w:val="center"/>
          </w:tcPr>
          <w:p w14:paraId="70E261F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7D60AF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96E85E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01404A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B0244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116E5D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67C096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F8172E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4221B0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B72BE5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BFD0C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5E14F0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FA23DC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28BA89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615</w:t>
            </w:r>
          </w:p>
        </w:tc>
      </w:tr>
      <w:tr w:rsidR="00AF370A" w14:paraId="62019FB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BF7276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3AEBD4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1A0557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24.36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EFB75B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63.08</w:t>
            </w:r>
          </w:p>
        </w:tc>
        <w:tc>
          <w:tcPr>
            <w:tcW w:w="246" w:type="pct"/>
            <w:vMerge/>
            <w:vAlign w:val="center"/>
          </w:tcPr>
          <w:p w14:paraId="5FDF01B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9525B7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78CD49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0C4098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BAD8E9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C4483A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B7AC8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05876D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CD47FF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F3DB00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C969DB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92E210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9B6847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05224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613</w:t>
            </w:r>
          </w:p>
        </w:tc>
      </w:tr>
      <w:tr w:rsidR="00AF370A" w14:paraId="4799409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3581A3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5F2DD2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11A7F3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25.34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08FA30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63.46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16EC81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41FE23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DAB3BC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D200C6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1892C4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6747D9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E0366A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386934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CCCC68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6E8609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BCE41E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2C2BB2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39242D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1A5E1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616</w:t>
            </w:r>
          </w:p>
        </w:tc>
      </w:tr>
      <w:tr w:rsidR="00AF370A" w14:paraId="09445A2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D50F58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5E8B0E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AD7A53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25.37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DE9651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63.47</w:t>
            </w:r>
          </w:p>
        </w:tc>
        <w:tc>
          <w:tcPr>
            <w:tcW w:w="246" w:type="pct"/>
            <w:vMerge/>
            <w:vAlign w:val="center"/>
          </w:tcPr>
          <w:p w14:paraId="0DD86C8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2C8B8A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960ECA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663CAE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D6B48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7D6734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910C7A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3C8243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023187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D6D90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F52215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CD5F0E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688AAA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06F07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618</w:t>
            </w:r>
          </w:p>
        </w:tc>
      </w:tr>
      <w:tr w:rsidR="00AF370A" w14:paraId="2A47EE6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E4452B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E26965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963641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25.64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503E5A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63.57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18E17F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6339AEC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6F2D88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D6A149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9A4419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D741C4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A6EEB3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C42D28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A9389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9152BE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C4315E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4AB89C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3D212F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D2EDFA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611</w:t>
            </w:r>
          </w:p>
        </w:tc>
      </w:tr>
      <w:tr w:rsidR="00AF370A" w14:paraId="73953DA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491B73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52F867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B472F6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25.92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4F2023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63.67</w:t>
            </w:r>
          </w:p>
        </w:tc>
        <w:tc>
          <w:tcPr>
            <w:tcW w:w="246" w:type="pct"/>
            <w:vMerge/>
            <w:vAlign w:val="center"/>
          </w:tcPr>
          <w:p w14:paraId="134AFD1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EDC861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D12052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75CF50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431B09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14F710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FB02F4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511811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B923D3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442B27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DC4FFA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99193A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0DA0E2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85F1AD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609</w:t>
            </w:r>
          </w:p>
        </w:tc>
      </w:tr>
      <w:tr w:rsidR="00AF370A" w14:paraId="3EC889F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F6B65F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633B26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84F4AE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26.61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4F8FF3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63.92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F64D56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2A5A946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FFCD73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1D8321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E076F1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E3E403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5325CE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8235C2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F93AB5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F20507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5BCB43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35B402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EB8262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9B884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612</w:t>
            </w:r>
          </w:p>
        </w:tc>
      </w:tr>
      <w:tr w:rsidR="00AF370A" w14:paraId="61D9915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E610DE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C5F8D4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8BC546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26.66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BFFE62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63.94</w:t>
            </w:r>
          </w:p>
        </w:tc>
        <w:tc>
          <w:tcPr>
            <w:tcW w:w="246" w:type="pct"/>
            <w:vMerge/>
            <w:vAlign w:val="center"/>
          </w:tcPr>
          <w:p w14:paraId="332DA9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9D827C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47B560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AA16A0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D6D234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EF0008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8507CA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2C9FA9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99E4A7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89C97F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A7FCB6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3AB305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96A787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9C0E3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614</w:t>
            </w:r>
          </w:p>
        </w:tc>
      </w:tr>
      <w:tr w:rsidR="00AF370A" w14:paraId="270B587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2AAB0F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954E50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68E4096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28.57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F497A8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64.6</w:t>
            </w:r>
          </w:p>
        </w:tc>
        <w:tc>
          <w:tcPr>
            <w:tcW w:w="246" w:type="pct"/>
            <w:vMerge/>
            <w:vAlign w:val="center"/>
          </w:tcPr>
          <w:p w14:paraId="10EF4D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7832F7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EC02D9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DA0BE8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ABA63B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B90242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3C76FE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51D412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E58F9C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674849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F0F819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0EAD3C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BCA1D1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CA682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608</w:t>
            </w:r>
          </w:p>
        </w:tc>
      </w:tr>
      <w:tr w:rsidR="00AF370A" w14:paraId="0DC4031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94DD06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941E7D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06757C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7A03EA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98F29D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445BD6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280FD0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976D35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E95E75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7D842A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E80EE7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349D64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2AE235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D8F316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967F47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41B742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C43785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36CBE0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610</w:t>
            </w:r>
          </w:p>
        </w:tc>
      </w:tr>
      <w:tr w:rsidR="00AF370A" w14:paraId="5F96126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3B85C2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2B5391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D5BDBC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4.09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80C4D6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46.1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5B00FFB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505DFC6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0A8996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1F115DF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84F390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124CA3E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/>
            <w:vAlign w:val="center"/>
          </w:tcPr>
          <w:p w14:paraId="2137C7D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3F9E8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5622A2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31F8A48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2ACD11B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17.71</w:t>
            </w:r>
          </w:p>
        </w:tc>
        <w:tc>
          <w:tcPr>
            <w:tcW w:w="286" w:type="pct"/>
            <w:vMerge/>
            <w:vAlign w:val="center"/>
          </w:tcPr>
          <w:p w14:paraId="182D22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69EAD5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6D63A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182</w:t>
            </w:r>
          </w:p>
        </w:tc>
      </w:tr>
      <w:tr w:rsidR="00AF370A" w14:paraId="08D4547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B4DE85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6D73E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A81C55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F7D79B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4BB3682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3CAE7D2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D0304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7DECD7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97CD14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47661F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C994F9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090492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A530E1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F50A00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3176A9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19.67</w:t>
            </w:r>
          </w:p>
        </w:tc>
        <w:tc>
          <w:tcPr>
            <w:tcW w:w="286" w:type="pct"/>
            <w:vMerge/>
            <w:vAlign w:val="center"/>
          </w:tcPr>
          <w:p w14:paraId="64619C2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FAFF73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AB75D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170</w:t>
            </w:r>
          </w:p>
        </w:tc>
      </w:tr>
      <w:tr w:rsidR="00AF370A" w14:paraId="5C804BE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4B8CB8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0647DF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A404B1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4.54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F8E52B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47.1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2208967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E8043F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59BC4F8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844682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35C862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6F931B7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990D4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43DEE9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6F5E20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1EE017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2BAE58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17.73</w:t>
            </w:r>
          </w:p>
        </w:tc>
        <w:tc>
          <w:tcPr>
            <w:tcW w:w="286" w:type="pct"/>
            <w:vMerge/>
            <w:vAlign w:val="center"/>
          </w:tcPr>
          <w:p w14:paraId="670562C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4AA951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25E99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178</w:t>
            </w:r>
          </w:p>
        </w:tc>
      </w:tr>
      <w:tr w:rsidR="00AF370A" w14:paraId="3B5B3F6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0EDDB2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FFC498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C9D469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8A8D4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4FF322C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3D89D56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BCDAC1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C4F9AA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4EC468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75B087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A61233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B8FAD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1FAF38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35E1A2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C1D169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19.69</w:t>
            </w:r>
          </w:p>
        </w:tc>
        <w:tc>
          <w:tcPr>
            <w:tcW w:w="286" w:type="pct"/>
            <w:vMerge/>
            <w:vAlign w:val="center"/>
          </w:tcPr>
          <w:p w14:paraId="52F7837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C7ADD9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094E67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166</w:t>
            </w:r>
          </w:p>
        </w:tc>
      </w:tr>
      <w:tr w:rsidR="00AF370A" w14:paraId="53E646F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69CEF4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D95010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854B81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11.69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52728B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56.1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4A50DC1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1B17B39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750CCB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1CB73A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520DDC2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78E81A5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B4764A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CED4DF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6D5850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85C43B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69EA0D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17.79</w:t>
            </w:r>
          </w:p>
        </w:tc>
        <w:tc>
          <w:tcPr>
            <w:tcW w:w="286" w:type="pct"/>
            <w:vMerge/>
            <w:vAlign w:val="center"/>
          </w:tcPr>
          <w:p w14:paraId="4E8D3E6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B9F0D1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C717B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174</w:t>
            </w:r>
          </w:p>
        </w:tc>
      </w:tr>
      <w:tr w:rsidR="00AF370A" w14:paraId="0897C20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43E1A8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D8C4C8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A60228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519157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E5A600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1C23FEC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BF1341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F691BF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E63C8D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51D040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5312AA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A3F4BC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949C5D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E38833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90E4C84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19.76</w:t>
            </w:r>
          </w:p>
        </w:tc>
        <w:tc>
          <w:tcPr>
            <w:tcW w:w="286" w:type="pct"/>
            <w:vMerge/>
            <w:vAlign w:val="center"/>
          </w:tcPr>
          <w:p w14:paraId="249A29A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93C293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05ABA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162</w:t>
            </w:r>
          </w:p>
        </w:tc>
      </w:tr>
      <w:tr w:rsidR="00AF370A" w14:paraId="2258E40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0FB202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7D0DF01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1AC1178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36.59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CB02FB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46" w:type="pct"/>
            <w:vMerge/>
            <w:vAlign w:val="center"/>
          </w:tcPr>
          <w:p w14:paraId="0E24717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7222D1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36" w:type="pct"/>
            <w:vMerge/>
            <w:vAlign w:val="center"/>
          </w:tcPr>
          <w:p w14:paraId="65278D3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960442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6.86</w:t>
            </w:r>
          </w:p>
        </w:tc>
        <w:tc>
          <w:tcPr>
            <w:tcW w:w="253" w:type="pct"/>
            <w:vMerge/>
            <w:vAlign w:val="center"/>
          </w:tcPr>
          <w:p w14:paraId="3D2269B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6C3EBFD6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3E52689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A82EF1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0C1A88A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70F9B6C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36E6B68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vMerge/>
            <w:vAlign w:val="center"/>
          </w:tcPr>
          <w:p w14:paraId="4BF55426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DAA205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A801C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505</w:t>
            </w:r>
          </w:p>
        </w:tc>
      </w:tr>
      <w:tr w:rsidR="00AF370A" w14:paraId="51AE72E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7314F0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9B212B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4F83E4E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1F101CE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246" w:type="pct"/>
            <w:vMerge/>
            <w:vAlign w:val="center"/>
          </w:tcPr>
          <w:p w14:paraId="65DF02C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77B001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4C00E4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6EFDCE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/>
            <w:vAlign w:val="center"/>
          </w:tcPr>
          <w:p w14:paraId="4AF99AF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64BA35BD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56AC8F37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34FF1EF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3" w:type="pct"/>
            <w:vMerge/>
            <w:vAlign w:val="center"/>
          </w:tcPr>
          <w:p w14:paraId="3A54292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9BC5A5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9E2C83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4.04</w:t>
            </w:r>
          </w:p>
        </w:tc>
        <w:tc>
          <w:tcPr>
            <w:tcW w:w="286" w:type="pct"/>
            <w:vMerge/>
            <w:vAlign w:val="center"/>
          </w:tcPr>
          <w:p w14:paraId="6C28F067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99B7F4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6DA060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688</w:t>
            </w:r>
          </w:p>
        </w:tc>
      </w:tr>
      <w:tr w:rsidR="00AF370A" w14:paraId="0206EB9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C7A83E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321E33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615BF3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B54A65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97D8AC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042D3B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EC09C8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E427FDF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/>
            <w:vAlign w:val="center"/>
          </w:tcPr>
          <w:p w14:paraId="5830861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89633B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54A04B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3A48E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B01FEF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469E9F6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E55CDEB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CC97D3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8D6C1A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D06031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682</w:t>
            </w:r>
          </w:p>
        </w:tc>
      </w:tr>
      <w:tr w:rsidR="00AF370A" w14:paraId="79689D1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E8853F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F095A3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4D5A3C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2F9CA6F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3D7F1C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E63E10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8BD5D3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23AD778C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3" w:type="pct"/>
            <w:vMerge/>
            <w:vAlign w:val="center"/>
          </w:tcPr>
          <w:p w14:paraId="50CFFF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68FF36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B7882D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93F56B5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5DEE1C05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12B5C37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219337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BD7C6F3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FF8420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208DF3B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685</w:t>
            </w:r>
          </w:p>
        </w:tc>
      </w:tr>
      <w:tr w:rsidR="00AF370A" w14:paraId="4B110C1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D607B10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95DF5B2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4A7822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93A1AB9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51FCFE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0786AB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6A31AD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A489513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253" w:type="pct"/>
            <w:vMerge/>
            <w:vAlign w:val="center"/>
          </w:tcPr>
          <w:p w14:paraId="2D8BD46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85F608E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E082731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9D44318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F1E9D5A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448750EC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63855AA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A3B0BC4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63F09BD" w14:textId="77777777" w:rsidR="00AF370A" w:rsidRDefault="00AF370A" w:rsidP="00296C5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655F98" w14:textId="77777777" w:rsidR="00AF370A" w:rsidRDefault="00E00C06" w:rsidP="00296C5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691</w:t>
            </w:r>
          </w:p>
        </w:tc>
      </w:tr>
    </w:tbl>
    <w:p w14:paraId="68094E81" w14:textId="77777777" w:rsidR="00AF370A" w:rsidRDefault="00AF370A" w:rsidP="004247BE"/>
    <w:p w14:paraId="7D7DCE26" w14:textId="2DAA37BE" w:rsidR="00AF370A" w:rsidRDefault="00E00C06" w:rsidP="004247BE">
      <w:pPr>
        <w:pStyle w:val="TH"/>
      </w:pPr>
      <w:r>
        <w:rPr>
          <w:noProof/>
        </w:rPr>
        <w:drawing>
          <wp:inline distT="0" distB="0" distL="0" distR="0" wp14:anchorId="5218A2ED" wp14:editId="162F2E33">
            <wp:extent cx="9074785" cy="5012055"/>
            <wp:effectExtent l="0" t="0" r="0" b="0"/>
            <wp:docPr id="19879520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952098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A5AB23" w14:textId="77777777" w:rsidR="004247BE" w:rsidRDefault="004247BE" w:rsidP="004247BE">
      <w:pPr>
        <w:pStyle w:val="TF"/>
      </w:pPr>
      <w:r>
        <w:rPr>
          <w:rFonts w:hint="eastAsia"/>
        </w:rPr>
        <w:t>Figure</w:t>
      </w:r>
      <w:r>
        <w:t xml:space="preserve"> 7.1.1.1.</w:t>
      </w:r>
      <w:r>
        <w:rPr>
          <w:rFonts w:hint="eastAsia"/>
        </w:rPr>
        <w:t>1.2-</w:t>
      </w:r>
      <w:r>
        <w:t>1</w:t>
      </w:r>
    </w:p>
    <w:p w14:paraId="50B656C5" w14:textId="277DA167" w:rsidR="00AF370A" w:rsidRDefault="00E00C06" w:rsidP="002F290B">
      <w:pPr>
        <w:pStyle w:val="H6"/>
      </w:pPr>
      <w:r>
        <w:rPr>
          <w:rFonts w:hint="eastAsia"/>
        </w:rPr>
        <w:t>7.1.1.1.</w:t>
      </w:r>
      <w:r>
        <w:rPr>
          <w:rFonts w:hint="eastAsia"/>
          <w:lang w:eastAsia="zh-CN"/>
        </w:rPr>
        <w:t>1.</w:t>
      </w:r>
      <w:r>
        <w:rPr>
          <w:rFonts w:hint="eastAsia"/>
        </w:rPr>
        <w:t>3</w:t>
      </w:r>
      <w:r>
        <w:tab/>
      </w:r>
      <w:r>
        <w:rPr>
          <w:rFonts w:hint="eastAsia"/>
        </w:rPr>
        <w:t>other data rate</w:t>
      </w:r>
    </w:p>
    <w:p w14:paraId="7E2B9216" w14:textId="77777777" w:rsidR="00AF370A" w:rsidRDefault="00E00C06" w:rsidP="002F290B">
      <w:pPr>
        <w:pStyle w:val="H6"/>
      </w:pPr>
      <w:r>
        <w:rPr>
          <w:rFonts w:hint="eastAsia"/>
          <w:lang w:eastAsia="zh-CN"/>
        </w:rPr>
        <w:t>7.1.1.1.1.3.1</w:t>
      </w:r>
      <w:r>
        <w:rPr>
          <w:lang w:eastAsia="zh-CN"/>
        </w:rPr>
        <w:tab/>
      </w:r>
      <w:r>
        <w:rPr>
          <w:rFonts w:hint="eastAsia"/>
        </w:rPr>
        <w:t>[</w:t>
      </w:r>
      <w:r>
        <w:t>48 - 60 kbps</w:t>
      </w:r>
      <w:r>
        <w:rPr>
          <w:rFonts w:hint="eastAsia"/>
        </w:rPr>
        <w:t>]</w:t>
      </w:r>
    </w:p>
    <w:p w14:paraId="689063FB" w14:textId="77777777" w:rsidR="00AF370A" w:rsidRDefault="00E00C06" w:rsidP="004247BE">
      <w:pPr>
        <w:pStyle w:val="TH"/>
      </w:pPr>
      <w:r>
        <w:rPr>
          <w:rFonts w:hint="eastAsia"/>
        </w:rPr>
        <w:t xml:space="preserve">Table </w:t>
      </w:r>
      <w:r>
        <w:t>7.1.1.1.</w:t>
      </w:r>
      <w:r>
        <w:rPr>
          <w:rFonts w:hint="eastAsia"/>
        </w:rPr>
        <w:t>1.3.1-</w:t>
      </w:r>
      <w: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5"/>
        <w:gridCol w:w="1066"/>
        <w:gridCol w:w="1135"/>
        <w:gridCol w:w="726"/>
        <w:gridCol w:w="706"/>
        <w:gridCol w:w="635"/>
        <w:gridCol w:w="678"/>
        <w:gridCol w:w="680"/>
        <w:gridCol w:w="729"/>
        <w:gridCol w:w="909"/>
        <w:gridCol w:w="675"/>
        <w:gridCol w:w="658"/>
        <w:gridCol w:w="1046"/>
        <w:gridCol w:w="615"/>
        <w:gridCol w:w="875"/>
        <w:gridCol w:w="820"/>
        <w:gridCol w:w="680"/>
        <w:gridCol w:w="843"/>
      </w:tblGrid>
      <w:tr w:rsidR="00AF370A" w14:paraId="54AC09C7" w14:textId="77777777">
        <w:trPr>
          <w:trHeight w:val="210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0658761E" w14:textId="77777777" w:rsidR="00AF370A" w:rsidRDefault="00E00C06" w:rsidP="004247BE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 xml:space="preserve">~48-60kbps, device 1, D1T1, </w:t>
            </w:r>
            <w:proofErr w:type="spellStart"/>
            <w:r>
              <w:rPr>
                <w:rFonts w:eastAsia="DengXian"/>
              </w:rPr>
              <w:t>InF</w:t>
            </w:r>
            <w:proofErr w:type="spellEnd"/>
            <w:r>
              <w:rPr>
                <w:rFonts w:eastAsia="DengXian"/>
              </w:rPr>
              <w:t>-DH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0AB81FE3" w14:textId="77777777" w:rsidR="00AF370A" w:rsidRDefault="00AF370A" w:rsidP="004247BE">
            <w:pPr>
              <w:pStyle w:val="TAH"/>
              <w:rPr>
                <w:rFonts w:eastAsia="DengXian"/>
              </w:rPr>
            </w:pPr>
          </w:p>
        </w:tc>
      </w:tr>
      <w:tr w:rsidR="00AF370A" w14:paraId="01B9B785" w14:textId="77777777">
        <w:trPr>
          <w:trHeight w:val="1870"/>
        </w:trPr>
        <w:tc>
          <w:tcPr>
            <w:tcW w:w="2523" w:type="pct"/>
            <w:gridSpan w:val="9"/>
            <w:shd w:val="clear" w:color="auto" w:fill="auto"/>
          </w:tcPr>
          <w:p w14:paraId="66FFE79D" w14:textId="4B0A2689" w:rsidR="00AF370A" w:rsidRDefault="00E00C06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(1a) </w:t>
            </w:r>
            <w:r w:rsidR="002F290B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Distance,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(1b) </w:t>
            </w:r>
            <w:r w:rsidR="002F290B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MPL,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(2)</w:t>
            </w:r>
            <w:r w:rsidR="002F290B">
              <w:rPr>
                <w:lang w:eastAsia="zh-CN"/>
              </w:rPr>
              <w:t xml:space="preserve"> </w:t>
            </w:r>
            <w:r w:rsidR="002F290B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BLER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(3)</w:t>
            </w:r>
            <w:r w:rsidR="002F290B">
              <w:rPr>
                <w:lang w:eastAsia="zh-CN"/>
              </w:rPr>
              <w:t xml:space="preserve"> </w:t>
            </w:r>
            <w:r w:rsidR="002F290B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case.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(4)</w:t>
            </w:r>
            <w:r w:rsidR="002F290B">
              <w:rPr>
                <w:lang w:eastAsia="zh-CN"/>
              </w:rPr>
              <w:t xml:space="preserve"> </w:t>
            </w:r>
            <w:r w:rsidR="002F290B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Alternative 1 or 2.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(5)</w:t>
            </w:r>
            <w:r w:rsidR="002F290B">
              <w:rPr>
                <w:lang w:eastAsia="zh-CN"/>
              </w:rPr>
              <w:t xml:space="preserve"> </w:t>
            </w:r>
            <w:r w:rsidR="002F290B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data rate (kbps). (Refer to [0m] in LLS table, also see editors' notes [info-D2R-datarate]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(6)</w:t>
            </w:r>
            <w:r w:rsidR="002F290B">
              <w:rPr>
                <w:lang w:eastAsia="zh-CN"/>
              </w:rPr>
              <w:t xml:space="preserve"> </w:t>
            </w:r>
            <w:r w:rsidR="002F290B">
              <w:rPr>
                <w:lang w:eastAsia="zh-CN"/>
              </w:rPr>
              <w:tab/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TxPower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[dBm]. (See R2D[1E] in link budget table)</w:t>
            </w:r>
          </w:p>
        </w:tc>
        <w:tc>
          <w:tcPr>
            <w:tcW w:w="2180" w:type="pct"/>
            <w:gridSpan w:val="8"/>
            <w:shd w:val="clear" w:color="auto" w:fill="auto"/>
          </w:tcPr>
          <w:p w14:paraId="02656774" w14:textId="6585B908" w:rsidR="00AF370A" w:rsidRDefault="00E00C06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(7)</w:t>
            </w:r>
            <w:r w:rsidR="002F290B">
              <w:rPr>
                <w:lang w:eastAsia="zh-CN"/>
              </w:rPr>
              <w:t xml:space="preserve"> </w:t>
            </w:r>
            <w:r w:rsidR="002F290B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R2D Receiver sensitivity [dBm]. (See R2D[2L]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(8)</w:t>
            </w:r>
            <w:r w:rsidR="002F290B">
              <w:rPr>
                <w:lang w:eastAsia="zh-CN"/>
              </w:rPr>
              <w:t xml:space="preserve"> </w:t>
            </w:r>
            <w:r w:rsidR="002F290B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On Object Penalty [dB] (See R2D[2H]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(9)</w:t>
            </w:r>
            <w:r w:rsidR="002F290B">
              <w:rPr>
                <w:lang w:eastAsia="zh-CN"/>
              </w:rPr>
              <w:t xml:space="preserve"> </w:t>
            </w:r>
            <w:r w:rsidR="002F290B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loss [dB] (See [1H]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(10) </w:t>
            </w:r>
            <w:r w:rsidR="002F290B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message size for D2R [bit] 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(11) </w:t>
            </w:r>
            <w:r w:rsidR="002F290B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cancellation [dB] (See D2R[2K]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(12) </w:t>
            </w:r>
            <w:r w:rsidR="002F290B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CW2D distance [m] (See D2R[1E3]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(13) </w:t>
            </w:r>
            <w:r w:rsidR="002F290B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coherent or non-coherent receiver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(14) </w:t>
            </w:r>
            <w:r w:rsidR="002F290B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Carrier frequency (MHz)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(15)</w:t>
            </w:r>
            <w:r w:rsidR="002F290B">
              <w:rPr>
                <w:lang w:eastAsia="zh-CN"/>
              </w:rPr>
              <w:t xml:space="preserve"> </w:t>
            </w:r>
            <w:r w:rsidR="002F290B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Row indices in the table.</w:t>
            </w:r>
          </w:p>
        </w:tc>
        <w:tc>
          <w:tcPr>
            <w:tcW w:w="297" w:type="pct"/>
            <w:shd w:val="clear" w:color="auto" w:fill="auto"/>
          </w:tcPr>
          <w:p w14:paraId="073E7275" w14:textId="77777777" w:rsidR="00AF370A" w:rsidRDefault="00E00C06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AF370A" w14:paraId="1F5B44E8" w14:textId="77777777">
        <w:trPr>
          <w:trHeight w:val="210"/>
        </w:trPr>
        <w:tc>
          <w:tcPr>
            <w:tcW w:w="284" w:type="pct"/>
            <w:shd w:val="clear" w:color="D9E1F2" w:fill="D9E1F2"/>
            <w:noWrap/>
            <w:vAlign w:val="center"/>
          </w:tcPr>
          <w:p w14:paraId="4CC21896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DxTx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-Y</w:t>
            </w:r>
          </w:p>
        </w:tc>
        <w:tc>
          <w:tcPr>
            <w:tcW w:w="375" w:type="pct"/>
            <w:shd w:val="clear" w:color="D9E1F2" w:fill="D9E1F2"/>
            <w:noWrap/>
            <w:vAlign w:val="center"/>
          </w:tcPr>
          <w:p w14:paraId="4D3614AE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99" w:type="pct"/>
            <w:shd w:val="clear" w:color="D9E1F2" w:fill="D9E1F2"/>
            <w:noWrap/>
            <w:vAlign w:val="center"/>
          </w:tcPr>
          <w:p w14:paraId="2EC42729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6" w:type="pct"/>
            <w:shd w:val="clear" w:color="D9E1F2" w:fill="D9E1F2"/>
            <w:noWrap/>
            <w:vAlign w:val="center"/>
          </w:tcPr>
          <w:p w14:paraId="361F2277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49" w:type="pct"/>
            <w:shd w:val="clear" w:color="D9E1F2" w:fill="D9E1F2"/>
            <w:noWrap/>
            <w:vAlign w:val="center"/>
          </w:tcPr>
          <w:p w14:paraId="637A0F83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4" w:type="pct"/>
            <w:shd w:val="clear" w:color="D9E1F2" w:fill="D9E1F2"/>
            <w:noWrap/>
            <w:vAlign w:val="center"/>
          </w:tcPr>
          <w:p w14:paraId="5CB1FE16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336D889B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0C1E6A65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6" w:type="pct"/>
            <w:shd w:val="clear" w:color="D9E1F2" w:fill="D9E1F2"/>
            <w:noWrap/>
            <w:vAlign w:val="center"/>
          </w:tcPr>
          <w:p w14:paraId="05E44E21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(6)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TxPwr</w:t>
            </w:r>
            <w:proofErr w:type="spellEnd"/>
          </w:p>
        </w:tc>
        <w:tc>
          <w:tcPr>
            <w:tcW w:w="288" w:type="pct"/>
            <w:shd w:val="clear" w:color="D9E1F2" w:fill="D9E1F2"/>
            <w:noWrap/>
            <w:vAlign w:val="center"/>
          </w:tcPr>
          <w:p w14:paraId="22960CA0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8" w:type="pct"/>
            <w:shd w:val="clear" w:color="D9E1F2" w:fill="D9E1F2"/>
            <w:noWrap/>
            <w:vAlign w:val="center"/>
          </w:tcPr>
          <w:p w14:paraId="716F1849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2" w:type="pct"/>
            <w:shd w:val="clear" w:color="D9E1F2" w:fill="D9E1F2"/>
            <w:noWrap/>
            <w:vAlign w:val="center"/>
          </w:tcPr>
          <w:p w14:paraId="4E039145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68" w:type="pct"/>
            <w:shd w:val="clear" w:color="D9E1F2" w:fill="D9E1F2"/>
            <w:noWrap/>
            <w:vAlign w:val="center"/>
          </w:tcPr>
          <w:p w14:paraId="79E8DB81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7" w:type="pct"/>
            <w:shd w:val="clear" w:color="D9E1F2" w:fill="D9E1F2"/>
            <w:noWrap/>
            <w:vAlign w:val="center"/>
          </w:tcPr>
          <w:p w14:paraId="7539E317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08" w:type="pct"/>
            <w:shd w:val="clear" w:color="D9E1F2" w:fill="D9E1F2"/>
            <w:noWrap/>
            <w:vAlign w:val="center"/>
          </w:tcPr>
          <w:p w14:paraId="48C9D3AE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89" w:type="pct"/>
            <w:shd w:val="clear" w:color="D9E1F2" w:fill="D9E1F2"/>
            <w:noWrap/>
            <w:vAlign w:val="center"/>
          </w:tcPr>
          <w:p w14:paraId="01CA8A77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522E98F3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60AE7214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:rsidR="00AF370A" w14:paraId="728BAACE" w14:textId="77777777">
        <w:trPr>
          <w:trHeight w:val="210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0B6F3161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D1T1-A1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43C61973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21CB27FF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9.95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09CA259A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54.56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2B112EC2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4D3B8997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001A39C8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09274B8E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438A4C45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2B9CD870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3B280207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08E28902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75AEC99F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4D79C5EF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53AB2E53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9.95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691D1173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1B3346D1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193071D5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310</w:t>
            </w:r>
          </w:p>
        </w:tc>
      </w:tr>
      <w:tr w:rsidR="00AF370A" w14:paraId="40F79196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324840A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AEA605A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6C7F4C1C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16.83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6A97D231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59.56</w:t>
            </w:r>
          </w:p>
        </w:tc>
        <w:tc>
          <w:tcPr>
            <w:tcW w:w="249" w:type="pct"/>
            <w:vMerge/>
            <w:vAlign w:val="center"/>
          </w:tcPr>
          <w:p w14:paraId="5D67A419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6C0F4E69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9" w:type="pct"/>
            <w:vMerge/>
            <w:vAlign w:val="center"/>
          </w:tcPr>
          <w:p w14:paraId="2240119A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EEFF360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65866B8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8696734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EA8FEDE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44687B4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00D0E461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68D60480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577833B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16.83</w:t>
            </w:r>
          </w:p>
        </w:tc>
        <w:tc>
          <w:tcPr>
            <w:tcW w:w="289" w:type="pct"/>
            <w:vMerge/>
            <w:vAlign w:val="center"/>
          </w:tcPr>
          <w:p w14:paraId="04F266D9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2604269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1E09D19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309</w:t>
            </w:r>
          </w:p>
        </w:tc>
      </w:tr>
      <w:tr w:rsidR="00AF370A" w14:paraId="303E6831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4990899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2DEBBF02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480B7915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7.76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7B30EDCC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52.2</w:t>
            </w:r>
          </w:p>
        </w:tc>
        <w:tc>
          <w:tcPr>
            <w:tcW w:w="249" w:type="pct"/>
            <w:vMerge/>
            <w:vAlign w:val="center"/>
          </w:tcPr>
          <w:p w14:paraId="1F1F9CC7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1ACE46E7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9" w:type="pct"/>
            <w:vMerge/>
            <w:vAlign w:val="center"/>
          </w:tcPr>
          <w:p w14:paraId="7682BFC4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1103B6B8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568575B4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vMerge/>
            <w:vAlign w:val="center"/>
          </w:tcPr>
          <w:p w14:paraId="59015175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29ED1E5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1E6F03E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539B6140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0AEEAF37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1C49817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7.76</w:t>
            </w:r>
          </w:p>
        </w:tc>
        <w:tc>
          <w:tcPr>
            <w:tcW w:w="289" w:type="pct"/>
            <w:vMerge/>
            <w:vAlign w:val="center"/>
          </w:tcPr>
          <w:p w14:paraId="6E0B6C4A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7464D18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086603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</w:tr>
      <w:tr w:rsidR="00AF370A" w14:paraId="78EE1A01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52FF73D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7C2CDE63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605C6623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13.12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53C73564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57.2</w:t>
            </w:r>
          </w:p>
        </w:tc>
        <w:tc>
          <w:tcPr>
            <w:tcW w:w="249" w:type="pct"/>
            <w:vMerge/>
            <w:vAlign w:val="center"/>
          </w:tcPr>
          <w:p w14:paraId="1C580DA7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79108EB7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9" w:type="pct"/>
            <w:vMerge/>
            <w:vAlign w:val="center"/>
          </w:tcPr>
          <w:p w14:paraId="0B3FF486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F947DD7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6EAC6DAE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8" w:type="pct"/>
            <w:vMerge/>
            <w:vAlign w:val="center"/>
          </w:tcPr>
          <w:p w14:paraId="67F89E79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7E4884F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54E1E4F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40ED8DD9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74678CCE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391A5E9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13.12</w:t>
            </w:r>
          </w:p>
        </w:tc>
        <w:tc>
          <w:tcPr>
            <w:tcW w:w="289" w:type="pct"/>
            <w:vMerge/>
            <w:vAlign w:val="center"/>
          </w:tcPr>
          <w:p w14:paraId="4596A4D9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F3F046E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99C381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123</w:t>
            </w:r>
          </w:p>
        </w:tc>
      </w:tr>
      <w:tr w:rsidR="00AF370A" w14:paraId="05FFCCEF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168992A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04C8C364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24FC92B8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6.91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089569F3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70E3F3B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289C9DDD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1B61028D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73AB97D6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18ECEAED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8" w:type="pct"/>
            <w:vMerge/>
            <w:vAlign w:val="center"/>
          </w:tcPr>
          <w:p w14:paraId="53FD3514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3EA15D6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65476DA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160674E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4A67FA92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120487B6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53.36</w:t>
            </w:r>
          </w:p>
        </w:tc>
        <w:tc>
          <w:tcPr>
            <w:tcW w:w="289" w:type="pct"/>
            <w:vMerge/>
            <w:vAlign w:val="center"/>
          </w:tcPr>
          <w:p w14:paraId="52D70E55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F4DBC15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4352602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204</w:t>
            </w:r>
          </w:p>
        </w:tc>
      </w:tr>
      <w:tr w:rsidR="00AF370A" w14:paraId="567FFB46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416594C3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7108CF8F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7A0F8F2A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1F445F4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32C79AE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6C44F275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9" w:type="pct"/>
            <w:vMerge/>
            <w:vAlign w:val="center"/>
          </w:tcPr>
          <w:p w14:paraId="2C166213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1BD3835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3224A22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582BE03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3C053C2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459FBB6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1B1A64D6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5E9B38E9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3E33451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53.23</w:t>
            </w:r>
          </w:p>
        </w:tc>
        <w:tc>
          <w:tcPr>
            <w:tcW w:w="289" w:type="pct"/>
            <w:vMerge/>
            <w:vAlign w:val="center"/>
          </w:tcPr>
          <w:p w14:paraId="3E5AA998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728FF77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ADD4A81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206</w:t>
            </w:r>
          </w:p>
        </w:tc>
      </w:tr>
      <w:tr w:rsidR="00AF370A" w14:paraId="498165FC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6D7800E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458417A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18D49521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E69C21F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2A48DC68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483C3DA6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9" w:type="pct"/>
            <w:vMerge/>
            <w:vAlign w:val="center"/>
          </w:tcPr>
          <w:p w14:paraId="4A15E82A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5786B73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7BEEC9A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28790E9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5CF00A1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157ECFE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52B9135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536E7C4A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0A2FB26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56.1</w:t>
            </w:r>
          </w:p>
        </w:tc>
        <w:tc>
          <w:tcPr>
            <w:tcW w:w="289" w:type="pct"/>
            <w:vMerge/>
            <w:vAlign w:val="center"/>
          </w:tcPr>
          <w:p w14:paraId="1789B999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9A1DF6D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2051EF4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214</w:t>
            </w:r>
          </w:p>
        </w:tc>
      </w:tr>
      <w:tr w:rsidR="00AF370A" w14:paraId="4D89EA0B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4324B65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88302D0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750FA3FA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412936C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7AE7BC4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4BCEC679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9" w:type="pct"/>
            <w:vMerge/>
            <w:vAlign w:val="center"/>
          </w:tcPr>
          <w:p w14:paraId="56A0F99B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8948D7E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60500F9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903475E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DD5C52D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CFA3BFF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46DC67A6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1081261F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5A02C6F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55.96</w:t>
            </w:r>
          </w:p>
        </w:tc>
        <w:tc>
          <w:tcPr>
            <w:tcW w:w="289" w:type="pct"/>
            <w:vMerge/>
            <w:vAlign w:val="center"/>
          </w:tcPr>
          <w:p w14:paraId="2CD56881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216EFF6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50074B4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216</w:t>
            </w:r>
          </w:p>
        </w:tc>
      </w:tr>
      <w:tr w:rsidR="00AF370A" w14:paraId="15E8E402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EE47ADE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E4A6C71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682F0410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8.64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6EBBD1EC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53.23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36712B18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2E8F01F9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F4B8785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F9ADFE5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038C2139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8" w:type="pct"/>
            <w:vMerge/>
            <w:vAlign w:val="center"/>
          </w:tcPr>
          <w:p w14:paraId="31E330B2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3CFDDD9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87ECF16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03DB3F36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0D14A149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B7C1681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53.23</w:t>
            </w:r>
          </w:p>
        </w:tc>
        <w:tc>
          <w:tcPr>
            <w:tcW w:w="289" w:type="pct"/>
            <w:vMerge/>
            <w:vAlign w:val="center"/>
          </w:tcPr>
          <w:p w14:paraId="12783A6B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965CF8C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1D7FBEF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205</w:t>
            </w:r>
          </w:p>
        </w:tc>
      </w:tr>
      <w:tr w:rsidR="00AF370A" w14:paraId="0C528740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27FCE96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C250A44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540787E7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9.52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3FF58169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54.15</w:t>
            </w:r>
          </w:p>
        </w:tc>
        <w:tc>
          <w:tcPr>
            <w:tcW w:w="249" w:type="pct"/>
            <w:vMerge/>
            <w:vAlign w:val="center"/>
          </w:tcPr>
          <w:p w14:paraId="4872607A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66EBFF29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9" w:type="pct"/>
            <w:vMerge/>
            <w:vAlign w:val="center"/>
          </w:tcPr>
          <w:p w14:paraId="06A8B5BE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150F871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A57C64A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445EEA69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8539CB5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AAF8813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0B03FCD9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3307D04C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DCEC7AE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54.15</w:t>
            </w:r>
          </w:p>
        </w:tc>
        <w:tc>
          <w:tcPr>
            <w:tcW w:w="289" w:type="pct"/>
            <w:vMerge/>
            <w:vAlign w:val="center"/>
          </w:tcPr>
          <w:p w14:paraId="10CF3069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780E995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78DF73C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203</w:t>
            </w:r>
          </w:p>
        </w:tc>
      </w:tr>
      <w:tr w:rsidR="00AF370A" w14:paraId="3FAFEB30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51B5C8B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5BA267A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2162D1F7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11.52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671DBAAF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55.96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7A8FB020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7564B2AF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9" w:type="pct"/>
            <w:vMerge/>
            <w:vAlign w:val="center"/>
          </w:tcPr>
          <w:p w14:paraId="3327D58B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A37F39D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F8997C3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C9009DB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CD6CD56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7900741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5B730621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66BEFEB2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83DE348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55.96</w:t>
            </w:r>
          </w:p>
        </w:tc>
        <w:tc>
          <w:tcPr>
            <w:tcW w:w="289" w:type="pct"/>
            <w:vMerge/>
            <w:vAlign w:val="center"/>
          </w:tcPr>
          <w:p w14:paraId="09451B39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B3219EC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C193FC4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215</w:t>
            </w:r>
          </w:p>
        </w:tc>
      </w:tr>
      <w:tr w:rsidR="00AF370A" w14:paraId="567E362C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ADE77FD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3ADFFCD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653B1B9C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12.69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279F1C18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56.88</w:t>
            </w:r>
          </w:p>
        </w:tc>
        <w:tc>
          <w:tcPr>
            <w:tcW w:w="249" w:type="pct"/>
            <w:vMerge/>
            <w:vAlign w:val="center"/>
          </w:tcPr>
          <w:p w14:paraId="1E059831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57AC509D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9" w:type="pct"/>
            <w:vMerge/>
            <w:vAlign w:val="center"/>
          </w:tcPr>
          <w:p w14:paraId="089D7573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BAF6B29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3AEC815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33E8C58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19AE715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E9FE5AC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73AD78A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576BC417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C4E82F7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56.88</w:t>
            </w:r>
          </w:p>
        </w:tc>
        <w:tc>
          <w:tcPr>
            <w:tcW w:w="289" w:type="pct"/>
            <w:vMerge/>
            <w:vAlign w:val="center"/>
          </w:tcPr>
          <w:p w14:paraId="4B032B0D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3976C16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31A6414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213</w:t>
            </w:r>
          </w:p>
        </w:tc>
      </w:tr>
      <w:tr w:rsidR="00AF370A" w14:paraId="237DB115" w14:textId="77777777">
        <w:trPr>
          <w:trHeight w:val="210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42F106D5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D1T1-A2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339FF2D8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1A341DAA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5C62CA63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54.13</w:t>
            </w:r>
          </w:p>
        </w:tc>
        <w:tc>
          <w:tcPr>
            <w:tcW w:w="249" w:type="pct"/>
            <w:vMerge/>
            <w:vAlign w:val="center"/>
          </w:tcPr>
          <w:p w14:paraId="54FB2AAE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42A13292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3D1DF151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40BF87F1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256" w:type="pct"/>
            <w:vMerge/>
            <w:vAlign w:val="center"/>
          </w:tcPr>
          <w:p w14:paraId="0ECF0863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7817DA8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DBE58A4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A5B77C7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720ECBDB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3CAF8419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46B9085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289" w:type="pct"/>
            <w:vMerge/>
            <w:vAlign w:val="center"/>
          </w:tcPr>
          <w:p w14:paraId="1D940533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29848EC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73265F1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312</w:t>
            </w:r>
          </w:p>
        </w:tc>
      </w:tr>
      <w:tr w:rsidR="00AF370A" w14:paraId="480E20A1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7FF4700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075392B6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2C2FFD13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480C9B24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57.04</w:t>
            </w:r>
          </w:p>
        </w:tc>
        <w:tc>
          <w:tcPr>
            <w:tcW w:w="249" w:type="pct"/>
            <w:vMerge/>
            <w:vAlign w:val="center"/>
          </w:tcPr>
          <w:p w14:paraId="26A89ABB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2D44CBEE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9" w:type="pct"/>
            <w:vMerge/>
            <w:vAlign w:val="center"/>
          </w:tcPr>
          <w:p w14:paraId="435034B0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7022BDC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95994A7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CA89CB6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B90EE5A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214AC78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0E292CCC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5CA8403C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DB52B7E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289" w:type="pct"/>
            <w:vMerge/>
            <w:vAlign w:val="center"/>
          </w:tcPr>
          <w:p w14:paraId="6A52579D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3F80FE1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860F85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311</w:t>
            </w:r>
          </w:p>
        </w:tc>
      </w:tr>
      <w:tr w:rsidR="00AF370A" w14:paraId="66705CB2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106ACFC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82719FC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6F1CBB99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7.76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3C55E1BB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52.2</w:t>
            </w:r>
          </w:p>
        </w:tc>
        <w:tc>
          <w:tcPr>
            <w:tcW w:w="249" w:type="pct"/>
            <w:vMerge/>
            <w:vAlign w:val="center"/>
          </w:tcPr>
          <w:p w14:paraId="45C1943B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2E607859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9" w:type="pct"/>
            <w:vMerge/>
            <w:vAlign w:val="center"/>
          </w:tcPr>
          <w:p w14:paraId="45F5AACD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7CA64459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1990E49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vMerge/>
            <w:vAlign w:val="center"/>
          </w:tcPr>
          <w:p w14:paraId="37C5B50D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6BF85D8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C7E8C4D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4DD96833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287F3AAE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3FAE9FF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7.76</w:t>
            </w:r>
          </w:p>
        </w:tc>
        <w:tc>
          <w:tcPr>
            <w:tcW w:w="289" w:type="pct"/>
            <w:vMerge/>
            <w:vAlign w:val="center"/>
          </w:tcPr>
          <w:p w14:paraId="3BEFABBC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49C2BCD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4955E1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121</w:t>
            </w:r>
          </w:p>
        </w:tc>
      </w:tr>
      <w:tr w:rsidR="00AF370A" w14:paraId="1C0AF185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FA10F32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60D0FF00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4CD39D5C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13.12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6D489DA6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57.2</w:t>
            </w:r>
          </w:p>
        </w:tc>
        <w:tc>
          <w:tcPr>
            <w:tcW w:w="249" w:type="pct"/>
            <w:vMerge/>
            <w:vAlign w:val="center"/>
          </w:tcPr>
          <w:p w14:paraId="15D4D13C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206B9BE1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9" w:type="pct"/>
            <w:vMerge/>
            <w:vAlign w:val="center"/>
          </w:tcPr>
          <w:p w14:paraId="5B47B93D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99A4355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5E15FC7A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8" w:type="pct"/>
            <w:vMerge/>
            <w:vAlign w:val="center"/>
          </w:tcPr>
          <w:p w14:paraId="0C83C40B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60486CE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6B45823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2FA6259C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13FDA4EC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4AC9DA5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13.12</w:t>
            </w:r>
          </w:p>
        </w:tc>
        <w:tc>
          <w:tcPr>
            <w:tcW w:w="289" w:type="pct"/>
            <w:vMerge/>
            <w:vAlign w:val="center"/>
          </w:tcPr>
          <w:p w14:paraId="6D288759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6DD5B51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05012D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124</w:t>
            </w:r>
          </w:p>
        </w:tc>
      </w:tr>
      <w:tr w:rsidR="00AF370A" w14:paraId="4AF407DF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AE02A72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34C93AEB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26E62B9B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6.91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672391CD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5A9D6406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6313325D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7280011C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33B77B85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210A69F8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8" w:type="pct"/>
            <w:vMerge/>
            <w:vAlign w:val="center"/>
          </w:tcPr>
          <w:p w14:paraId="279021F7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F73D686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9F9ABB1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7A3C9D68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026FA595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102FEFEB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53.36</w:t>
            </w:r>
          </w:p>
        </w:tc>
        <w:tc>
          <w:tcPr>
            <w:tcW w:w="289" w:type="pct"/>
            <w:vMerge/>
            <w:vAlign w:val="center"/>
          </w:tcPr>
          <w:p w14:paraId="1A13B2FD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0C64943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F54F67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208</w:t>
            </w:r>
          </w:p>
        </w:tc>
      </w:tr>
      <w:tr w:rsidR="00AF370A" w14:paraId="65159114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EDED912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63A3FF7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53B49197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14223CC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164300F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2B949F52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9" w:type="pct"/>
            <w:vMerge/>
            <w:vAlign w:val="center"/>
          </w:tcPr>
          <w:p w14:paraId="7FB0C79B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BE675B4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33E3F8D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618D0CC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10F1461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A8D80CB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71929E05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20C52173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5A10787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53.23</w:t>
            </w:r>
          </w:p>
        </w:tc>
        <w:tc>
          <w:tcPr>
            <w:tcW w:w="289" w:type="pct"/>
            <w:vMerge/>
            <w:vAlign w:val="center"/>
          </w:tcPr>
          <w:p w14:paraId="4DAA9C36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537991D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F9AAAD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210</w:t>
            </w:r>
          </w:p>
        </w:tc>
      </w:tr>
      <w:tr w:rsidR="00AF370A" w14:paraId="24777FF1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76B8B21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43C522D1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7CD57DBE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545EFB7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70A058B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2683529B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9" w:type="pct"/>
            <w:vMerge/>
            <w:vAlign w:val="center"/>
          </w:tcPr>
          <w:p w14:paraId="1704C520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D0B14AC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D24DF3B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A949E9F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295F87B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E6A3B6E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7C76E65D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78708447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F8F99CC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56.1</w:t>
            </w:r>
          </w:p>
        </w:tc>
        <w:tc>
          <w:tcPr>
            <w:tcW w:w="289" w:type="pct"/>
            <w:vMerge/>
            <w:vAlign w:val="center"/>
          </w:tcPr>
          <w:p w14:paraId="130BE048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9A7F456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555A56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218</w:t>
            </w:r>
          </w:p>
        </w:tc>
      </w:tr>
      <w:tr w:rsidR="00AF370A" w14:paraId="256DE7AF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17740D35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A2B56C3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4BAC4CA2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C04BBDE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CA80565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64E3D40C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9" w:type="pct"/>
            <w:vMerge/>
            <w:vAlign w:val="center"/>
          </w:tcPr>
          <w:p w14:paraId="134AC0D4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5D45125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D39C0E6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BAA03D6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461D8C5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8C5E7F8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7B60C5DE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4A93DF5E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5ECED98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55.96</w:t>
            </w:r>
          </w:p>
        </w:tc>
        <w:tc>
          <w:tcPr>
            <w:tcW w:w="289" w:type="pct"/>
            <w:vMerge/>
            <w:vAlign w:val="center"/>
          </w:tcPr>
          <w:p w14:paraId="0D63AEE6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4395664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B413F1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220</w:t>
            </w:r>
          </w:p>
        </w:tc>
      </w:tr>
      <w:tr w:rsidR="00AF370A" w14:paraId="0840B3C7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45DE3F8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0FF47D5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7C738CB1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8.64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77E96C17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53.23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50E4B00E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7042F31B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37553D6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71E0A7D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36853DC5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8" w:type="pct"/>
            <w:vMerge/>
            <w:vAlign w:val="center"/>
          </w:tcPr>
          <w:p w14:paraId="309F78AC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0E52A9C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2A0917E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04FA5B21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1386B7FD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24D24D3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53.23</w:t>
            </w:r>
          </w:p>
        </w:tc>
        <w:tc>
          <w:tcPr>
            <w:tcW w:w="289" w:type="pct"/>
            <w:vMerge/>
            <w:vAlign w:val="center"/>
          </w:tcPr>
          <w:p w14:paraId="548A8A2B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1E37374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DD10F31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209</w:t>
            </w:r>
          </w:p>
        </w:tc>
      </w:tr>
      <w:tr w:rsidR="00AF370A" w14:paraId="02FAE01F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53D9F34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811536D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6BBA45A7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9.52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640EF554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54.15</w:t>
            </w:r>
          </w:p>
        </w:tc>
        <w:tc>
          <w:tcPr>
            <w:tcW w:w="249" w:type="pct"/>
            <w:vMerge/>
            <w:vAlign w:val="center"/>
          </w:tcPr>
          <w:p w14:paraId="2CE67374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1FE7FE1D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9" w:type="pct"/>
            <w:vMerge/>
            <w:vAlign w:val="center"/>
          </w:tcPr>
          <w:p w14:paraId="220C5144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D96500E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A8A0553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BFB0BA2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8FA0E75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C0978B8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3268F8FF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0025136D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966E656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54.15</w:t>
            </w:r>
          </w:p>
        </w:tc>
        <w:tc>
          <w:tcPr>
            <w:tcW w:w="289" w:type="pct"/>
            <w:vMerge/>
            <w:vAlign w:val="center"/>
          </w:tcPr>
          <w:p w14:paraId="6B9F2B63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4505B64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9CEF0DC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207</w:t>
            </w:r>
          </w:p>
        </w:tc>
      </w:tr>
      <w:tr w:rsidR="00AF370A" w14:paraId="30CE68BD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D74C194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3332D13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4D550872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11.52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5231CF63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55.96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5BEDD7DD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4E7F1D64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9" w:type="pct"/>
            <w:vMerge/>
            <w:vAlign w:val="center"/>
          </w:tcPr>
          <w:p w14:paraId="7D975293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147DC05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CD08728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6DDCD1E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612CB99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A195BEF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9E8D83B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24BC4BAB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6AF98BD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55.96</w:t>
            </w:r>
          </w:p>
        </w:tc>
        <w:tc>
          <w:tcPr>
            <w:tcW w:w="289" w:type="pct"/>
            <w:vMerge/>
            <w:vAlign w:val="center"/>
          </w:tcPr>
          <w:p w14:paraId="79837EA5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49E870A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0AF514B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219</w:t>
            </w:r>
          </w:p>
        </w:tc>
      </w:tr>
      <w:tr w:rsidR="00AF370A" w14:paraId="2C539F7C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994E0DD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F83860E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53BAA605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12.69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3A7FECFA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56.88</w:t>
            </w:r>
          </w:p>
        </w:tc>
        <w:tc>
          <w:tcPr>
            <w:tcW w:w="249" w:type="pct"/>
            <w:vMerge/>
            <w:vAlign w:val="center"/>
          </w:tcPr>
          <w:p w14:paraId="58B30085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6627D604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9" w:type="pct"/>
            <w:vMerge/>
            <w:vAlign w:val="center"/>
          </w:tcPr>
          <w:p w14:paraId="214A4048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890C20E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47159E5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B92729F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C43FBBB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71CF0BA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3C4BE776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46FB762E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7F19429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56.88</w:t>
            </w:r>
          </w:p>
        </w:tc>
        <w:tc>
          <w:tcPr>
            <w:tcW w:w="289" w:type="pct"/>
            <w:vMerge/>
            <w:vAlign w:val="center"/>
          </w:tcPr>
          <w:p w14:paraId="49CDAD61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2813CD3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3075BA4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217</w:t>
            </w:r>
          </w:p>
        </w:tc>
      </w:tr>
      <w:tr w:rsidR="00AF370A" w14:paraId="5C158920" w14:textId="77777777">
        <w:trPr>
          <w:trHeight w:val="210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1F1A2A05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D1T1-B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49CAD0B7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04B5E097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9.47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5075A7BE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249" w:type="pct"/>
            <w:vMerge/>
            <w:vAlign w:val="center"/>
          </w:tcPr>
          <w:p w14:paraId="4CB10847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3E9766FB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51568732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7F8D6519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6E6C6B69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vMerge/>
            <w:vAlign w:val="center"/>
          </w:tcPr>
          <w:p w14:paraId="50619ABF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B7A781D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45ECB80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33B1B49C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436A869C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68BAE284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/>
            <w:vAlign w:val="center"/>
          </w:tcPr>
          <w:p w14:paraId="6490C59B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0F9BB7A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79A0DF0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122</w:t>
            </w:r>
          </w:p>
        </w:tc>
      </w:tr>
      <w:tr w:rsidR="00AF370A" w14:paraId="0E6F2352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413A81C4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7C9120AE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669FA34D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12.03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548B6FD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56.38</w:t>
            </w:r>
          </w:p>
        </w:tc>
        <w:tc>
          <w:tcPr>
            <w:tcW w:w="249" w:type="pct"/>
            <w:vMerge/>
            <w:vAlign w:val="center"/>
          </w:tcPr>
          <w:p w14:paraId="21A0BE9C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2EBD3114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B108DE8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520B541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42D64C64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8" w:type="pct"/>
            <w:vMerge/>
            <w:vAlign w:val="center"/>
          </w:tcPr>
          <w:p w14:paraId="323D60A3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7B10B8D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E152538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C41BF11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314BD455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451D7CBF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7478A40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E8F6B14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F0BB016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125</w:t>
            </w:r>
          </w:p>
        </w:tc>
      </w:tr>
      <w:tr w:rsidR="00AF370A" w14:paraId="5EE5CF59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8AAC6C5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2A98666F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339E7542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6.91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61054303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21E8A25C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74A955D9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1F4F490A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3FB1CAFE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22C53B41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8" w:type="pct"/>
            <w:vMerge/>
            <w:vAlign w:val="center"/>
          </w:tcPr>
          <w:p w14:paraId="037F034F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AAEA73F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952E28B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5BC9D359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68BDE9E7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vMerge/>
            <w:vAlign w:val="center"/>
          </w:tcPr>
          <w:p w14:paraId="58C32453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1556316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3C72226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975FFDF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212</w:t>
            </w:r>
          </w:p>
        </w:tc>
      </w:tr>
      <w:tr w:rsidR="00AF370A" w14:paraId="19DC43D1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1507228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763846CA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6800A08D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B1C3416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04071B4B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1FAEC3EC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E9EE6A4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102D402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48C0D91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BF16065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60BFD80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508E640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3175FB6B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163B0D5E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727C8C4A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F1ED51D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CE29878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0012C1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222</w:t>
            </w:r>
          </w:p>
        </w:tc>
      </w:tr>
      <w:tr w:rsidR="00AF370A" w14:paraId="30555640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2226A44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6D537529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35C2AA85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08147747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54.03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143092CC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267C51D6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A5C3B4A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F5B305F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385B5F9D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8" w:type="pct"/>
            <w:vMerge/>
            <w:vAlign w:val="center"/>
          </w:tcPr>
          <w:p w14:paraId="246FDF3B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2D3A210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BFD3287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7B88427A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356B2F91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6C0CA138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B91CF7D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3D1C8D9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130FE4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211</w:t>
            </w:r>
          </w:p>
        </w:tc>
      </w:tr>
      <w:tr w:rsidR="00AF370A" w14:paraId="0A3FFC77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4DAA679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63315CE7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77C5E7CD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12.53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7E5A9429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56.76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73F2F04A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49F9296A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6B69BF3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689AE50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AF128C6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0B61B7C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54918B9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0463F48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31F69156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5B326476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3744E300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68C5528F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4FD36CD" w14:textId="77777777" w:rsidR="00AF370A" w:rsidRDefault="00AF370A" w:rsidP="004247B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12C442B" w14:textId="77777777" w:rsidR="00AF370A" w:rsidRDefault="00E00C06" w:rsidP="004247B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221</w:t>
            </w:r>
          </w:p>
        </w:tc>
      </w:tr>
    </w:tbl>
    <w:p w14:paraId="53C528B6" w14:textId="77777777" w:rsidR="00AF370A" w:rsidRDefault="00AF370A" w:rsidP="00F867F4"/>
    <w:p w14:paraId="143E6691" w14:textId="7C982F68" w:rsidR="00AF370A" w:rsidRDefault="00E00C06" w:rsidP="005F5EF1">
      <w:pPr>
        <w:pStyle w:val="TH"/>
      </w:pPr>
      <w:r>
        <w:rPr>
          <w:noProof/>
        </w:rPr>
        <w:drawing>
          <wp:inline distT="0" distB="0" distL="0" distR="0" wp14:anchorId="2B0C14AC" wp14:editId="0981E287">
            <wp:extent cx="9074785" cy="5012055"/>
            <wp:effectExtent l="0" t="0" r="0" b="0"/>
            <wp:docPr id="77946384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9463842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F17DF3" w14:textId="755FA529" w:rsidR="00AF370A" w:rsidRDefault="005F5EF1" w:rsidP="005F5EF1">
      <w:pPr>
        <w:pStyle w:val="TF"/>
      </w:pPr>
      <w:r>
        <w:rPr>
          <w:rFonts w:hint="eastAsia"/>
        </w:rPr>
        <w:t>Figure</w:t>
      </w:r>
      <w:r>
        <w:t xml:space="preserve"> 7.1.1.1.</w:t>
      </w:r>
      <w:r>
        <w:rPr>
          <w:rFonts w:hint="eastAsia"/>
        </w:rPr>
        <w:t>1.3.1-</w:t>
      </w:r>
      <w:r>
        <w:t>1</w:t>
      </w:r>
    </w:p>
    <w:p w14:paraId="7F30CEDC" w14:textId="77777777" w:rsidR="00AF370A" w:rsidRDefault="00E00C06" w:rsidP="00F867F4">
      <w:pPr>
        <w:pStyle w:val="H6"/>
        <w:rPr>
          <w:lang w:eastAsia="zh-CN"/>
        </w:rPr>
      </w:pPr>
      <w:r>
        <w:rPr>
          <w:rFonts w:hint="eastAsia"/>
          <w:lang w:eastAsia="zh-CN"/>
        </w:rPr>
        <w:t>7.1.1.1.1.3.2</w:t>
      </w:r>
      <w:r>
        <w:rPr>
          <w:lang w:eastAsia="zh-CN"/>
        </w:rPr>
        <w:tab/>
      </w:r>
      <w:r>
        <w:rPr>
          <w:rFonts w:hint="eastAsia"/>
          <w:lang w:eastAsia="zh-CN"/>
        </w:rPr>
        <w:t>others</w:t>
      </w:r>
    </w:p>
    <w:p w14:paraId="67079BD5" w14:textId="77777777" w:rsidR="00AF370A" w:rsidRDefault="00E00C06" w:rsidP="00F867F4">
      <w:pPr>
        <w:pStyle w:val="TH"/>
      </w:pPr>
      <w:r>
        <w:rPr>
          <w:rFonts w:hint="eastAsia"/>
        </w:rPr>
        <w:t xml:space="preserve">Table </w:t>
      </w:r>
      <w:r>
        <w:t>7.1.1.1.</w:t>
      </w:r>
      <w:r>
        <w:rPr>
          <w:rFonts w:hint="eastAsia"/>
        </w:rPr>
        <w:t>1.3.2-</w:t>
      </w:r>
      <w: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955"/>
        <w:gridCol w:w="1146"/>
        <w:gridCol w:w="732"/>
        <w:gridCol w:w="715"/>
        <w:gridCol w:w="641"/>
        <w:gridCol w:w="683"/>
        <w:gridCol w:w="686"/>
        <w:gridCol w:w="732"/>
        <w:gridCol w:w="909"/>
        <w:gridCol w:w="680"/>
        <w:gridCol w:w="664"/>
        <w:gridCol w:w="1056"/>
        <w:gridCol w:w="622"/>
        <w:gridCol w:w="884"/>
        <w:gridCol w:w="827"/>
        <w:gridCol w:w="690"/>
        <w:gridCol w:w="844"/>
      </w:tblGrid>
      <w:tr w:rsidR="00AF370A" w:rsidRPr="00F867F4" w14:paraId="38CCE42F" w14:textId="77777777">
        <w:trPr>
          <w:trHeight w:val="210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29F22BF9" w14:textId="77777777" w:rsidR="00AF370A" w:rsidRPr="00F867F4" w:rsidRDefault="00E00C06" w:rsidP="005F5EF1">
            <w:pPr>
              <w:pStyle w:val="TAH"/>
              <w:rPr>
                <w:rFonts w:eastAsia="DengXian"/>
                <w:lang w:val="fr-FR"/>
              </w:rPr>
            </w:pPr>
            <w:proofErr w:type="spellStart"/>
            <w:r w:rsidRPr="00F867F4">
              <w:rPr>
                <w:rFonts w:eastAsia="DengXian"/>
                <w:lang w:val="fr-FR"/>
              </w:rPr>
              <w:t>others</w:t>
            </w:r>
            <w:proofErr w:type="spellEnd"/>
            <w:r w:rsidRPr="00F867F4">
              <w:rPr>
                <w:rFonts w:eastAsia="DengXian"/>
                <w:lang w:val="fr-FR"/>
              </w:rPr>
              <w:t xml:space="preserve">, </w:t>
            </w:r>
            <w:proofErr w:type="spellStart"/>
            <w:r w:rsidRPr="00F867F4">
              <w:rPr>
                <w:rFonts w:eastAsia="DengXian"/>
                <w:lang w:val="fr-FR"/>
              </w:rPr>
              <w:t>device</w:t>
            </w:r>
            <w:proofErr w:type="spellEnd"/>
            <w:r w:rsidRPr="00F867F4">
              <w:rPr>
                <w:rFonts w:eastAsia="DengXian"/>
                <w:lang w:val="fr-FR"/>
              </w:rPr>
              <w:t xml:space="preserve"> 1, D1T1, </w:t>
            </w:r>
            <w:proofErr w:type="spellStart"/>
            <w:r w:rsidRPr="00F867F4">
              <w:rPr>
                <w:rFonts w:eastAsia="DengXian"/>
                <w:lang w:val="fr-FR"/>
              </w:rPr>
              <w:t>InF</w:t>
            </w:r>
            <w:proofErr w:type="spellEnd"/>
            <w:r w:rsidRPr="00F867F4">
              <w:rPr>
                <w:rFonts w:eastAsia="DengXian"/>
                <w:lang w:val="fr-FR"/>
              </w:rPr>
              <w:t>-DH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4A8DB105" w14:textId="77777777" w:rsidR="00AF370A" w:rsidRPr="00F867F4" w:rsidRDefault="00AF370A" w:rsidP="005F5EF1">
            <w:pPr>
              <w:pStyle w:val="TAH"/>
              <w:rPr>
                <w:rFonts w:eastAsia="DengXian"/>
                <w:lang w:val="fr-FR"/>
              </w:rPr>
            </w:pPr>
          </w:p>
        </w:tc>
      </w:tr>
      <w:tr w:rsidR="00AF370A" w14:paraId="7EAE72AC" w14:textId="77777777">
        <w:trPr>
          <w:trHeight w:val="1870"/>
        </w:trPr>
        <w:tc>
          <w:tcPr>
            <w:tcW w:w="2503" w:type="pct"/>
            <w:gridSpan w:val="9"/>
            <w:shd w:val="clear" w:color="auto" w:fill="auto"/>
          </w:tcPr>
          <w:p w14:paraId="275AB0F9" w14:textId="4F667A81" w:rsidR="00AF370A" w:rsidRDefault="00E00C06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(1a) </w:t>
            </w:r>
            <w:r w:rsidR="00F867F4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Distance,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(1b) </w:t>
            </w:r>
            <w:r w:rsidR="00F867F4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MPL,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(2)</w:t>
            </w:r>
            <w:r w:rsidR="00F867F4">
              <w:rPr>
                <w:lang w:eastAsia="zh-CN"/>
              </w:rPr>
              <w:t xml:space="preserve"> </w:t>
            </w:r>
            <w:r w:rsidR="00F867F4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BLER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(3)</w:t>
            </w:r>
            <w:r w:rsidR="00F867F4">
              <w:rPr>
                <w:lang w:eastAsia="zh-CN"/>
              </w:rPr>
              <w:t xml:space="preserve"> </w:t>
            </w:r>
            <w:r w:rsidR="00F867F4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case.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(4)</w:t>
            </w:r>
            <w:r w:rsidR="00F867F4">
              <w:rPr>
                <w:lang w:eastAsia="zh-CN"/>
              </w:rPr>
              <w:t xml:space="preserve"> </w:t>
            </w:r>
            <w:r w:rsidR="00F867F4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Alternative 1 or 2.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(5)</w:t>
            </w:r>
            <w:r w:rsidR="00F867F4">
              <w:rPr>
                <w:lang w:eastAsia="zh-CN"/>
              </w:rPr>
              <w:t xml:space="preserve"> </w:t>
            </w:r>
            <w:r w:rsidR="00F867F4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data rate (kbps). (Refer to [0m] in LLS table, also see editors' notes [info-D2R-datarate]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(6)</w:t>
            </w:r>
            <w:r w:rsidR="005F5EF1">
              <w:rPr>
                <w:lang w:eastAsia="zh-CN"/>
              </w:rPr>
              <w:t xml:space="preserve"> </w:t>
            </w:r>
            <w:r w:rsidR="005F5EF1">
              <w:rPr>
                <w:lang w:eastAsia="zh-CN"/>
              </w:rPr>
              <w:tab/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TxPower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[dBm]. (See R2D[1E] in link budget table)</w:t>
            </w:r>
          </w:p>
        </w:tc>
        <w:tc>
          <w:tcPr>
            <w:tcW w:w="2199" w:type="pct"/>
            <w:gridSpan w:val="8"/>
            <w:shd w:val="clear" w:color="auto" w:fill="auto"/>
          </w:tcPr>
          <w:p w14:paraId="5D440863" w14:textId="22B1BB40" w:rsidR="00AF370A" w:rsidRDefault="00E00C06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(7)</w:t>
            </w:r>
            <w:r w:rsidR="005F5EF1">
              <w:rPr>
                <w:lang w:eastAsia="zh-CN"/>
              </w:rPr>
              <w:t xml:space="preserve"> </w:t>
            </w:r>
            <w:r w:rsidR="005F5EF1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R2D Receiver sensitivity [dBm]. (See R2D[2L]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(8)</w:t>
            </w:r>
            <w:r w:rsidR="005F5EF1">
              <w:rPr>
                <w:lang w:eastAsia="zh-CN"/>
              </w:rPr>
              <w:t xml:space="preserve"> </w:t>
            </w:r>
            <w:r w:rsidR="005F5EF1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On Object Penalty [dB] (See R2D[2H]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(9)</w:t>
            </w:r>
            <w:r w:rsidR="005F5EF1">
              <w:rPr>
                <w:lang w:eastAsia="zh-CN"/>
              </w:rPr>
              <w:t xml:space="preserve"> </w:t>
            </w:r>
            <w:r w:rsidR="005F5EF1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loss [dB] (See [1H]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(10)</w:t>
            </w:r>
            <w:r w:rsidR="005F5EF1">
              <w:rPr>
                <w:lang w:eastAsia="zh-CN"/>
              </w:rPr>
              <w:t xml:space="preserve"> </w:t>
            </w:r>
            <w:r w:rsidR="005F5EF1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message size for D2R [bit] 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(11) </w:t>
            </w:r>
            <w:r w:rsidR="005F5EF1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cancellation [dB] (See D2R[2K]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(12) </w:t>
            </w:r>
            <w:r w:rsidR="005F5EF1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CW2D distance [m] (See D2R[1E3]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(13) </w:t>
            </w:r>
            <w:r w:rsidR="005F5EF1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coherent or non-coherent receiver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(14) </w:t>
            </w:r>
            <w:r w:rsidR="005F5EF1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Carrier frequency (MHz)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(15) </w:t>
            </w:r>
            <w:r w:rsidR="005F5EF1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Row indices in the table.</w:t>
            </w:r>
          </w:p>
        </w:tc>
        <w:tc>
          <w:tcPr>
            <w:tcW w:w="297" w:type="pct"/>
            <w:shd w:val="clear" w:color="auto" w:fill="auto"/>
          </w:tcPr>
          <w:p w14:paraId="1602A631" w14:textId="77777777" w:rsidR="00AF370A" w:rsidRDefault="00E00C06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AF370A" w14:paraId="6E494ACF" w14:textId="77777777">
        <w:trPr>
          <w:trHeight w:val="210"/>
        </w:trPr>
        <w:tc>
          <w:tcPr>
            <w:tcW w:w="287" w:type="pct"/>
            <w:shd w:val="clear" w:color="D9E1F2" w:fill="D9E1F2"/>
            <w:noWrap/>
            <w:vAlign w:val="center"/>
          </w:tcPr>
          <w:p w14:paraId="05723EA1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DxTx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-Y</w:t>
            </w:r>
          </w:p>
        </w:tc>
        <w:tc>
          <w:tcPr>
            <w:tcW w:w="336" w:type="pct"/>
            <w:shd w:val="clear" w:color="D9E1F2" w:fill="D9E1F2"/>
            <w:noWrap/>
            <w:vAlign w:val="center"/>
          </w:tcPr>
          <w:p w14:paraId="0AD949A2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03" w:type="pct"/>
            <w:shd w:val="clear" w:color="D9E1F2" w:fill="D9E1F2"/>
            <w:noWrap/>
            <w:vAlign w:val="center"/>
          </w:tcPr>
          <w:p w14:paraId="4CEA8698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5C3A5EA4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464DA939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6" w:type="pct"/>
            <w:shd w:val="clear" w:color="D9E1F2" w:fill="D9E1F2"/>
            <w:noWrap/>
            <w:vAlign w:val="center"/>
          </w:tcPr>
          <w:p w14:paraId="2C61BBE9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3C72A912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15CCDFB3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6FAE866E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(6)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TxPwr</w:t>
            </w:r>
            <w:proofErr w:type="spellEnd"/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156810D7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545ACAB7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4" w:type="pct"/>
            <w:shd w:val="clear" w:color="D9E1F2" w:fill="D9E1F2"/>
            <w:noWrap/>
            <w:vAlign w:val="center"/>
          </w:tcPr>
          <w:p w14:paraId="3A1FBAAD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71" w:type="pct"/>
            <w:shd w:val="clear" w:color="D9E1F2" w:fill="D9E1F2"/>
            <w:noWrap/>
            <w:vAlign w:val="center"/>
          </w:tcPr>
          <w:p w14:paraId="6E4963C6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9" w:type="pct"/>
            <w:shd w:val="clear" w:color="D9E1F2" w:fill="D9E1F2"/>
            <w:noWrap/>
            <w:vAlign w:val="center"/>
          </w:tcPr>
          <w:p w14:paraId="10859679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11" w:type="pct"/>
            <w:shd w:val="clear" w:color="D9E1F2" w:fill="D9E1F2"/>
            <w:noWrap/>
            <w:vAlign w:val="center"/>
          </w:tcPr>
          <w:p w14:paraId="6FEA5707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0C1994CB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4C6DDCED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2DC15E3E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:rsidR="00AF370A" w14:paraId="20922C9C" w14:textId="77777777">
        <w:trPr>
          <w:trHeight w:val="210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0CC7E2AF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D1T1-A1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</w:tcPr>
          <w:p w14:paraId="6B50143C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7A2538A1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24.56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00FA7BFE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63.16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24736A5C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7AC40FE7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4EA31D5F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62AA9EE6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469ED225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55F0A131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0B64C725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343890F6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791E01E2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0F3B371C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6DBDF853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24.56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2BEC691C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278932D0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556F0EA8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302</w:t>
            </w:r>
          </w:p>
        </w:tc>
      </w:tr>
      <w:tr w:rsidR="00AF370A" w14:paraId="7586697F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22C60D87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</w:tcPr>
          <w:p w14:paraId="2301B801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13FCCE8A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25.48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648C453E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63.51</w:t>
            </w:r>
          </w:p>
        </w:tc>
        <w:tc>
          <w:tcPr>
            <w:tcW w:w="252" w:type="pct"/>
            <w:vMerge/>
            <w:vAlign w:val="center"/>
          </w:tcPr>
          <w:p w14:paraId="744955CE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3C6DAA76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63136A0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39097616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3B03FB4A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22CC22CC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C5FA894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4CD2FFA5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55A63A87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652021DC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1CBFE671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25.48</w:t>
            </w:r>
          </w:p>
        </w:tc>
        <w:tc>
          <w:tcPr>
            <w:tcW w:w="291" w:type="pct"/>
            <w:vMerge/>
            <w:vAlign w:val="center"/>
          </w:tcPr>
          <w:p w14:paraId="08F837A6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357B906E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609D7B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306</w:t>
            </w:r>
          </w:p>
        </w:tc>
      </w:tr>
      <w:tr w:rsidR="00AF370A" w14:paraId="1DCD8807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408A29F8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</w:tcPr>
          <w:p w14:paraId="0F78DA40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2A5983D8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27.11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4723D0F5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64.1</w:t>
            </w:r>
          </w:p>
        </w:tc>
        <w:tc>
          <w:tcPr>
            <w:tcW w:w="252" w:type="pct"/>
            <w:vMerge/>
            <w:vAlign w:val="center"/>
          </w:tcPr>
          <w:p w14:paraId="44141887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51FDBE7F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1" w:type="pct"/>
            <w:vMerge/>
            <w:vAlign w:val="center"/>
          </w:tcPr>
          <w:p w14:paraId="0E81E49B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282BD950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353CA516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7295FA5B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EB26C31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DED8CD0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3D3FC887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52FCA906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41ED3E0C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41.54</w:t>
            </w:r>
          </w:p>
        </w:tc>
        <w:tc>
          <w:tcPr>
            <w:tcW w:w="291" w:type="pct"/>
            <w:vMerge/>
            <w:vAlign w:val="center"/>
          </w:tcPr>
          <w:p w14:paraId="4572174B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44F47648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16A806B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301</w:t>
            </w:r>
          </w:p>
        </w:tc>
      </w:tr>
      <w:tr w:rsidR="00AF370A" w14:paraId="66046B60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70E83175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</w:tcPr>
          <w:p w14:paraId="16BE4932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1D0AC807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41A8653F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/>
            <w:vAlign w:val="center"/>
          </w:tcPr>
          <w:p w14:paraId="7440FE45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7C679BD7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DD29432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028C1D35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544921F7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14A8E4EA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E62A9DE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A1B80B8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2C25C8DE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4097C510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196FDD8B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43.1</w:t>
            </w:r>
          </w:p>
        </w:tc>
        <w:tc>
          <w:tcPr>
            <w:tcW w:w="291" w:type="pct"/>
            <w:vMerge/>
            <w:vAlign w:val="center"/>
          </w:tcPr>
          <w:p w14:paraId="7392D218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6292D030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49A9D0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305</w:t>
            </w:r>
          </w:p>
        </w:tc>
      </w:tr>
      <w:tr w:rsidR="00AF370A" w14:paraId="482F67EA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52982168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restart"/>
            <w:shd w:val="clear" w:color="auto" w:fill="auto"/>
            <w:vAlign w:val="center"/>
          </w:tcPr>
          <w:p w14:paraId="31468353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7928DA3F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6.94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2F498D96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51.14</w:t>
            </w:r>
          </w:p>
        </w:tc>
        <w:tc>
          <w:tcPr>
            <w:tcW w:w="252" w:type="pct"/>
            <w:vMerge/>
            <w:vAlign w:val="center"/>
          </w:tcPr>
          <w:p w14:paraId="33C98025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5445DE50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1" w:type="pct"/>
            <w:vMerge/>
            <w:vAlign w:val="center"/>
          </w:tcPr>
          <w:p w14:paraId="176E78DC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41F4294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3E49D326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1" w:type="pct"/>
            <w:vMerge/>
            <w:vAlign w:val="center"/>
          </w:tcPr>
          <w:p w14:paraId="3136392A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83BCA5E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78CF1DE9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3CBB6277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7BBD3B94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25A3A07E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6.94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1150C1D7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2" w:type="pct"/>
            <w:vMerge/>
            <w:vAlign w:val="center"/>
          </w:tcPr>
          <w:p w14:paraId="62291431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F899C1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129</w:t>
            </w:r>
          </w:p>
        </w:tc>
      </w:tr>
      <w:tr w:rsidR="00AF370A" w14:paraId="75C65A4A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5DB25DF0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</w:tcPr>
          <w:p w14:paraId="1ECAA98A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5FD6D571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9.47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4FC746BD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252" w:type="pct"/>
            <w:vMerge/>
            <w:vAlign w:val="center"/>
          </w:tcPr>
          <w:p w14:paraId="2AF18FB6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102304CC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A7BCB1F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A2C22E6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58" w:type="pct"/>
            <w:vMerge/>
            <w:vAlign w:val="center"/>
          </w:tcPr>
          <w:p w14:paraId="3A43CC10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55F85AFA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3C70881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759E14FA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4C97AC09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71AFC0CA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7E83F852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9.72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27DA5435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vMerge/>
            <w:vAlign w:val="center"/>
          </w:tcPr>
          <w:p w14:paraId="7DDD36D0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8CC74B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126</w:t>
            </w:r>
          </w:p>
        </w:tc>
      </w:tr>
      <w:tr w:rsidR="00AF370A" w14:paraId="1E48A19D" w14:textId="77777777">
        <w:trPr>
          <w:trHeight w:val="210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5582C51D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D1T1-A2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</w:tcPr>
          <w:p w14:paraId="14D0C9AC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28D580AF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18.28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21B69211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60.35</w:t>
            </w:r>
          </w:p>
        </w:tc>
        <w:tc>
          <w:tcPr>
            <w:tcW w:w="252" w:type="pct"/>
            <w:vMerge/>
            <w:vAlign w:val="center"/>
          </w:tcPr>
          <w:p w14:paraId="740E5D81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66261B11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EE94918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36A60977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1AC5FBB7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91" w:type="pct"/>
            <w:vMerge/>
            <w:vAlign w:val="center"/>
          </w:tcPr>
          <w:p w14:paraId="38565B05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3EEA9DA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55F704A2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00799F09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/>
            <w:vAlign w:val="center"/>
          </w:tcPr>
          <w:p w14:paraId="54D6CA20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4F150DC2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18.28</w:t>
            </w:r>
          </w:p>
        </w:tc>
        <w:tc>
          <w:tcPr>
            <w:tcW w:w="291" w:type="pct"/>
            <w:vMerge/>
            <w:vAlign w:val="center"/>
          </w:tcPr>
          <w:p w14:paraId="75BDB280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0975CF57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9FF362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304</w:t>
            </w:r>
          </w:p>
        </w:tc>
      </w:tr>
      <w:tr w:rsidR="00AF370A" w14:paraId="61D0F8C7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636CC18D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</w:tcPr>
          <w:p w14:paraId="5E4A1CEE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5C44C714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18.97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55962454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60.7</w:t>
            </w:r>
          </w:p>
        </w:tc>
        <w:tc>
          <w:tcPr>
            <w:tcW w:w="252" w:type="pct"/>
            <w:vMerge/>
            <w:vAlign w:val="center"/>
          </w:tcPr>
          <w:p w14:paraId="7BFC9117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235712BF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E76F8BC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15312BDA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1A6BFEB9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3C17BF59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6147F63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0B67F2CD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2DDA6370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2E2585AC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7085E3FC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18.97</w:t>
            </w:r>
          </w:p>
        </w:tc>
        <w:tc>
          <w:tcPr>
            <w:tcW w:w="291" w:type="pct"/>
            <w:vMerge/>
            <w:vAlign w:val="center"/>
          </w:tcPr>
          <w:p w14:paraId="5B8825D8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1120AD82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AD0621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308</w:t>
            </w:r>
          </w:p>
        </w:tc>
      </w:tr>
      <w:tr w:rsidR="00AF370A" w14:paraId="182EC801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28E4CD80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</w:tcPr>
          <w:p w14:paraId="6CAC6DDB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2DFF59E7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19.51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828C9C3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60.97</w:t>
            </w:r>
          </w:p>
        </w:tc>
        <w:tc>
          <w:tcPr>
            <w:tcW w:w="252" w:type="pct"/>
            <w:vMerge/>
            <w:vAlign w:val="center"/>
          </w:tcPr>
          <w:p w14:paraId="0FD10553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60C5FF91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1" w:type="pct"/>
            <w:vMerge/>
            <w:vAlign w:val="center"/>
          </w:tcPr>
          <w:p w14:paraId="26EA4348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0423E053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F618859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0BB8A104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505D279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0B683265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3761F647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4431D45D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46ACD411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19.51</w:t>
            </w:r>
          </w:p>
        </w:tc>
        <w:tc>
          <w:tcPr>
            <w:tcW w:w="291" w:type="pct"/>
            <w:vMerge/>
            <w:vAlign w:val="center"/>
          </w:tcPr>
          <w:p w14:paraId="6F5079AC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7D58B218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EB5313D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303</w:t>
            </w:r>
          </w:p>
        </w:tc>
      </w:tr>
      <w:tr w:rsidR="00AF370A" w14:paraId="5E52127B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55BB95D8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</w:tcPr>
          <w:p w14:paraId="18706440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2AC2AA7E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20.24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091362F1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61.32</w:t>
            </w:r>
          </w:p>
        </w:tc>
        <w:tc>
          <w:tcPr>
            <w:tcW w:w="252" w:type="pct"/>
            <w:vMerge/>
            <w:vAlign w:val="center"/>
          </w:tcPr>
          <w:p w14:paraId="47C76FBF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4916D511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BF8CF7C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633C8782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242780A9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1A7FA598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E0075A9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62AEAC22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620E8917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62AE110B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4AD0BD18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20.24</w:t>
            </w:r>
          </w:p>
        </w:tc>
        <w:tc>
          <w:tcPr>
            <w:tcW w:w="291" w:type="pct"/>
            <w:vMerge/>
            <w:vAlign w:val="center"/>
          </w:tcPr>
          <w:p w14:paraId="44F3235A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3EA0012C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B59C7C8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307</w:t>
            </w:r>
          </w:p>
        </w:tc>
      </w:tr>
      <w:tr w:rsidR="00AF370A" w14:paraId="658FE30E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0D9BD5D3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restart"/>
            <w:shd w:val="clear" w:color="auto" w:fill="auto"/>
            <w:vAlign w:val="center"/>
          </w:tcPr>
          <w:p w14:paraId="2E66AAAA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[Sony]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33ADF946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440D124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47.82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35A41C55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/>
            <w:vAlign w:val="center"/>
          </w:tcPr>
          <w:p w14:paraId="73DFC2F1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A467E20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2D618517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58" w:type="pct"/>
            <w:vMerge/>
            <w:vAlign w:val="center"/>
          </w:tcPr>
          <w:p w14:paraId="113B99AD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36833EEA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40" w:type="pct"/>
            <w:vMerge/>
            <w:vAlign w:val="center"/>
          </w:tcPr>
          <w:p w14:paraId="64117245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0C59A40D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65F7382C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5832EBB1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3488BADF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291" w:type="pct"/>
            <w:vMerge/>
            <w:vAlign w:val="center"/>
          </w:tcPr>
          <w:p w14:paraId="7C75C11E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4C7EA05F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0DB3BBF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495</w:t>
            </w:r>
          </w:p>
        </w:tc>
      </w:tr>
      <w:tr w:rsidR="00AF370A" w14:paraId="631002F7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5C0673AA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</w:tcPr>
          <w:p w14:paraId="7E9029F4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7BA676BD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8.46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C262FAA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53.02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1FFF621A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/>
            <w:vAlign w:val="center"/>
          </w:tcPr>
          <w:p w14:paraId="23635504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4C13E90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7489F86B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C0C2677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292C9E57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FC333DE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6EA99154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7A3940DE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017A8082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53A0B871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8.46</w:t>
            </w:r>
          </w:p>
        </w:tc>
        <w:tc>
          <w:tcPr>
            <w:tcW w:w="291" w:type="pct"/>
            <w:vMerge/>
            <w:vAlign w:val="center"/>
          </w:tcPr>
          <w:p w14:paraId="57D0B040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7C066D73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DA1CBB1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494</w:t>
            </w:r>
          </w:p>
        </w:tc>
      </w:tr>
      <w:tr w:rsidR="00AF370A" w14:paraId="685FE061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784EAA60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restart"/>
            <w:shd w:val="clear" w:color="auto" w:fill="auto"/>
            <w:vAlign w:val="center"/>
          </w:tcPr>
          <w:p w14:paraId="7CEB0D3F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60682B23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6.94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74BC44B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51.14</w:t>
            </w:r>
          </w:p>
        </w:tc>
        <w:tc>
          <w:tcPr>
            <w:tcW w:w="252" w:type="pct"/>
            <w:vMerge/>
            <w:vAlign w:val="center"/>
          </w:tcPr>
          <w:p w14:paraId="50B63E46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7A7FD2C7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1" w:type="pct"/>
            <w:vMerge/>
            <w:vAlign w:val="center"/>
          </w:tcPr>
          <w:p w14:paraId="14C603D9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B8E5083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6DB3594D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1475C328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0" w:type="pct"/>
            <w:vMerge/>
            <w:vAlign w:val="center"/>
          </w:tcPr>
          <w:p w14:paraId="04CC8377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34DC2CF8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7DB5FD88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49CC49A2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3D31B62D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6.94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3726AC86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2" w:type="pct"/>
            <w:vMerge/>
            <w:vAlign w:val="center"/>
          </w:tcPr>
          <w:p w14:paraId="61B551CA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40FACAB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</w:tr>
      <w:tr w:rsidR="00AF370A" w14:paraId="7426BA27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412FD549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</w:tcPr>
          <w:p w14:paraId="63162882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641CFF02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9.47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476FCC43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252" w:type="pct"/>
            <w:vMerge/>
            <w:vAlign w:val="center"/>
          </w:tcPr>
          <w:p w14:paraId="26FC0CB2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2E7FC0C9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613BABB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6DEF7E5C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58" w:type="pct"/>
            <w:vMerge/>
            <w:vAlign w:val="center"/>
          </w:tcPr>
          <w:p w14:paraId="17CF74F4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0CC66CEA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34D104B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2E76EB6F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2332C12A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6D2938CE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61751ACA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9.72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64919D35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vMerge/>
            <w:vAlign w:val="center"/>
          </w:tcPr>
          <w:p w14:paraId="4148F4B0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DFD623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127</w:t>
            </w:r>
          </w:p>
        </w:tc>
      </w:tr>
      <w:tr w:rsidR="00AF370A" w14:paraId="6E23B450" w14:textId="77777777">
        <w:trPr>
          <w:trHeight w:val="210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0CC06847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D1T1-B</w:t>
            </w:r>
          </w:p>
        </w:tc>
        <w:tc>
          <w:tcPr>
            <w:tcW w:w="336" w:type="pct"/>
            <w:vMerge/>
            <w:vAlign w:val="center"/>
          </w:tcPr>
          <w:p w14:paraId="4C6D13E1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0FA07F66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1B442BAC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/>
            <w:vAlign w:val="center"/>
          </w:tcPr>
          <w:p w14:paraId="214C2121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009FB8F2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41" w:type="pct"/>
            <w:vMerge/>
            <w:vAlign w:val="center"/>
          </w:tcPr>
          <w:p w14:paraId="0A86DA1C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726A0E81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9BB6841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559B71BC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7671742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58F41046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26212A58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61622E6F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0E9C4892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1" w:type="pct"/>
            <w:vMerge/>
            <w:vAlign w:val="center"/>
          </w:tcPr>
          <w:p w14:paraId="1C98C044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2B149F29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2AB30C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128</w:t>
            </w:r>
          </w:p>
        </w:tc>
      </w:tr>
      <w:tr w:rsidR="00AF370A" w14:paraId="03CBF36F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6AC962E9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</w:tcPr>
          <w:p w14:paraId="4AE47C9B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3A8D18CE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51FD7026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/>
            <w:vAlign w:val="center"/>
          </w:tcPr>
          <w:p w14:paraId="02C44F6E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4027D879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3A86590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E4D1A5A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58" w:type="pct"/>
            <w:vMerge/>
            <w:vAlign w:val="center"/>
          </w:tcPr>
          <w:p w14:paraId="6EF8F51D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5FE054A4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C1C0234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98D4A94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5C72C065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394BB81C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28E2E6B6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23B9941C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2" w:type="pct"/>
            <w:vMerge/>
            <w:vAlign w:val="center"/>
          </w:tcPr>
          <w:p w14:paraId="2173AE4C" w14:textId="77777777" w:rsidR="00AF370A" w:rsidRDefault="00AF370A" w:rsidP="005F5EF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DF24EF5" w14:textId="77777777" w:rsidR="00AF370A" w:rsidRDefault="00E00C06" w:rsidP="005F5EF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131</w:t>
            </w:r>
          </w:p>
        </w:tc>
      </w:tr>
    </w:tbl>
    <w:p w14:paraId="4246A87D" w14:textId="77777777" w:rsidR="00AF370A" w:rsidRDefault="00AF370A" w:rsidP="005F5EF1"/>
    <w:p w14:paraId="5BC01A24" w14:textId="4C934E20" w:rsidR="00AF370A" w:rsidRDefault="00E00C06" w:rsidP="005F5EF1">
      <w:pPr>
        <w:pStyle w:val="TH"/>
      </w:pPr>
      <w:r>
        <w:rPr>
          <w:noProof/>
        </w:rPr>
        <w:drawing>
          <wp:inline distT="0" distB="0" distL="0" distR="0" wp14:anchorId="56DC18ED" wp14:editId="54B52BAA">
            <wp:extent cx="9074785" cy="5012055"/>
            <wp:effectExtent l="0" t="0" r="0" b="0"/>
            <wp:docPr id="3063648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36487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B7C7B1" w14:textId="4A290A60" w:rsidR="00AF370A" w:rsidRDefault="005F5EF1" w:rsidP="005F5EF1">
      <w:pPr>
        <w:pStyle w:val="TF"/>
      </w:pPr>
      <w:r>
        <w:rPr>
          <w:rFonts w:hint="eastAsia"/>
        </w:rPr>
        <w:t>Figure</w:t>
      </w:r>
      <w:r>
        <w:t xml:space="preserve"> 7.1.1.1.</w:t>
      </w:r>
      <w:r>
        <w:rPr>
          <w:rFonts w:hint="eastAsia"/>
        </w:rPr>
        <w:t>1.3.2-</w:t>
      </w:r>
      <w:r>
        <w:t>1</w:t>
      </w:r>
    </w:p>
    <w:p w14:paraId="5B5145A5" w14:textId="77777777" w:rsidR="00AF370A" w:rsidRDefault="00E00C06" w:rsidP="005F5EF1">
      <w:pPr>
        <w:pStyle w:val="Heading5"/>
      </w:pPr>
      <w:r>
        <w:rPr>
          <w:rFonts w:hint="eastAsia"/>
        </w:rPr>
        <w:t>7.1.1.1.2</w:t>
      </w:r>
      <w:r>
        <w:tab/>
      </w:r>
      <w:r>
        <w:rPr>
          <w:rFonts w:hint="eastAsia"/>
        </w:rPr>
        <w:t>Observations</w:t>
      </w:r>
    </w:p>
    <w:p w14:paraId="3D5FD06B" w14:textId="77777777" w:rsidR="00AF370A" w:rsidRDefault="00E00C06" w:rsidP="005F5EF1">
      <w:pPr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 xml:space="preserve">For Device 1 and D1T1, it is observed that </w:t>
      </w:r>
      <w:r>
        <w:rPr>
          <w:rFonts w:eastAsia="DengXian" w:hint="eastAsia"/>
          <w:lang w:val="en-US" w:eastAsia="zh-CN" w:bidi="ar"/>
        </w:rPr>
        <w:t xml:space="preserve">the </w:t>
      </w:r>
      <w:r>
        <w:rPr>
          <w:rFonts w:eastAsia="DengXian"/>
          <w:lang w:val="en-US" w:eastAsia="zh-CN" w:bidi="ar"/>
        </w:rPr>
        <w:t>maximum achievable coverage</w:t>
      </w:r>
      <w:r>
        <w:rPr>
          <w:rFonts w:eastAsia="SimSun" w:hint="eastAsia"/>
          <w:lang w:val="en-US" w:eastAsia="zh-CN" w:bidi="ar"/>
        </w:rPr>
        <w:t xml:space="preserve"> is as follows,</w:t>
      </w:r>
    </w:p>
    <w:p w14:paraId="1FCB6D18" w14:textId="77777777" w:rsidR="00AF370A" w:rsidRDefault="00E00C06" w:rsidP="005F5EF1">
      <w:pPr>
        <w:rPr>
          <w:rFonts w:eastAsia="SimSun"/>
          <w:lang w:val="en-US" w:eastAsia="zh-CN" w:bidi="ar"/>
        </w:rPr>
      </w:pPr>
      <w:r>
        <w:rPr>
          <w:rFonts w:eastAsia="SimSun" w:hint="eastAsia"/>
          <w:lang w:val="en-US" w:eastAsia="zh-CN" w:bidi="ar"/>
        </w:rPr>
        <w:t>Note the following assumptions are made for the observations (per agreed mandatory assumptions)</w:t>
      </w:r>
    </w:p>
    <w:p w14:paraId="5A24EB7D" w14:textId="237FDC2B" w:rsidR="00AF370A" w:rsidRDefault="00E00C06" w:rsidP="005F5EF1">
      <w:pPr>
        <w:pStyle w:val="B1"/>
        <w:rPr>
          <w:rFonts w:eastAsia="SimSun"/>
          <w:lang w:val="en-US" w:eastAsia="zh-CN" w:bidi="ar"/>
        </w:rPr>
      </w:pPr>
      <w:r>
        <w:rPr>
          <w:rFonts w:eastAsia="SimSun" w:hint="eastAsia"/>
          <w:lang w:val="en-US" w:eastAsia="zh-CN" w:bidi="ar"/>
        </w:rPr>
        <w:t>-</w:t>
      </w:r>
      <w:r>
        <w:rPr>
          <w:rFonts w:eastAsia="SimSun" w:hint="eastAsia"/>
          <w:lang w:val="en-US" w:eastAsia="zh-CN" w:bidi="ar"/>
        </w:rPr>
        <w:tab/>
        <w:t>R2D Tx Power (R2D[1E]): 23 or 24 or 33 dBm (M)</w:t>
      </w:r>
    </w:p>
    <w:p w14:paraId="556AF5F9" w14:textId="075B086E" w:rsidR="00AF370A" w:rsidRDefault="00E00C06" w:rsidP="005F5EF1">
      <w:pPr>
        <w:pStyle w:val="B1"/>
        <w:rPr>
          <w:rFonts w:eastAsia="DengXian"/>
          <w:lang w:val="en-US" w:eastAsia="zh-CN" w:bidi="ar"/>
        </w:rPr>
      </w:pPr>
      <w:r>
        <w:rPr>
          <w:rFonts w:eastAsia="SimSun" w:hint="eastAsia"/>
          <w:lang w:val="en-US" w:eastAsia="zh-CN" w:bidi="ar"/>
        </w:rPr>
        <w:t>-</w:t>
      </w:r>
      <w:r w:rsidR="005F5EF1">
        <w:rPr>
          <w:rFonts w:eastAsia="SimSun"/>
          <w:lang w:val="en-US" w:eastAsia="zh-CN" w:bidi="ar"/>
        </w:rPr>
        <w:tab/>
      </w:r>
      <w:r>
        <w:rPr>
          <w:rFonts w:eastAsia="DengXian"/>
          <w:lang w:val="en-US" w:eastAsia="zh-CN" w:bidi="ar"/>
        </w:rPr>
        <w:t xml:space="preserve">Number of receive antenna elements / </w:t>
      </w:r>
      <w:proofErr w:type="spellStart"/>
      <w:r>
        <w:rPr>
          <w:rFonts w:eastAsia="DengXian"/>
          <w:lang w:val="en-US" w:eastAsia="zh-CN" w:bidi="ar"/>
        </w:rPr>
        <w:t>TxRU</w:t>
      </w:r>
      <w:proofErr w:type="spellEnd"/>
      <w:r>
        <w:rPr>
          <w:rFonts w:eastAsia="DengXian"/>
          <w:lang w:val="en-US" w:eastAsia="zh-CN" w:bidi="ar"/>
        </w:rPr>
        <w:t xml:space="preserve"> / chains</w:t>
      </w:r>
      <w:r>
        <w:rPr>
          <w:rFonts w:eastAsia="DengXian" w:hint="eastAsia"/>
          <w:lang w:val="en-US" w:eastAsia="zh-CN" w:bidi="ar"/>
        </w:rPr>
        <w:t xml:space="preserve"> (D2R[2A]): 2 (M)</w:t>
      </w:r>
    </w:p>
    <w:p w14:paraId="036B29F4" w14:textId="480EFB4B" w:rsidR="00AF370A" w:rsidRDefault="00E00C06" w:rsidP="005F5EF1">
      <w:pPr>
        <w:pStyle w:val="B1"/>
        <w:rPr>
          <w:rFonts w:eastAsia="DengXian"/>
          <w:lang w:val="en-US" w:eastAsia="zh-CN" w:bidi="ar"/>
        </w:rPr>
      </w:pPr>
      <w:r>
        <w:rPr>
          <w:rFonts w:eastAsia="SimSun" w:hint="eastAsia"/>
          <w:lang w:val="en-US" w:eastAsia="zh-CN" w:bidi="ar"/>
        </w:rPr>
        <w:t>-</w:t>
      </w:r>
      <w:r w:rsidR="005F5EF1">
        <w:rPr>
          <w:rFonts w:eastAsia="SimSun"/>
          <w:lang w:val="en-US" w:eastAsia="zh-CN" w:bidi="ar"/>
        </w:rPr>
        <w:tab/>
      </w:r>
      <w:r>
        <w:rPr>
          <w:rFonts w:eastAsia="DengXian"/>
          <w:lang w:val="en-US" w:eastAsia="zh-CN" w:bidi="ar"/>
        </w:rPr>
        <w:t>Reference data rate</w:t>
      </w:r>
      <w:r>
        <w:rPr>
          <w:rFonts w:eastAsia="DengXian" w:hint="eastAsia"/>
          <w:lang w:val="en-US" w:eastAsia="zh-CN" w:bidi="ar"/>
        </w:rPr>
        <w:t xml:space="preserve"> ([0m]): 1 kbps (M) or 5 - 7 kbps (M)</w:t>
      </w:r>
    </w:p>
    <w:p w14:paraId="4135169C" w14:textId="6613C727" w:rsidR="00AF370A" w:rsidRDefault="00E00C06" w:rsidP="005F5EF1">
      <w:pPr>
        <w:pStyle w:val="B1"/>
        <w:rPr>
          <w:rFonts w:eastAsia="DengXian"/>
          <w:lang w:val="en-US" w:eastAsia="zh-CN" w:bidi="ar"/>
        </w:rPr>
      </w:pPr>
      <w:r>
        <w:rPr>
          <w:rFonts w:eastAsia="SimSun" w:hint="eastAsia"/>
          <w:lang w:val="en-US" w:eastAsia="zh-CN" w:bidi="ar"/>
        </w:rPr>
        <w:t>-</w:t>
      </w:r>
      <w:r w:rsidR="005F5EF1">
        <w:rPr>
          <w:rFonts w:eastAsia="SimSun"/>
          <w:lang w:val="en-US" w:eastAsia="zh-CN" w:bidi="ar"/>
        </w:rPr>
        <w:tab/>
      </w:r>
      <w:r>
        <w:rPr>
          <w:rFonts w:eastAsia="DengXian" w:hint="eastAsia"/>
          <w:lang w:val="en-US" w:eastAsia="zh-CN" w:bidi="ar"/>
        </w:rPr>
        <w:t>Carrier frequency ([0C]):  900MHz (M)</w:t>
      </w:r>
    </w:p>
    <w:p w14:paraId="2CB13584" w14:textId="5DA2FB09" w:rsidR="00AF370A" w:rsidRDefault="00E00C06" w:rsidP="005F5EF1">
      <w:pPr>
        <w:pStyle w:val="B1"/>
        <w:rPr>
          <w:highlight w:val="yellow"/>
          <w:lang w:val="en-US"/>
        </w:rPr>
      </w:pPr>
      <w:r>
        <w:rPr>
          <w:rFonts w:eastAsia="DengXian" w:hint="eastAsia"/>
          <w:lang w:val="en-US" w:eastAsia="zh-CN" w:bidi="ar"/>
        </w:rPr>
        <w:t>-</w:t>
      </w:r>
      <w:r w:rsidR="005F5EF1">
        <w:rPr>
          <w:rFonts w:eastAsia="DengXian"/>
          <w:lang w:val="en-US" w:eastAsia="zh-CN" w:bidi="ar"/>
        </w:rPr>
        <w:tab/>
      </w:r>
      <w:r>
        <w:rPr>
          <w:rFonts w:eastAsia="DengXian"/>
          <w:lang w:val="en-US" w:eastAsia="zh-CN" w:bidi="ar"/>
        </w:rPr>
        <w:t>Topology/Pathloss model</w:t>
      </w:r>
      <w:r>
        <w:rPr>
          <w:rFonts w:eastAsia="DengXian" w:hint="eastAsia"/>
          <w:lang w:val="en-US" w:eastAsia="zh-CN" w:bidi="ar"/>
        </w:rPr>
        <w:t xml:space="preserve"> ([0D]): </w:t>
      </w:r>
      <w:proofErr w:type="spellStart"/>
      <w:r>
        <w:rPr>
          <w:rFonts w:eastAsia="DengXian"/>
          <w:lang w:val="en-US" w:eastAsia="zh-CN" w:bidi="ar"/>
        </w:rPr>
        <w:t>InF</w:t>
      </w:r>
      <w:proofErr w:type="spellEnd"/>
      <w:r>
        <w:rPr>
          <w:rFonts w:eastAsia="DengXian"/>
          <w:lang w:val="en-US" w:eastAsia="zh-CN" w:bidi="ar"/>
        </w:rPr>
        <w:t>-DH NLOS</w:t>
      </w:r>
    </w:p>
    <w:p w14:paraId="255ED070" w14:textId="0D18821D" w:rsidR="00AF370A" w:rsidRDefault="00E00C06" w:rsidP="005F5EF1">
      <w:pPr>
        <w:pStyle w:val="B1"/>
        <w:rPr>
          <w:rFonts w:eastAsia="DengXian"/>
          <w:lang w:val="en-US" w:eastAsia="zh-CN" w:bidi="ar"/>
        </w:rPr>
      </w:pPr>
      <w:r>
        <w:rPr>
          <w:rFonts w:eastAsia="DengXian" w:hint="eastAsia"/>
          <w:lang w:val="en-US" w:eastAsia="zh-CN" w:bidi="ar"/>
        </w:rPr>
        <w:t>-</w:t>
      </w:r>
      <w:r w:rsidR="005F5EF1">
        <w:rPr>
          <w:rFonts w:eastAsia="DengXian"/>
          <w:lang w:val="en-US" w:eastAsia="zh-CN" w:bidi="ar"/>
        </w:rPr>
        <w:tab/>
      </w:r>
      <w:r>
        <w:rPr>
          <w:rFonts w:eastAsia="DengXian" w:hint="eastAsia"/>
          <w:lang w:val="en-US" w:eastAsia="zh-CN" w:bidi="ar"/>
        </w:rPr>
        <w:t xml:space="preserve">R2D </w:t>
      </w:r>
      <w:r>
        <w:rPr>
          <w:rFonts w:eastAsia="SimSun"/>
          <w:kern w:val="2"/>
          <w:lang w:val="en-US" w:eastAsia="zh-CN" w:bidi="ar"/>
        </w:rPr>
        <w:t>Budget-Alt1</w:t>
      </w:r>
      <w:r>
        <w:rPr>
          <w:rFonts w:eastAsia="SimSun" w:hint="eastAsia"/>
          <w:kern w:val="2"/>
          <w:lang w:val="en-US" w:eastAsia="zh-CN" w:bidi="ar"/>
        </w:rPr>
        <w:t xml:space="preserve">, D2R </w:t>
      </w:r>
      <w:r>
        <w:rPr>
          <w:rFonts w:eastAsia="SimSun"/>
          <w:kern w:val="2"/>
          <w:lang w:val="en-US" w:eastAsia="zh-CN" w:bidi="ar"/>
        </w:rPr>
        <w:t>Budget-Alt</w:t>
      </w:r>
      <w:r>
        <w:rPr>
          <w:rFonts w:eastAsia="SimSun" w:hint="eastAsia"/>
          <w:kern w:val="2"/>
          <w:lang w:val="en-US" w:eastAsia="zh-CN" w:bidi="ar"/>
        </w:rPr>
        <w:t>2</w:t>
      </w:r>
    </w:p>
    <w:p w14:paraId="416F171A" w14:textId="77777777" w:rsidR="00AF370A" w:rsidRDefault="00E00C06" w:rsidP="005F5EF1">
      <w:pPr>
        <w:pStyle w:val="TH"/>
      </w:pPr>
      <w:r>
        <w:rPr>
          <w:rFonts w:hint="eastAsia"/>
        </w:rPr>
        <w:t xml:space="preserve">Table </w:t>
      </w:r>
      <w:r>
        <w:t>7.1.1.1.</w:t>
      </w:r>
      <w:r>
        <w:rPr>
          <w:rFonts w:hint="eastAsia"/>
        </w:rPr>
        <w:t>2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3730"/>
        <w:gridCol w:w="3519"/>
        <w:gridCol w:w="3519"/>
        <w:gridCol w:w="3513"/>
      </w:tblGrid>
      <w:tr w:rsidR="00AF370A" w14:paraId="21C1C2AE" w14:textId="77777777" w:rsidTr="005F5EF1">
        <w:tc>
          <w:tcPr>
            <w:tcW w:w="1306" w:type="pct"/>
          </w:tcPr>
          <w:p w14:paraId="7B7E7FE2" w14:textId="77777777" w:rsidR="00AF370A" w:rsidRPr="005F5EF1" w:rsidRDefault="00E00C06" w:rsidP="005F5EF1">
            <w:pPr>
              <w:pStyle w:val="TAH"/>
            </w:pPr>
            <w:r w:rsidRPr="005F5EF1">
              <w:t xml:space="preserve">Device 1 </w:t>
            </w:r>
          </w:p>
        </w:tc>
        <w:tc>
          <w:tcPr>
            <w:tcW w:w="1232" w:type="pct"/>
          </w:tcPr>
          <w:p w14:paraId="3EFD0606" w14:textId="77777777" w:rsidR="00AF370A" w:rsidRPr="005F5EF1" w:rsidRDefault="00E00C06" w:rsidP="005F5EF1">
            <w:pPr>
              <w:pStyle w:val="TAH"/>
            </w:pPr>
            <w:r w:rsidRPr="005F5EF1">
              <w:t>D1T1-A1</w:t>
            </w:r>
          </w:p>
        </w:tc>
        <w:tc>
          <w:tcPr>
            <w:tcW w:w="1232" w:type="pct"/>
          </w:tcPr>
          <w:p w14:paraId="0BDCF703" w14:textId="77777777" w:rsidR="00AF370A" w:rsidRPr="005F5EF1" w:rsidRDefault="00E00C06" w:rsidP="005F5EF1">
            <w:pPr>
              <w:pStyle w:val="TAH"/>
            </w:pPr>
            <w:r w:rsidRPr="005F5EF1">
              <w:t>D1T1-A2</w:t>
            </w:r>
          </w:p>
        </w:tc>
        <w:tc>
          <w:tcPr>
            <w:tcW w:w="1231" w:type="pct"/>
          </w:tcPr>
          <w:p w14:paraId="36FCF7F8" w14:textId="77777777" w:rsidR="00AF370A" w:rsidRPr="005F5EF1" w:rsidRDefault="00E00C06" w:rsidP="005F5EF1">
            <w:pPr>
              <w:pStyle w:val="TAH"/>
            </w:pPr>
            <w:r w:rsidRPr="005F5EF1">
              <w:t>D1T1-B</w:t>
            </w:r>
          </w:p>
        </w:tc>
      </w:tr>
      <w:tr w:rsidR="00AF370A" w14:paraId="7F5C4D96" w14:textId="77777777" w:rsidTr="005F5EF1">
        <w:tc>
          <w:tcPr>
            <w:tcW w:w="1306" w:type="pct"/>
          </w:tcPr>
          <w:p w14:paraId="21566208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 R2D Tx power 33dBm, R2D Rx sensitivity of -36dBm</w:t>
            </w:r>
          </w:p>
        </w:tc>
        <w:tc>
          <w:tcPr>
            <w:tcW w:w="1232" w:type="pct"/>
          </w:tcPr>
          <w:p w14:paraId="09FB9810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16.32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37.16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(12: [CMCC]:36.59, [</w:t>
            </w:r>
            <w:proofErr w:type="spellStart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ChinaTelecom</w:t>
            </w:r>
            <w:proofErr w:type="spellEnd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]:37.16, [DOCOMO]:16.32, [FW]:26.65, [HW]:24.4, [Honor]:36.59, [IDCC]:36.59, [MTK]:17.8, [QC]:25.13, [</w:t>
            </w:r>
            <w:proofErr w:type="spellStart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]:28.27, [ZTE]:36.6, [vivo]:16.57) </w:t>
            </w:r>
          </w:p>
        </w:tc>
        <w:tc>
          <w:tcPr>
            <w:tcW w:w="1232" w:type="pct"/>
          </w:tcPr>
          <w:p w14:paraId="14055869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5.26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32.8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(12: [CMCC]:24.11, [</w:t>
            </w:r>
            <w:proofErr w:type="spellStart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ChinaTelecom</w:t>
            </w:r>
            <w:proofErr w:type="spellEnd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]:12.16, [DOCOMO]:16.32, [FW]:15.91, [HW]:22.21, [Honor]:14.92, [IDCC]:13.11, [MTK]:16.83, [QC]:5.26, [</w:t>
            </w:r>
            <w:proofErr w:type="spellStart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]:11.69, [ZTE]:32.8, [vivo]:16.57) </w:t>
            </w:r>
          </w:p>
        </w:tc>
        <w:tc>
          <w:tcPr>
            <w:tcW w:w="1231" w:type="pct"/>
          </w:tcPr>
          <w:p w14:paraId="2C1D6945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16.11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36.59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(10: [CMCC]:36.59, [</w:t>
            </w:r>
            <w:proofErr w:type="spellStart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ChinaTelecom</w:t>
            </w:r>
            <w:proofErr w:type="spellEnd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]:28.57, [DOCOMO]:16.11, [FW]:25.66, [HW]:24.4, [Honor]:36.59, [IDCC]:36.59, [MTK]:17.8, [QC]:20.62, [</w:t>
            </w:r>
            <w:proofErr w:type="spellStart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]:30.11)  </w:t>
            </w:r>
          </w:p>
        </w:tc>
      </w:tr>
      <w:tr w:rsidR="00AF370A" w14:paraId="7F932A5F" w14:textId="77777777" w:rsidTr="005F5EF1">
        <w:tc>
          <w:tcPr>
            <w:tcW w:w="1306" w:type="pct"/>
          </w:tcPr>
          <w:p w14:paraId="13196550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>R2D Tx power 23/24dBm dBm, R2D Rx sensitivity of -36dBm</w:t>
            </w:r>
          </w:p>
        </w:tc>
        <w:tc>
          <w:tcPr>
            <w:tcW w:w="1232" w:type="pct"/>
          </w:tcPr>
          <w:p w14:paraId="50505E3E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6.9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14.43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(5: [DOCOMO]:6.91, [HW]:14.43, [Honor]:12.88, [IITK]:11.57, [ZTE]:6.9) </w:t>
            </w:r>
          </w:p>
        </w:tc>
        <w:tc>
          <w:tcPr>
            <w:tcW w:w="1232" w:type="pct"/>
          </w:tcPr>
          <w:p w14:paraId="363C427F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6.9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14.43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(5: [DOCOMO]:6.91, [HW]:14.43, [Honor]:12.88, [IITK]:11.57, [ZTE]:6.9) </w:t>
            </w:r>
          </w:p>
        </w:tc>
        <w:tc>
          <w:tcPr>
            <w:tcW w:w="1231" w:type="pct"/>
          </w:tcPr>
          <w:p w14:paraId="40CFD109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6.9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14.43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(5: [DOCOMO]:6.91, [HW]:14.43, [Honor]:12.88, [IITK]:11.57, [ZTE]:6.9)    </w:t>
            </w:r>
          </w:p>
        </w:tc>
      </w:tr>
      <w:tr w:rsidR="00AF370A" w14:paraId="35335D50" w14:textId="77777777" w:rsidTr="005F5EF1">
        <w:tc>
          <w:tcPr>
            <w:tcW w:w="1306" w:type="pct"/>
          </w:tcPr>
          <w:p w14:paraId="4BCD7220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 R2D Tx power 33dBm, R2D Rx sensitivity of -30dBm</w:t>
            </w:r>
          </w:p>
        </w:tc>
        <w:tc>
          <w:tcPr>
            <w:tcW w:w="1232" w:type="pct"/>
          </w:tcPr>
          <w:p w14:paraId="23A019F5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11.69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21.7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(9: [CEWiT]:19.77, [IITK]:19.57, [Lenovo]:14.4, [NOK]:16.03, [OPPO]:14.43, [QC]:14.43, [Samsung]:11.69, [Tejas]:21.7, [Xiaomi]:16.03) </w:t>
            </w:r>
          </w:p>
        </w:tc>
        <w:tc>
          <w:tcPr>
            <w:tcW w:w="1232" w:type="pct"/>
          </w:tcPr>
          <w:p w14:paraId="501087CC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6.5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19.57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(9: [CEWiT]:15.99, [IITK]:19.57, [Lenovo]:14.4, [NOK]:16.03, [OPPO]:14.43, [QC]:14.43, [Samsung]:6.5, [Tejas]:11.7, [Xiaomi]:16.03) </w:t>
            </w:r>
          </w:p>
        </w:tc>
        <w:tc>
          <w:tcPr>
            <w:tcW w:w="1231" w:type="pct"/>
          </w:tcPr>
          <w:p w14:paraId="25367501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11.69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21.7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(8: [CEWiT]:19.77, [IITK]:19.57, [NOK]:16.03, [OPPO]:14.43, [QC]:14.43, [Samsung]:11.69, [Tejas]:21.7, [Xiaomi]:16.03)  </w:t>
            </w:r>
          </w:p>
        </w:tc>
      </w:tr>
      <w:tr w:rsidR="00AF370A" w14:paraId="7EED91F5" w14:textId="77777777" w:rsidTr="005F5EF1">
        <w:tc>
          <w:tcPr>
            <w:tcW w:w="1306" w:type="pct"/>
          </w:tcPr>
          <w:p w14:paraId="0E8F9783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>R2D Tx power 23/24dBm dBm, R2D Rx sensitivity of -30dBm</w:t>
            </w:r>
          </w:p>
        </w:tc>
        <w:tc>
          <w:tcPr>
            <w:tcW w:w="1232" w:type="pct"/>
          </w:tcPr>
          <w:p w14:paraId="35B44113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4.09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5.6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(5: [Lenovo]:5, [NOK]:4.09, [QC]:5.6, [Samsung]:4.54, [Xiaomi]:5.6) </w:t>
            </w:r>
          </w:p>
        </w:tc>
        <w:tc>
          <w:tcPr>
            <w:tcW w:w="1232" w:type="pct"/>
          </w:tcPr>
          <w:p w14:paraId="5F31507D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4.09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5.6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(5: [Lenovo]:5, [NOK]:4.09, [QC]:5.26, [Samsung]:4.54, [Xiaomi]:5.6) </w:t>
            </w:r>
          </w:p>
        </w:tc>
        <w:tc>
          <w:tcPr>
            <w:tcW w:w="1231" w:type="pct"/>
          </w:tcPr>
          <w:p w14:paraId="01E9BC68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3.3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5.6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(5: [Lenovo]:3.3, [NOK]:4.09, [QC]:5.6, [Samsung]:4.54, [Xiaomi]:5.6)   </w:t>
            </w:r>
          </w:p>
        </w:tc>
      </w:tr>
      <w:tr w:rsidR="00AF370A" w14:paraId="024B0392" w14:textId="77777777" w:rsidTr="005F5EF1">
        <w:tc>
          <w:tcPr>
            <w:tcW w:w="1306" w:type="pct"/>
          </w:tcPr>
          <w:p w14:paraId="7B055C56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 D2R BLER 10% and data rate ~1kbps</w:t>
            </w:r>
          </w:p>
        </w:tc>
        <w:tc>
          <w:tcPr>
            <w:tcW w:w="1232" w:type="pct"/>
          </w:tcPr>
          <w:p w14:paraId="17B45B96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14.4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36.6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(9: [CEWiT]:19.77, [CMCC]:36.59, [HW]:24.4, [IDCC]:36.59, [Lenovo]:14.4, [OPPO]:14.43, [Xiaomi]:16.03, [ZTE]:36.6, [vivo]:16.57) </w:t>
            </w:r>
          </w:p>
        </w:tc>
        <w:tc>
          <w:tcPr>
            <w:tcW w:w="1232" w:type="pct"/>
          </w:tcPr>
          <w:p w14:paraId="7D2A4535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13.11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24.11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(9: [CEWiT]:15.99, [CMCC]:24.11, [HW]:21.83, [IDCC]:13.11, [Lenovo]:14.4, [OPPO]:14.43, [Xiaomi]:16.03, [ZTE]:24, [vivo]:16.57) </w:t>
            </w:r>
          </w:p>
        </w:tc>
        <w:tc>
          <w:tcPr>
            <w:tcW w:w="1231" w:type="pct"/>
          </w:tcPr>
          <w:p w14:paraId="59ADF98A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6.9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36.59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(7: [CEWiT]:19.77, [CMCC]:36.59, [HW]:24.4, [IDCC]:36.59, [OPPO]:14.43, [Xiaomi]:16.03, [ZTE]:6.9)  </w:t>
            </w:r>
          </w:p>
        </w:tc>
      </w:tr>
      <w:tr w:rsidR="00AF370A" w14:paraId="5A6516BA" w14:textId="77777777" w:rsidTr="005F5EF1">
        <w:tc>
          <w:tcPr>
            <w:tcW w:w="1306" w:type="pct"/>
          </w:tcPr>
          <w:p w14:paraId="12D4A2C0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>D2R BLER 10% and data rate 5~7kbps</w:t>
            </w:r>
          </w:p>
        </w:tc>
        <w:tc>
          <w:tcPr>
            <w:tcW w:w="1232" w:type="pct"/>
          </w:tcPr>
          <w:p w14:paraId="027467C3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11.69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37.16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(17: [CEWiT]:19.77, [CMCC]:36.59, [</w:t>
            </w:r>
            <w:proofErr w:type="spellStart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ChinaTelecom</w:t>
            </w:r>
            <w:proofErr w:type="spellEnd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]:37.16, [DOCOMO]:16.32, [Ericsson]:22.08, [FW]:21.26, [HW]:24.4, [IDCC]:36.59, [IITK]:19.57, [Lenovo]:14.4, [OPPO]:14.43, [QC]:25.13, [Samsung]:11.69, [</w:t>
            </w:r>
            <w:proofErr w:type="spellStart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]:28.27, [Tejas]:21.7, [ZTE]:36.6, [vivo]:16.57) </w:t>
            </w:r>
          </w:p>
        </w:tc>
        <w:tc>
          <w:tcPr>
            <w:tcW w:w="1232" w:type="pct"/>
          </w:tcPr>
          <w:p w14:paraId="46BD5D4F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6.5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32.8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(17: [CEWiT]:14.63, [CMCC]:23.73, [</w:t>
            </w:r>
            <w:proofErr w:type="spellStart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ChinaTelecom</w:t>
            </w:r>
            <w:proofErr w:type="spellEnd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]:12.16, [DOCOMO]:16.32, [Ericsson]:20.95, [FW]:12.69, [HW]:22.21, [IDCC]:11.19, [IITK]:19.57, [Lenovo]:11.09, [OPPO]:13.61, [QC]:14.43, [Samsung]:6.5, [</w:t>
            </w:r>
            <w:proofErr w:type="spellStart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]:11.69, [Tejas]:11.7, [ZTE]:32.8, [vivo]:16.57) </w:t>
            </w:r>
          </w:p>
        </w:tc>
        <w:tc>
          <w:tcPr>
            <w:tcW w:w="1231" w:type="pct"/>
          </w:tcPr>
          <w:p w14:paraId="69B185C0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3.3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36.59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(16: [CEWiT]:19.77, [CMCC]:36.59, [</w:t>
            </w:r>
            <w:proofErr w:type="spellStart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ChinaTelecom</w:t>
            </w:r>
            <w:proofErr w:type="spellEnd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]:28.57, [DOCOMO]:16.11, [Ericsson]:17.04, [FW]:20.47, [HW]:24.4, [IDCC]:36.59, [IITK]:19.57, [Lenovo]:3.3, [OPPO]:14.43, [QC]:20.62, [Samsung]:11.69, [</w:t>
            </w:r>
            <w:proofErr w:type="spellStart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]:30.11, [Tejas]:21.7, [ZTE]:6.9)   </w:t>
            </w:r>
          </w:p>
        </w:tc>
      </w:tr>
      <w:tr w:rsidR="00AF370A" w14:paraId="5AFF6FF5" w14:textId="77777777" w:rsidTr="005F5EF1">
        <w:tc>
          <w:tcPr>
            <w:tcW w:w="1306" w:type="pct"/>
          </w:tcPr>
          <w:p w14:paraId="7325C0B3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D2R BLER 1% and data rate ~1kbps</w:t>
            </w:r>
          </w:p>
        </w:tc>
        <w:tc>
          <w:tcPr>
            <w:tcW w:w="1232" w:type="pct"/>
          </w:tcPr>
          <w:p w14:paraId="0A5E78C9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14.4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36.59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(5: [FW]:26.65, [HW]:24.4, [Honor]:36.59, [Lenovo]:14.4, [OPPO]:14.43) </w:t>
            </w:r>
          </w:p>
        </w:tc>
        <w:tc>
          <w:tcPr>
            <w:tcW w:w="1232" w:type="pct"/>
          </w:tcPr>
          <w:p w14:paraId="654C5DE8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14.4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16.35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(5: [FW]:15.91, [HW]:16.35, [Honor]:14.92, [Lenovo]:14.4, [OPPO]:14.43) </w:t>
            </w:r>
          </w:p>
        </w:tc>
        <w:tc>
          <w:tcPr>
            <w:tcW w:w="1231" w:type="pct"/>
          </w:tcPr>
          <w:p w14:paraId="3DBB7189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14.43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36.59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(4: [FW]:25.66, [HW]:24.4, [Honor]:36.59, [OPPO]:14.43)  </w:t>
            </w:r>
          </w:p>
        </w:tc>
      </w:tr>
      <w:tr w:rsidR="00AF370A" w14:paraId="12489FBF" w14:textId="77777777" w:rsidTr="005F5EF1">
        <w:tc>
          <w:tcPr>
            <w:tcW w:w="1306" w:type="pct"/>
          </w:tcPr>
          <w:p w14:paraId="1476E605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>D2R BLER 1% and data rate 5~7kbps</w:t>
            </w:r>
          </w:p>
        </w:tc>
        <w:tc>
          <w:tcPr>
            <w:tcW w:w="1232" w:type="pct"/>
          </w:tcPr>
          <w:p w14:paraId="30630364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11.09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37.16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(10: [</w:t>
            </w:r>
            <w:proofErr w:type="spellStart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ChinaTelecom</w:t>
            </w:r>
            <w:proofErr w:type="spellEnd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]:37.16, [DOCOMO]:12.36, [Ericsson]:16.11, [HW]:24.4, [IITK]:11.09, [Lenovo]:14.4, [MTK]:17.8, [NOK]:16.03, [QC]:14.43, [Samsung]:11.69) </w:t>
            </w:r>
          </w:p>
        </w:tc>
        <w:tc>
          <w:tcPr>
            <w:tcW w:w="1232" w:type="pct"/>
          </w:tcPr>
          <w:p w14:paraId="6185E84C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5.27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16.83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(10: [</w:t>
            </w:r>
            <w:proofErr w:type="spellStart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ChinaTelecom</w:t>
            </w:r>
            <w:proofErr w:type="spellEnd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]:11.03, [DOCOMO]:12.36, [Ericsson]:15.28, [HW]:16.81, [IITK]:11.09, [Lenovo]:9.57, [MTK]:16.83, [NOK]:16.03, [QC]:14.43, [Samsung]:5.27) </w:t>
            </w:r>
          </w:p>
        </w:tc>
        <w:tc>
          <w:tcPr>
            <w:tcW w:w="1231" w:type="pct"/>
          </w:tcPr>
          <w:p w14:paraId="692D84B2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3.3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25.92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(10: [</w:t>
            </w:r>
            <w:proofErr w:type="spellStart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ChinaTelecom</w:t>
            </w:r>
            <w:proofErr w:type="spellEnd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]:25.92, [DOCOMO]:12.2, [Ericsson]:9.07, [HW]:19.45, [IITK]:19.57, [Lenovo]:3.3, [MTK]:17.8, [NOK]:16.03, [QC]:14.43, [Samsung]:11.69)   </w:t>
            </w:r>
          </w:p>
        </w:tc>
      </w:tr>
      <w:tr w:rsidR="00AF370A" w14:paraId="17A1FEEF" w14:textId="77777777" w:rsidTr="005F5EF1">
        <w:tc>
          <w:tcPr>
            <w:tcW w:w="1306" w:type="pct"/>
          </w:tcPr>
          <w:p w14:paraId="07251844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>D2R coherent receiver</w:t>
            </w:r>
          </w:p>
        </w:tc>
        <w:tc>
          <w:tcPr>
            <w:tcW w:w="1232" w:type="pct"/>
          </w:tcPr>
          <w:p w14:paraId="35208CD2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16.03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36.6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(10: [CMCC]:36.59, [HW]:24.4, [Honor]:36.59, [IITK]:19.57, [MTK]:17.8, [NOK]:16.03, [QC]:25.13, [</w:t>
            </w:r>
            <w:proofErr w:type="spellStart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]:28.27, [Xiaomi]:16.03, [ZTE]:36.6) </w:t>
            </w:r>
          </w:p>
        </w:tc>
        <w:tc>
          <w:tcPr>
            <w:tcW w:w="1232" w:type="pct"/>
          </w:tcPr>
          <w:p w14:paraId="3CC71CE5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11.69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32.8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(10: [CMCC]:24.11, [HW]:22.21, [Honor]:14.92, [IITK]:19.57, [MTK]:16.83, [NOK]:16.03, [QC]:14.43, [</w:t>
            </w:r>
            <w:proofErr w:type="spellStart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]:11.69, [Xiaomi]:16.03, [ZTE]:32.8) </w:t>
            </w:r>
          </w:p>
        </w:tc>
        <w:tc>
          <w:tcPr>
            <w:tcW w:w="1231" w:type="pct"/>
          </w:tcPr>
          <w:p w14:paraId="3DAC5768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6.9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36.59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(10: [CMCC]:36.59, [HW]:24.4, [Honor]:36.59, [IITK]:19.57, [MTK]:17.8, [NOK]:16.03, [QC]:20.62, [</w:t>
            </w:r>
            <w:proofErr w:type="spellStart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]:30.11, [Xiaomi]:16.03, [ZTE]:6.9)  </w:t>
            </w:r>
          </w:p>
        </w:tc>
      </w:tr>
      <w:tr w:rsidR="00AF370A" w14:paraId="36EDC8CD" w14:textId="77777777" w:rsidTr="005F5EF1">
        <w:tc>
          <w:tcPr>
            <w:tcW w:w="1306" w:type="pct"/>
          </w:tcPr>
          <w:p w14:paraId="3CBDDB9C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>D2R non-coherent receiver</w:t>
            </w:r>
          </w:p>
        </w:tc>
        <w:tc>
          <w:tcPr>
            <w:tcW w:w="1232" w:type="pct"/>
          </w:tcPr>
          <w:p w14:paraId="5A9EBFC5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11.69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37.16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(12: [CEWiT]:19.77, [</w:t>
            </w:r>
            <w:proofErr w:type="spellStart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ChinaTelecom</w:t>
            </w:r>
            <w:proofErr w:type="spellEnd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]:37.16, [DOCOMO]:16.32, [Ericsson]:22.08, [FW]:26.65, [IDCC]:36.59, [IITK]:16.88, [Lenovo]:14.4, [OPPO]:14.43, [Samsung]:11.69, [Tejas]:21.7, [vivo]:16.57) </w:t>
            </w:r>
          </w:p>
        </w:tc>
        <w:tc>
          <w:tcPr>
            <w:tcW w:w="1232" w:type="pct"/>
          </w:tcPr>
          <w:p w14:paraId="172FC914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6.5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20.95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(12: [CEWiT]:15.99, [</w:t>
            </w:r>
            <w:proofErr w:type="spellStart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ChinaTelecom</w:t>
            </w:r>
            <w:proofErr w:type="spellEnd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]:12.16, [DOCOMO]:16.32, [Ericsson]:20.95, [FW]:15.91, [IDCC]:13.11, [IITK]:16.88, [Lenovo]:14.4, [OPPO]:14.43, [Samsung]:6.5, [Tejas]:11.7, [vivo]:16.57) </w:t>
            </w:r>
          </w:p>
        </w:tc>
        <w:tc>
          <w:tcPr>
            <w:tcW w:w="1231" w:type="pct"/>
          </w:tcPr>
          <w:p w14:paraId="1F41B5F2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3.3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36.59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(11: [CEWiT]:19.77, [</w:t>
            </w:r>
            <w:proofErr w:type="spellStart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ChinaTelecom</w:t>
            </w:r>
            <w:proofErr w:type="spellEnd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]:28.57, [DOCOMO]:16.11, [Ericsson]:17.04, [FW]:25.66, [IDCC]:36.59, [IITK]:19.57, [Lenovo]:3.3, [OPPO]:14.43, [Samsung]:11.69, [Tejas]:21.7)  </w:t>
            </w:r>
          </w:p>
        </w:tc>
      </w:tr>
      <w:tr w:rsidR="00AF370A" w14:paraId="724C5617" w14:textId="77777777" w:rsidTr="005F5EF1">
        <w:tc>
          <w:tcPr>
            <w:tcW w:w="1306" w:type="pct"/>
          </w:tcPr>
          <w:p w14:paraId="5B3D29AD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>CW cancellation capability &lt; 120dB</w:t>
            </w:r>
          </w:p>
        </w:tc>
        <w:tc>
          <w:tcPr>
            <w:tcW w:w="1232" w:type="pct"/>
          </w:tcPr>
          <w:p w14:paraId="5474BD72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14.4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14.4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(1: [Lenovo]:14.4) </w:t>
            </w:r>
          </w:p>
        </w:tc>
        <w:tc>
          <w:tcPr>
            <w:tcW w:w="1232" w:type="pct"/>
          </w:tcPr>
          <w:p w14:paraId="1D9491F6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5.26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5.26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(1: [QC]:5.26) </w:t>
            </w:r>
          </w:p>
        </w:tc>
        <w:tc>
          <w:tcPr>
            <w:tcW w:w="1231" w:type="pct"/>
          </w:tcPr>
          <w:p w14:paraId="67B05225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2.76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2.76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(1: [QC]:2.76)  </w:t>
            </w:r>
          </w:p>
        </w:tc>
      </w:tr>
      <w:tr w:rsidR="00AF370A" w14:paraId="78BE6616" w14:textId="77777777" w:rsidTr="005F5EF1">
        <w:tc>
          <w:tcPr>
            <w:tcW w:w="1306" w:type="pct"/>
          </w:tcPr>
          <w:p w14:paraId="758FABD6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lastRenderedPageBreak/>
              <w:t xml:space="preserve"> CW cancellation capability &gt;=120dB and &lt; 140dB</w:t>
            </w:r>
          </w:p>
        </w:tc>
        <w:tc>
          <w:tcPr>
            <w:tcW w:w="1232" w:type="pct"/>
          </w:tcPr>
          <w:p w14:paraId="23C017C5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8.89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8.89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(1: [QC]:8.89) </w:t>
            </w:r>
          </w:p>
        </w:tc>
        <w:tc>
          <w:tcPr>
            <w:tcW w:w="1232" w:type="pct"/>
          </w:tcPr>
          <w:p w14:paraId="1B5CB11E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6.5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14.4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(3: [Lenovo]:14.4, [Samsung]:6.5, [</w:t>
            </w:r>
            <w:proofErr w:type="spellStart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]:11.69) </w:t>
            </w:r>
          </w:p>
        </w:tc>
        <w:tc>
          <w:tcPr>
            <w:tcW w:w="1231" w:type="pct"/>
          </w:tcPr>
          <w:p w14:paraId="4E03897D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20.62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20.62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(1: [QC]:20.62)   </w:t>
            </w:r>
          </w:p>
        </w:tc>
      </w:tr>
      <w:tr w:rsidR="00AF370A" w14:paraId="3679CD79" w14:textId="77777777" w:rsidTr="005F5EF1">
        <w:tc>
          <w:tcPr>
            <w:tcW w:w="1306" w:type="pct"/>
          </w:tcPr>
          <w:p w14:paraId="3B5F467D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CW cancellation capability &gt;=140dB and &lt; 150dB</w:t>
            </w:r>
          </w:p>
        </w:tc>
        <w:tc>
          <w:tcPr>
            <w:tcW w:w="1232" w:type="pct"/>
          </w:tcPr>
          <w:p w14:paraId="512003D9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11.69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25.13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(4: [DOCOMO]:16.32, [IITK]:19.57, [QC]:25.13, [Samsung]:11.69) </w:t>
            </w:r>
          </w:p>
        </w:tc>
        <w:tc>
          <w:tcPr>
            <w:tcW w:w="1232" w:type="pct"/>
          </w:tcPr>
          <w:p w14:paraId="54407EE3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11.7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32.8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(16: [CEWiT]:15.99, [CMCC]:24.11, [</w:t>
            </w:r>
            <w:proofErr w:type="spellStart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ChinaTelecom</w:t>
            </w:r>
            <w:proofErr w:type="spellEnd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]:12.16, [DOCOMO]:16.32, [FW]:15.91, [HW]:22.21, [Honor]:14.92, [IDCC]:13.11, [IITK]:19.57, [MTK]:16.83, [NOK]:16.03, [OPPO]:14.43, [QC]:14.43, [Tejas]:11.7, [Xiaomi]:16.03, [ZTE]:32.8) </w:t>
            </w:r>
          </w:p>
        </w:tc>
        <w:tc>
          <w:tcPr>
            <w:tcW w:w="1231" w:type="pct"/>
          </w:tcPr>
          <w:p w14:paraId="4950A940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3.3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19.57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(4: [DOCOMO]:16.11, [IITK]:19.57, [Lenovo]:3.3, [Samsung]:11.69)   </w:t>
            </w:r>
          </w:p>
        </w:tc>
      </w:tr>
      <w:tr w:rsidR="00AF370A" w14:paraId="769ED1D6" w14:textId="77777777" w:rsidTr="005F5EF1">
        <w:tc>
          <w:tcPr>
            <w:tcW w:w="1306" w:type="pct"/>
          </w:tcPr>
          <w:p w14:paraId="79CC70E6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CW cancellation capability &gt;=150dB</w:t>
            </w:r>
          </w:p>
        </w:tc>
        <w:tc>
          <w:tcPr>
            <w:tcW w:w="1232" w:type="pct"/>
          </w:tcPr>
          <w:p w14:paraId="33140E82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14.43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36.6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(9: [FW]:26.65, [HW]:24.4, [MTK]:17.8, [NOK]:16.03, [OPPO]:14.43, [QC]:14.43, [</w:t>
            </w:r>
            <w:proofErr w:type="spellStart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]:28.27, [ZTE]:36.6, [vivo]:16.57) </w:t>
            </w:r>
          </w:p>
        </w:tc>
        <w:tc>
          <w:tcPr>
            <w:tcW w:w="1232" w:type="pct"/>
          </w:tcPr>
          <w:p w14:paraId="237D5AE2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14.43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16.57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(2: [QC]:14.43, [vivo]:16.57) </w:t>
            </w:r>
          </w:p>
        </w:tc>
        <w:tc>
          <w:tcPr>
            <w:tcW w:w="1231" w:type="pct"/>
          </w:tcPr>
          <w:p w14:paraId="1B1458C9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6.9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30.11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(8: [FW]:25.66, [HW]:24.4, [MTK]:17.8, [NOK]:16.03, [OPPO]:14.43, [QC]:14.43, [</w:t>
            </w:r>
            <w:proofErr w:type="spellStart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]:30.11, [ZTE]:6.9)  </w:t>
            </w:r>
          </w:p>
        </w:tc>
      </w:tr>
      <w:tr w:rsidR="00AF370A" w14:paraId="71AE25FD" w14:textId="77777777" w:rsidTr="005F5EF1">
        <w:tc>
          <w:tcPr>
            <w:tcW w:w="1306" w:type="pct"/>
          </w:tcPr>
          <w:p w14:paraId="45E4EF22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R2D Tx EIRP power &lt; 30dBm, </w:t>
            </w:r>
          </w:p>
        </w:tc>
        <w:tc>
          <w:tcPr>
            <w:tcW w:w="1232" w:type="pct"/>
          </w:tcPr>
          <w:p w14:paraId="7AB6D6DF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>R2D Rx sensitivity of -36dBm</w:t>
            </w:r>
          </w:p>
          <w:p w14:paraId="535E1BF3" w14:textId="77777777" w:rsidR="00AF370A" w:rsidRPr="005F5EF1" w:rsidRDefault="00E00C06">
            <w:pPr>
              <w:pStyle w:val="2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6.89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11.57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(4: [DOCOMO]:6.91, [Honor]:6.89, [IITK]:11.57, [ZTE]:6.9) </w:t>
            </w:r>
          </w:p>
          <w:p w14:paraId="5C632BB1" w14:textId="77777777" w:rsidR="00AF370A" w:rsidRPr="005F5EF1" w:rsidRDefault="00AF370A">
            <w:pPr>
              <w:pStyle w:val="2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63900D26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>R2D Rx sensitivity of -30dBm</w:t>
            </w:r>
          </w:p>
          <w:p w14:paraId="28556191" w14:textId="77777777" w:rsidR="00AF370A" w:rsidRPr="005F5EF1" w:rsidRDefault="00E00C06">
            <w:pPr>
              <w:pStyle w:val="2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4.09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5.6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(5: [Lenovo]:5, [NOK]:4.09, [QC]:5.6, [Samsung]:4.54, [Xiaomi]:5.6) </w:t>
            </w:r>
          </w:p>
          <w:p w14:paraId="6E8CCDB1" w14:textId="77777777" w:rsidR="00AF370A" w:rsidRPr="005F5EF1" w:rsidRDefault="00AF370A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2" w:type="pct"/>
          </w:tcPr>
          <w:p w14:paraId="2ABBED39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>R2D Rx sensitivity of -36dBm</w:t>
            </w:r>
          </w:p>
          <w:p w14:paraId="0688692B" w14:textId="77777777" w:rsidR="00AF370A" w:rsidRPr="005F5EF1" w:rsidRDefault="00E00C06">
            <w:pPr>
              <w:pStyle w:val="2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6.89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11.57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(4: [DOCOMO]:6.91, [Honor]:6.89, [IITK]:11.57, [ZTE]:6.9) </w:t>
            </w:r>
          </w:p>
          <w:p w14:paraId="3A3758B5" w14:textId="77777777" w:rsidR="00AF370A" w:rsidRPr="005F5EF1" w:rsidRDefault="00AF370A">
            <w:pPr>
              <w:pStyle w:val="2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7852F988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>R2D Rx sensitivity of -30dBm</w:t>
            </w:r>
          </w:p>
          <w:p w14:paraId="223BD82F" w14:textId="77777777" w:rsidR="00AF370A" w:rsidRPr="005F5EF1" w:rsidRDefault="00E00C06">
            <w:pPr>
              <w:pStyle w:val="2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4.09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5.6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(5: [Lenovo]:5, [NOK]:4.09, [QC]:5.26, [Samsung]:4.54, [Xiaomi]:5.6) </w:t>
            </w:r>
          </w:p>
          <w:p w14:paraId="6CE14DA0" w14:textId="77777777" w:rsidR="00AF370A" w:rsidRPr="005F5EF1" w:rsidRDefault="00AF370A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1" w:type="pct"/>
          </w:tcPr>
          <w:p w14:paraId="1A6BE911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>R2D Rx sensitivity of -36dBm</w:t>
            </w:r>
          </w:p>
          <w:p w14:paraId="38D8E10E" w14:textId="77777777" w:rsidR="00AF370A" w:rsidRPr="005F5EF1" w:rsidRDefault="00E00C06">
            <w:pPr>
              <w:pStyle w:val="2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6.89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11.57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(4: [DOCOMO]:6.91, [Honor]:6.89, [IITK]:11.57, [ZTE]:6.9) </w:t>
            </w:r>
          </w:p>
          <w:p w14:paraId="733EB28B" w14:textId="77777777" w:rsidR="00AF370A" w:rsidRPr="005F5EF1" w:rsidRDefault="00AF370A">
            <w:pPr>
              <w:pStyle w:val="2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4754843E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>R2D Rx sensitivity of -30dBm</w:t>
            </w:r>
          </w:p>
          <w:p w14:paraId="10622135" w14:textId="77777777" w:rsidR="00AF370A" w:rsidRPr="005F5EF1" w:rsidRDefault="00E00C06">
            <w:pPr>
              <w:pStyle w:val="2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3.3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5.6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(5: [Lenovo]:3.3, [NOK]:4.09, [QC]:5.6, [Samsung]:4.54, [Xiaomi]:5.6) </w:t>
            </w:r>
          </w:p>
          <w:p w14:paraId="1FA0AA33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 </w:t>
            </w:r>
          </w:p>
        </w:tc>
      </w:tr>
      <w:tr w:rsidR="00AF370A" w14:paraId="2DFFA903" w14:textId="77777777" w:rsidTr="005F5EF1">
        <w:tc>
          <w:tcPr>
            <w:tcW w:w="1306" w:type="pct"/>
          </w:tcPr>
          <w:p w14:paraId="40F45558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R2D Tx EIRP power &gt;=30dBm and &lt;35dBm</w:t>
            </w:r>
          </w:p>
        </w:tc>
        <w:tc>
          <w:tcPr>
            <w:tcW w:w="1232" w:type="pct"/>
          </w:tcPr>
          <w:p w14:paraId="787AE350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>R2D Rx sensitivity of -36dBm</w:t>
            </w:r>
          </w:p>
          <w:p w14:paraId="1D6F65CE" w14:textId="77777777" w:rsidR="00AF370A" w:rsidRPr="005F5EF1" w:rsidRDefault="00E00C06">
            <w:pPr>
              <w:pStyle w:val="2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12.88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17.8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(5: [DOCOMO]:16.32, [HW]:14.43, [Honor]:12.88, [MTK]:17.8, [vivo]:16.57) </w:t>
            </w:r>
          </w:p>
          <w:p w14:paraId="55A15F7C" w14:textId="77777777" w:rsidR="00AF370A" w:rsidRPr="005F5EF1" w:rsidRDefault="00AF370A">
            <w:pPr>
              <w:pStyle w:val="2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2AD8F51C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>R2D Rx sensitivity of -30dBm</w:t>
            </w:r>
          </w:p>
          <w:p w14:paraId="603FFD93" w14:textId="77777777" w:rsidR="00AF370A" w:rsidRPr="005F5EF1" w:rsidRDefault="00E00C06">
            <w:pPr>
              <w:pStyle w:val="2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11.69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11.69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(1: [Samsung]:11.69) </w:t>
            </w:r>
          </w:p>
          <w:p w14:paraId="11EFD868" w14:textId="77777777" w:rsidR="00AF370A" w:rsidRPr="005F5EF1" w:rsidRDefault="00AF370A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2" w:type="pct"/>
          </w:tcPr>
          <w:p w14:paraId="394DC5C1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>R2D Rx sensitivity of -36dBm</w:t>
            </w:r>
          </w:p>
          <w:p w14:paraId="77A84AE3" w14:textId="77777777" w:rsidR="00AF370A" w:rsidRPr="005F5EF1" w:rsidRDefault="00E00C06">
            <w:pPr>
              <w:pStyle w:val="2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12.88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16.83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(5: [DOCOMO]:16.32, [HW]:14.43, [Honor]:12.88, [MTK]:16.83, [vivo]:16.57) </w:t>
            </w:r>
          </w:p>
          <w:p w14:paraId="0E4DD523" w14:textId="77777777" w:rsidR="00AF370A" w:rsidRPr="005F5EF1" w:rsidRDefault="00AF370A">
            <w:pPr>
              <w:pStyle w:val="2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5AF65E21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>R2D Rx sensitivity of -30dBm</w:t>
            </w:r>
          </w:p>
          <w:p w14:paraId="3885FD98" w14:textId="77777777" w:rsidR="00AF370A" w:rsidRPr="005F5EF1" w:rsidRDefault="00E00C06">
            <w:pPr>
              <w:pStyle w:val="2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6.5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6.5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(1: [Samsung]:6.5) </w:t>
            </w:r>
          </w:p>
          <w:p w14:paraId="075E6F63" w14:textId="77777777" w:rsidR="00AF370A" w:rsidRPr="005F5EF1" w:rsidRDefault="00AF370A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1" w:type="pct"/>
          </w:tcPr>
          <w:p w14:paraId="4CE3E129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>R2D Rx sensitivity of -36dBm</w:t>
            </w:r>
          </w:p>
          <w:p w14:paraId="5D41C493" w14:textId="77777777" w:rsidR="00AF370A" w:rsidRPr="005F5EF1" w:rsidRDefault="00E00C06">
            <w:pPr>
              <w:pStyle w:val="2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12.88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17.8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(4: [DOCOMO]:16.11, [HW]:14.43, [Honor]:12.88, [MTK]:17.8) </w:t>
            </w:r>
          </w:p>
          <w:p w14:paraId="3F1F1DB5" w14:textId="77777777" w:rsidR="00AF370A" w:rsidRPr="005F5EF1" w:rsidRDefault="00AF370A">
            <w:pPr>
              <w:pStyle w:val="2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27C38E95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>R2D Rx sensitivity of -30dBm</w:t>
            </w:r>
          </w:p>
          <w:p w14:paraId="1441BE34" w14:textId="77777777" w:rsidR="00AF370A" w:rsidRPr="005F5EF1" w:rsidRDefault="00E00C06">
            <w:pPr>
              <w:pStyle w:val="2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11.69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11.69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(1: [Samsung]:11.69) </w:t>
            </w:r>
          </w:p>
          <w:p w14:paraId="392A7CB9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   </w:t>
            </w:r>
          </w:p>
        </w:tc>
      </w:tr>
      <w:tr w:rsidR="00AF370A" w14:paraId="4E14AC64" w14:textId="77777777" w:rsidTr="005F5EF1">
        <w:tc>
          <w:tcPr>
            <w:tcW w:w="1306" w:type="pct"/>
          </w:tcPr>
          <w:p w14:paraId="4403AFD5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>R2D Tx EIRP power &gt;=35dBm</w:t>
            </w:r>
          </w:p>
        </w:tc>
        <w:tc>
          <w:tcPr>
            <w:tcW w:w="1232" w:type="pct"/>
          </w:tcPr>
          <w:p w14:paraId="5C7D4CC1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>R2D Rx sensitivity of -36dBm</w:t>
            </w:r>
          </w:p>
          <w:p w14:paraId="4DF661CD" w14:textId="77777777" w:rsidR="00AF370A" w:rsidRPr="005F5EF1" w:rsidRDefault="00E00C06">
            <w:pPr>
              <w:pStyle w:val="2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24.4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37.16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(9: [CMCC]:36.59, [</w:t>
            </w:r>
            <w:proofErr w:type="spellStart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ChinaTelecom</w:t>
            </w:r>
            <w:proofErr w:type="spellEnd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]:37.16, [FW]:26.65, [HW]:24.4, [Honor]:36.59, [IDCC]:36.59, [QC]:25.13, [</w:t>
            </w:r>
            <w:proofErr w:type="spellStart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]:28.27, [ZTE]:36.6) </w:t>
            </w:r>
          </w:p>
          <w:p w14:paraId="0012DF93" w14:textId="77777777" w:rsidR="00AF370A" w:rsidRPr="005F5EF1" w:rsidRDefault="00AF370A">
            <w:pPr>
              <w:pStyle w:val="2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6F17C5AB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>R2D Rx sensitivity of -30dBm</w:t>
            </w:r>
          </w:p>
          <w:p w14:paraId="7E0724F5" w14:textId="77777777" w:rsidR="00AF370A" w:rsidRPr="005F5EF1" w:rsidRDefault="00E00C06">
            <w:pPr>
              <w:pStyle w:val="2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14.4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21.7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(8: [CEWiT]:19.77, [IITK]:19.57, [Lenovo]:14.4, [NOK]:16.03, [OPPO]:14.43, [QC]:14.43, [Tejas]:21.7, [Xiaomi]:16.03) </w:t>
            </w:r>
          </w:p>
          <w:p w14:paraId="7321D1F2" w14:textId="77777777" w:rsidR="00AF370A" w:rsidRPr="005F5EF1" w:rsidRDefault="00AF370A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2" w:type="pct"/>
          </w:tcPr>
          <w:p w14:paraId="7380365C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>R2D Rx sensitivity of -36dBm</w:t>
            </w:r>
          </w:p>
          <w:p w14:paraId="18B25498" w14:textId="77777777" w:rsidR="00AF370A" w:rsidRPr="005F5EF1" w:rsidRDefault="00E00C06">
            <w:pPr>
              <w:pStyle w:val="2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5.26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32.8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(9: [CMCC]:24.11, [</w:t>
            </w:r>
            <w:proofErr w:type="spellStart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ChinaTelecom</w:t>
            </w:r>
            <w:proofErr w:type="spellEnd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]:12.16, [FW]:15.91, [HW]:22.21, [Honor]:14.92, [IDCC]:13.11, [QC]:5.26, [</w:t>
            </w:r>
            <w:proofErr w:type="spellStart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]:11.69, [ZTE]:32.8) </w:t>
            </w:r>
          </w:p>
          <w:p w14:paraId="0C6417B9" w14:textId="77777777" w:rsidR="00AF370A" w:rsidRPr="005F5EF1" w:rsidRDefault="00AF370A">
            <w:pPr>
              <w:pStyle w:val="2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76EED923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>R2D Rx sensitivity of -30dBm</w:t>
            </w:r>
          </w:p>
          <w:p w14:paraId="440D181D" w14:textId="77777777" w:rsidR="00AF370A" w:rsidRPr="005F5EF1" w:rsidRDefault="00E00C06">
            <w:pPr>
              <w:pStyle w:val="2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11.7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19.57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(8: [CEWiT]:15.99, [IITK]:19.57, [Lenovo]:14.4, [NOK]:16.03, [OPPO]:14.43, [QC]:14.43, [Tejas]:11.7, [Xiaomi]:16.03) </w:t>
            </w:r>
          </w:p>
          <w:p w14:paraId="4562E8E0" w14:textId="77777777" w:rsidR="00AF370A" w:rsidRPr="005F5EF1" w:rsidRDefault="00AF370A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1" w:type="pct"/>
          </w:tcPr>
          <w:p w14:paraId="7E8CB921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>R2D Rx sensitivity of -36dBm</w:t>
            </w:r>
          </w:p>
          <w:p w14:paraId="77A72C6F" w14:textId="77777777" w:rsidR="00AF370A" w:rsidRPr="005F5EF1" w:rsidRDefault="00E00C06">
            <w:pPr>
              <w:pStyle w:val="2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20.62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36.59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(8: [CMCC]:36.59, [</w:t>
            </w:r>
            <w:proofErr w:type="spellStart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ChinaTelecom</w:t>
            </w:r>
            <w:proofErr w:type="spellEnd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]:28.57, [FW]:25.66, [HW]:24.4, [Honor]:36.59, [IDCC]:36.59, [QC]:20.62, [</w:t>
            </w:r>
            <w:proofErr w:type="spellStart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]:30.11) </w:t>
            </w:r>
          </w:p>
          <w:p w14:paraId="63608B7E" w14:textId="77777777" w:rsidR="00AF370A" w:rsidRPr="005F5EF1" w:rsidRDefault="00AF370A">
            <w:pPr>
              <w:pStyle w:val="2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09D453A4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>R2D Rx sensitivity of -30dBm</w:t>
            </w:r>
          </w:p>
          <w:p w14:paraId="31997F83" w14:textId="77777777" w:rsidR="00AF370A" w:rsidRPr="005F5EF1" w:rsidRDefault="00E00C06">
            <w:pPr>
              <w:pStyle w:val="2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14.43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21.7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(7: [CEWiT]:19.77, [IITK]:19.57, [NOK]:16.03, [OPPO]:14.43, [QC]:14.43, [Tejas]:21.7, [Xiaomi]:16.03) </w:t>
            </w:r>
          </w:p>
          <w:p w14:paraId="68BDA29F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   </w:t>
            </w:r>
          </w:p>
        </w:tc>
      </w:tr>
      <w:tr w:rsidR="00AF370A" w14:paraId="5AC3C982" w14:textId="77777777" w:rsidTr="005F5EF1">
        <w:tc>
          <w:tcPr>
            <w:tcW w:w="1306" w:type="pct"/>
          </w:tcPr>
          <w:p w14:paraId="0A26511F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>FEC code (1/2, 1/3, 1/4)</w:t>
            </w:r>
          </w:p>
        </w:tc>
        <w:tc>
          <w:tcPr>
            <w:tcW w:w="1232" w:type="pct"/>
          </w:tcPr>
          <w:p w14:paraId="7B02CF1A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14.43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36.6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(9: [CMCC]:36.59, [DOCOMO]:16.32, [HW]:24.4, [Honor]:36.59, [IDCC]:36.59, [MTK]:17.8, [OPPO]:14.43, [QC]:25.13, [ZTE]:36.6) </w:t>
            </w:r>
          </w:p>
        </w:tc>
        <w:tc>
          <w:tcPr>
            <w:tcW w:w="1232" w:type="pct"/>
          </w:tcPr>
          <w:p w14:paraId="35D0052B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13.11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32.8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(9: [CMCC]:24.11, [DOCOMO]:16.32, [HW]:22.21, [Honor]:14.92, [IDCC]:13.11, [MTK]:16.83, [OPPO]:14.43, [QC]:14.43, [ZTE]:32.8) </w:t>
            </w:r>
          </w:p>
        </w:tc>
        <w:tc>
          <w:tcPr>
            <w:tcW w:w="1231" w:type="pct"/>
          </w:tcPr>
          <w:p w14:paraId="08630BAE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6.9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36.59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(9: [CMCC]:36.59, [DOCOMO]:16.11, [HW]:24.4, [Honor]:36.59, [IDCC]:36.59, [MTK]:17.8, [OPPO]:14.43, [QC]:20.62, [ZTE]:6.9)  </w:t>
            </w:r>
          </w:p>
        </w:tc>
      </w:tr>
      <w:tr w:rsidR="00AF370A" w14:paraId="23C68D2C" w14:textId="77777777" w:rsidTr="005F5EF1">
        <w:tc>
          <w:tcPr>
            <w:tcW w:w="1306" w:type="pct"/>
          </w:tcPr>
          <w:p w14:paraId="24165C04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>without FEC</w:t>
            </w:r>
          </w:p>
        </w:tc>
        <w:tc>
          <w:tcPr>
            <w:tcW w:w="1232" w:type="pct"/>
          </w:tcPr>
          <w:p w14:paraId="08D4CC7D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11.69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37.16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(12: [CEWiT]:19.77, [</w:t>
            </w:r>
            <w:proofErr w:type="spellStart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ChinaTelecom</w:t>
            </w:r>
            <w:proofErr w:type="spellEnd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]:37.16, [Ericsson]:22.08, [FW]:26.65, [IITK]:19.57, [Lenovo]:14.4, [NOK]:16.03, [Samsung]:11.69, [</w:t>
            </w:r>
            <w:proofErr w:type="spellStart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]:28.27, [Tejas]:21.7, [Xiaomi]:16.03, [vivo]:16.57) </w:t>
            </w:r>
          </w:p>
        </w:tc>
        <w:tc>
          <w:tcPr>
            <w:tcW w:w="1232" w:type="pct"/>
          </w:tcPr>
          <w:p w14:paraId="66B59260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6.5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20.95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(12: [CEWiT]:15.99, [</w:t>
            </w:r>
            <w:proofErr w:type="spellStart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ChinaTelecom</w:t>
            </w:r>
            <w:proofErr w:type="spellEnd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]:12.16, [Ericsson]:20.95, [FW]:15.91, [IITK]:19.57, [Lenovo]:14.4, [NOK]:16.03, [Samsung]:6.5, [</w:t>
            </w:r>
            <w:proofErr w:type="spellStart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]:11.69, [Tejas]:11.7, [Xiaomi]:16.03, [vivo]:16.57) </w:t>
            </w:r>
          </w:p>
        </w:tc>
        <w:tc>
          <w:tcPr>
            <w:tcW w:w="1231" w:type="pct"/>
          </w:tcPr>
          <w:p w14:paraId="5EBD6B34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3.3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30.11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(11: [CEWiT]:19.77, [</w:t>
            </w:r>
            <w:proofErr w:type="spellStart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ChinaTelecom</w:t>
            </w:r>
            <w:proofErr w:type="spellEnd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]:28.57, [Ericsson]:17.04, [FW]:25.66, [IITK]:19.57, [Lenovo]:3.3, [NOK]:16.03, [Samsung]:11.69, [</w:t>
            </w:r>
            <w:proofErr w:type="spellStart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]:30.11, [Tejas]:21.7, [Xiaomi]:16.03)  </w:t>
            </w:r>
          </w:p>
        </w:tc>
      </w:tr>
      <w:tr w:rsidR="00AF370A" w14:paraId="6B502B56" w14:textId="77777777" w:rsidTr="005F5EF1">
        <w:tc>
          <w:tcPr>
            <w:tcW w:w="1306" w:type="pct"/>
          </w:tcPr>
          <w:p w14:paraId="13229E50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>OOK</w:t>
            </w:r>
          </w:p>
        </w:tc>
        <w:tc>
          <w:tcPr>
            <w:tcW w:w="1232" w:type="pct"/>
          </w:tcPr>
          <w:p w14:paraId="322027EC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11.69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37.16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(18: [CEWiT]:19.77, [</w:t>
            </w:r>
            <w:proofErr w:type="spellStart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ChinaTelecom</w:t>
            </w:r>
            <w:proofErr w:type="spellEnd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]:37.16, [DOCOMO]:16.32, [Ericsson]:22.08, [FW]:26.65, [HW]:24.4, [Honor]:36.59, [IDCC]:36.59, [IITK]:19.57, [Lenovo]:14.4, [NOK]:16.03, [OPPO]:14.43, [Samsung]:11.69, [</w:t>
            </w:r>
            <w:proofErr w:type="spellStart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]:28.27, [Tejas]:21.7, [Xiaomi]:16.03, [ZTE]:36.6, [vivo]:16.57) </w:t>
            </w:r>
          </w:p>
        </w:tc>
        <w:tc>
          <w:tcPr>
            <w:tcW w:w="1232" w:type="pct"/>
          </w:tcPr>
          <w:p w14:paraId="16A85FCE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6.5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32.8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(18: [CEWiT]:15.99, [</w:t>
            </w:r>
            <w:proofErr w:type="spellStart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ChinaTelecom</w:t>
            </w:r>
            <w:proofErr w:type="spellEnd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]:12.16, [DOCOMO]:16.32, [Ericsson]:20.95, [FW]:15.91, [HW]:22.21, [Honor]:14.92, [IDCC]:13.11, [IITK]:19.57, [Lenovo]:14.4, [NOK]:16.03, [OPPO]:14.43, [Samsung]:6.5, [</w:t>
            </w:r>
            <w:proofErr w:type="spellStart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]:11.69, [Tejas]:11.7, [Xiaomi]:16.03, [ZTE]:32.8, [vivo]:16.57) </w:t>
            </w:r>
          </w:p>
        </w:tc>
        <w:tc>
          <w:tcPr>
            <w:tcW w:w="1231" w:type="pct"/>
          </w:tcPr>
          <w:p w14:paraId="547017DC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3.3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36.59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(17: [CEWiT]:19.77, [</w:t>
            </w:r>
            <w:proofErr w:type="spellStart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ChinaTelecom</w:t>
            </w:r>
            <w:proofErr w:type="spellEnd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]:28.57, [DOCOMO]:16.11, [Ericsson]:17.04, [FW]:25.66, [HW]:24.4, [Honor]:36.59, [IDCC]:36.59, [IITK]:19.57, [Lenovo]:3.3, [NOK]:16.03, [OPPO]:14.43, [Samsung]:11.69, [</w:t>
            </w:r>
            <w:proofErr w:type="spellStart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]:30.11, [Tejas]:21.7, [Xiaomi]:16.03, [ZTE]:6.9)  </w:t>
            </w:r>
          </w:p>
        </w:tc>
      </w:tr>
      <w:tr w:rsidR="00AF370A" w14:paraId="18FA5C68" w14:textId="77777777" w:rsidTr="005F5EF1">
        <w:tc>
          <w:tcPr>
            <w:tcW w:w="1306" w:type="pct"/>
          </w:tcPr>
          <w:p w14:paraId="7D9B68F7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>BPSK</w:t>
            </w:r>
          </w:p>
        </w:tc>
        <w:tc>
          <w:tcPr>
            <w:tcW w:w="1232" w:type="pct"/>
          </w:tcPr>
          <w:p w14:paraId="4E16CD22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16.03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36.6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(6: [CMCC]:36.59, [MTK]:17.8, [NOK]:16.03, [QC]:25.13, [Xiaomi]:16.03, [ZTE]:36.6) </w:t>
            </w:r>
          </w:p>
        </w:tc>
        <w:tc>
          <w:tcPr>
            <w:tcW w:w="1232" w:type="pct"/>
          </w:tcPr>
          <w:p w14:paraId="5BC85F80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14.43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24.11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(6: [CMCC]:24.11, [MTK]:16.83, [NOK]:16.03, [QC]:14.43, [Xiaomi]:16.03, [ZTE]:23.5) </w:t>
            </w:r>
          </w:p>
        </w:tc>
        <w:tc>
          <w:tcPr>
            <w:tcW w:w="1231" w:type="pct"/>
          </w:tcPr>
          <w:p w14:paraId="31049CA6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6.9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36.59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(6: [CMCC]:36.59, [MTK]:17.8, [NOK]:16.03, [QC]:20.62, [Xiaomi]:16.03, [ZTE]:6.9)  </w:t>
            </w:r>
          </w:p>
        </w:tc>
      </w:tr>
      <w:tr w:rsidR="00AF370A" w14:paraId="6E67B76B" w14:textId="77777777" w:rsidTr="005F5EF1">
        <w:tc>
          <w:tcPr>
            <w:tcW w:w="1306" w:type="pct"/>
          </w:tcPr>
          <w:p w14:paraId="57B7BBED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>MSK</w:t>
            </w:r>
          </w:p>
        </w:tc>
        <w:tc>
          <w:tcPr>
            <w:tcW w:w="1232" w:type="pct"/>
          </w:tcPr>
          <w:p w14:paraId="3EB14B24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16.03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16.03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(1: [NOK]:16.03) </w:t>
            </w:r>
          </w:p>
        </w:tc>
        <w:tc>
          <w:tcPr>
            <w:tcW w:w="1232" w:type="pct"/>
          </w:tcPr>
          <w:p w14:paraId="329C67F7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16.03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16.03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(1: [NOK]:16.03) </w:t>
            </w:r>
          </w:p>
        </w:tc>
        <w:tc>
          <w:tcPr>
            <w:tcW w:w="1231" w:type="pct"/>
          </w:tcPr>
          <w:p w14:paraId="354D37F0" w14:textId="77777777" w:rsidR="00AF370A" w:rsidRPr="005F5EF1" w:rsidRDefault="00E00C06">
            <w:pPr>
              <w:pStyle w:val="2"/>
              <w:rPr>
                <w:rFonts w:ascii="Arial" w:hAnsi="Arial" w:cs="Arial"/>
                <w:sz w:val="16"/>
                <w:szCs w:val="16"/>
              </w:rPr>
            </w:pPr>
            <w:r w:rsidRPr="005F5EF1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16.03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F5EF1">
              <w:rPr>
                <w:rFonts w:ascii="Arial" w:hAnsi="Arial" w:cs="Arial"/>
                <w:sz w:val="16"/>
                <w:szCs w:val="16"/>
                <w:highlight w:val="yellow"/>
              </w:rPr>
              <w:t>16.03</w:t>
            </w:r>
            <w:r w:rsidRPr="005F5EF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F5EF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(1: [NOK]:16.03)  </w:t>
            </w:r>
          </w:p>
        </w:tc>
      </w:tr>
    </w:tbl>
    <w:p w14:paraId="1BF47DC8" w14:textId="77777777" w:rsidR="00AF370A" w:rsidRDefault="00AF370A" w:rsidP="005F5EF1"/>
    <w:p w14:paraId="0D8A2984" w14:textId="77777777" w:rsidR="00AF370A" w:rsidRDefault="00E00C06" w:rsidP="00C33C01">
      <w:pPr>
        <w:pStyle w:val="Heading4"/>
      </w:pPr>
      <w:r>
        <w:rPr>
          <w:rFonts w:hint="eastAsia"/>
        </w:rPr>
        <w:lastRenderedPageBreak/>
        <w:t>7.1.1.2</w:t>
      </w:r>
      <w:r>
        <w:tab/>
        <w:t>D</w:t>
      </w:r>
      <w:r>
        <w:rPr>
          <w:rFonts w:hint="eastAsia"/>
        </w:rPr>
        <w:t>evice 2a</w:t>
      </w:r>
    </w:p>
    <w:p w14:paraId="086767DA" w14:textId="77777777" w:rsidR="00AF370A" w:rsidRDefault="00E00C06" w:rsidP="00C33C01">
      <w:pPr>
        <w:pStyle w:val="Heading5"/>
      </w:pPr>
      <w:r>
        <w:rPr>
          <w:rFonts w:hint="eastAsia"/>
        </w:rPr>
        <w:t>7.1.1.2.1</w:t>
      </w:r>
      <w:r>
        <w:tab/>
        <w:t>Collection of the results</w:t>
      </w:r>
    </w:p>
    <w:p w14:paraId="0207C0D5" w14:textId="77777777" w:rsidR="00AF370A" w:rsidRDefault="00E00C06" w:rsidP="00C33C01">
      <w:pPr>
        <w:pStyle w:val="H6"/>
      </w:pPr>
      <w:r>
        <w:rPr>
          <w:rFonts w:hint="eastAsia"/>
        </w:rPr>
        <w:t>7.1.1.2.1.1</w:t>
      </w:r>
      <w:r>
        <w:tab/>
      </w:r>
      <w:r>
        <w:rPr>
          <w:rFonts w:hint="eastAsia"/>
        </w:rPr>
        <w:t>[1kbps]</w:t>
      </w:r>
    </w:p>
    <w:p w14:paraId="7E7D6C6A" w14:textId="77777777" w:rsidR="00AF370A" w:rsidRDefault="00E00C06" w:rsidP="00C33C01">
      <w:pPr>
        <w:pStyle w:val="TH"/>
      </w:pPr>
      <w:r>
        <w:rPr>
          <w:rFonts w:hint="eastAsia"/>
        </w:rPr>
        <w:t xml:space="preserve">Table </w:t>
      </w:r>
      <w:r>
        <w:t>7.1.1.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1.1-</w:t>
      </w:r>
      <w: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2"/>
        <w:gridCol w:w="978"/>
        <w:gridCol w:w="1140"/>
        <w:gridCol w:w="729"/>
        <w:gridCol w:w="709"/>
        <w:gridCol w:w="638"/>
        <w:gridCol w:w="680"/>
        <w:gridCol w:w="683"/>
        <w:gridCol w:w="729"/>
        <w:gridCol w:w="909"/>
        <w:gridCol w:w="675"/>
        <w:gridCol w:w="706"/>
        <w:gridCol w:w="1049"/>
        <w:gridCol w:w="618"/>
        <w:gridCol w:w="880"/>
        <w:gridCol w:w="824"/>
        <w:gridCol w:w="681"/>
        <w:gridCol w:w="841"/>
      </w:tblGrid>
      <w:tr w:rsidR="00AF370A" w:rsidRPr="00F867F4" w14:paraId="0BA35AE1" w14:textId="77777777">
        <w:trPr>
          <w:trHeight w:val="210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2CB511D4" w14:textId="77777777" w:rsidR="00AF370A" w:rsidRPr="00F867F4" w:rsidRDefault="00E00C06" w:rsidP="00C33C01">
            <w:pPr>
              <w:pStyle w:val="TAH"/>
              <w:rPr>
                <w:rFonts w:eastAsia="DengXian"/>
                <w:lang w:val="fr-FR"/>
              </w:rPr>
            </w:pPr>
            <w:r w:rsidRPr="00F867F4">
              <w:rPr>
                <w:rFonts w:eastAsia="DengXian"/>
                <w:lang w:val="fr-FR"/>
              </w:rPr>
              <w:t xml:space="preserve">~1kbps, </w:t>
            </w:r>
            <w:proofErr w:type="spellStart"/>
            <w:r w:rsidRPr="00F867F4">
              <w:rPr>
                <w:rFonts w:eastAsia="DengXian"/>
                <w:lang w:val="fr-FR"/>
              </w:rPr>
              <w:t>device</w:t>
            </w:r>
            <w:proofErr w:type="spellEnd"/>
            <w:r w:rsidRPr="00F867F4">
              <w:rPr>
                <w:rFonts w:eastAsia="DengXian"/>
                <w:lang w:val="fr-FR"/>
              </w:rPr>
              <w:t xml:space="preserve"> 2a, D1T1, </w:t>
            </w:r>
            <w:proofErr w:type="spellStart"/>
            <w:r w:rsidRPr="00F867F4">
              <w:rPr>
                <w:rFonts w:eastAsia="DengXian"/>
                <w:lang w:val="fr-FR"/>
              </w:rPr>
              <w:t>InF</w:t>
            </w:r>
            <w:proofErr w:type="spellEnd"/>
            <w:r w:rsidRPr="00F867F4">
              <w:rPr>
                <w:rFonts w:eastAsia="DengXian"/>
                <w:lang w:val="fr-FR"/>
              </w:rPr>
              <w:t>-DH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3979AB09" w14:textId="77777777" w:rsidR="00AF370A" w:rsidRPr="00F867F4" w:rsidRDefault="00AF370A" w:rsidP="00C33C01">
            <w:pPr>
              <w:pStyle w:val="TAH"/>
              <w:rPr>
                <w:rFonts w:eastAsia="DengXian"/>
                <w:lang w:val="fr-FR"/>
              </w:rPr>
            </w:pPr>
          </w:p>
        </w:tc>
      </w:tr>
      <w:tr w:rsidR="00AF370A" w14:paraId="4FB609BB" w14:textId="77777777">
        <w:trPr>
          <w:trHeight w:val="1870"/>
        </w:trPr>
        <w:tc>
          <w:tcPr>
            <w:tcW w:w="2500" w:type="pct"/>
            <w:gridSpan w:val="9"/>
            <w:shd w:val="clear" w:color="auto" w:fill="auto"/>
          </w:tcPr>
          <w:p w14:paraId="14E21EB7" w14:textId="3E4340EC" w:rsidR="00AF370A" w:rsidRDefault="00E00C06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(1a) </w:t>
            </w:r>
            <w:r w:rsidR="00C33C01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Distance,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(1b) </w:t>
            </w:r>
            <w:r w:rsidR="00C33C01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MPL,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(2) </w:t>
            </w:r>
            <w:r w:rsidR="00C33C01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BLER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(3) </w:t>
            </w:r>
            <w:r w:rsidR="00C33C01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case.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(4)</w:t>
            </w:r>
            <w:r w:rsidR="00C33C01">
              <w:t xml:space="preserve"> </w:t>
            </w:r>
            <w:r w:rsidR="00C33C01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Alternative 1 or 2.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(5) </w:t>
            </w:r>
            <w:r w:rsidR="00C33C01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data rate (kbps). (Refer to [0m] in LLS table, also see editors' notes [info-D2R-datarate]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(6)</w:t>
            </w:r>
            <w:r w:rsidR="00C33C01">
              <w:t xml:space="preserve"> </w:t>
            </w:r>
            <w:r w:rsidR="00C33C01">
              <w:tab/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TxPower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[dBm]. (See R2D[1E] in link budget table)</w:t>
            </w:r>
          </w:p>
        </w:tc>
        <w:tc>
          <w:tcPr>
            <w:tcW w:w="2203" w:type="pct"/>
            <w:gridSpan w:val="8"/>
            <w:shd w:val="clear" w:color="auto" w:fill="auto"/>
          </w:tcPr>
          <w:p w14:paraId="41C11611" w14:textId="07ACF112" w:rsidR="00AF370A" w:rsidRDefault="00E00C06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(7)</w:t>
            </w:r>
            <w:r w:rsidR="00C33C01">
              <w:t xml:space="preserve"> </w:t>
            </w:r>
            <w:r w:rsidR="00C33C01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R2D Receiver sensitivity [dBm]. (See R2D[2L]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(8) </w:t>
            </w:r>
            <w:r w:rsidR="00C33C01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On Object Penalty [dB] (See R2D[2H]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(9) </w:t>
            </w:r>
            <w:r w:rsidR="00C33C01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loss [dB] (See [1H]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(10) </w:t>
            </w:r>
            <w:r w:rsidR="00C33C01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message size for D2R [bit] 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(11) </w:t>
            </w:r>
            <w:r w:rsidR="00C33C01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cancellation [dB] (See D2R[2K]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(12) </w:t>
            </w:r>
            <w:r w:rsidR="00C33C01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CW2D distance [m] (See D2R[1E3]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(13) </w:t>
            </w:r>
            <w:r w:rsidR="00C33C01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coherent or non-coherent receiver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(14) </w:t>
            </w:r>
            <w:r w:rsidR="00C33C01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Carrier frequency (MHz)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(15) </w:t>
            </w:r>
            <w:r w:rsidR="00C33C01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Row indices in the table.</w:t>
            </w:r>
          </w:p>
        </w:tc>
        <w:tc>
          <w:tcPr>
            <w:tcW w:w="297" w:type="pct"/>
            <w:shd w:val="clear" w:color="auto" w:fill="auto"/>
          </w:tcPr>
          <w:p w14:paraId="27785DDF" w14:textId="77777777" w:rsidR="00AF370A" w:rsidRDefault="00E00C06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AF370A" w14:paraId="55A2109E" w14:textId="77777777">
        <w:trPr>
          <w:trHeight w:val="210"/>
        </w:trPr>
        <w:tc>
          <w:tcPr>
            <w:tcW w:w="286" w:type="pct"/>
            <w:shd w:val="clear" w:color="D9E1F2" w:fill="D9E1F2"/>
            <w:noWrap/>
            <w:vAlign w:val="center"/>
          </w:tcPr>
          <w:p w14:paraId="15A01CF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DxTx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-Y</w:t>
            </w:r>
          </w:p>
        </w:tc>
        <w:tc>
          <w:tcPr>
            <w:tcW w:w="344" w:type="pct"/>
            <w:shd w:val="clear" w:color="D9E1F2" w:fill="D9E1F2"/>
            <w:noWrap/>
            <w:vAlign w:val="center"/>
          </w:tcPr>
          <w:p w14:paraId="3A849F0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01" w:type="pct"/>
            <w:shd w:val="clear" w:color="D9E1F2" w:fill="D9E1F2"/>
            <w:noWrap/>
            <w:vAlign w:val="center"/>
          </w:tcPr>
          <w:p w14:paraId="0CD695B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7" w:type="pct"/>
            <w:shd w:val="clear" w:color="D9E1F2" w:fill="D9E1F2"/>
            <w:noWrap/>
            <w:vAlign w:val="center"/>
          </w:tcPr>
          <w:p w14:paraId="1F3A0E6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50" w:type="pct"/>
            <w:shd w:val="clear" w:color="D9E1F2" w:fill="D9E1F2"/>
            <w:noWrap/>
            <w:vAlign w:val="center"/>
          </w:tcPr>
          <w:p w14:paraId="11467FF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5" w:type="pct"/>
            <w:shd w:val="clear" w:color="D9E1F2" w:fill="D9E1F2"/>
            <w:noWrap/>
            <w:vAlign w:val="center"/>
          </w:tcPr>
          <w:p w14:paraId="58A83A0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48C76F8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260E0BA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7" w:type="pct"/>
            <w:shd w:val="clear" w:color="D9E1F2" w:fill="D9E1F2"/>
            <w:noWrap/>
            <w:vAlign w:val="center"/>
          </w:tcPr>
          <w:p w14:paraId="03E199F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(6)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TxPwr</w:t>
            </w:r>
            <w:proofErr w:type="spellEnd"/>
          </w:p>
        </w:tc>
        <w:tc>
          <w:tcPr>
            <w:tcW w:w="289" w:type="pct"/>
            <w:shd w:val="clear" w:color="D9E1F2" w:fill="D9E1F2"/>
            <w:noWrap/>
            <w:vAlign w:val="center"/>
          </w:tcPr>
          <w:p w14:paraId="00DCC7E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8" w:type="pct"/>
            <w:shd w:val="clear" w:color="D9E1F2" w:fill="D9E1F2"/>
            <w:noWrap/>
            <w:vAlign w:val="center"/>
          </w:tcPr>
          <w:p w14:paraId="30EE296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49" w:type="pct"/>
            <w:shd w:val="clear" w:color="D9E1F2" w:fill="D9E1F2"/>
            <w:noWrap/>
            <w:vAlign w:val="center"/>
          </w:tcPr>
          <w:p w14:paraId="3BB76CF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69" w:type="pct"/>
            <w:shd w:val="clear" w:color="D9E1F2" w:fill="D9E1F2"/>
            <w:noWrap/>
            <w:vAlign w:val="center"/>
          </w:tcPr>
          <w:p w14:paraId="06DC6AE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8" w:type="pct"/>
            <w:shd w:val="clear" w:color="D9E1F2" w:fill="D9E1F2"/>
            <w:noWrap/>
            <w:vAlign w:val="center"/>
          </w:tcPr>
          <w:p w14:paraId="50FE0B5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10" w:type="pct"/>
            <w:shd w:val="clear" w:color="D9E1F2" w:fill="D9E1F2"/>
            <w:noWrap/>
            <w:vAlign w:val="center"/>
          </w:tcPr>
          <w:p w14:paraId="3D06DAC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90" w:type="pct"/>
            <w:shd w:val="clear" w:color="D9E1F2" w:fill="D9E1F2"/>
            <w:noWrap/>
            <w:vAlign w:val="center"/>
          </w:tcPr>
          <w:p w14:paraId="4B03148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50364C0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4E0FF7C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:rsidR="00AF370A" w14:paraId="41FA8539" w14:textId="77777777">
        <w:trPr>
          <w:trHeight w:val="210"/>
        </w:trPr>
        <w:tc>
          <w:tcPr>
            <w:tcW w:w="286" w:type="pct"/>
            <w:vMerge w:val="restart"/>
            <w:shd w:val="clear" w:color="auto" w:fill="auto"/>
            <w:vAlign w:val="center"/>
          </w:tcPr>
          <w:p w14:paraId="4564707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D1T1-A1</w:t>
            </w: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393C454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583979E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56.59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0072C2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71.1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1E3495D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626597F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6E83114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3539CB7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05409BB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1AA3318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01B08ED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D63C24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27216CF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485E600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6795CE2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137.4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79123BB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4B8A4A0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1347BBC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487</w:t>
            </w:r>
          </w:p>
        </w:tc>
      </w:tr>
      <w:tr w:rsidR="00AF370A" w14:paraId="2ED43C44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2D5B8B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1C1B48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5DA9D33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7184FD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5ABC2F7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076D1B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95709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B10A4A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889D07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A0E723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74088C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1CC7AE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C94FC9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7AAAF78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BE8068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145.44</w:t>
            </w:r>
          </w:p>
        </w:tc>
        <w:tc>
          <w:tcPr>
            <w:tcW w:w="290" w:type="pct"/>
            <w:vMerge/>
            <w:vAlign w:val="center"/>
          </w:tcPr>
          <w:p w14:paraId="5F4F8AA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9876DE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8F2D9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483</w:t>
            </w:r>
          </w:p>
        </w:tc>
      </w:tr>
      <w:tr w:rsidR="00AF370A" w14:paraId="6A154AF3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F18CAB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1525389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4FF9444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8BD844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098876E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53455C7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6F9536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601F1F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3AC25C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E326B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F504BE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67BC65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573C12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54C5EA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7B102B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290" w:type="pct"/>
            <w:vMerge/>
            <w:vAlign w:val="center"/>
          </w:tcPr>
          <w:p w14:paraId="6CC1E1F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506EFD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2BD19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491</w:t>
            </w:r>
          </w:p>
        </w:tc>
      </w:tr>
      <w:tr w:rsidR="00AF370A" w14:paraId="1AD0184E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DE9411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0872F00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3C6E891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78D332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7EF15C0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0C645D2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015738B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A2805F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C78EE9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6667F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537E7B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CC21B3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D9C14B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17D32EE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BBB5B5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81.22</w:t>
            </w:r>
          </w:p>
        </w:tc>
        <w:tc>
          <w:tcPr>
            <w:tcW w:w="290" w:type="pct"/>
            <w:vMerge/>
            <w:vAlign w:val="center"/>
          </w:tcPr>
          <w:p w14:paraId="7DAAEE8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18D31B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0B92BB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488</w:t>
            </w:r>
          </w:p>
        </w:tc>
      </w:tr>
      <w:tr w:rsidR="00AF370A" w14:paraId="45CC1B1E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C411A9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28A6CE4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224554F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8D8436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7B9F3D9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270B461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68BBD3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9E7967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483396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693E01C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AD715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869194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2FC503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549D9B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D5FA76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85.97</w:t>
            </w:r>
          </w:p>
        </w:tc>
        <w:tc>
          <w:tcPr>
            <w:tcW w:w="290" w:type="pct"/>
            <w:vMerge/>
            <w:vAlign w:val="center"/>
          </w:tcPr>
          <w:p w14:paraId="19A5938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019609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9C0DD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484</w:t>
            </w:r>
          </w:p>
        </w:tc>
      </w:tr>
      <w:tr w:rsidR="00AF370A" w14:paraId="3F16BD57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2393AD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28934E5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3631C36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E218E0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5851521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42C730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E8DE11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401024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5C220C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371811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47110C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09ED8C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8EEFC4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6350C2D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C4EF7B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78.62</w:t>
            </w:r>
          </w:p>
        </w:tc>
        <w:tc>
          <w:tcPr>
            <w:tcW w:w="290" w:type="pct"/>
            <w:vMerge/>
            <w:vAlign w:val="center"/>
          </w:tcPr>
          <w:p w14:paraId="6C82D4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21AEC2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E2565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492</w:t>
            </w:r>
          </w:p>
        </w:tc>
      </w:tr>
      <w:tr w:rsidR="00AF370A" w14:paraId="53C71C25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66A90D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21445B7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567563E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95.51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08785C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76.1</w:t>
            </w:r>
          </w:p>
        </w:tc>
        <w:tc>
          <w:tcPr>
            <w:tcW w:w="250" w:type="pct"/>
            <w:vMerge/>
            <w:vAlign w:val="center"/>
          </w:tcPr>
          <w:p w14:paraId="1A24788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04311E2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6B5F683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462E8F0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57" w:type="pct"/>
            <w:vMerge/>
            <w:vAlign w:val="center"/>
          </w:tcPr>
          <w:p w14:paraId="0330DEA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04DB470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/>
            <w:vAlign w:val="center"/>
          </w:tcPr>
          <w:p w14:paraId="6B3F8EA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0050DB0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38F0616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78D5AA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80A12C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253.22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757FDC7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/>
            <w:vAlign w:val="center"/>
          </w:tcPr>
          <w:p w14:paraId="4539E8E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A96CF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</w:t>
            </w:r>
          </w:p>
        </w:tc>
      </w:tr>
      <w:tr w:rsidR="00AF370A" w14:paraId="7E0837A2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88FA96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5A62DF2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1E18F73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ED0334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544CC74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20867C8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2646A0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143D1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61CAED9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10A35E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FC32D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3DAF72E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9" w:type="pct"/>
            <w:vMerge/>
            <w:vAlign w:val="center"/>
          </w:tcPr>
          <w:p w14:paraId="0ED875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210FE2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9803D3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184.66</w:t>
            </w:r>
          </w:p>
        </w:tc>
        <w:tc>
          <w:tcPr>
            <w:tcW w:w="290" w:type="pct"/>
            <w:vMerge/>
            <w:vAlign w:val="center"/>
          </w:tcPr>
          <w:p w14:paraId="47BA230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ADEA3A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39FF6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</w:t>
            </w:r>
          </w:p>
        </w:tc>
      </w:tr>
      <w:tr w:rsidR="00AF370A" w14:paraId="1D755D8C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C4B2F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0B6BE4B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453194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A2913C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34E911F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6C63D61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4D18757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E5F12B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605D26E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0AA6FD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5926C7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6D5802B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9" w:type="pct"/>
            <w:vMerge/>
            <w:vAlign w:val="center"/>
          </w:tcPr>
          <w:p w14:paraId="646E3A5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73C11D9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299A2C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149.6</w:t>
            </w:r>
          </w:p>
        </w:tc>
        <w:tc>
          <w:tcPr>
            <w:tcW w:w="290" w:type="pct"/>
            <w:vMerge/>
            <w:vAlign w:val="center"/>
          </w:tcPr>
          <w:p w14:paraId="6B0622E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576C3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2D507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</w:t>
            </w:r>
          </w:p>
        </w:tc>
      </w:tr>
      <w:tr w:rsidR="00AF370A" w14:paraId="5A70614E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A9275B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1FB9B2C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320BA3C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397DBD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73D8D3C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041D7A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8FC0C3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86EA52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7C2A1F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0CC173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0A338F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70CD97D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9" w:type="pct"/>
            <w:vMerge/>
            <w:vAlign w:val="center"/>
          </w:tcPr>
          <w:p w14:paraId="1A484A0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624D173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280213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109.04</w:t>
            </w:r>
          </w:p>
        </w:tc>
        <w:tc>
          <w:tcPr>
            <w:tcW w:w="290" w:type="pct"/>
            <w:vMerge/>
            <w:vAlign w:val="center"/>
          </w:tcPr>
          <w:p w14:paraId="488760C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C994AD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D85CE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</w:t>
            </w:r>
          </w:p>
        </w:tc>
      </w:tr>
      <w:tr w:rsidR="00AF370A" w14:paraId="2B569696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451DC7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7383364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0BC6A12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44.97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5E21412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68.92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3CCCD21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/>
            <w:vAlign w:val="center"/>
          </w:tcPr>
          <w:p w14:paraId="18A508F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E5687B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28A114A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vMerge/>
            <w:vAlign w:val="center"/>
          </w:tcPr>
          <w:p w14:paraId="46A1313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30E9E4D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/>
            <w:vAlign w:val="center"/>
          </w:tcPr>
          <w:p w14:paraId="17FC1DF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E163FC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7698C3B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5D989C2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42AB037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44.97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35B1E0A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/>
            <w:vAlign w:val="center"/>
          </w:tcPr>
          <w:p w14:paraId="04032A8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8832CB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</w:tr>
      <w:tr w:rsidR="00AF370A" w14:paraId="5E427B04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3DBBDE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10101BD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509867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97837E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68.95</w:t>
            </w:r>
          </w:p>
        </w:tc>
        <w:tc>
          <w:tcPr>
            <w:tcW w:w="250" w:type="pct"/>
            <w:vMerge/>
            <w:vAlign w:val="center"/>
          </w:tcPr>
          <w:p w14:paraId="44058D5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240CC03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1837B8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CA9415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43DB5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E5872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22954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68C20F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68D9946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7E1FD44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61F172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90" w:type="pct"/>
            <w:vMerge/>
            <w:vAlign w:val="center"/>
          </w:tcPr>
          <w:p w14:paraId="11C84D7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C4FE8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08AF76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</w:t>
            </w:r>
          </w:p>
        </w:tc>
      </w:tr>
      <w:tr w:rsidR="00AF370A" w14:paraId="09E15A81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7763CA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4E023B6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46AD724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46.17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0705C67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69.17</w:t>
            </w:r>
          </w:p>
        </w:tc>
        <w:tc>
          <w:tcPr>
            <w:tcW w:w="250" w:type="pct"/>
            <w:vMerge/>
            <w:vAlign w:val="center"/>
          </w:tcPr>
          <w:p w14:paraId="039A9CD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5D7EC78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63B887F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943E77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D14966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9DBC2A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EC6EEE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0C8389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2C309BF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5FDBACF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9876AF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46.17</w:t>
            </w:r>
          </w:p>
        </w:tc>
        <w:tc>
          <w:tcPr>
            <w:tcW w:w="290" w:type="pct"/>
            <w:vMerge/>
            <w:vAlign w:val="center"/>
          </w:tcPr>
          <w:p w14:paraId="2B1EE9B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BF8A1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4ABA7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</w:tr>
      <w:tr w:rsidR="00AF370A" w14:paraId="670B3DA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559BB8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7E7C6B3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0629B47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46.29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08FBDA9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69.2</w:t>
            </w:r>
          </w:p>
        </w:tc>
        <w:tc>
          <w:tcPr>
            <w:tcW w:w="250" w:type="pct"/>
            <w:vMerge/>
            <w:vAlign w:val="center"/>
          </w:tcPr>
          <w:p w14:paraId="40FEC68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0911F3F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10C83D6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CE8F5A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025FCD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C6080E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D3E8A8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355C1C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5BF89E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6BD53F7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EF11FD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46.29</w:t>
            </w:r>
          </w:p>
        </w:tc>
        <w:tc>
          <w:tcPr>
            <w:tcW w:w="290" w:type="pct"/>
            <w:vMerge/>
            <w:vAlign w:val="center"/>
          </w:tcPr>
          <w:p w14:paraId="335F199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266001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1E2F5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</w:t>
            </w:r>
          </w:p>
        </w:tc>
      </w:tr>
      <w:tr w:rsidR="00AF370A" w14:paraId="4F1AE9A7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5480A4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27C00A6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0D5B265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23.52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CDAE88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50" w:type="pct"/>
            <w:vMerge/>
            <w:vAlign w:val="center"/>
          </w:tcPr>
          <w:p w14:paraId="7516F50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CC30F1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226E7C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997ACB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ACAC5D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0015D57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/>
            <w:vAlign w:val="center"/>
          </w:tcPr>
          <w:p w14:paraId="60AB7EA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E27155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2C6A094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7AF22FB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381CB02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58.5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3F9DD48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/>
            <w:vAlign w:val="center"/>
          </w:tcPr>
          <w:p w14:paraId="24F01B0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490A3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88</w:t>
            </w:r>
          </w:p>
        </w:tc>
      </w:tr>
      <w:tr w:rsidR="00AF370A" w14:paraId="59472774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682928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6A3CC76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38BA52E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F0BEA6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672CFE0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441A80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7B04CD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17FC7B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2E1C9C0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A99AFE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4FCF23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6E56A5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A2D928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715C0A3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3015F8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51.2</w:t>
            </w:r>
          </w:p>
        </w:tc>
        <w:tc>
          <w:tcPr>
            <w:tcW w:w="290" w:type="pct"/>
            <w:vMerge/>
            <w:vAlign w:val="center"/>
          </w:tcPr>
          <w:p w14:paraId="16BBE0F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0B252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2136F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</w:t>
            </w:r>
          </w:p>
        </w:tc>
      </w:tr>
      <w:tr w:rsidR="00AF370A" w14:paraId="75C9C04C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9C1790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2E4D3DB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6444669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F20D75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19F31E8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1EE79BD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651EBF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FD6DF7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7147A58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64A723C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B15935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5C253F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B1BD8D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4659723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0805D5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43.6</w:t>
            </w:r>
          </w:p>
        </w:tc>
        <w:tc>
          <w:tcPr>
            <w:tcW w:w="290" w:type="pct"/>
            <w:vMerge/>
            <w:vAlign w:val="center"/>
          </w:tcPr>
          <w:p w14:paraId="078A6C0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45F786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D9AC6C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108</w:t>
            </w:r>
          </w:p>
        </w:tc>
      </w:tr>
      <w:tr w:rsidR="00AF370A" w14:paraId="5DA52B4C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7E3204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3F5A9A5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11DECA5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B04B52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6EA5B12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658A93F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105B406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7C16DF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/>
            <w:vAlign w:val="center"/>
          </w:tcPr>
          <w:p w14:paraId="72A403A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92C171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B7EEB3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F13056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7C351D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1B2807B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9BBCF9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55.46</w:t>
            </w:r>
          </w:p>
        </w:tc>
        <w:tc>
          <w:tcPr>
            <w:tcW w:w="290" w:type="pct"/>
            <w:vMerge/>
            <w:vAlign w:val="center"/>
          </w:tcPr>
          <w:p w14:paraId="6516C55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59D886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785A8A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</w:t>
            </w:r>
          </w:p>
        </w:tc>
      </w:tr>
      <w:tr w:rsidR="00AF370A" w14:paraId="730FFB26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47AE7D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1A1CE5C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61A8698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4E600A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56B46DA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2E0393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F0116F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7DA6C2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1173E20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5B2A92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21097C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19CBB1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4C2217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368BCB3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BFF10A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48.53</w:t>
            </w:r>
          </w:p>
        </w:tc>
        <w:tc>
          <w:tcPr>
            <w:tcW w:w="290" w:type="pct"/>
            <w:vMerge/>
            <w:vAlign w:val="center"/>
          </w:tcPr>
          <w:p w14:paraId="732DFE0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67730F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9DD56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</w:t>
            </w:r>
          </w:p>
        </w:tc>
      </w:tr>
      <w:tr w:rsidR="00AF370A" w14:paraId="2C462CEB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722C5E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1C0E4A4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6B44D4E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AA8312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3171940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D48D6F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E6B965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072CAD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6EDC680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88FD12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0577B5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7239EF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C95FB7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30DDC62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70679B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41.31</w:t>
            </w:r>
          </w:p>
        </w:tc>
        <w:tc>
          <w:tcPr>
            <w:tcW w:w="290" w:type="pct"/>
            <w:vMerge/>
            <w:vAlign w:val="center"/>
          </w:tcPr>
          <w:p w14:paraId="5E773A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F07E5E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0C4F2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110</w:t>
            </w:r>
          </w:p>
        </w:tc>
      </w:tr>
      <w:tr w:rsidR="00AF370A" w14:paraId="1D2853A4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B35F65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0038E9B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226BA19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36.59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6241FD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50" w:type="pct"/>
            <w:vMerge/>
            <w:vAlign w:val="center"/>
          </w:tcPr>
          <w:p w14:paraId="02E548A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312008B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34FAAE6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002253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/>
            <w:vAlign w:val="center"/>
          </w:tcPr>
          <w:p w14:paraId="3D5ADA3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6171658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650390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EA833E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5DC22D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1932ABD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7F62C7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89.39</w:t>
            </w:r>
          </w:p>
        </w:tc>
        <w:tc>
          <w:tcPr>
            <w:tcW w:w="290" w:type="pct"/>
            <w:vMerge/>
            <w:vAlign w:val="center"/>
          </w:tcPr>
          <w:p w14:paraId="4A15C7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084D8F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833F8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87</w:t>
            </w:r>
          </w:p>
        </w:tc>
      </w:tr>
      <w:tr w:rsidR="00AF370A" w14:paraId="69BEB3F9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F1D864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1AB456F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1379E68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68E835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6452865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4CF78AB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F92998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617B4B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167CBBE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A425F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F46058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C503E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D880D6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477825E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751F84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78.32</w:t>
            </w:r>
          </w:p>
        </w:tc>
        <w:tc>
          <w:tcPr>
            <w:tcW w:w="290" w:type="pct"/>
            <w:vMerge/>
            <w:vAlign w:val="center"/>
          </w:tcPr>
          <w:p w14:paraId="4EAFEB2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DDD2C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EFFCB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</w:t>
            </w:r>
          </w:p>
        </w:tc>
      </w:tr>
      <w:tr w:rsidR="00AF370A" w14:paraId="2FDF9374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40B39D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4DB6B38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751285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6288493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216D09F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F23F37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13EFE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8A54E5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78BBC8C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71284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C791A4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CF29E9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2BADDB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25D7E38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63FD70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66.81</w:t>
            </w:r>
          </w:p>
        </w:tc>
        <w:tc>
          <w:tcPr>
            <w:tcW w:w="290" w:type="pct"/>
            <w:vMerge/>
            <w:vAlign w:val="center"/>
          </w:tcPr>
          <w:p w14:paraId="3A2826F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16BB74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C623D8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107</w:t>
            </w:r>
          </w:p>
        </w:tc>
      </w:tr>
      <w:tr w:rsidR="00AF370A" w14:paraId="321DB084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F28851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40865C7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7D95C89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63C819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0A44AE7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07E5C3A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148FAE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73536C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/>
            <w:vAlign w:val="center"/>
          </w:tcPr>
          <w:p w14:paraId="7F830A8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613759D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37DAE7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79B21F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573AC1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419CFB1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E5A79C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84.79</w:t>
            </w:r>
          </w:p>
        </w:tc>
        <w:tc>
          <w:tcPr>
            <w:tcW w:w="290" w:type="pct"/>
            <w:vMerge/>
            <w:vAlign w:val="center"/>
          </w:tcPr>
          <w:p w14:paraId="2FFF876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8F9B99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F52449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89</w:t>
            </w:r>
          </w:p>
        </w:tc>
      </w:tr>
      <w:tr w:rsidR="00AF370A" w14:paraId="2B0C6568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8098E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619E10C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07F59F9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4F952A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1BE3C95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CB033A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EBB2D3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DC3829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607661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883983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B74449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678F67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9939B8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7EC3612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87271A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74.28</w:t>
            </w:r>
          </w:p>
        </w:tc>
        <w:tc>
          <w:tcPr>
            <w:tcW w:w="290" w:type="pct"/>
            <w:vMerge/>
            <w:vAlign w:val="center"/>
          </w:tcPr>
          <w:p w14:paraId="497EE9E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4E06C1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0A0273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</w:t>
            </w:r>
          </w:p>
        </w:tc>
      </w:tr>
      <w:tr w:rsidR="00AF370A" w14:paraId="33835E83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59B22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7B78C2D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62D7D28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CB45AD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7E0D9CC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B43903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A00BB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2918253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1E58F10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5241E1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5A261A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189C1C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3CDABA6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2E2E624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47D1B9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63.35</w:t>
            </w:r>
          </w:p>
        </w:tc>
        <w:tc>
          <w:tcPr>
            <w:tcW w:w="290" w:type="pct"/>
            <w:vMerge/>
            <w:vAlign w:val="center"/>
          </w:tcPr>
          <w:p w14:paraId="0E98CCA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6F0A14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67DC8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109</w:t>
            </w:r>
          </w:p>
        </w:tc>
      </w:tr>
      <w:tr w:rsidR="00AF370A" w14:paraId="04064292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1CDA80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59B3BF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FBCE89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41.31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D34E49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68.22</w:t>
            </w:r>
          </w:p>
        </w:tc>
        <w:tc>
          <w:tcPr>
            <w:tcW w:w="250" w:type="pct"/>
            <w:vMerge/>
            <w:vAlign w:val="center"/>
          </w:tcPr>
          <w:p w14:paraId="213263F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25322F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15C197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549388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50B690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/>
            <w:vAlign w:val="center"/>
          </w:tcPr>
          <w:p w14:paraId="11C8989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792C66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4D226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7D150D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2BC22E6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37B122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41.31</w:t>
            </w:r>
          </w:p>
        </w:tc>
        <w:tc>
          <w:tcPr>
            <w:tcW w:w="290" w:type="pct"/>
            <w:vMerge/>
            <w:vAlign w:val="center"/>
          </w:tcPr>
          <w:p w14:paraId="3373B80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968EE2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984BAF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AF370A" w14:paraId="3DB60D73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F34998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1FF2BC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3E3AB48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48.53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D2C11D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69.72</w:t>
            </w:r>
          </w:p>
        </w:tc>
        <w:tc>
          <w:tcPr>
            <w:tcW w:w="250" w:type="pct"/>
            <w:vMerge/>
            <w:vAlign w:val="center"/>
          </w:tcPr>
          <w:p w14:paraId="4EB5D99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316990B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9E2411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7E792B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49F4CA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EF9394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A184F9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1B1F6B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351F64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3A613BE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F433B3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48.53</w:t>
            </w:r>
          </w:p>
        </w:tc>
        <w:tc>
          <w:tcPr>
            <w:tcW w:w="290" w:type="pct"/>
            <w:vMerge/>
            <w:vAlign w:val="center"/>
          </w:tcPr>
          <w:p w14:paraId="1144BA2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4A7257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B552D4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AF370A" w14:paraId="7CDE6321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C2ED1E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7B37CF6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271BA01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55.46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9DA7DA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70.97</w:t>
            </w:r>
          </w:p>
        </w:tc>
        <w:tc>
          <w:tcPr>
            <w:tcW w:w="250" w:type="pct"/>
            <w:vMerge/>
            <w:vAlign w:val="center"/>
          </w:tcPr>
          <w:p w14:paraId="7E1473C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71AB2F0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F38ECC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55DF524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/>
            <w:vAlign w:val="center"/>
          </w:tcPr>
          <w:p w14:paraId="7365119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75FA6F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B96247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A02641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58C6A54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57BFE70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80F5EB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55.46</w:t>
            </w:r>
          </w:p>
        </w:tc>
        <w:tc>
          <w:tcPr>
            <w:tcW w:w="290" w:type="pct"/>
            <w:vMerge/>
            <w:vAlign w:val="center"/>
          </w:tcPr>
          <w:p w14:paraId="00B0BA5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6EA6A9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A08C0E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AF370A" w14:paraId="18D5B70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A8DEA7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3168AC4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17A5D99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62.53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09844E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72.1</w:t>
            </w:r>
          </w:p>
        </w:tc>
        <w:tc>
          <w:tcPr>
            <w:tcW w:w="250" w:type="pct"/>
            <w:vMerge/>
            <w:vAlign w:val="center"/>
          </w:tcPr>
          <w:p w14:paraId="7C971DD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4C6194F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569D380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87B2C0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854C6F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7618A9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40F41D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85D8D4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1802A5A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3899D9F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14C0B4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94.24</w:t>
            </w:r>
          </w:p>
        </w:tc>
        <w:tc>
          <w:tcPr>
            <w:tcW w:w="290" w:type="pct"/>
            <w:vMerge/>
            <w:vAlign w:val="center"/>
          </w:tcPr>
          <w:p w14:paraId="5D59C39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7B14A0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772C3F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78</w:t>
            </w:r>
          </w:p>
        </w:tc>
      </w:tr>
      <w:tr w:rsidR="00AF370A" w14:paraId="209F0A5A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9DA38A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23BCBE6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1AE15DC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2D80F8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45D9C07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4DBA1F3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84CC72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48180F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673D03A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AC216E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2F571B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D182C2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361E61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4DC52D7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06D122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82.58</w:t>
            </w:r>
          </w:p>
        </w:tc>
        <w:tc>
          <w:tcPr>
            <w:tcW w:w="290" w:type="pct"/>
            <w:vMerge/>
            <w:vAlign w:val="center"/>
          </w:tcPr>
          <w:p w14:paraId="135E54A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4E29FD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1B3A7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</w:t>
            </w:r>
          </w:p>
        </w:tc>
      </w:tr>
      <w:tr w:rsidR="00AF370A" w14:paraId="79F34387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05CE2B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5672F71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137D774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F54F34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0905852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33D29A1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16D30A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44F1470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773E736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1DE993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3A9195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93D0AB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45D0397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6038514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B94127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70.45</w:t>
            </w:r>
          </w:p>
        </w:tc>
        <w:tc>
          <w:tcPr>
            <w:tcW w:w="290" w:type="pct"/>
            <w:vMerge/>
            <w:vAlign w:val="center"/>
          </w:tcPr>
          <w:p w14:paraId="2A949BF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22F688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FCB010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98</w:t>
            </w:r>
          </w:p>
        </w:tc>
      </w:tr>
      <w:tr w:rsidR="00AF370A" w14:paraId="700BCC55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472980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3B3EA29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CF0BCE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63.35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A8C6E7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72.22</w:t>
            </w:r>
          </w:p>
        </w:tc>
        <w:tc>
          <w:tcPr>
            <w:tcW w:w="250" w:type="pct"/>
            <w:vMerge/>
            <w:vAlign w:val="center"/>
          </w:tcPr>
          <w:p w14:paraId="2875D49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4B6A9CF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5415B62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FFAF0D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8F6DB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15CE8F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461994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F4315E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4BAB63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0903F5E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7FDE61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63.35</w:t>
            </w:r>
          </w:p>
        </w:tc>
        <w:tc>
          <w:tcPr>
            <w:tcW w:w="290" w:type="pct"/>
            <w:vMerge/>
            <w:vAlign w:val="center"/>
          </w:tcPr>
          <w:p w14:paraId="62705F7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C0B15C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4E1F1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99</w:t>
            </w:r>
          </w:p>
        </w:tc>
      </w:tr>
      <w:tr w:rsidR="00AF370A" w14:paraId="15FEE645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FAAD94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285F6C1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FC17CC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74.28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CDCA56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73.72</w:t>
            </w:r>
          </w:p>
        </w:tc>
        <w:tc>
          <w:tcPr>
            <w:tcW w:w="250" w:type="pct"/>
            <w:vMerge/>
            <w:vAlign w:val="center"/>
          </w:tcPr>
          <w:p w14:paraId="67C2226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1DAFB0D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8205B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C5CB84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5C17358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16CF7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C50545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0C195A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D9633F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6654ECA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3071BD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74.28</w:t>
            </w:r>
          </w:p>
        </w:tc>
        <w:tc>
          <w:tcPr>
            <w:tcW w:w="290" w:type="pct"/>
            <w:vMerge/>
            <w:vAlign w:val="center"/>
          </w:tcPr>
          <w:p w14:paraId="22C476F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61432A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E8EDF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</w:t>
            </w:r>
          </w:p>
        </w:tc>
      </w:tr>
      <w:tr w:rsidR="00AF370A" w14:paraId="188201E1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ED492F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6C1827B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75B9551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84.79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2029F6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74.97</w:t>
            </w:r>
          </w:p>
        </w:tc>
        <w:tc>
          <w:tcPr>
            <w:tcW w:w="250" w:type="pct"/>
            <w:vMerge/>
            <w:vAlign w:val="center"/>
          </w:tcPr>
          <w:p w14:paraId="19A963D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1267346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C510C7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6C58C11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/>
            <w:vAlign w:val="center"/>
          </w:tcPr>
          <w:p w14:paraId="23F3A91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5AA408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F795F5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E4B7B9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60D090B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3C4BAB7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DFEEEC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84.79</w:t>
            </w:r>
          </w:p>
        </w:tc>
        <w:tc>
          <w:tcPr>
            <w:tcW w:w="290" w:type="pct"/>
            <w:vMerge/>
            <w:vAlign w:val="center"/>
          </w:tcPr>
          <w:p w14:paraId="781AC7E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6745FB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9896F5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79</w:t>
            </w:r>
          </w:p>
        </w:tc>
      </w:tr>
      <w:tr w:rsidR="00AF370A" w14:paraId="25FDFF1B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E8EC5F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564D7B8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7588F25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95.51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1C5B69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76.1</w:t>
            </w:r>
          </w:p>
        </w:tc>
        <w:tc>
          <w:tcPr>
            <w:tcW w:w="250" w:type="pct"/>
            <w:vMerge/>
            <w:vAlign w:val="center"/>
          </w:tcPr>
          <w:p w14:paraId="38FAA7A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02FF9C7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232294C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0B1EFA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542EED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3D0C7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B7DB86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118B51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3BE8137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51407DF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22D91F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143.71</w:t>
            </w:r>
          </w:p>
        </w:tc>
        <w:tc>
          <w:tcPr>
            <w:tcW w:w="290" w:type="pct"/>
            <w:vMerge/>
            <w:vAlign w:val="center"/>
          </w:tcPr>
          <w:p w14:paraId="1944DE9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21CDD8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6AD87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77</w:t>
            </w:r>
          </w:p>
        </w:tc>
      </w:tr>
      <w:tr w:rsidR="00AF370A" w14:paraId="224E203E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C3085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0C6D20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51788A7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8648D1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6486468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E4BD32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DF1390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A2630B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2627AE8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B5F46F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133187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03FB00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64FF78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34D87FE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0AF12F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125.97</w:t>
            </w:r>
          </w:p>
        </w:tc>
        <w:tc>
          <w:tcPr>
            <w:tcW w:w="290" w:type="pct"/>
            <w:vMerge/>
            <w:vAlign w:val="center"/>
          </w:tcPr>
          <w:p w14:paraId="0778407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B4EC77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846E1B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</w:t>
            </w:r>
          </w:p>
        </w:tc>
      </w:tr>
      <w:tr w:rsidR="00AF370A" w14:paraId="15326CCE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A37C08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37E25C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01F24A7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71FBF1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27F221C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F07CDE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971F5B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63ED856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2A23217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0C7F82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2869CF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13FC80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36E9A5C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3C88EF0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C459F9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107.54</w:t>
            </w:r>
          </w:p>
        </w:tc>
        <w:tc>
          <w:tcPr>
            <w:tcW w:w="290" w:type="pct"/>
            <w:vMerge/>
            <w:vAlign w:val="center"/>
          </w:tcPr>
          <w:p w14:paraId="4607BCA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1DDC61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05FFC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97</w:t>
            </w:r>
          </w:p>
        </w:tc>
      </w:tr>
      <w:tr w:rsidR="00AF370A" w14:paraId="4B678C84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A84E9C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680A954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790D678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35.34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124ABD9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66.62</w:t>
            </w:r>
          </w:p>
        </w:tc>
        <w:tc>
          <w:tcPr>
            <w:tcW w:w="250" w:type="pct"/>
            <w:vMerge/>
            <w:vAlign w:val="center"/>
          </w:tcPr>
          <w:p w14:paraId="5857AE8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36CE7F9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B0210A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94500F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37424BE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/>
            <w:vAlign w:val="center"/>
          </w:tcPr>
          <w:p w14:paraId="0566F72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A2333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36A954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7AED7B9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03AA3B0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34A81F6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35.34</w:t>
            </w:r>
          </w:p>
        </w:tc>
        <w:tc>
          <w:tcPr>
            <w:tcW w:w="290" w:type="pct"/>
            <w:vMerge/>
            <w:vAlign w:val="center"/>
          </w:tcPr>
          <w:p w14:paraId="30C9059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AE91A0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99192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296</w:t>
            </w:r>
          </w:p>
        </w:tc>
      </w:tr>
      <w:tr w:rsidR="00AF370A" w14:paraId="3176631A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E86947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6BFB9F3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2F18852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35.97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5AB8360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66.79</w:t>
            </w:r>
          </w:p>
        </w:tc>
        <w:tc>
          <w:tcPr>
            <w:tcW w:w="250" w:type="pct"/>
            <w:vMerge/>
            <w:vAlign w:val="center"/>
          </w:tcPr>
          <w:p w14:paraId="67FC973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042AE9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930AFD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BD7CFC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014A25E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/>
            <w:vAlign w:val="center"/>
          </w:tcPr>
          <w:p w14:paraId="149D2CB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CC956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315BD8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7414BB7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5A695CE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71E57E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35.97</w:t>
            </w:r>
          </w:p>
        </w:tc>
        <w:tc>
          <w:tcPr>
            <w:tcW w:w="290" w:type="pct"/>
            <w:vMerge/>
            <w:vAlign w:val="center"/>
          </w:tcPr>
          <w:p w14:paraId="021ED2B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385BCB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A5D8A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260</w:t>
            </w:r>
          </w:p>
        </w:tc>
      </w:tr>
      <w:tr w:rsidR="00AF370A" w14:paraId="661BF82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5C4B8D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06F39BC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AACA17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37.16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BBB79E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50" w:type="pct"/>
            <w:vMerge/>
            <w:vAlign w:val="center"/>
          </w:tcPr>
          <w:p w14:paraId="424119D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5689356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8D2AAA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4E89FC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B46857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/>
            <w:vAlign w:val="center"/>
          </w:tcPr>
          <w:p w14:paraId="7B7AD68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2860BD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B81BD9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B52BB9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4FF488F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337737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74.94</w:t>
            </w:r>
          </w:p>
        </w:tc>
        <w:tc>
          <w:tcPr>
            <w:tcW w:w="290" w:type="pct"/>
            <w:vMerge/>
            <w:vAlign w:val="center"/>
          </w:tcPr>
          <w:p w14:paraId="3156D4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B20858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B0939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290</w:t>
            </w:r>
          </w:p>
        </w:tc>
      </w:tr>
      <w:tr w:rsidR="00AF370A" w14:paraId="74DC8CC2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A0ADAC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6D773D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1278E58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30B663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275CCF2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2E82F09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054B54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CBA8E1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1BEA4F4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6F0AD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A4130C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1FA47B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99D50F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3338747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7D7E2E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54.96</w:t>
            </w:r>
          </w:p>
        </w:tc>
        <w:tc>
          <w:tcPr>
            <w:tcW w:w="290" w:type="pct"/>
            <w:vMerge/>
            <w:vAlign w:val="center"/>
          </w:tcPr>
          <w:p w14:paraId="502969B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FC8DC6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7BD511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293</w:t>
            </w:r>
          </w:p>
        </w:tc>
      </w:tr>
      <w:tr w:rsidR="00AF370A" w14:paraId="738277E4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C10F18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410E960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679F013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9FE269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061B74F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/>
            <w:vAlign w:val="center"/>
          </w:tcPr>
          <w:p w14:paraId="666379E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148800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563DEE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/>
            <w:vAlign w:val="center"/>
          </w:tcPr>
          <w:p w14:paraId="036B791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D116F8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0EF5CE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9CC478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CE22EE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6C2D908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B0F8C7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101.66</w:t>
            </w:r>
          </w:p>
        </w:tc>
        <w:tc>
          <w:tcPr>
            <w:tcW w:w="290" w:type="pct"/>
            <w:vMerge/>
            <w:vAlign w:val="center"/>
          </w:tcPr>
          <w:p w14:paraId="0E8CE59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E5066F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8BB3E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272</w:t>
            </w:r>
          </w:p>
        </w:tc>
      </w:tr>
      <w:tr w:rsidR="00AF370A" w14:paraId="220566C8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F3E5C2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4661A3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2AD2D78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5A368C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18F680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43B0F26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65064C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537472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34B1EF8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93DC1C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140366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772F27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FCCA72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193580E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49EC99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89.61</w:t>
            </w:r>
          </w:p>
        </w:tc>
        <w:tc>
          <w:tcPr>
            <w:tcW w:w="290" w:type="pct"/>
            <w:vMerge/>
            <w:vAlign w:val="center"/>
          </w:tcPr>
          <w:p w14:paraId="4AA8EED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DDE818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1CA57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275</w:t>
            </w:r>
          </w:p>
        </w:tc>
      </w:tr>
      <w:tr w:rsidR="00AF370A" w14:paraId="0665C863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444CD5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1E855AE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7CFDAF9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B45A2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296B50E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150C268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E2EFD1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BB0DC8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0B0850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8F3E0F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F0AEA5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0CD717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487866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3E3AF30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68A5D4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71.86</w:t>
            </w:r>
          </w:p>
        </w:tc>
        <w:tc>
          <w:tcPr>
            <w:tcW w:w="290" w:type="pct"/>
            <w:vMerge/>
            <w:vAlign w:val="center"/>
          </w:tcPr>
          <w:p w14:paraId="3528A7A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3B3D90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99BFF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278</w:t>
            </w:r>
          </w:p>
        </w:tc>
      </w:tr>
      <w:tr w:rsidR="00AF370A" w14:paraId="4D7E68C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9C5422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6F8790E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3ECE093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55.94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0144580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70.99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35F1BE3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/>
            <w:vAlign w:val="center"/>
          </w:tcPr>
          <w:p w14:paraId="161BFEC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B091A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73E88B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510AAA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/>
            <w:vAlign w:val="center"/>
          </w:tcPr>
          <w:p w14:paraId="1B709D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A66152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9469DD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522E43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16996C3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6D9653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55.94</w:t>
            </w:r>
          </w:p>
        </w:tc>
        <w:tc>
          <w:tcPr>
            <w:tcW w:w="290" w:type="pct"/>
            <w:vMerge/>
            <w:vAlign w:val="center"/>
          </w:tcPr>
          <w:p w14:paraId="2D0C52F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CD75D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269DB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257</w:t>
            </w:r>
          </w:p>
        </w:tc>
      </w:tr>
      <w:tr w:rsidR="00AF370A" w14:paraId="7C22C9C9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58568C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6A11DB7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A1CFBA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62.86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4F03CC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72.1</w:t>
            </w:r>
          </w:p>
        </w:tc>
        <w:tc>
          <w:tcPr>
            <w:tcW w:w="250" w:type="pct"/>
            <w:vMerge/>
            <w:vAlign w:val="center"/>
          </w:tcPr>
          <w:p w14:paraId="1F5917E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37F5EE4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0C3D87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2454149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/>
            <w:vAlign w:val="center"/>
          </w:tcPr>
          <w:p w14:paraId="48A5AF2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73D590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78CAC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AD0A6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1186CAC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7B1E12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BC617E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76.28</w:t>
            </w:r>
          </w:p>
        </w:tc>
        <w:tc>
          <w:tcPr>
            <w:tcW w:w="290" w:type="pct"/>
            <w:vMerge/>
            <w:vAlign w:val="center"/>
          </w:tcPr>
          <w:p w14:paraId="098ECEC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69EAEE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0A8F09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254</w:t>
            </w:r>
          </w:p>
        </w:tc>
      </w:tr>
      <w:tr w:rsidR="00AF370A" w14:paraId="003E555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DA42AA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7E05A55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39A4851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792D40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56DD7A2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/>
            <w:vAlign w:val="center"/>
          </w:tcPr>
          <w:p w14:paraId="09A4AB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D4A71B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BFA68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084243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86E21E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4187A0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A0E655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05528B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4AC55A3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022DF2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103.48</w:t>
            </w:r>
          </w:p>
        </w:tc>
        <w:tc>
          <w:tcPr>
            <w:tcW w:w="290" w:type="pct"/>
            <w:vMerge/>
            <w:vAlign w:val="center"/>
          </w:tcPr>
          <w:p w14:paraId="24D88A1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236EF9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092867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236</w:t>
            </w:r>
          </w:p>
        </w:tc>
      </w:tr>
      <w:tr w:rsidR="00AF370A" w14:paraId="4CF77C5E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25B80C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3B6749C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04861B1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7CA9D0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22F79EB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1090A5A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82FC2F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B5792F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69AEC72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11B1BE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809521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8A0188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0DA8FE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2BD01B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9ADF5B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91.21</w:t>
            </w:r>
          </w:p>
        </w:tc>
        <w:tc>
          <w:tcPr>
            <w:tcW w:w="290" w:type="pct"/>
            <w:vMerge/>
            <w:vAlign w:val="center"/>
          </w:tcPr>
          <w:p w14:paraId="51B84BD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6415EB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DAE7B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239</w:t>
            </w:r>
          </w:p>
        </w:tc>
      </w:tr>
      <w:tr w:rsidR="00AF370A" w14:paraId="25E17084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D6B00C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1D09E24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1F3BA88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EBCDC8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3E64AAD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36FBC43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3A43DD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EE5273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381F299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E8BB5B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0C6ECD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A79F41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396D2E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5C26B87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480B74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73.14</w:t>
            </w:r>
          </w:p>
        </w:tc>
        <w:tc>
          <w:tcPr>
            <w:tcW w:w="290" w:type="pct"/>
            <w:vMerge/>
            <w:vAlign w:val="center"/>
          </w:tcPr>
          <w:p w14:paraId="6904022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9D3401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4EE63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242</w:t>
            </w:r>
          </w:p>
        </w:tc>
      </w:tr>
      <w:tr w:rsidR="00AF370A" w14:paraId="2FECB86C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4A650D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0B774C1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7AAF43A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20.9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30C459E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61.39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77BAD2B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/>
            <w:vAlign w:val="center"/>
          </w:tcPr>
          <w:p w14:paraId="55323C0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3359D1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AD8D00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7" w:type="pct"/>
            <w:vMerge/>
            <w:vAlign w:val="center"/>
          </w:tcPr>
          <w:p w14:paraId="2AB07CE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4FB364E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/>
            <w:vAlign w:val="center"/>
          </w:tcPr>
          <w:p w14:paraId="3033EA3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2ACD4B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B6A163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3FE27D9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6EF7F1C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20.9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390236E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/>
            <w:vAlign w:val="center"/>
          </w:tcPr>
          <w:p w14:paraId="25021CC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15FF3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146</w:t>
            </w:r>
          </w:p>
        </w:tc>
      </w:tr>
      <w:tr w:rsidR="00AF370A" w14:paraId="25D4940C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76BE0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7081094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214CEB3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35.97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1EE8665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66.79</w:t>
            </w:r>
          </w:p>
        </w:tc>
        <w:tc>
          <w:tcPr>
            <w:tcW w:w="250" w:type="pct"/>
            <w:vMerge/>
            <w:vAlign w:val="center"/>
          </w:tcPr>
          <w:p w14:paraId="54AAC46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363DE1D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F0CB11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4F2B8F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7" w:type="pct"/>
            <w:vMerge/>
            <w:vAlign w:val="center"/>
          </w:tcPr>
          <w:p w14:paraId="0EAEAE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E5900A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77A897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2F783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C7027F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75BB228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728543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35.97</w:t>
            </w:r>
          </w:p>
        </w:tc>
        <w:tc>
          <w:tcPr>
            <w:tcW w:w="290" w:type="pct"/>
            <w:vMerge/>
            <w:vAlign w:val="center"/>
          </w:tcPr>
          <w:p w14:paraId="513353E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926151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04D7B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</w:tr>
      <w:tr w:rsidR="00AF370A" w14:paraId="04DA1533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74060E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2BD2883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46C14B7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39.33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00794D7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67.64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489D359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/>
            <w:vAlign w:val="center"/>
          </w:tcPr>
          <w:p w14:paraId="521D51D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9D8CF8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D9EAA5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7" w:type="pct"/>
            <w:vMerge/>
            <w:vAlign w:val="center"/>
          </w:tcPr>
          <w:p w14:paraId="6AF990D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3365BA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766DD8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04D3EF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E74653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625AC0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EA239B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39.33</w:t>
            </w:r>
          </w:p>
        </w:tc>
        <w:tc>
          <w:tcPr>
            <w:tcW w:w="290" w:type="pct"/>
            <w:vMerge/>
            <w:vAlign w:val="center"/>
          </w:tcPr>
          <w:p w14:paraId="408C9D0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D722D2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03B0FC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143</w:t>
            </w:r>
          </w:p>
        </w:tc>
      </w:tr>
      <w:tr w:rsidR="00AF370A" w14:paraId="3914EF62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D6C045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73EE798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1EB8412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41.28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DA82F3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68.1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5829083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/>
            <w:vAlign w:val="center"/>
          </w:tcPr>
          <w:p w14:paraId="392DADC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87180A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561E8E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57" w:type="pct"/>
            <w:vMerge/>
            <w:vAlign w:val="center"/>
          </w:tcPr>
          <w:p w14:paraId="382FC18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B201DF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A29DF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3638A6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4CC16F1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33CF2E3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E2C55D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50.62</w:t>
            </w:r>
          </w:p>
        </w:tc>
        <w:tc>
          <w:tcPr>
            <w:tcW w:w="290" w:type="pct"/>
            <w:vMerge/>
            <w:vAlign w:val="center"/>
          </w:tcPr>
          <w:p w14:paraId="75E6B20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E47F5C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9ADBC1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134</w:t>
            </w:r>
          </w:p>
        </w:tc>
      </w:tr>
      <w:tr w:rsidR="00AF370A" w14:paraId="42F048C6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3304B3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1EC20A7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15186BB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64EA432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0A1FBF1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/>
            <w:vAlign w:val="center"/>
          </w:tcPr>
          <w:p w14:paraId="7EF2692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4B83BC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AD9457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7" w:type="pct"/>
            <w:vMerge/>
            <w:vAlign w:val="center"/>
          </w:tcPr>
          <w:p w14:paraId="1C49A9D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106446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87AD0F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AAFCB1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650EAA6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7EAB75E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2D7D66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54.77</w:t>
            </w:r>
          </w:p>
        </w:tc>
        <w:tc>
          <w:tcPr>
            <w:tcW w:w="290" w:type="pct"/>
            <w:vMerge/>
            <w:vAlign w:val="center"/>
          </w:tcPr>
          <w:p w14:paraId="7D48BDA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AA17FA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0AAC91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137</w:t>
            </w:r>
          </w:p>
        </w:tc>
      </w:tr>
      <w:tr w:rsidR="00AF370A" w14:paraId="49C95719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724A53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73E37EF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798B460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11.24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F09D16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57.1</w:t>
            </w:r>
          </w:p>
        </w:tc>
        <w:tc>
          <w:tcPr>
            <w:tcW w:w="250" w:type="pct"/>
            <w:vMerge/>
            <w:vAlign w:val="center"/>
          </w:tcPr>
          <w:p w14:paraId="66B3676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0B92FEE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214918D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C4AC9C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C2C5AD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9" w:type="pct"/>
            <w:vMerge/>
            <w:vAlign w:val="center"/>
          </w:tcPr>
          <w:p w14:paraId="3CA5F2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5459CE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AA1DC8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E961C3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6FC5E09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1545126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32.69</w:t>
            </w:r>
          </w:p>
        </w:tc>
        <w:tc>
          <w:tcPr>
            <w:tcW w:w="290" w:type="pct"/>
            <w:vMerge/>
            <w:vAlign w:val="center"/>
          </w:tcPr>
          <w:p w14:paraId="15E02A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3BEC6A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8D6F6D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526</w:t>
            </w:r>
          </w:p>
        </w:tc>
      </w:tr>
      <w:tr w:rsidR="00AF370A" w14:paraId="0A40A696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C1F399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64F22C9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39A4FCD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9856EA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5EF1966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7524336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8D3E60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42C99F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7" w:type="pct"/>
            <w:vMerge/>
            <w:vAlign w:val="center"/>
          </w:tcPr>
          <w:p w14:paraId="7E1CA4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BD9ECE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263576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81BF3D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36548A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5FA1238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3DDE63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30.16</w:t>
            </w:r>
          </w:p>
        </w:tc>
        <w:tc>
          <w:tcPr>
            <w:tcW w:w="290" w:type="pct"/>
            <w:vMerge/>
            <w:vAlign w:val="center"/>
          </w:tcPr>
          <w:p w14:paraId="32D5877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4BB0F5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748430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530</w:t>
            </w:r>
          </w:p>
        </w:tc>
      </w:tr>
      <w:tr w:rsidR="00AF370A" w14:paraId="100A973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D4374B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4FE0D74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7FB0DB4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26.32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ED8E3A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64.1</w:t>
            </w:r>
          </w:p>
        </w:tc>
        <w:tc>
          <w:tcPr>
            <w:tcW w:w="250" w:type="pct"/>
            <w:vMerge/>
            <w:vAlign w:val="center"/>
          </w:tcPr>
          <w:p w14:paraId="21A21B4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62FCCFE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17BFABD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F309E1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72EA92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/>
            <w:vAlign w:val="center"/>
          </w:tcPr>
          <w:p w14:paraId="541C4F9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D25B7E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B0D22A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1F69B8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3CB8B15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477BAF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47.72</w:t>
            </w:r>
          </w:p>
        </w:tc>
        <w:tc>
          <w:tcPr>
            <w:tcW w:w="290" w:type="pct"/>
            <w:vMerge/>
            <w:vAlign w:val="center"/>
          </w:tcPr>
          <w:p w14:paraId="504C21D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3BC2BD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E9FFE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525</w:t>
            </w:r>
          </w:p>
        </w:tc>
      </w:tr>
      <w:tr w:rsidR="00AF370A" w14:paraId="3AC6360E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156B9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770D71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59BC2D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323F4A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356DEEF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5575E92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77D579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E95924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7" w:type="pct"/>
            <w:vMerge/>
            <w:vAlign w:val="center"/>
          </w:tcPr>
          <w:p w14:paraId="1B1942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30C7B6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0E7346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0D305C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A9258E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5B69432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042E41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90" w:type="pct"/>
            <w:vMerge/>
            <w:vAlign w:val="center"/>
          </w:tcPr>
          <w:p w14:paraId="513569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91391E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ED0C94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529</w:t>
            </w:r>
          </w:p>
        </w:tc>
      </w:tr>
      <w:tr w:rsidR="00AF370A" w14:paraId="45A4F894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11496B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6DE5FBC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2AFA298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27.11</w:t>
            </w:r>
          </w:p>
        </w:tc>
        <w:tc>
          <w:tcPr>
            <w:tcW w:w="257" w:type="pct"/>
            <w:vMerge/>
            <w:vAlign w:val="center"/>
          </w:tcPr>
          <w:p w14:paraId="5A1857F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72F4825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29391FF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0F8D2BC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35D4C58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EAAEF9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3EB7218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/>
            <w:vAlign w:val="center"/>
          </w:tcPr>
          <w:p w14:paraId="128DA9B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5FB5508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49DF7D4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1DD6AB2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4F71734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65.45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4E61334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/>
            <w:vAlign w:val="center"/>
          </w:tcPr>
          <w:p w14:paraId="01F910A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FF77D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AF370A" w14:paraId="2A38A80F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4E11A3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2AB7584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56C3047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28E630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7B79E6A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E933A3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12E036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D45B7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6999F3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E7EE98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5D208B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65A4DCB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69" w:type="pct"/>
            <w:vMerge/>
            <w:vAlign w:val="center"/>
          </w:tcPr>
          <w:p w14:paraId="00B47E4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275E025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C8C066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110.73</w:t>
            </w:r>
          </w:p>
        </w:tc>
        <w:tc>
          <w:tcPr>
            <w:tcW w:w="290" w:type="pct"/>
            <w:vMerge/>
            <w:vAlign w:val="center"/>
          </w:tcPr>
          <w:p w14:paraId="02DE005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9BEADE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22D45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</w:tr>
      <w:tr w:rsidR="00AF370A" w14:paraId="34DE3D89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A93FF7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7ABD7FE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2DFC54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65.5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DA066B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72.48</w:t>
            </w:r>
          </w:p>
        </w:tc>
        <w:tc>
          <w:tcPr>
            <w:tcW w:w="250" w:type="pct"/>
            <w:vMerge/>
            <w:vAlign w:val="center"/>
          </w:tcPr>
          <w:p w14:paraId="3D92967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3BA213A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3D842F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A8D9CA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5C0735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/>
            <w:vAlign w:val="center"/>
          </w:tcPr>
          <w:p w14:paraId="13167A7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064421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147CAD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vMerge/>
            <w:vAlign w:val="center"/>
          </w:tcPr>
          <w:p w14:paraId="3A3E52B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03F7BC1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1F8084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65.45</w:t>
            </w:r>
          </w:p>
        </w:tc>
        <w:tc>
          <w:tcPr>
            <w:tcW w:w="290" w:type="pct"/>
            <w:vMerge/>
            <w:vAlign w:val="center"/>
          </w:tcPr>
          <w:p w14:paraId="3362C65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F60C29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E14F3E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AF370A" w14:paraId="4BE2EBCB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CEB8F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03E94C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2818065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77.58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CB8DDA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74.1</w:t>
            </w:r>
          </w:p>
        </w:tc>
        <w:tc>
          <w:tcPr>
            <w:tcW w:w="250" w:type="pct"/>
            <w:vMerge/>
            <w:vAlign w:val="center"/>
          </w:tcPr>
          <w:p w14:paraId="1B1B13A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78CE917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27AE5B5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6F3EB5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698E37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25B2B2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E93C96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6A2DB9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50CE57B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1708D67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919314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110.73</w:t>
            </w:r>
          </w:p>
        </w:tc>
        <w:tc>
          <w:tcPr>
            <w:tcW w:w="290" w:type="pct"/>
            <w:vMerge/>
            <w:vAlign w:val="center"/>
          </w:tcPr>
          <w:p w14:paraId="66856A8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753C9A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46BEFF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AF370A" w14:paraId="4F935869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B7CA2A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5778238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36F7C37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A137D4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38B9279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322FB04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A8B76E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35C67B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B03800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052FD8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AD6243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74379CC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69" w:type="pct"/>
            <w:vMerge/>
            <w:vAlign w:val="center"/>
          </w:tcPr>
          <w:p w14:paraId="14867F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06E35D8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B88F37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187.31</w:t>
            </w:r>
          </w:p>
        </w:tc>
        <w:tc>
          <w:tcPr>
            <w:tcW w:w="290" w:type="pct"/>
            <w:vMerge/>
            <w:vAlign w:val="center"/>
          </w:tcPr>
          <w:p w14:paraId="2FF1F99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102223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E7E04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</w:t>
            </w:r>
          </w:p>
        </w:tc>
      </w:tr>
      <w:tr w:rsidR="00AF370A" w14:paraId="5FA060C3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2B3878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1C63995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33FE812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5ACF01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168343B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44C8FD5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6DAC189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E377FB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22A7D7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31B57A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AFE885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1C085C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11D93B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55C5A7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ABEB7D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110.73</w:t>
            </w:r>
          </w:p>
        </w:tc>
        <w:tc>
          <w:tcPr>
            <w:tcW w:w="290" w:type="pct"/>
            <w:vMerge/>
            <w:vAlign w:val="center"/>
          </w:tcPr>
          <w:p w14:paraId="219EC59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30DE9B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7CC31D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AF370A" w14:paraId="53D60F99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6AD155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5919B30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9F510D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41.3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994F6E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68.1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42CFF49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3EE769C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4ED1A2C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5B5D871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vMerge/>
            <w:vAlign w:val="center"/>
          </w:tcPr>
          <w:p w14:paraId="2E13D0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4928F3C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/>
            <w:vAlign w:val="center"/>
          </w:tcPr>
          <w:p w14:paraId="431BF80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2307C26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7BB974F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14C8B3C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72A6560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46.95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723F17D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/>
            <w:vAlign w:val="center"/>
          </w:tcPr>
          <w:p w14:paraId="79838AD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73642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556</w:t>
            </w:r>
          </w:p>
        </w:tc>
      </w:tr>
      <w:tr w:rsidR="00AF370A" w14:paraId="23590C1E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6213BD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5401B07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5FDB039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025B38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716670E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205525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1357F8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C6AD57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98BD1C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3FC9F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D86B9D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495437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D498FC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4A1CDE6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508D79A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E80B9C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B641DC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AD61E6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558</w:t>
            </w:r>
          </w:p>
        </w:tc>
      </w:tr>
      <w:tr w:rsidR="00AF370A" w14:paraId="22264565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A32A54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73FC62F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346DC8C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2BCE19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532779D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/>
            <w:vAlign w:val="center"/>
          </w:tcPr>
          <w:p w14:paraId="2C7AA74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870AED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5EFD8E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D60E0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88A91C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707D0B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1DEF0B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0C4AC0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7407D6A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BC2437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59.48</w:t>
            </w:r>
          </w:p>
        </w:tc>
        <w:tc>
          <w:tcPr>
            <w:tcW w:w="290" w:type="pct"/>
            <w:vMerge/>
            <w:vAlign w:val="center"/>
          </w:tcPr>
          <w:p w14:paraId="16A3300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D7669D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2C81DA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555</w:t>
            </w:r>
          </w:p>
        </w:tc>
      </w:tr>
      <w:tr w:rsidR="00AF370A" w14:paraId="3E4F201A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140F03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234CFEA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5BD1D96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C8E3FF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1839217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2C52B7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1225E2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E8224A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1C40C0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90D623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17CFE3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3316CF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A2DB8D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0718CEA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DBD69A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57.94</w:t>
            </w:r>
          </w:p>
        </w:tc>
        <w:tc>
          <w:tcPr>
            <w:tcW w:w="290" w:type="pct"/>
            <w:vMerge/>
            <w:vAlign w:val="center"/>
          </w:tcPr>
          <w:p w14:paraId="468B55A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A62D38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5970F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557</w:t>
            </w:r>
          </w:p>
        </w:tc>
      </w:tr>
      <w:tr w:rsidR="00AF370A" w14:paraId="24AE2AC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C8F48C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1FE8EBF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5B22B2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56.22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F2DE2F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71.1</w:t>
            </w:r>
          </w:p>
        </w:tc>
        <w:tc>
          <w:tcPr>
            <w:tcW w:w="250" w:type="pct"/>
            <w:vMerge/>
            <w:vAlign w:val="center"/>
          </w:tcPr>
          <w:p w14:paraId="7E67E96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7371000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11C26C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4008665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/>
            <w:vAlign w:val="center"/>
          </w:tcPr>
          <w:p w14:paraId="1D4B5E2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6F68586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11578B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FC5990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5A8CFF2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6E266CF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532E1C3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134.64</w:t>
            </w:r>
          </w:p>
        </w:tc>
        <w:tc>
          <w:tcPr>
            <w:tcW w:w="290" w:type="pct"/>
            <w:vMerge/>
            <w:vAlign w:val="center"/>
          </w:tcPr>
          <w:p w14:paraId="2AFE1D1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1AFA9E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B1661A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515</w:t>
            </w:r>
          </w:p>
        </w:tc>
      </w:tr>
      <w:tr w:rsidR="00AF370A" w14:paraId="0960A0B4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8ACC5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27152CD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7266C1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6B24983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75EFE39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0EFC37C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7CF4D89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825BFA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B36E08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35194D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BC782C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FF0C6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72EE0F3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31CBB84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F6883D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79.42</w:t>
            </w:r>
          </w:p>
        </w:tc>
        <w:tc>
          <w:tcPr>
            <w:tcW w:w="290" w:type="pct"/>
            <w:vMerge/>
            <w:vAlign w:val="center"/>
          </w:tcPr>
          <w:p w14:paraId="179663A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F79355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00FFC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516</w:t>
            </w:r>
          </w:p>
        </w:tc>
      </w:tr>
      <w:tr w:rsidR="00AF370A" w14:paraId="2B1786AF" w14:textId="77777777">
        <w:trPr>
          <w:trHeight w:val="210"/>
        </w:trPr>
        <w:tc>
          <w:tcPr>
            <w:tcW w:w="286" w:type="pct"/>
            <w:vMerge w:val="restart"/>
            <w:shd w:val="clear" w:color="auto" w:fill="auto"/>
            <w:vAlign w:val="center"/>
          </w:tcPr>
          <w:p w14:paraId="5B01CA1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D1T1-A2</w:t>
            </w: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6EB2D71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5DF2FF3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24.38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4E36146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63.09</w:t>
            </w:r>
          </w:p>
        </w:tc>
        <w:tc>
          <w:tcPr>
            <w:tcW w:w="250" w:type="pct"/>
            <w:vMerge/>
            <w:vAlign w:val="center"/>
          </w:tcPr>
          <w:p w14:paraId="0BBAC14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1695FAF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2CAA43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030A7F7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vMerge/>
            <w:vAlign w:val="center"/>
          </w:tcPr>
          <w:p w14:paraId="44C8B58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62E89F7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13B45A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9EC80F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711D823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141A429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4E78777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24.38</w:t>
            </w:r>
          </w:p>
        </w:tc>
        <w:tc>
          <w:tcPr>
            <w:tcW w:w="290" w:type="pct"/>
            <w:vMerge/>
            <w:vAlign w:val="center"/>
          </w:tcPr>
          <w:p w14:paraId="7E8AD77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F78803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CDAA5C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504</w:t>
            </w:r>
          </w:p>
        </w:tc>
      </w:tr>
      <w:tr w:rsidR="00AF370A" w14:paraId="1B174A0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096BFE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724D53C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1B93654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24.41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00A18EB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50" w:type="pct"/>
            <w:vMerge/>
            <w:vAlign w:val="center"/>
          </w:tcPr>
          <w:p w14:paraId="50EBE8B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054C0BE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517164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61CE23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D1F705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A246B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22DAD9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D688DC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5F151AE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47B5447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010667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24.41</w:t>
            </w:r>
          </w:p>
        </w:tc>
        <w:tc>
          <w:tcPr>
            <w:tcW w:w="290" w:type="pct"/>
            <w:vMerge/>
            <w:vAlign w:val="center"/>
          </w:tcPr>
          <w:p w14:paraId="6036D5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2A53D1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825541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503</w:t>
            </w:r>
          </w:p>
        </w:tc>
      </w:tr>
      <w:tr w:rsidR="00AF370A" w14:paraId="48E17606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77EA77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00EB1BF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69C416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25.19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4386A7A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63.4</w:t>
            </w:r>
          </w:p>
        </w:tc>
        <w:tc>
          <w:tcPr>
            <w:tcW w:w="250" w:type="pct"/>
            <w:vMerge/>
            <w:vAlign w:val="center"/>
          </w:tcPr>
          <w:p w14:paraId="1FDA61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17D474B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4C8E2F8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5C122F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D67DD1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499700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D6BB0F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771718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061C90C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10E9C74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38ECB1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25.19</w:t>
            </w:r>
          </w:p>
        </w:tc>
        <w:tc>
          <w:tcPr>
            <w:tcW w:w="290" w:type="pct"/>
            <w:vMerge/>
            <w:vAlign w:val="center"/>
          </w:tcPr>
          <w:p w14:paraId="48129C4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D01548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14ED5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500</w:t>
            </w:r>
          </w:p>
        </w:tc>
      </w:tr>
      <w:tr w:rsidR="00AF370A" w14:paraId="3EBCD5DF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C799B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303FDC8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1CFC2E1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25.22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118001C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63.41</w:t>
            </w:r>
          </w:p>
        </w:tc>
        <w:tc>
          <w:tcPr>
            <w:tcW w:w="250" w:type="pct"/>
            <w:vMerge/>
            <w:vAlign w:val="center"/>
          </w:tcPr>
          <w:p w14:paraId="76D1846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5ED0BA4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088740C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7CD36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6B7C5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31A9EC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F4A220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A07D8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5A10744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4448FB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ED774E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25.22</w:t>
            </w:r>
          </w:p>
        </w:tc>
        <w:tc>
          <w:tcPr>
            <w:tcW w:w="290" w:type="pct"/>
            <w:vMerge/>
            <w:vAlign w:val="center"/>
          </w:tcPr>
          <w:p w14:paraId="6AABF60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209D13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AC1C0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499</w:t>
            </w:r>
          </w:p>
        </w:tc>
      </w:tr>
      <w:tr w:rsidR="00AF370A" w14:paraId="43F871D1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D6599D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6DCC828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9B988A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26.67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3DBD683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63.94</w:t>
            </w:r>
          </w:p>
        </w:tc>
        <w:tc>
          <w:tcPr>
            <w:tcW w:w="250" w:type="pct"/>
            <w:vMerge/>
            <w:vAlign w:val="center"/>
          </w:tcPr>
          <w:p w14:paraId="2654844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1363D11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775940C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61657C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232262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8EEEDE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12A80A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697560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76CCE51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2D7DC8A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D8756C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26.67</w:t>
            </w:r>
          </w:p>
        </w:tc>
        <w:tc>
          <w:tcPr>
            <w:tcW w:w="290" w:type="pct"/>
            <w:vMerge/>
            <w:vAlign w:val="center"/>
          </w:tcPr>
          <w:p w14:paraId="5C180A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1620D8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9AE6F8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496</w:t>
            </w:r>
          </w:p>
        </w:tc>
      </w:tr>
      <w:tr w:rsidR="00AF370A" w14:paraId="145E49B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D33437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22B096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B85F92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26.7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0DB3446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63.95</w:t>
            </w:r>
          </w:p>
        </w:tc>
        <w:tc>
          <w:tcPr>
            <w:tcW w:w="250" w:type="pct"/>
            <w:vMerge/>
            <w:vAlign w:val="center"/>
          </w:tcPr>
          <w:p w14:paraId="3154D08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1DD1B1F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10A4935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4B639B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DD00C2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16EE74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6AB174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CA82CF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3AD218C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290E9A9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04C463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26.7</w:t>
            </w:r>
          </w:p>
        </w:tc>
        <w:tc>
          <w:tcPr>
            <w:tcW w:w="290" w:type="pct"/>
            <w:vMerge/>
            <w:vAlign w:val="center"/>
          </w:tcPr>
          <w:p w14:paraId="792EF69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9B6B85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CA2E4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495</w:t>
            </w:r>
          </w:p>
        </w:tc>
      </w:tr>
      <w:tr w:rsidR="00AF370A" w14:paraId="374DF69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03F996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22EBB6D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47D1399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33.26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409AE03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66.22</w:t>
            </w:r>
          </w:p>
        </w:tc>
        <w:tc>
          <w:tcPr>
            <w:tcW w:w="250" w:type="pct"/>
            <w:vMerge/>
            <w:vAlign w:val="center"/>
          </w:tcPr>
          <w:p w14:paraId="1097BA8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27DC8BA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52E5D2F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55DA428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57" w:type="pct"/>
            <w:vMerge/>
            <w:vAlign w:val="center"/>
          </w:tcPr>
          <w:p w14:paraId="3136891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1434ECC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/>
            <w:vAlign w:val="center"/>
          </w:tcPr>
          <w:p w14:paraId="4D6B559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9BF8BE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3465DA2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426FED5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AF0887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33.26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58AFBB4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/>
            <w:vAlign w:val="center"/>
          </w:tcPr>
          <w:p w14:paraId="68B09DA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9C3FF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AF370A" w14:paraId="560E964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4F8CF6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1838604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45D26BC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33.3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347E291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66.23</w:t>
            </w:r>
          </w:p>
        </w:tc>
        <w:tc>
          <w:tcPr>
            <w:tcW w:w="250" w:type="pct"/>
            <w:vMerge/>
            <w:vAlign w:val="center"/>
          </w:tcPr>
          <w:p w14:paraId="66FAD8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404CD61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5EBDEEB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77B014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4EDAA4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CA9842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E3FFF1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82A32A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05E52E8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44366AA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6A737D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33.3</w:t>
            </w:r>
          </w:p>
        </w:tc>
        <w:tc>
          <w:tcPr>
            <w:tcW w:w="290" w:type="pct"/>
            <w:vMerge/>
            <w:vAlign w:val="center"/>
          </w:tcPr>
          <w:p w14:paraId="081596B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F437DB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B3B894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</w:t>
            </w:r>
          </w:p>
        </w:tc>
      </w:tr>
      <w:tr w:rsidR="00AF370A" w14:paraId="43C8588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8A7023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0A0C16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0CB6BB0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45.99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5932C2C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69.22</w:t>
            </w:r>
          </w:p>
        </w:tc>
        <w:tc>
          <w:tcPr>
            <w:tcW w:w="250" w:type="pct"/>
            <w:vMerge/>
            <w:vAlign w:val="center"/>
          </w:tcPr>
          <w:p w14:paraId="0B66489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6DFAD67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4B0178E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28722B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654A70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3C4682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0DBD8D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D1A669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9" w:type="pct"/>
            <w:vMerge/>
            <w:vAlign w:val="center"/>
          </w:tcPr>
          <w:p w14:paraId="18DE17A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1B3D497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9391DA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45.99</w:t>
            </w:r>
          </w:p>
        </w:tc>
        <w:tc>
          <w:tcPr>
            <w:tcW w:w="290" w:type="pct"/>
            <w:vMerge/>
            <w:vAlign w:val="center"/>
          </w:tcPr>
          <w:p w14:paraId="3F3235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42C063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7F6D7F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</w:t>
            </w:r>
          </w:p>
        </w:tc>
      </w:tr>
      <w:tr w:rsidR="00AF370A" w14:paraId="7EE59736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7FA050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4DA05F7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1C7A7A5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46.05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1B46B5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69.23</w:t>
            </w:r>
          </w:p>
        </w:tc>
        <w:tc>
          <w:tcPr>
            <w:tcW w:w="250" w:type="pct"/>
            <w:vMerge/>
            <w:vAlign w:val="center"/>
          </w:tcPr>
          <w:p w14:paraId="2185EB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299914C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70BE989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AF1B11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523116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D604F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2CA3D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39C9A2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29D315E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21FBEDD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8DF864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46.05</w:t>
            </w:r>
          </w:p>
        </w:tc>
        <w:tc>
          <w:tcPr>
            <w:tcW w:w="290" w:type="pct"/>
            <w:vMerge/>
            <w:vAlign w:val="center"/>
          </w:tcPr>
          <w:p w14:paraId="122E33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187C33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5884A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</w:t>
            </w:r>
          </w:p>
        </w:tc>
      </w:tr>
      <w:tr w:rsidR="00AF370A" w14:paraId="55448832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8E6FAB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602C066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13FDAC4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05C6EEF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64.04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3BCB5FE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042A6A9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6A482EF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6E3ED38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vMerge/>
            <w:vAlign w:val="center"/>
          </w:tcPr>
          <w:p w14:paraId="7B46EB4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6ABC732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/>
            <w:vAlign w:val="center"/>
          </w:tcPr>
          <w:p w14:paraId="5A99BAB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569BDBE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344F672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6535659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C880A1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26.9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19F79D8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/>
            <w:vAlign w:val="center"/>
          </w:tcPr>
          <w:p w14:paraId="4B61F1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6BFFE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AF370A" w14:paraId="2EB6AF02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129D31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7C94B7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703F84C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26.91</w:t>
            </w:r>
          </w:p>
        </w:tc>
        <w:tc>
          <w:tcPr>
            <w:tcW w:w="257" w:type="pct"/>
            <w:vMerge/>
            <w:vAlign w:val="center"/>
          </w:tcPr>
          <w:p w14:paraId="4FD5A7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5280FD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3990F6F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095E69A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606CC1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DD01AD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3A39D4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6D666F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A3903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184148B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1B8F6B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82935B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26.91</w:t>
            </w:r>
          </w:p>
        </w:tc>
        <w:tc>
          <w:tcPr>
            <w:tcW w:w="290" w:type="pct"/>
            <w:vMerge/>
            <w:vAlign w:val="center"/>
          </w:tcPr>
          <w:p w14:paraId="0FFF0ED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6EA1C8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E549A7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</w:t>
            </w:r>
          </w:p>
        </w:tc>
      </w:tr>
      <w:tr w:rsidR="00AF370A" w14:paraId="2BCBD93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164A92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7DBA3DA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CDCB6A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27.62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A58872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64.29</w:t>
            </w:r>
          </w:p>
        </w:tc>
        <w:tc>
          <w:tcPr>
            <w:tcW w:w="250" w:type="pct"/>
            <w:vMerge/>
            <w:vAlign w:val="center"/>
          </w:tcPr>
          <w:p w14:paraId="6146A71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6E84B36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73E29F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81C362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D56780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947295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A09BA1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233A7E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02BDAD6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41B10E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0954AE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27.62</w:t>
            </w:r>
          </w:p>
        </w:tc>
        <w:tc>
          <w:tcPr>
            <w:tcW w:w="290" w:type="pct"/>
            <w:vMerge/>
            <w:vAlign w:val="center"/>
          </w:tcPr>
          <w:p w14:paraId="3A68278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8C0960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F4817F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</w:t>
            </w:r>
          </w:p>
        </w:tc>
      </w:tr>
      <w:tr w:rsidR="00AF370A" w14:paraId="4CE064A5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657CF5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31BA32B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4F37945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27.63</w:t>
            </w:r>
          </w:p>
        </w:tc>
        <w:tc>
          <w:tcPr>
            <w:tcW w:w="257" w:type="pct"/>
            <w:vMerge/>
            <w:vAlign w:val="center"/>
          </w:tcPr>
          <w:p w14:paraId="2242472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63B0D84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1265A9E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6132FC4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C04D39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6036DAC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3737BF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067F97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FD932C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2A7EB8B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5A8120F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6D99CF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27.63</w:t>
            </w:r>
          </w:p>
        </w:tc>
        <w:tc>
          <w:tcPr>
            <w:tcW w:w="290" w:type="pct"/>
            <w:vMerge/>
            <w:vAlign w:val="center"/>
          </w:tcPr>
          <w:p w14:paraId="05665F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367DA4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2E7F9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</w:tr>
      <w:tr w:rsidR="00AF370A" w14:paraId="4B7BA6EC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781E3A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2D07B37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1B7BE93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19.36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BAEC3C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61.4</w:t>
            </w:r>
          </w:p>
        </w:tc>
        <w:tc>
          <w:tcPr>
            <w:tcW w:w="250" w:type="pct"/>
            <w:vMerge/>
            <w:vAlign w:val="center"/>
          </w:tcPr>
          <w:p w14:paraId="7A99E9E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7DB04FA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6FECFE8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71EC7B4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1842E3C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5928588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/>
            <w:vAlign w:val="center"/>
          </w:tcPr>
          <w:p w14:paraId="7BD8FEB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EB0C43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6E64570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1A6CB59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577E2A5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19.36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1E2BC51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/>
            <w:vAlign w:val="center"/>
          </w:tcPr>
          <w:p w14:paraId="1035E47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8B926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104</w:t>
            </w:r>
          </w:p>
        </w:tc>
      </w:tr>
      <w:tr w:rsidR="00AF370A" w14:paraId="0B4EB547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1BF862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0B8B290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74B2436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5D1311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75553BA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1DEA96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61664C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425309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1C6B65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/>
            <w:vAlign w:val="center"/>
          </w:tcPr>
          <w:p w14:paraId="6F4E60D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CE57F7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B57684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634804D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5CEDB98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26F3C7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134FC2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8BA402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C3D00A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114</w:t>
            </w:r>
          </w:p>
        </w:tc>
      </w:tr>
      <w:tr w:rsidR="00AF370A" w14:paraId="1E2B6F2B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58D178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70CC220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242692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19.4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8C87AF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61.42</w:t>
            </w:r>
          </w:p>
        </w:tc>
        <w:tc>
          <w:tcPr>
            <w:tcW w:w="250" w:type="pct"/>
            <w:vMerge/>
            <w:vAlign w:val="center"/>
          </w:tcPr>
          <w:p w14:paraId="2E23583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1CFBE5B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06A845A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0848C3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80388B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AA1E9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091FC9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B94E8E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0AB7C6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4735BC4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385150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19.4</w:t>
            </w:r>
          </w:p>
        </w:tc>
        <w:tc>
          <w:tcPr>
            <w:tcW w:w="290" w:type="pct"/>
            <w:vMerge/>
            <w:vAlign w:val="center"/>
          </w:tcPr>
          <w:p w14:paraId="5383DB6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485951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3B4E7C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</w:tr>
      <w:tr w:rsidR="00AF370A" w14:paraId="31FB507C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35483D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5C53747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08A73E5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19.54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30F62E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61.48</w:t>
            </w:r>
          </w:p>
        </w:tc>
        <w:tc>
          <w:tcPr>
            <w:tcW w:w="250" w:type="pct"/>
            <w:vMerge/>
            <w:vAlign w:val="center"/>
          </w:tcPr>
          <w:p w14:paraId="5052F75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19E784E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61E2192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9ED11A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56CB8EA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/>
            <w:vAlign w:val="center"/>
          </w:tcPr>
          <w:p w14:paraId="5A2DA6F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46A3D7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AC42CB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72F403F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1649811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1CE9046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19.54</w:t>
            </w:r>
          </w:p>
        </w:tc>
        <w:tc>
          <w:tcPr>
            <w:tcW w:w="290" w:type="pct"/>
            <w:vMerge/>
            <w:vAlign w:val="center"/>
          </w:tcPr>
          <w:p w14:paraId="3259AE3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57E526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2CC12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103</w:t>
            </w:r>
          </w:p>
        </w:tc>
      </w:tr>
      <w:tr w:rsidR="00AF370A" w14:paraId="009FC8C8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14B71E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165E528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3B90350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64EDAF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3A32B0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459DEA5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63401B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431C7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24B8CE2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/>
            <w:vAlign w:val="center"/>
          </w:tcPr>
          <w:p w14:paraId="60C9E34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C20A8E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BFB9F4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0F1A0A9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7515D5C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61B6AAE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37C72C9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F05AFE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3A537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113</w:t>
            </w:r>
          </w:p>
        </w:tc>
      </w:tr>
      <w:tr w:rsidR="00AF370A" w14:paraId="50338905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CE6530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7B0B4FF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7C078CB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19.55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8ADF96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61.49</w:t>
            </w:r>
          </w:p>
        </w:tc>
        <w:tc>
          <w:tcPr>
            <w:tcW w:w="250" w:type="pct"/>
            <w:vMerge/>
            <w:vAlign w:val="center"/>
          </w:tcPr>
          <w:p w14:paraId="5545FC2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78E710D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537D52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9CE4A7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4A0AF73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/>
            <w:vAlign w:val="center"/>
          </w:tcPr>
          <w:p w14:paraId="21BBDAB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EC28C7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893F0A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6E84D3D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78BFEBB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75C3D5F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19.55</w:t>
            </w:r>
          </w:p>
        </w:tc>
        <w:tc>
          <w:tcPr>
            <w:tcW w:w="290" w:type="pct"/>
            <w:vMerge/>
            <w:vAlign w:val="center"/>
          </w:tcPr>
          <w:p w14:paraId="74F4BEB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C449BA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F13A87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102</w:t>
            </w:r>
          </w:p>
        </w:tc>
      </w:tr>
      <w:tr w:rsidR="00AF370A" w14:paraId="3CD10DA5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41C54D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2DEF95A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5B4CB7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9194A5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4A44F88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52FEB9C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12A726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4744C4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1C9E749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/>
            <w:vAlign w:val="center"/>
          </w:tcPr>
          <w:p w14:paraId="05EAAA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69909F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81F1D1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2CAB100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3993E51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79C894C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F0130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B9F0E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0064D5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111</w:t>
            </w:r>
          </w:p>
        </w:tc>
      </w:tr>
      <w:tr w:rsidR="00AF370A" w14:paraId="5E7F18A4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B0538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52460A0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3FB541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19.57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3BD5838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61.5</w:t>
            </w:r>
          </w:p>
        </w:tc>
        <w:tc>
          <w:tcPr>
            <w:tcW w:w="250" w:type="pct"/>
            <w:vMerge/>
            <w:vAlign w:val="center"/>
          </w:tcPr>
          <w:p w14:paraId="092444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4F56C7F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F42DD2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32AC30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A890E0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/>
            <w:vAlign w:val="center"/>
          </w:tcPr>
          <w:p w14:paraId="66EB1F1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515AB2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B5498B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477292B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1174781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C2ECD0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19.57</w:t>
            </w:r>
          </w:p>
        </w:tc>
        <w:tc>
          <w:tcPr>
            <w:tcW w:w="290" w:type="pct"/>
            <w:vMerge/>
            <w:vAlign w:val="center"/>
          </w:tcPr>
          <w:p w14:paraId="6A7BC5B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95C6D8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E26D1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101</w:t>
            </w:r>
          </w:p>
        </w:tc>
      </w:tr>
      <w:tr w:rsidR="00AF370A" w14:paraId="075E36D4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CE121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73DE31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2E227C0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BFCD54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62.9</w:t>
            </w:r>
          </w:p>
        </w:tc>
        <w:tc>
          <w:tcPr>
            <w:tcW w:w="250" w:type="pct"/>
            <w:vMerge/>
            <w:vAlign w:val="center"/>
          </w:tcPr>
          <w:p w14:paraId="2D901D7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0CC6B86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3E9CB89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1D62075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54BF8A7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32EC6A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486BD1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0111AD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2B3E4FE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108CA0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7DEC690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0" w:type="pct"/>
            <w:vMerge/>
            <w:vAlign w:val="center"/>
          </w:tcPr>
          <w:p w14:paraId="7185163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9B2278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2A24C8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</w:t>
            </w:r>
          </w:p>
        </w:tc>
      </w:tr>
      <w:tr w:rsidR="00AF370A" w14:paraId="00CF4BD7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46A127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3452786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5AE2E5B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D93311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22CFEFA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1E2932B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D8B123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B466D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7F2C09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/>
            <w:vAlign w:val="center"/>
          </w:tcPr>
          <w:p w14:paraId="66D2FE8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77B582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1F2E66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3E7EDE4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24214AB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2C3C25E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A87A79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13582C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E60EB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</w:t>
            </w:r>
          </w:p>
        </w:tc>
      </w:tr>
      <w:tr w:rsidR="00AF370A" w14:paraId="765EA341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B9D23E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4677935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745B381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23.06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A83D29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62.92</w:t>
            </w:r>
          </w:p>
        </w:tc>
        <w:tc>
          <w:tcPr>
            <w:tcW w:w="250" w:type="pct"/>
            <w:vMerge/>
            <w:vAlign w:val="center"/>
          </w:tcPr>
          <w:p w14:paraId="5E3233E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46FF2C3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464F41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99EDB5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E5125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A09D6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678B33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F80369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14BA66F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4E0CE91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05735F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23.06</w:t>
            </w:r>
          </w:p>
        </w:tc>
        <w:tc>
          <w:tcPr>
            <w:tcW w:w="290" w:type="pct"/>
            <w:vMerge/>
            <w:vAlign w:val="center"/>
          </w:tcPr>
          <w:p w14:paraId="0CBEA61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8F78EC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C2C9BB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</w:t>
            </w:r>
          </w:p>
        </w:tc>
      </w:tr>
      <w:tr w:rsidR="00AF370A" w14:paraId="6329843A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7A9E46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3BAC43E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5AB67BE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23.22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5BCAF4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62.99</w:t>
            </w:r>
          </w:p>
        </w:tc>
        <w:tc>
          <w:tcPr>
            <w:tcW w:w="250" w:type="pct"/>
            <w:vMerge/>
            <w:vAlign w:val="center"/>
          </w:tcPr>
          <w:p w14:paraId="529D068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D0FD9F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42A5ED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884D38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AB43DE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FB6DE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57E939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3F206D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06FC416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16664FE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6E144D4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23.22</w:t>
            </w:r>
          </w:p>
        </w:tc>
        <w:tc>
          <w:tcPr>
            <w:tcW w:w="290" w:type="pct"/>
            <w:vMerge/>
            <w:vAlign w:val="center"/>
          </w:tcPr>
          <w:p w14:paraId="1BE64A8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CC608D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44EEEB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</w:t>
            </w:r>
          </w:p>
        </w:tc>
      </w:tr>
      <w:tr w:rsidR="00AF370A" w14:paraId="1FC8DFC1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AC28E6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24DE878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0802D6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FDF981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62.98</w:t>
            </w:r>
          </w:p>
        </w:tc>
        <w:tc>
          <w:tcPr>
            <w:tcW w:w="250" w:type="pct"/>
            <w:vMerge/>
            <w:vAlign w:val="center"/>
          </w:tcPr>
          <w:p w14:paraId="6FDBCF4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5EACA87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20C8DCC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4CB044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0B6F076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/>
            <w:vAlign w:val="center"/>
          </w:tcPr>
          <w:p w14:paraId="3D7BF9C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82AD8D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ECE29E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462AE67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76D8A28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6FDFBE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58CD9F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792AF9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6661F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</w:t>
            </w:r>
          </w:p>
        </w:tc>
      </w:tr>
      <w:tr w:rsidR="00AF370A" w14:paraId="44BDDDE8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83CAA3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4A5B7F5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3330E14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53F553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19B59C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746075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494089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E1B6CD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3D2B4CF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/>
            <w:vAlign w:val="center"/>
          </w:tcPr>
          <w:p w14:paraId="4134B04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D5B094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880BEB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0E205F7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0AFB704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6B0E82D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6BF784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A754E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14A918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</w:t>
            </w:r>
          </w:p>
        </w:tc>
      </w:tr>
      <w:tr w:rsidR="00AF370A" w14:paraId="39F173A6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2F6DC6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1372546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241DC0D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23.23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47C2A3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62.99</w:t>
            </w:r>
          </w:p>
        </w:tc>
        <w:tc>
          <w:tcPr>
            <w:tcW w:w="250" w:type="pct"/>
            <w:vMerge/>
            <w:vAlign w:val="center"/>
          </w:tcPr>
          <w:p w14:paraId="4A6C2A3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329D511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583C742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2421BF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D36E9D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/>
            <w:vAlign w:val="center"/>
          </w:tcPr>
          <w:p w14:paraId="1EB55ED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F03CBA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FA96B7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618C6F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63ACAE5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2A8B11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23.23</w:t>
            </w:r>
          </w:p>
        </w:tc>
        <w:tc>
          <w:tcPr>
            <w:tcW w:w="290" w:type="pct"/>
            <w:vMerge/>
            <w:vAlign w:val="center"/>
          </w:tcPr>
          <w:p w14:paraId="4C9DD03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D4A7FC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14403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</w:t>
            </w:r>
          </w:p>
        </w:tc>
      </w:tr>
      <w:tr w:rsidR="00AF370A" w14:paraId="16B5C496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EEE7B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1DF4649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43C3C2D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23.25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481728C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250" w:type="pct"/>
            <w:vMerge/>
            <w:vAlign w:val="center"/>
          </w:tcPr>
          <w:p w14:paraId="3B83E5E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4E17D50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354BF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54BBC9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58E3F3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D1C6D2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694969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D62BAE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3FA9472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5C1A5F3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AC434A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23.25</w:t>
            </w:r>
          </w:p>
        </w:tc>
        <w:tc>
          <w:tcPr>
            <w:tcW w:w="290" w:type="pct"/>
            <w:vMerge/>
            <w:vAlign w:val="center"/>
          </w:tcPr>
          <w:p w14:paraId="5424927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A13575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30B61D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</w:t>
            </w:r>
          </w:p>
        </w:tc>
      </w:tr>
      <w:tr w:rsidR="00AF370A" w14:paraId="33E402DA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64360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71DE7B1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7F251E8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23.52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E1241D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50" w:type="pct"/>
            <w:vMerge/>
            <w:vAlign w:val="center"/>
          </w:tcPr>
          <w:p w14:paraId="2D75CD7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1B585D0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7F650C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2F85BDB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8CB934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/>
            <w:vAlign w:val="center"/>
          </w:tcPr>
          <w:p w14:paraId="74DF0D4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C0D0C8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BA63F4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03D6756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556234B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38C99C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26.53</w:t>
            </w:r>
          </w:p>
        </w:tc>
        <w:tc>
          <w:tcPr>
            <w:tcW w:w="290" w:type="pct"/>
            <w:vMerge/>
            <w:vAlign w:val="center"/>
          </w:tcPr>
          <w:p w14:paraId="33F476E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4836A2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08CC81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92</w:t>
            </w:r>
          </w:p>
        </w:tc>
      </w:tr>
      <w:tr w:rsidR="00AF370A" w14:paraId="5EC3CE1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D4E346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4C3CEBC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582F2F9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541104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4C19CFD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1546CAA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57D99CA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25B4B5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365596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223FC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989F9B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D3E67C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4E2120C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67F25A9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578926F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26.48</w:t>
            </w:r>
          </w:p>
        </w:tc>
        <w:tc>
          <w:tcPr>
            <w:tcW w:w="290" w:type="pct"/>
            <w:vMerge/>
            <w:vAlign w:val="center"/>
          </w:tcPr>
          <w:p w14:paraId="43A8DE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05C3A8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3ED6D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94</w:t>
            </w:r>
          </w:p>
        </w:tc>
      </w:tr>
      <w:tr w:rsidR="00AF370A" w14:paraId="09260549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8C7259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2AFA2A1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A2E519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26.48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3DFD948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64.15</w:t>
            </w:r>
          </w:p>
        </w:tc>
        <w:tc>
          <w:tcPr>
            <w:tcW w:w="250" w:type="pct"/>
            <w:vMerge/>
            <w:vAlign w:val="center"/>
          </w:tcPr>
          <w:p w14:paraId="4438DEF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54CF23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98D95D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7BAED4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92E1DF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/>
            <w:vAlign w:val="center"/>
          </w:tcPr>
          <w:p w14:paraId="193FECF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472729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5A38AF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1E16D3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6CB7621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523AD4E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3605DBB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9CAA7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846BB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</w:t>
            </w:r>
          </w:p>
        </w:tc>
      </w:tr>
      <w:tr w:rsidR="00AF370A" w14:paraId="6F655D84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2A569E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6EDCBF7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25A9744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26.72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0DE5EA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64.23</w:t>
            </w:r>
          </w:p>
        </w:tc>
        <w:tc>
          <w:tcPr>
            <w:tcW w:w="250" w:type="pct"/>
            <w:vMerge/>
            <w:vAlign w:val="center"/>
          </w:tcPr>
          <w:p w14:paraId="1DE1C92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79EE44D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4D2DE7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8AE563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32EA95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0243AC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8EF2CD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A9861C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12EC5E0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10DFC54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739FF80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26.72</w:t>
            </w:r>
          </w:p>
        </w:tc>
        <w:tc>
          <w:tcPr>
            <w:tcW w:w="290" w:type="pct"/>
            <w:vMerge/>
            <w:vAlign w:val="center"/>
          </w:tcPr>
          <w:p w14:paraId="5AFA159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71AB91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3B778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83</w:t>
            </w:r>
          </w:p>
        </w:tc>
      </w:tr>
      <w:tr w:rsidR="00AF370A" w14:paraId="1EE2E694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EC18B3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0207676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71175FE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8C7915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0B20893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7A3C89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F7C656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24A3F1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55630AC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/>
            <w:vAlign w:val="center"/>
          </w:tcPr>
          <w:p w14:paraId="53A161B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12D7E4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951F50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5832175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14B6199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29002CB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6C03C2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7D160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5F3E3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93</w:t>
            </w:r>
          </w:p>
        </w:tc>
      </w:tr>
      <w:tr w:rsidR="00AF370A" w14:paraId="6502DC2E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1B475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0308249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6A70959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26.73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C279F6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64.24</w:t>
            </w:r>
          </w:p>
        </w:tc>
        <w:tc>
          <w:tcPr>
            <w:tcW w:w="250" w:type="pct"/>
            <w:vMerge/>
            <w:vAlign w:val="center"/>
          </w:tcPr>
          <w:p w14:paraId="171C58D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3589F3B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0857C71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A7D90C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2E26F5F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/>
            <w:vAlign w:val="center"/>
          </w:tcPr>
          <w:p w14:paraId="27B69A8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3534E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DE982C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124B2C5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68F0DED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7BA1EB1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26.73</w:t>
            </w:r>
          </w:p>
        </w:tc>
        <w:tc>
          <w:tcPr>
            <w:tcW w:w="290" w:type="pct"/>
            <w:vMerge/>
            <w:vAlign w:val="center"/>
          </w:tcPr>
          <w:p w14:paraId="0DC5D84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A06274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1DBDB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82</w:t>
            </w:r>
          </w:p>
        </w:tc>
      </w:tr>
      <w:tr w:rsidR="00AF370A" w14:paraId="52B15229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9C5C9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73CA1FB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2C308FA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E037BB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46AD0B7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779DD01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C44BF7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4734D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066BEE1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/>
            <w:vAlign w:val="center"/>
          </w:tcPr>
          <w:p w14:paraId="75997AD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C0B44F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761285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6556954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45A9E42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21A3068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63D8E9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294A0E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AEEB56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91</w:t>
            </w:r>
          </w:p>
        </w:tc>
      </w:tr>
      <w:tr w:rsidR="00AF370A" w14:paraId="380DEAD3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7A9CC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48137FA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2F14393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26.76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35E3411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64.25</w:t>
            </w:r>
          </w:p>
        </w:tc>
        <w:tc>
          <w:tcPr>
            <w:tcW w:w="250" w:type="pct"/>
            <w:vMerge/>
            <w:vAlign w:val="center"/>
          </w:tcPr>
          <w:p w14:paraId="6A44772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5F9BF9A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DC6018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03604F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3695F0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/>
            <w:vAlign w:val="center"/>
          </w:tcPr>
          <w:p w14:paraId="1C7088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42ED6D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3F447F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3D79135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68E6BC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6D3BB4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26.76</w:t>
            </w:r>
          </w:p>
        </w:tc>
        <w:tc>
          <w:tcPr>
            <w:tcW w:w="290" w:type="pct"/>
            <w:vMerge/>
            <w:vAlign w:val="center"/>
          </w:tcPr>
          <w:p w14:paraId="33C5828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B2DD4D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4B9E8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81</w:t>
            </w:r>
          </w:p>
        </w:tc>
      </w:tr>
      <w:tr w:rsidR="00AF370A" w14:paraId="134D0B11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8F6809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73AEDAF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161340F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13.67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BAF70A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57.59</w:t>
            </w:r>
          </w:p>
        </w:tc>
        <w:tc>
          <w:tcPr>
            <w:tcW w:w="250" w:type="pct"/>
            <w:vMerge/>
            <w:vAlign w:val="center"/>
          </w:tcPr>
          <w:p w14:paraId="1480E63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300BE30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3108B3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3CB9550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2CFFF98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313D5C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AFC2BA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724485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65F7154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52F92EE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3C89E88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13.67</w:t>
            </w:r>
          </w:p>
        </w:tc>
        <w:tc>
          <w:tcPr>
            <w:tcW w:w="290" w:type="pct"/>
            <w:vMerge/>
            <w:vAlign w:val="center"/>
          </w:tcPr>
          <w:p w14:paraId="11AB5AB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5C4E59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DA9B9E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261</w:t>
            </w:r>
          </w:p>
        </w:tc>
      </w:tr>
      <w:tr w:rsidR="00AF370A" w14:paraId="5A01CA1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DAE373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6F89CB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144315D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6CA8E8E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26FD1C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57318DC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319E76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3CF7D3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3A045BB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/>
            <w:vAlign w:val="center"/>
          </w:tcPr>
          <w:p w14:paraId="543E303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0CBF6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BB7EFF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3A7E5D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1CC4B90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41FA29D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3522F13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88CD7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E2D46C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297</w:t>
            </w:r>
          </w:p>
        </w:tc>
      </w:tr>
      <w:tr w:rsidR="00AF370A" w14:paraId="1751CC99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1B1AC7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683142B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4D9544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21.26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081F90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61.79</w:t>
            </w:r>
          </w:p>
        </w:tc>
        <w:tc>
          <w:tcPr>
            <w:tcW w:w="250" w:type="pct"/>
            <w:vMerge/>
            <w:vAlign w:val="center"/>
          </w:tcPr>
          <w:p w14:paraId="753C9E2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318CE3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4F297F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69BBFDC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C036D1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/>
            <w:vAlign w:val="center"/>
          </w:tcPr>
          <w:p w14:paraId="5A7E101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13BDCF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09868F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52007E6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77FE6D7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76B9661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21.26</w:t>
            </w:r>
          </w:p>
        </w:tc>
        <w:tc>
          <w:tcPr>
            <w:tcW w:w="290" w:type="pct"/>
            <w:vMerge/>
            <w:vAlign w:val="center"/>
          </w:tcPr>
          <w:p w14:paraId="418E32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72DC6B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2D1A2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258</w:t>
            </w:r>
          </w:p>
        </w:tc>
      </w:tr>
      <w:tr w:rsidR="00AF370A" w14:paraId="2F112A1F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822CF6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2A7C117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74B5E02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065630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4C93FC9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44E4E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B1CDF3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DAC256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02309B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/>
            <w:vAlign w:val="center"/>
          </w:tcPr>
          <w:p w14:paraId="7B38F85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39BFE4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27751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5674BB1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573A866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7B43BCF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0B63B5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A0FFF3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2BF46E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294</w:t>
            </w:r>
          </w:p>
        </w:tc>
      </w:tr>
      <w:tr w:rsidR="00AF370A" w14:paraId="64FE609A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089C54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0062CCE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95A862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27.79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0D9DC7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64.34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50EB95F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/>
            <w:vAlign w:val="center"/>
          </w:tcPr>
          <w:p w14:paraId="78E55C0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207777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437E053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549BD12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8B460E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AF712B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3955CA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040F732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5FC100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A2CA42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27.79</w:t>
            </w:r>
          </w:p>
        </w:tc>
        <w:tc>
          <w:tcPr>
            <w:tcW w:w="290" w:type="pct"/>
            <w:vMerge/>
            <w:vAlign w:val="center"/>
          </w:tcPr>
          <w:p w14:paraId="6DA16DE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502815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2A11E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279</w:t>
            </w:r>
          </w:p>
        </w:tc>
      </w:tr>
      <w:tr w:rsidR="00AF370A" w14:paraId="652DB8C2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DCCD3E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05EB1F1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28146FB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27.8</w:t>
            </w:r>
          </w:p>
        </w:tc>
        <w:tc>
          <w:tcPr>
            <w:tcW w:w="257" w:type="pct"/>
            <w:vMerge/>
            <w:vAlign w:val="center"/>
          </w:tcPr>
          <w:p w14:paraId="330EF92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60792B0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2375826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E18FD8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FC3799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191C636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/>
            <w:vAlign w:val="center"/>
          </w:tcPr>
          <w:p w14:paraId="711E668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650D39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5D118E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51B5045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2875A20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3D5C78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27.8</w:t>
            </w:r>
          </w:p>
        </w:tc>
        <w:tc>
          <w:tcPr>
            <w:tcW w:w="290" w:type="pct"/>
            <w:vMerge/>
            <w:vAlign w:val="center"/>
          </w:tcPr>
          <w:p w14:paraId="7B5354F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6F03F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BE50C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243</w:t>
            </w:r>
          </w:p>
        </w:tc>
      </w:tr>
      <w:tr w:rsidR="00AF370A" w14:paraId="404AA64B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615DBD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2F9FC07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1EA85F2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28.99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C56B8D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64.74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65FE55B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/>
            <w:vAlign w:val="center"/>
          </w:tcPr>
          <w:p w14:paraId="692A409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4FDB4A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640860E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307A6FE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/>
            <w:vAlign w:val="center"/>
          </w:tcPr>
          <w:p w14:paraId="6423158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0FCDEF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00363A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4D13E6E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0F8DD38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EF9CBC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28.99</w:t>
            </w:r>
          </w:p>
        </w:tc>
        <w:tc>
          <w:tcPr>
            <w:tcW w:w="290" w:type="pct"/>
            <w:vMerge/>
            <w:vAlign w:val="center"/>
          </w:tcPr>
          <w:p w14:paraId="600C297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D9F008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E466D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291</w:t>
            </w:r>
          </w:p>
        </w:tc>
      </w:tr>
      <w:tr w:rsidR="00AF370A" w14:paraId="086E0054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ADA50B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7456F1D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4688A6E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57" w:type="pct"/>
            <w:vMerge/>
            <w:vAlign w:val="center"/>
          </w:tcPr>
          <w:p w14:paraId="03772DF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0E2ABB2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185B05B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6F6ED9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A055E7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3B07013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/>
            <w:vAlign w:val="center"/>
          </w:tcPr>
          <w:p w14:paraId="16C71F3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00507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C0BEB2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404800D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2556211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4410E8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90" w:type="pct"/>
            <w:vMerge/>
            <w:vAlign w:val="center"/>
          </w:tcPr>
          <w:p w14:paraId="7ED840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923732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004EFB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255</w:t>
            </w:r>
          </w:p>
        </w:tc>
      </w:tr>
      <w:tr w:rsidR="00AF370A" w14:paraId="59EB5201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F0F41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075FF4E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07437F4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34.66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376076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66.44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2206E0F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/>
            <w:vAlign w:val="center"/>
          </w:tcPr>
          <w:p w14:paraId="7CF263A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9E6401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1136337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7600B4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/>
            <w:vAlign w:val="center"/>
          </w:tcPr>
          <w:p w14:paraId="6A9CA5F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697B70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555F15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5D17A5D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6F41F4C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058880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34.66</w:t>
            </w:r>
          </w:p>
        </w:tc>
        <w:tc>
          <w:tcPr>
            <w:tcW w:w="290" w:type="pct"/>
            <w:vMerge/>
            <w:vAlign w:val="center"/>
          </w:tcPr>
          <w:p w14:paraId="6F6759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AE603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52F7D6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276</w:t>
            </w:r>
          </w:p>
        </w:tc>
      </w:tr>
      <w:tr w:rsidR="00AF370A" w14:paraId="5BAB0B05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3B5CBE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605D1B9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EF8372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34.67</w:t>
            </w:r>
          </w:p>
        </w:tc>
        <w:tc>
          <w:tcPr>
            <w:tcW w:w="257" w:type="pct"/>
            <w:vMerge/>
            <w:vAlign w:val="center"/>
          </w:tcPr>
          <w:p w14:paraId="436A034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550CA8B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1B139D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705B4C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0F4A91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25084BD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/>
            <w:vAlign w:val="center"/>
          </w:tcPr>
          <w:p w14:paraId="4A5291E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CB4557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D3F641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53EF802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261327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7D334E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34.67</w:t>
            </w:r>
          </w:p>
        </w:tc>
        <w:tc>
          <w:tcPr>
            <w:tcW w:w="290" w:type="pct"/>
            <w:vMerge/>
            <w:vAlign w:val="center"/>
          </w:tcPr>
          <w:p w14:paraId="0CA255C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AC2239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DC1F5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240</w:t>
            </w:r>
          </w:p>
        </w:tc>
      </w:tr>
      <w:tr w:rsidR="00AF370A" w14:paraId="6463A7E9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BD2A46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6AFA826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2769619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37.16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10D2A6D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50" w:type="pct"/>
            <w:vMerge/>
            <w:vAlign w:val="center"/>
          </w:tcPr>
          <w:p w14:paraId="7C585C8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4E284A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106E96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613426B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8BE640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/>
            <w:vAlign w:val="center"/>
          </w:tcPr>
          <w:p w14:paraId="2B10D5D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FE926E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E8708F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4D6F044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3703117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BC1287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39.32</w:t>
            </w:r>
          </w:p>
        </w:tc>
        <w:tc>
          <w:tcPr>
            <w:tcW w:w="290" w:type="pct"/>
            <w:vMerge/>
            <w:vAlign w:val="center"/>
          </w:tcPr>
          <w:p w14:paraId="0C3A463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2A4251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E2FA1E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273</w:t>
            </w:r>
          </w:p>
        </w:tc>
      </w:tr>
      <w:tr w:rsidR="00AF370A" w14:paraId="277E43A5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E2D72E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109EF3C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3CFAA83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39.33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7713B25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67.64</w:t>
            </w:r>
          </w:p>
        </w:tc>
        <w:tc>
          <w:tcPr>
            <w:tcW w:w="250" w:type="pct"/>
            <w:vMerge/>
            <w:vAlign w:val="center"/>
          </w:tcPr>
          <w:p w14:paraId="49ADE9E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2FF3409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20112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E2912E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8C81C5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/>
            <w:vAlign w:val="center"/>
          </w:tcPr>
          <w:p w14:paraId="1FF2F97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758F9E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B77410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6906489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311A9DC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5245AA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39.33</w:t>
            </w:r>
          </w:p>
        </w:tc>
        <w:tc>
          <w:tcPr>
            <w:tcW w:w="290" w:type="pct"/>
            <w:vMerge/>
            <w:vAlign w:val="center"/>
          </w:tcPr>
          <w:p w14:paraId="3EB66D5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78D970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E8652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237</w:t>
            </w:r>
          </w:p>
        </w:tc>
      </w:tr>
      <w:tr w:rsidR="00AF370A" w14:paraId="183518F7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1F5D1A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3E79D7A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6352FA8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12.12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01621D9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56.44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2C159F5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/>
            <w:vAlign w:val="center"/>
          </w:tcPr>
          <w:p w14:paraId="548FA28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55A0D8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AC61AB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7" w:type="pct"/>
            <w:vMerge/>
            <w:vAlign w:val="center"/>
          </w:tcPr>
          <w:p w14:paraId="6CFA843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61AF073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/>
            <w:vAlign w:val="center"/>
          </w:tcPr>
          <w:p w14:paraId="12B5F10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8EB632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9483E1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5383C20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0B7DBD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12.12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287A8C2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/>
            <w:vAlign w:val="center"/>
          </w:tcPr>
          <w:p w14:paraId="005F3FA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19072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147</w:t>
            </w:r>
          </w:p>
        </w:tc>
      </w:tr>
      <w:tr w:rsidR="00AF370A" w14:paraId="79E9E53B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80B6A1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78F29EB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0EBFDDE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21.38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71B181E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61.84</w:t>
            </w:r>
          </w:p>
        </w:tc>
        <w:tc>
          <w:tcPr>
            <w:tcW w:w="250" w:type="pct"/>
            <w:vMerge/>
            <w:vAlign w:val="center"/>
          </w:tcPr>
          <w:p w14:paraId="41D216B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33BF79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39E3A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828905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7" w:type="pct"/>
            <w:vMerge/>
            <w:vAlign w:val="center"/>
          </w:tcPr>
          <w:p w14:paraId="4736A56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67489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FC73F1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9CBD13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B26C50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2960D23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26E595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21.38</w:t>
            </w:r>
          </w:p>
        </w:tc>
        <w:tc>
          <w:tcPr>
            <w:tcW w:w="290" w:type="pct"/>
            <w:vMerge/>
            <w:vAlign w:val="center"/>
          </w:tcPr>
          <w:p w14:paraId="5E64FBC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31CA1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71197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141</w:t>
            </w:r>
          </w:p>
        </w:tc>
      </w:tr>
      <w:tr w:rsidR="00AF370A" w14:paraId="07533CB2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D0BF8D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6F55A22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433B64E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23.38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589BA42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62.69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65F52DA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/>
            <w:vAlign w:val="center"/>
          </w:tcPr>
          <w:p w14:paraId="09E556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E318FF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E6D57B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7" w:type="pct"/>
            <w:vMerge/>
            <w:vAlign w:val="center"/>
          </w:tcPr>
          <w:p w14:paraId="13CBD96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E604C4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F5A8C3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FC3018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71FBF6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07FE1D4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AB6A86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23.38</w:t>
            </w:r>
          </w:p>
        </w:tc>
        <w:tc>
          <w:tcPr>
            <w:tcW w:w="290" w:type="pct"/>
            <w:vMerge/>
            <w:vAlign w:val="center"/>
          </w:tcPr>
          <w:p w14:paraId="0C674F5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25A660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08528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144</w:t>
            </w:r>
          </w:p>
        </w:tc>
      </w:tr>
      <w:tr w:rsidR="00AF370A" w14:paraId="38873D74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F4C33D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496E456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266A63E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30.09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5A867D3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65.09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747D7B1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/>
            <w:vAlign w:val="center"/>
          </w:tcPr>
          <w:p w14:paraId="0CE82DB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22DE7B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6205B4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57" w:type="pct"/>
            <w:vMerge/>
            <w:vAlign w:val="center"/>
          </w:tcPr>
          <w:p w14:paraId="525BC62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5CCD78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E74187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6DBC50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38228D0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208976E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4A32D3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30.09</w:t>
            </w:r>
          </w:p>
        </w:tc>
        <w:tc>
          <w:tcPr>
            <w:tcW w:w="290" w:type="pct"/>
            <w:vMerge/>
            <w:vAlign w:val="center"/>
          </w:tcPr>
          <w:p w14:paraId="130AAB1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B5355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FDFAB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135</w:t>
            </w:r>
          </w:p>
        </w:tc>
      </w:tr>
      <w:tr w:rsidR="00AF370A" w14:paraId="455A9EC8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74D6D3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3063F4A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05ACA4E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32.56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4B3FC2C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65.84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6821473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/>
            <w:vAlign w:val="center"/>
          </w:tcPr>
          <w:p w14:paraId="5FB5851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1BF65B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6AF388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7" w:type="pct"/>
            <w:vMerge/>
            <w:vAlign w:val="center"/>
          </w:tcPr>
          <w:p w14:paraId="7B18CC0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158878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C54357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593CD8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12409B4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539271A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41DD7C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32.56</w:t>
            </w:r>
          </w:p>
        </w:tc>
        <w:tc>
          <w:tcPr>
            <w:tcW w:w="290" w:type="pct"/>
            <w:vMerge/>
            <w:vAlign w:val="center"/>
          </w:tcPr>
          <w:p w14:paraId="77EAA54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FD4A94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C6E0FA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138</w:t>
            </w:r>
          </w:p>
        </w:tc>
      </w:tr>
      <w:tr w:rsidR="00AF370A" w14:paraId="16943C2F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08A2BD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0FC067A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6355C41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11.24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C4F9BD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57.1</w:t>
            </w:r>
          </w:p>
        </w:tc>
        <w:tc>
          <w:tcPr>
            <w:tcW w:w="250" w:type="pct"/>
            <w:vMerge/>
            <w:vAlign w:val="center"/>
          </w:tcPr>
          <w:p w14:paraId="45195A0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789F5B8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1487A24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269ACC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B15209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9" w:type="pct"/>
            <w:vMerge/>
            <w:vAlign w:val="center"/>
          </w:tcPr>
          <w:p w14:paraId="1490D8D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3DC681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992BB2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D21F3B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7A8EE68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149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572EB45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32.21</w:t>
            </w:r>
          </w:p>
        </w:tc>
        <w:tc>
          <w:tcPr>
            <w:tcW w:w="290" w:type="pct"/>
            <w:vMerge/>
            <w:vAlign w:val="center"/>
          </w:tcPr>
          <w:p w14:paraId="35C94BA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667AA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211F94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528</w:t>
            </w:r>
          </w:p>
        </w:tc>
      </w:tr>
      <w:tr w:rsidR="00AF370A" w14:paraId="2CBBA342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FD59D6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5105744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594BAB0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6ED0B7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0EDD27C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554CA1F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7EE46E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B24469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7" w:type="pct"/>
            <w:vMerge/>
            <w:vAlign w:val="center"/>
          </w:tcPr>
          <w:p w14:paraId="09B5142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2D2FB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300933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81C8CA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A4DEF1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1ADB07C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FC6017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29.79</w:t>
            </w:r>
          </w:p>
        </w:tc>
        <w:tc>
          <w:tcPr>
            <w:tcW w:w="290" w:type="pct"/>
            <w:vMerge/>
            <w:vAlign w:val="center"/>
          </w:tcPr>
          <w:p w14:paraId="4A33C19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E97C6D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B48E1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532</w:t>
            </w:r>
          </w:p>
        </w:tc>
      </w:tr>
      <w:tr w:rsidR="00AF370A" w14:paraId="21D6F7C4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572D67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119A9BF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735E8C4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26.32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0D37699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64.1</w:t>
            </w:r>
          </w:p>
        </w:tc>
        <w:tc>
          <w:tcPr>
            <w:tcW w:w="250" w:type="pct"/>
            <w:vMerge/>
            <w:vAlign w:val="center"/>
          </w:tcPr>
          <w:p w14:paraId="21D98BF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31DB1D4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3DFE2BF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AEA7FE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1395F1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/>
            <w:vAlign w:val="center"/>
          </w:tcPr>
          <w:p w14:paraId="4102BD1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11D086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1D72FB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74EDF2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57D3498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FB9D8D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44.71</w:t>
            </w:r>
          </w:p>
        </w:tc>
        <w:tc>
          <w:tcPr>
            <w:tcW w:w="290" w:type="pct"/>
            <w:vMerge/>
            <w:vAlign w:val="center"/>
          </w:tcPr>
          <w:p w14:paraId="77C0FE3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1E611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2487C5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527</w:t>
            </w:r>
          </w:p>
        </w:tc>
      </w:tr>
      <w:tr w:rsidR="00AF370A" w14:paraId="12C187B1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EEBCBB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46F3A13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0B7DBF5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2220A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1F025C2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38965B9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B44DA1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B6F989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7" w:type="pct"/>
            <w:vMerge/>
            <w:vAlign w:val="center"/>
          </w:tcPr>
          <w:p w14:paraId="233CE8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2AC058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C5C73D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1D4E5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F7C379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4B6DDE4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0F5CAC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42.48</w:t>
            </w:r>
          </w:p>
        </w:tc>
        <w:tc>
          <w:tcPr>
            <w:tcW w:w="290" w:type="pct"/>
            <w:vMerge/>
            <w:vAlign w:val="center"/>
          </w:tcPr>
          <w:p w14:paraId="0071CF0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91EF3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62722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531</w:t>
            </w:r>
          </w:p>
        </w:tc>
      </w:tr>
      <w:tr w:rsidR="00AF370A" w14:paraId="51F239E8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57F3A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1CF039E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6E92E4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27.11</w:t>
            </w:r>
          </w:p>
        </w:tc>
        <w:tc>
          <w:tcPr>
            <w:tcW w:w="257" w:type="pct"/>
            <w:vMerge/>
            <w:vAlign w:val="center"/>
          </w:tcPr>
          <w:p w14:paraId="7AA0A7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0043018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259E22C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3EA8455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5879132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7E1161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51183B8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/>
            <w:vAlign w:val="center"/>
          </w:tcPr>
          <w:p w14:paraId="29B184F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1A46AB0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241D223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0CB546B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21665B3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38.83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6EC6B93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/>
            <w:vAlign w:val="center"/>
          </w:tcPr>
          <w:p w14:paraId="58BCDB4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34501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AF370A" w14:paraId="7988585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4A45D2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4096CC9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7434208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ED20E6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2B7E5F9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2A2671E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FECBEC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85EB40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42E2A9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A23E0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D61E6B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7FDB9E3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69" w:type="pct"/>
            <w:vMerge/>
            <w:vAlign w:val="center"/>
          </w:tcPr>
          <w:p w14:paraId="275096B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59B3C1E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02199D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65.69</w:t>
            </w:r>
          </w:p>
        </w:tc>
        <w:tc>
          <w:tcPr>
            <w:tcW w:w="290" w:type="pct"/>
            <w:vMerge/>
            <w:vAlign w:val="center"/>
          </w:tcPr>
          <w:p w14:paraId="0416F94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0654F5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9A27C5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AF370A" w14:paraId="09400EB3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EB0ED5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648D512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1C6F5AC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38.8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76FB3A3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67.52</w:t>
            </w:r>
          </w:p>
        </w:tc>
        <w:tc>
          <w:tcPr>
            <w:tcW w:w="250" w:type="pct"/>
            <w:vMerge/>
            <w:vAlign w:val="center"/>
          </w:tcPr>
          <w:p w14:paraId="1EF4743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231A688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728A5A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D681B1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DE3FAE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/>
            <w:vAlign w:val="center"/>
          </w:tcPr>
          <w:p w14:paraId="4E1D369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1C38A4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559BCC2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vMerge/>
            <w:vAlign w:val="center"/>
          </w:tcPr>
          <w:p w14:paraId="54F5087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575335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E3CCD8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38.83</w:t>
            </w:r>
          </w:p>
        </w:tc>
        <w:tc>
          <w:tcPr>
            <w:tcW w:w="290" w:type="pct"/>
            <w:vMerge/>
            <w:vAlign w:val="center"/>
          </w:tcPr>
          <w:p w14:paraId="6DA6B4A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F6D2C0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A3E0B3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AF370A" w14:paraId="051B30B8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980AFD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58E6712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1B9062F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39.7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0D30E67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67.73</w:t>
            </w:r>
          </w:p>
        </w:tc>
        <w:tc>
          <w:tcPr>
            <w:tcW w:w="250" w:type="pct"/>
            <w:vMerge/>
            <w:vAlign w:val="center"/>
          </w:tcPr>
          <w:p w14:paraId="2805083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6419024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2E79C8B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115192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172A1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5A66A5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C49A25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FE568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7EF4423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7B9E369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FA01DD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39.69</w:t>
            </w:r>
          </w:p>
        </w:tc>
        <w:tc>
          <w:tcPr>
            <w:tcW w:w="290" w:type="pct"/>
            <w:vMerge/>
            <w:vAlign w:val="center"/>
          </w:tcPr>
          <w:p w14:paraId="3CA5676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07C60A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E9429F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AF370A" w14:paraId="1C78DA9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F28AE9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56BF26C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7E3FA29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65.7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A4D762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72.52</w:t>
            </w:r>
          </w:p>
        </w:tc>
        <w:tc>
          <w:tcPr>
            <w:tcW w:w="250" w:type="pct"/>
            <w:vMerge/>
            <w:vAlign w:val="center"/>
          </w:tcPr>
          <w:p w14:paraId="38BBE8A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1BDA1B8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195DD17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F3AC0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BF297B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4B2F87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0F37EF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2859D1D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69" w:type="pct"/>
            <w:vMerge/>
            <w:vAlign w:val="center"/>
          </w:tcPr>
          <w:p w14:paraId="18D433B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1FD0008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9B195E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65.69</w:t>
            </w:r>
          </w:p>
        </w:tc>
        <w:tc>
          <w:tcPr>
            <w:tcW w:w="290" w:type="pct"/>
            <w:vMerge/>
            <w:vAlign w:val="center"/>
          </w:tcPr>
          <w:p w14:paraId="7CD0D5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28B140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8CB14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</w:t>
            </w:r>
          </w:p>
        </w:tc>
      </w:tr>
      <w:tr w:rsidR="00AF370A" w14:paraId="6D0296EC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36598E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4BA6F6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F46F71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408270B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72.73</w:t>
            </w:r>
          </w:p>
        </w:tc>
        <w:tc>
          <w:tcPr>
            <w:tcW w:w="250" w:type="pct"/>
            <w:vMerge/>
            <w:vAlign w:val="center"/>
          </w:tcPr>
          <w:p w14:paraId="672A24B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56D0832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18458D1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F41D41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B71529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579359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60A463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3355E3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716C257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5CE63CF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7BEB25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67.14</w:t>
            </w:r>
          </w:p>
        </w:tc>
        <w:tc>
          <w:tcPr>
            <w:tcW w:w="290" w:type="pct"/>
            <w:vMerge/>
            <w:vAlign w:val="center"/>
          </w:tcPr>
          <w:p w14:paraId="39CD8EA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DE7441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C2CC80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</w:t>
            </w:r>
          </w:p>
        </w:tc>
      </w:tr>
      <w:tr w:rsidR="00AF370A" w14:paraId="1739109C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764C88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106DD95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61384AA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21.84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4793E2C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62.04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0F6F891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/>
            <w:vAlign w:val="center"/>
          </w:tcPr>
          <w:p w14:paraId="44EA216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5111AA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5C39550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vMerge/>
            <w:vAlign w:val="center"/>
          </w:tcPr>
          <w:p w14:paraId="1E7F18B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0CE459B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/>
            <w:vAlign w:val="center"/>
          </w:tcPr>
          <w:p w14:paraId="2F5343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285867D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9" w:type="pct"/>
            <w:vMerge/>
            <w:vAlign w:val="center"/>
          </w:tcPr>
          <w:p w14:paraId="62957A9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1B8C4BD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04578C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21.84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34373AB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/>
            <w:vAlign w:val="center"/>
          </w:tcPr>
          <w:p w14:paraId="45D36E6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B3EE73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554</w:t>
            </w:r>
          </w:p>
        </w:tc>
      </w:tr>
      <w:tr w:rsidR="00AF370A" w14:paraId="74E5747B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33EEC2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1FF6E9A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E6DFF0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26.81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3CDCFD0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63.99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04E4588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/>
            <w:vAlign w:val="center"/>
          </w:tcPr>
          <w:p w14:paraId="4724079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C44AEB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1F02B9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5C498F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22D318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AD19A8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622E7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0426F99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6640B3B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B3B92B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26.81</w:t>
            </w:r>
          </w:p>
        </w:tc>
        <w:tc>
          <w:tcPr>
            <w:tcW w:w="290" w:type="pct"/>
            <w:vMerge/>
            <w:vAlign w:val="center"/>
          </w:tcPr>
          <w:p w14:paraId="1777DCB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C5AD30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35DE9F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553</w:t>
            </w:r>
          </w:p>
        </w:tc>
      </w:tr>
      <w:tr w:rsidR="00AF370A" w14:paraId="355E4A2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1B285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58A8F80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653F3C1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23.85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45F1369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63.22</w:t>
            </w:r>
          </w:p>
        </w:tc>
        <w:tc>
          <w:tcPr>
            <w:tcW w:w="250" w:type="pct"/>
            <w:vMerge/>
            <w:vAlign w:val="center"/>
          </w:tcPr>
          <w:p w14:paraId="51C9135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29F765B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0" w:type="pct"/>
            <w:vMerge/>
            <w:vAlign w:val="center"/>
          </w:tcPr>
          <w:p w14:paraId="1306F6E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0D3ABD5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/>
            <w:vAlign w:val="center"/>
          </w:tcPr>
          <w:p w14:paraId="217E2F5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0E9C3D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30AD64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1CB9DC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2B71299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2F56120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3FE4D8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23.85</w:t>
            </w:r>
          </w:p>
        </w:tc>
        <w:tc>
          <w:tcPr>
            <w:tcW w:w="290" w:type="pct"/>
            <w:vMerge/>
            <w:vAlign w:val="center"/>
          </w:tcPr>
          <w:p w14:paraId="1DF18D6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6CACCA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D1A4F3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518</w:t>
            </w:r>
          </w:p>
        </w:tc>
      </w:tr>
      <w:tr w:rsidR="00AF370A" w14:paraId="73051D6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D4E703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453499F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0E048A3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23.88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5F36BA1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63.23</w:t>
            </w:r>
          </w:p>
        </w:tc>
        <w:tc>
          <w:tcPr>
            <w:tcW w:w="250" w:type="pct"/>
            <w:vMerge/>
            <w:vAlign w:val="center"/>
          </w:tcPr>
          <w:p w14:paraId="518CFB7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2897BD2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0" w:type="pct"/>
            <w:vMerge/>
            <w:vAlign w:val="center"/>
          </w:tcPr>
          <w:p w14:paraId="604142F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2B39D0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F9B18E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C1886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3E907B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DDAD44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3F0E498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2226F6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BC71EF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23.88</w:t>
            </w:r>
          </w:p>
        </w:tc>
        <w:tc>
          <w:tcPr>
            <w:tcW w:w="290" w:type="pct"/>
            <w:vMerge/>
            <w:vAlign w:val="center"/>
          </w:tcPr>
          <w:p w14:paraId="30FBAB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1FE329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FE72F0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517</w:t>
            </w:r>
          </w:p>
        </w:tc>
      </w:tr>
      <w:tr w:rsidR="00AF370A" w14:paraId="53F5DC0D" w14:textId="77777777">
        <w:trPr>
          <w:trHeight w:val="210"/>
        </w:trPr>
        <w:tc>
          <w:tcPr>
            <w:tcW w:w="286" w:type="pct"/>
            <w:vMerge w:val="restart"/>
            <w:shd w:val="clear" w:color="auto" w:fill="auto"/>
            <w:vAlign w:val="center"/>
          </w:tcPr>
          <w:p w14:paraId="2644DE4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D1T1-B</w:t>
            </w: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3B10A4C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088F709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56.59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01DE3C9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71.1</w:t>
            </w:r>
          </w:p>
        </w:tc>
        <w:tc>
          <w:tcPr>
            <w:tcW w:w="250" w:type="pct"/>
            <w:vMerge/>
            <w:vAlign w:val="center"/>
          </w:tcPr>
          <w:p w14:paraId="45C69B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6F41F41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40" w:type="pct"/>
            <w:vMerge/>
            <w:vAlign w:val="center"/>
          </w:tcPr>
          <w:p w14:paraId="503E93B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0BB4A5B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vMerge/>
            <w:vAlign w:val="center"/>
          </w:tcPr>
          <w:p w14:paraId="2C467B6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6FA00E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00184D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553288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5246310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69D4F5D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29E95BA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0" w:type="pct"/>
            <w:vMerge/>
            <w:vAlign w:val="center"/>
          </w:tcPr>
          <w:p w14:paraId="786E083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03EB53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0BB13D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509</w:t>
            </w:r>
          </w:p>
        </w:tc>
      </w:tr>
      <w:tr w:rsidR="00AF370A" w14:paraId="34CDE125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A07C5C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373A273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4CFF92B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3AB7A1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6477FD3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A3991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D9D297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14DA3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A8D536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AC586A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6CBDEF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636180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443A98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72CB0DE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72E17F2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4FD70CF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81898C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2A9BD3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507</w:t>
            </w:r>
          </w:p>
        </w:tc>
      </w:tr>
      <w:tr w:rsidR="00AF370A" w14:paraId="5F7F3A8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943185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7E08A70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2CFC9BF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1F77C0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3E5E5F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457ECF4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CE1CC7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D6E325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78D510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369455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895FA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CB2A0D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BD251B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6E96D1D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2AFD33E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4EBDA04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BBB935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0F997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511</w:t>
            </w:r>
          </w:p>
        </w:tc>
      </w:tr>
      <w:tr w:rsidR="00AF370A" w14:paraId="4203B267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EF628A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3481C0E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70D1D63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95.51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D13478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76.1</w:t>
            </w:r>
          </w:p>
        </w:tc>
        <w:tc>
          <w:tcPr>
            <w:tcW w:w="250" w:type="pct"/>
            <w:vMerge/>
            <w:vAlign w:val="center"/>
          </w:tcPr>
          <w:p w14:paraId="27AC00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C9DFA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39B87A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20AFC36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57" w:type="pct"/>
            <w:vMerge/>
            <w:vAlign w:val="center"/>
          </w:tcPr>
          <w:p w14:paraId="11E8D11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2BAA247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/>
            <w:vAlign w:val="center"/>
          </w:tcPr>
          <w:p w14:paraId="3944C8A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1ED2CB6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17D2A16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0687154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07493B3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1F71535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/>
            <w:vAlign w:val="center"/>
          </w:tcPr>
          <w:p w14:paraId="599730C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3846E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</w:t>
            </w:r>
          </w:p>
        </w:tc>
      </w:tr>
      <w:tr w:rsidR="00AF370A" w14:paraId="55DF667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2DFE7A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02C670B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11DE28A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2C9FC7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69E7266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3B896E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B820E2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766FAF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4B7948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61CABA7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961426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33C251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9" w:type="pct"/>
            <w:vMerge/>
            <w:vAlign w:val="center"/>
          </w:tcPr>
          <w:p w14:paraId="15685A8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5F6669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76E0A58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33AE76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5CB956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2FABD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</w:t>
            </w:r>
          </w:p>
        </w:tc>
      </w:tr>
      <w:tr w:rsidR="00AF370A" w14:paraId="2C8AA0A1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66BA30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1A5A005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09CABC8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43.4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41AF5B1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68.59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7F4739B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/>
            <w:vAlign w:val="center"/>
          </w:tcPr>
          <w:p w14:paraId="6A7E9EB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69C90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0F5C8DC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vMerge/>
            <w:vAlign w:val="center"/>
          </w:tcPr>
          <w:p w14:paraId="6CB87E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7CD7526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/>
            <w:vAlign w:val="center"/>
          </w:tcPr>
          <w:p w14:paraId="6B81DAD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FB6443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3E63325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7E9011E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780B5E8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43.4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6737117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/>
            <w:vAlign w:val="center"/>
          </w:tcPr>
          <w:p w14:paraId="46A64F7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543290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</w:t>
            </w:r>
          </w:p>
        </w:tc>
      </w:tr>
      <w:tr w:rsidR="00AF370A" w14:paraId="5EAAFB7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D41104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241AAB8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2E32CF7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44.56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E4E641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68.84</w:t>
            </w:r>
          </w:p>
        </w:tc>
        <w:tc>
          <w:tcPr>
            <w:tcW w:w="250" w:type="pct"/>
            <w:vMerge/>
            <w:vAlign w:val="center"/>
          </w:tcPr>
          <w:p w14:paraId="5061DDD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5587FF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D5D259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979287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8133A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4B9DF5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9BA7F5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2B54D2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605CE13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663939A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C665FE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44.56</w:t>
            </w:r>
          </w:p>
        </w:tc>
        <w:tc>
          <w:tcPr>
            <w:tcW w:w="290" w:type="pct"/>
            <w:vMerge/>
            <w:vAlign w:val="center"/>
          </w:tcPr>
          <w:p w14:paraId="3E79709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3E124A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46EAC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</w:tr>
      <w:tr w:rsidR="00AF370A" w14:paraId="5789E44B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07EC0A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79B1A32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2ECC086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23.52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46A073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50" w:type="pct"/>
            <w:vMerge/>
            <w:vAlign w:val="center"/>
          </w:tcPr>
          <w:p w14:paraId="52A2C51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497082A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C507B4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69671B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4955D5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312B712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/>
            <w:vAlign w:val="center"/>
          </w:tcPr>
          <w:p w14:paraId="6A9FEF9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4B7E76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6E340E1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5E0D556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40915FF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241AD4D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/>
            <w:vAlign w:val="center"/>
          </w:tcPr>
          <w:p w14:paraId="3463A3E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D93BB6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</w:tr>
      <w:tr w:rsidR="00AF370A" w14:paraId="0E5A723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007E4C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29E1078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38EAA0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C15B20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075A6AA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32BACC3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339D06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BFD82A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678AC63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1E4167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63F645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8F960E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2067A9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5D98FCE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512BA0F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1CAABD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72E88C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4327C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</w:t>
            </w:r>
          </w:p>
        </w:tc>
      </w:tr>
      <w:tr w:rsidR="00AF370A" w14:paraId="7F35596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EDD395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47ECCA3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621782F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B09154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668217D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27D86A4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472900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A0BE25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24F5F06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A13808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935580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E7E36B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B0508B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1B2BCA8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7A04FDB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C867E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EBEE53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C6B660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116</w:t>
            </w:r>
          </w:p>
        </w:tc>
      </w:tr>
      <w:tr w:rsidR="00AF370A" w14:paraId="03AFE738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CB4B0B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7AEC621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597B6DE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36.59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F354D8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50" w:type="pct"/>
            <w:vMerge/>
            <w:vAlign w:val="center"/>
          </w:tcPr>
          <w:p w14:paraId="6AED115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23BFC9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F91788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AC8B2D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/>
            <w:vAlign w:val="center"/>
          </w:tcPr>
          <w:p w14:paraId="6081FB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593D72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3B2B7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A3202F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BA7B75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5C3030C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3FCC55C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D02929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6BDD37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B67443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95</w:t>
            </w:r>
          </w:p>
        </w:tc>
      </w:tr>
      <w:tr w:rsidR="00AF370A" w14:paraId="0DF739F1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E45F38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2C9C9E5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0F736C1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A05705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1DB37A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97D788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D84CF3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B0F6A5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796E9BB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359743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9CCDBD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31BA4B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68B153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30B9A7D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5D67B65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ECA46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10DC61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75E5A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</w:tr>
      <w:tr w:rsidR="00AF370A" w14:paraId="0381AC4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0768DF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3F313E8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5F37CBC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A91873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3BFDB88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F9CE1A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0893F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C4958B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24DD6D9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DC2700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74FC60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A6C06E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D52A7E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26FF779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319CE58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B1E52E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55FEA4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AB3E4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115</w:t>
            </w:r>
          </w:p>
        </w:tc>
      </w:tr>
      <w:tr w:rsidR="00AF370A" w14:paraId="3D976BAB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0BBAC6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5AD218F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914163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62.53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2A42F9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72.1</w:t>
            </w:r>
          </w:p>
        </w:tc>
        <w:tc>
          <w:tcPr>
            <w:tcW w:w="250" w:type="pct"/>
            <w:vMerge/>
            <w:vAlign w:val="center"/>
          </w:tcPr>
          <w:p w14:paraId="0FC198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10FF9EC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979F99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769583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F6A3CE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/>
            <w:vAlign w:val="center"/>
          </w:tcPr>
          <w:p w14:paraId="69B02F1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70C04F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32634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BC32B4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4960281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08EF10B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661EB5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58E49C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B1946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86</w:t>
            </w:r>
          </w:p>
        </w:tc>
      </w:tr>
      <w:tr w:rsidR="00AF370A" w14:paraId="36376EAA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50A4BB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2706DDE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4D7CCD7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7E2946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5A636B1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3311068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F33944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8CD171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1EFC25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A27219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A3FA57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6BAE43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AD2486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5031891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1765FF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3F0C215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F67273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5886C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</w:t>
            </w:r>
          </w:p>
        </w:tc>
      </w:tr>
      <w:tr w:rsidR="00AF370A" w14:paraId="5F0FCC85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79D389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3590C19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0D6065D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62F158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175AFA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18561FE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B12252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227186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70E0618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6B0ACC7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852C94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B0046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4993A8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556627F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4B1875B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469BE4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7B5BC3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201EDE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106</w:t>
            </w:r>
          </w:p>
        </w:tc>
      </w:tr>
      <w:tr w:rsidR="00AF370A" w14:paraId="58820338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C25E6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55161F8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CC51C7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95.51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0E2F76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76.1</w:t>
            </w:r>
          </w:p>
        </w:tc>
        <w:tc>
          <w:tcPr>
            <w:tcW w:w="250" w:type="pct"/>
            <w:vMerge/>
            <w:vAlign w:val="center"/>
          </w:tcPr>
          <w:p w14:paraId="5E3AC86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102797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9DB847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57513B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/>
            <w:vAlign w:val="center"/>
          </w:tcPr>
          <w:p w14:paraId="0782D29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0D6972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372271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D514D8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3172CA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6B18AD8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2CC5E9F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3FAE4F9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D2F8AE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EF905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85</w:t>
            </w:r>
          </w:p>
        </w:tc>
      </w:tr>
      <w:tr w:rsidR="00AF370A" w14:paraId="7B8E0CB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EC2677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53081E3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797B0F1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0FF0EF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53EF09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143D1AB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735BAF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35348B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1D194EE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6EF5A7A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12D651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58B2E6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77F9DC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25D4A0E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692D8DF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3AB301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960BE8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79B7D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</w:t>
            </w:r>
          </w:p>
        </w:tc>
      </w:tr>
      <w:tr w:rsidR="00AF370A" w14:paraId="4F52FFAF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38BAED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70C0260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167FE14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2F1B7F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4E2B0C1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47ACEC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65A8F2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6B32276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7E1F682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5EB54D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022B0A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DDE888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6D2932F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6094CF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47F87DC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2FEF3B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9D9AAC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E7A27B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105</w:t>
            </w:r>
          </w:p>
        </w:tc>
      </w:tr>
      <w:tr w:rsidR="00AF370A" w14:paraId="40D25D62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E27B2B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1400F88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044AC37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26.52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433941B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63.89</w:t>
            </w:r>
          </w:p>
        </w:tc>
        <w:tc>
          <w:tcPr>
            <w:tcW w:w="250" w:type="pct"/>
            <w:vMerge/>
            <w:vAlign w:val="center"/>
          </w:tcPr>
          <w:p w14:paraId="069BA82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1C8EDE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003310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57CC0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DFFF0F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ECD332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12FB10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DA69E2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3C0D09E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5B41489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728BB89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26.52</w:t>
            </w:r>
          </w:p>
        </w:tc>
        <w:tc>
          <w:tcPr>
            <w:tcW w:w="290" w:type="pct"/>
            <w:vMerge/>
            <w:vAlign w:val="center"/>
          </w:tcPr>
          <w:p w14:paraId="7535D8A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DC5E1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B5C591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262</w:t>
            </w:r>
          </w:p>
        </w:tc>
      </w:tr>
      <w:tr w:rsidR="00AF370A" w14:paraId="6CC908A7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15561E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2398B01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33A7EA1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34.62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4BCBA99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66.43</w:t>
            </w:r>
          </w:p>
        </w:tc>
        <w:tc>
          <w:tcPr>
            <w:tcW w:w="250" w:type="pct"/>
            <w:vMerge/>
            <w:vAlign w:val="center"/>
          </w:tcPr>
          <w:p w14:paraId="5F3561F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1DFC1A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B8B851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27DF5D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54CDFF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9" w:type="pct"/>
            <w:vMerge/>
            <w:vAlign w:val="center"/>
          </w:tcPr>
          <w:p w14:paraId="4139F78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7D9D13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A3CA07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72E411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327A7EA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05A190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34.62</w:t>
            </w:r>
          </w:p>
        </w:tc>
        <w:tc>
          <w:tcPr>
            <w:tcW w:w="290" w:type="pct"/>
            <w:vMerge/>
            <w:vAlign w:val="center"/>
          </w:tcPr>
          <w:p w14:paraId="3B7DD54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56C4BE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A7C1F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298</w:t>
            </w:r>
          </w:p>
        </w:tc>
      </w:tr>
      <w:tr w:rsidR="00AF370A" w14:paraId="666D09AA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75DEC6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6942D71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442D66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37.16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3277AE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50" w:type="pct"/>
            <w:vMerge/>
            <w:vAlign w:val="center"/>
          </w:tcPr>
          <w:p w14:paraId="2CA352E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10AF3C7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DB0241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9660F7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/>
            <w:vAlign w:val="center"/>
          </w:tcPr>
          <w:p w14:paraId="3B6BA15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B197C6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BC5F6D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49BB99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52C097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2573B66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32972A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73.42</w:t>
            </w:r>
          </w:p>
        </w:tc>
        <w:tc>
          <w:tcPr>
            <w:tcW w:w="290" w:type="pct"/>
            <w:vMerge/>
            <w:vAlign w:val="center"/>
          </w:tcPr>
          <w:p w14:paraId="48200CF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09F39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75D6EB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292</w:t>
            </w:r>
          </w:p>
        </w:tc>
      </w:tr>
      <w:tr w:rsidR="00AF370A" w14:paraId="4E9AC73F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018BEE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505FD52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0781B02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54EE3D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0E8780A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7F5E6BF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45FD30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B2F31F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6C9CD80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819463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CA7573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AC9AB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5C160C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26AA0A9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464C5A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53.84</w:t>
            </w:r>
          </w:p>
        </w:tc>
        <w:tc>
          <w:tcPr>
            <w:tcW w:w="290" w:type="pct"/>
            <w:vMerge/>
            <w:vAlign w:val="center"/>
          </w:tcPr>
          <w:p w14:paraId="08FE80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698D9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0E3CF7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295</w:t>
            </w:r>
          </w:p>
        </w:tc>
      </w:tr>
      <w:tr w:rsidR="00AF370A" w14:paraId="5D9CB973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2DA8C8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354D422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6FEF8D5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40EEF4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5BFEE73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/>
            <w:vAlign w:val="center"/>
          </w:tcPr>
          <w:p w14:paraId="5CF9E49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9C2DE4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3D7165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/>
            <w:vAlign w:val="center"/>
          </w:tcPr>
          <w:p w14:paraId="2D804CC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E0EA4A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2D0124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35B208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9FC1EA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3831F42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F70963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99.6</w:t>
            </w:r>
          </w:p>
        </w:tc>
        <w:tc>
          <w:tcPr>
            <w:tcW w:w="290" w:type="pct"/>
            <w:vMerge/>
            <w:vAlign w:val="center"/>
          </w:tcPr>
          <w:p w14:paraId="4D3FCD9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3BE0AD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CB1D74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274</w:t>
            </w:r>
          </w:p>
        </w:tc>
      </w:tr>
      <w:tr w:rsidR="00AF370A" w14:paraId="6D053BCB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08357E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29CF2A2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0B91FF9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B06949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467EB40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5CC53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AB48D0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B929DC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52BAE40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66C9F3F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CA169B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761EF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327D6A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3A630D7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508D35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87.79</w:t>
            </w:r>
          </w:p>
        </w:tc>
        <w:tc>
          <w:tcPr>
            <w:tcW w:w="290" w:type="pct"/>
            <w:vMerge/>
            <w:vAlign w:val="center"/>
          </w:tcPr>
          <w:p w14:paraId="3EA1930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791E0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25BF65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277</w:t>
            </w:r>
          </w:p>
        </w:tc>
      </w:tr>
      <w:tr w:rsidR="00AF370A" w14:paraId="4582244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CD3C7B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63A0AF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26734E9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09A89E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33A8A8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856EFF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A404F7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0354A5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5770E73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162B7A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32CE5A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C73ED6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6681E5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33604B0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02BA64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70.4</w:t>
            </w:r>
          </w:p>
        </w:tc>
        <w:tc>
          <w:tcPr>
            <w:tcW w:w="290" w:type="pct"/>
            <w:vMerge/>
            <w:vAlign w:val="center"/>
          </w:tcPr>
          <w:p w14:paraId="759613D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983B4C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BA635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280</w:t>
            </w:r>
          </w:p>
        </w:tc>
      </w:tr>
      <w:tr w:rsidR="00AF370A" w14:paraId="06767277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CB579B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490AA8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38F6278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41.24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56582E3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68.09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0FF2576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/>
            <w:vAlign w:val="center"/>
          </w:tcPr>
          <w:p w14:paraId="5F0F558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A50A00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21784F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B556E9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/>
            <w:vAlign w:val="center"/>
          </w:tcPr>
          <w:p w14:paraId="278190A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096DD5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6B60C7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1087A4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2D48FD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421633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41.24</w:t>
            </w:r>
          </w:p>
        </w:tc>
        <w:tc>
          <w:tcPr>
            <w:tcW w:w="290" w:type="pct"/>
            <w:vMerge/>
            <w:vAlign w:val="center"/>
          </w:tcPr>
          <w:p w14:paraId="6FE93B3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191397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B577D8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259</w:t>
            </w:r>
          </w:p>
        </w:tc>
      </w:tr>
      <w:tr w:rsidR="00AF370A" w14:paraId="0BB00075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912065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1389F98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2F371D5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53.92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706D764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70.64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325EB22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/>
            <w:vAlign w:val="center"/>
          </w:tcPr>
          <w:p w14:paraId="75E50C2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F0F544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A2054F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05699F9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01B4AD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2136A7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DE8CFF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7801EE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292EB02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F299EE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53.92</w:t>
            </w:r>
          </w:p>
        </w:tc>
        <w:tc>
          <w:tcPr>
            <w:tcW w:w="290" w:type="pct"/>
            <w:vMerge/>
            <w:vAlign w:val="center"/>
          </w:tcPr>
          <w:p w14:paraId="7AC163E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8233F8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4831E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244</w:t>
            </w:r>
          </w:p>
        </w:tc>
      </w:tr>
      <w:tr w:rsidR="00AF370A" w14:paraId="11377367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A0E342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0DF4EB4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07F3EF7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56.23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3436AA2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71.04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302A990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/>
            <w:vAlign w:val="center"/>
          </w:tcPr>
          <w:p w14:paraId="6D3D428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22D726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048BD3E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/>
            <w:vAlign w:val="center"/>
          </w:tcPr>
          <w:p w14:paraId="034C4A7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0D2588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09B18F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918EDF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6C6D950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42FA791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E0461D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56.23</w:t>
            </w:r>
          </w:p>
        </w:tc>
        <w:tc>
          <w:tcPr>
            <w:tcW w:w="290" w:type="pct"/>
            <w:vMerge/>
            <w:vAlign w:val="center"/>
          </w:tcPr>
          <w:p w14:paraId="292B347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987FF7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16029F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256</w:t>
            </w:r>
          </w:p>
        </w:tc>
      </w:tr>
      <w:tr w:rsidR="00AF370A" w14:paraId="7C22A341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752FB9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658A295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0060E0E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62.86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F9FA4E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72.1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4A86F0B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/>
            <w:vAlign w:val="center"/>
          </w:tcPr>
          <w:p w14:paraId="35CE665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A37FB3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0ADDD0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90614A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953888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4A9D4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24064F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1B6EC0D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02E8887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DC7217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76.28</w:t>
            </w:r>
          </w:p>
        </w:tc>
        <w:tc>
          <w:tcPr>
            <w:tcW w:w="290" w:type="pct"/>
            <w:vMerge/>
            <w:vAlign w:val="center"/>
          </w:tcPr>
          <w:p w14:paraId="4B5B472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7C5256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1393E9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238</w:t>
            </w:r>
          </w:p>
        </w:tc>
      </w:tr>
      <w:tr w:rsidR="00AF370A" w14:paraId="7A5D810A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7DDFF9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7AA3B50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7565821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23CD2E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0274797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4965440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CF024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3A5DC9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7D0BD92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A96A0A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F9D3D3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E435DE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1976FDE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04F65DB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A76A33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67.24</w:t>
            </w:r>
          </w:p>
        </w:tc>
        <w:tc>
          <w:tcPr>
            <w:tcW w:w="290" w:type="pct"/>
            <w:vMerge/>
            <w:vAlign w:val="center"/>
          </w:tcPr>
          <w:p w14:paraId="3460CF2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0F8A26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7C087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241</w:t>
            </w:r>
          </w:p>
        </w:tc>
      </w:tr>
      <w:tr w:rsidR="00AF370A" w14:paraId="218E2164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02C50B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6F20A47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52514C8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17.25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13F2C4C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59.8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6373839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/>
            <w:vAlign w:val="center"/>
          </w:tcPr>
          <w:p w14:paraId="618C49B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DF5CA9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96A41D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7" w:type="pct"/>
            <w:vMerge/>
            <w:vAlign w:val="center"/>
          </w:tcPr>
          <w:p w14:paraId="3C6CFBB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3C02A70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/>
            <w:vAlign w:val="center"/>
          </w:tcPr>
          <w:p w14:paraId="4CCE8CD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AFCD62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40B0D17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5A61862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6A641C3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17.25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1D9A937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/>
            <w:vAlign w:val="center"/>
          </w:tcPr>
          <w:p w14:paraId="4E17116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03242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148</w:t>
            </w:r>
          </w:p>
        </w:tc>
      </w:tr>
      <w:tr w:rsidR="00AF370A" w14:paraId="4BE5C941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4A3C88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7A50BCA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06625C2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30.44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067676B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65.2</w:t>
            </w:r>
          </w:p>
        </w:tc>
        <w:tc>
          <w:tcPr>
            <w:tcW w:w="250" w:type="pct"/>
            <w:vMerge/>
            <w:vAlign w:val="center"/>
          </w:tcPr>
          <w:p w14:paraId="09B56B4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FE154F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28651B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5F9B13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7" w:type="pct"/>
            <w:vMerge/>
            <w:vAlign w:val="center"/>
          </w:tcPr>
          <w:p w14:paraId="5710A61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4C04D5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063068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1FE245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DC3DE8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2E3D26E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B0B5E4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30.44</w:t>
            </w:r>
          </w:p>
        </w:tc>
        <w:tc>
          <w:tcPr>
            <w:tcW w:w="290" w:type="pct"/>
            <w:vMerge/>
            <w:vAlign w:val="center"/>
          </w:tcPr>
          <w:p w14:paraId="7E2D10F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1F032F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6E0DF5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142</w:t>
            </w:r>
          </w:p>
        </w:tc>
      </w:tr>
      <w:tr w:rsidR="00AF370A" w14:paraId="2B689D5A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9668D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7E53B96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CFD219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33.29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45FEE1C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66.05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5E29024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/>
            <w:vAlign w:val="center"/>
          </w:tcPr>
          <w:p w14:paraId="664986A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DC0AB1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37037B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7" w:type="pct"/>
            <w:vMerge/>
            <w:vAlign w:val="center"/>
          </w:tcPr>
          <w:p w14:paraId="131667B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D94763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389284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FDAFA0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EB65D9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6530760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F2C587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33.29</w:t>
            </w:r>
          </w:p>
        </w:tc>
        <w:tc>
          <w:tcPr>
            <w:tcW w:w="290" w:type="pct"/>
            <w:vMerge/>
            <w:vAlign w:val="center"/>
          </w:tcPr>
          <w:p w14:paraId="334B6F8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001754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FC7D8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145</w:t>
            </w:r>
          </w:p>
        </w:tc>
      </w:tr>
      <w:tr w:rsidR="00AF370A" w14:paraId="074F8328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769627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50F30E6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177C4E7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41.28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6DB559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68.1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77706A2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/>
            <w:vAlign w:val="center"/>
          </w:tcPr>
          <w:p w14:paraId="2EA67A7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3B52EE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8D6121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57" w:type="pct"/>
            <w:vMerge/>
            <w:vAlign w:val="center"/>
          </w:tcPr>
          <w:p w14:paraId="677FD31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DD20D0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E4B4A3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96B1D6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7D5421A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1F9CF69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3ABD0F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42.84</w:t>
            </w:r>
          </w:p>
        </w:tc>
        <w:tc>
          <w:tcPr>
            <w:tcW w:w="290" w:type="pct"/>
            <w:vMerge/>
            <w:vAlign w:val="center"/>
          </w:tcPr>
          <w:p w14:paraId="517BBD9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3241B8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B3FBD5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136</w:t>
            </w:r>
          </w:p>
        </w:tc>
      </w:tr>
      <w:tr w:rsidR="00AF370A" w14:paraId="54EB0416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067533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66EF91C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0FB99A9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E6BD43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69B9218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/>
            <w:vAlign w:val="center"/>
          </w:tcPr>
          <w:p w14:paraId="7E478F2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A4ADE7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544A63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7" w:type="pct"/>
            <w:vMerge/>
            <w:vAlign w:val="center"/>
          </w:tcPr>
          <w:p w14:paraId="75A853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587353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F10BB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000510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273158E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2B2D5EB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697088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46.35</w:t>
            </w:r>
          </w:p>
        </w:tc>
        <w:tc>
          <w:tcPr>
            <w:tcW w:w="290" w:type="pct"/>
            <w:vMerge/>
            <w:vAlign w:val="center"/>
          </w:tcPr>
          <w:p w14:paraId="6B2E83B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2802CE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A471B3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139</w:t>
            </w:r>
          </w:p>
        </w:tc>
      </w:tr>
      <w:tr w:rsidR="00AF370A" w14:paraId="749B948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7089F4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 w:val="restart"/>
            <w:shd w:val="clear" w:color="auto" w:fill="auto"/>
            <w:vAlign w:val="center"/>
          </w:tcPr>
          <w:p w14:paraId="00D4289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6626C82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27.11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8D8838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64.1</w:t>
            </w:r>
          </w:p>
        </w:tc>
        <w:tc>
          <w:tcPr>
            <w:tcW w:w="250" w:type="pct"/>
            <w:vMerge/>
            <w:vAlign w:val="center"/>
          </w:tcPr>
          <w:p w14:paraId="253C0DF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BF1ABA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153127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7AF82F2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E36CA4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36FB0C9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/>
            <w:vAlign w:val="center"/>
          </w:tcPr>
          <w:p w14:paraId="581ECDE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30CEEB7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0D2C236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7157D55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51A0C5D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1FD2DBE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/>
            <w:vAlign w:val="center"/>
          </w:tcPr>
          <w:p w14:paraId="774A8D4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1B83C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AF370A" w14:paraId="2D230809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F9CF49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135FA8E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57DFAFA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B61D48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3322665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49BC7BF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EEC3ED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834B4D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909C4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6D3282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DB9663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4C944A3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69" w:type="pct"/>
            <w:vMerge/>
            <w:vAlign w:val="center"/>
          </w:tcPr>
          <w:p w14:paraId="6FEF02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3F3C29F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0223E9C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36CCAF2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568D4B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B58E5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</w:t>
            </w:r>
          </w:p>
        </w:tc>
      </w:tr>
      <w:tr w:rsidR="00AF370A" w14:paraId="355BD7C3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3F805F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4D0A4E5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1F6B54F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77.58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3A8466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74.1</w:t>
            </w:r>
          </w:p>
        </w:tc>
        <w:tc>
          <w:tcPr>
            <w:tcW w:w="250" w:type="pct"/>
            <w:vMerge/>
            <w:vAlign w:val="center"/>
          </w:tcPr>
          <w:p w14:paraId="19A1A4C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93A309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866FEB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245FDC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226AD8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/>
            <w:vAlign w:val="center"/>
          </w:tcPr>
          <w:p w14:paraId="50DB671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C0E91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25EE0C0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vMerge/>
            <w:vAlign w:val="center"/>
          </w:tcPr>
          <w:p w14:paraId="384FD43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698DF96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06A4FA8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22C8D7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23B3E4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D1314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AF370A" w14:paraId="38EAFF06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F7132C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</w:tcPr>
          <w:p w14:paraId="54B5B51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59F101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DC25DC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7494D0D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C1CCCB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7E6E8E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0814D3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B7B2CE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F75E35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8A08FE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32BD42F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69" w:type="pct"/>
            <w:vMerge/>
            <w:vAlign w:val="center"/>
          </w:tcPr>
          <w:p w14:paraId="21BF0AD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390EF54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0DE385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C8DCC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6DD7B4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9CF834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</w:t>
            </w:r>
          </w:p>
        </w:tc>
      </w:tr>
      <w:tr w:rsidR="00AF370A" w14:paraId="71E6E342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A465BA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14:paraId="6837D52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40F9738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56.22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3CD15ED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71.1</w:t>
            </w:r>
          </w:p>
        </w:tc>
        <w:tc>
          <w:tcPr>
            <w:tcW w:w="250" w:type="pct"/>
            <w:vMerge/>
            <w:vAlign w:val="center"/>
          </w:tcPr>
          <w:p w14:paraId="472FB6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C7DAFC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CCE349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DC4A55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C084A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14:paraId="051A5F8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/>
            <w:vAlign w:val="center"/>
          </w:tcPr>
          <w:p w14:paraId="5FCF944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397890F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9" w:type="pct"/>
            <w:vMerge/>
            <w:vAlign w:val="center"/>
          </w:tcPr>
          <w:p w14:paraId="615ECC9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0CDAB94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3E02DA7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14:paraId="0E84FDB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/>
            <w:vAlign w:val="center"/>
          </w:tcPr>
          <w:p w14:paraId="1F0675E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E5F4A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519</w:t>
            </w:r>
          </w:p>
        </w:tc>
      </w:tr>
    </w:tbl>
    <w:p w14:paraId="41A95735" w14:textId="77777777" w:rsidR="00AF370A" w:rsidRDefault="00AF370A" w:rsidP="00C33C01"/>
    <w:p w14:paraId="5BB46692" w14:textId="01159360" w:rsidR="00AF370A" w:rsidRDefault="00E00C06" w:rsidP="00C33C01">
      <w:pPr>
        <w:pStyle w:val="TH"/>
      </w:pPr>
      <w:r>
        <w:rPr>
          <w:noProof/>
        </w:rPr>
        <w:drawing>
          <wp:inline distT="0" distB="0" distL="0" distR="0" wp14:anchorId="4559045B" wp14:editId="0308EA9C">
            <wp:extent cx="9074785" cy="5012055"/>
            <wp:effectExtent l="0" t="0" r="0" b="0"/>
            <wp:docPr id="143636859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636859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CFC728" w14:textId="33C382BF" w:rsidR="00AF370A" w:rsidRDefault="00C33C01" w:rsidP="00C33C01">
      <w:pPr>
        <w:pStyle w:val="TF"/>
      </w:pPr>
      <w:r>
        <w:rPr>
          <w:rFonts w:hint="eastAsia"/>
        </w:rPr>
        <w:t>Figure</w:t>
      </w:r>
      <w:r>
        <w:t xml:space="preserve"> 7.1.1.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1.1-</w:t>
      </w:r>
      <w:r>
        <w:t>1</w:t>
      </w:r>
    </w:p>
    <w:p w14:paraId="27FF0668" w14:textId="77777777" w:rsidR="00AF370A" w:rsidRDefault="00E00C06" w:rsidP="00C33C01">
      <w:pPr>
        <w:pStyle w:val="H6"/>
      </w:pPr>
      <w:r>
        <w:rPr>
          <w:rFonts w:hint="eastAsia"/>
        </w:rPr>
        <w:t>7.1.1.2.1.2</w:t>
      </w:r>
      <w:r>
        <w:tab/>
      </w:r>
      <w:r>
        <w:rPr>
          <w:rFonts w:hint="eastAsia"/>
        </w:rPr>
        <w:t>[5-7kbps]</w:t>
      </w:r>
    </w:p>
    <w:p w14:paraId="7DA57C6C" w14:textId="77777777" w:rsidR="00AF370A" w:rsidRDefault="00E00C06" w:rsidP="00C33C01">
      <w:pPr>
        <w:pStyle w:val="TH"/>
      </w:pPr>
      <w:r>
        <w:rPr>
          <w:rFonts w:hint="eastAsia"/>
        </w:rPr>
        <w:t xml:space="preserve">Table </w:t>
      </w:r>
      <w:r>
        <w:t>7.1.1.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1.2-</w:t>
      </w:r>
      <w: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7"/>
        <w:gridCol w:w="1174"/>
        <w:gridCol w:w="1119"/>
        <w:gridCol w:w="717"/>
        <w:gridCol w:w="697"/>
        <w:gridCol w:w="628"/>
        <w:gridCol w:w="668"/>
        <w:gridCol w:w="671"/>
        <w:gridCol w:w="717"/>
        <w:gridCol w:w="909"/>
        <w:gridCol w:w="665"/>
        <w:gridCol w:w="665"/>
        <w:gridCol w:w="1032"/>
        <w:gridCol w:w="606"/>
        <w:gridCol w:w="866"/>
        <w:gridCol w:w="812"/>
        <w:gridCol w:w="700"/>
        <w:gridCol w:w="838"/>
      </w:tblGrid>
      <w:tr w:rsidR="00AF370A" w:rsidRPr="00C33C01" w14:paraId="568E9DC0" w14:textId="77777777">
        <w:trPr>
          <w:trHeight w:val="210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50A347B9" w14:textId="77777777" w:rsidR="00AF370A" w:rsidRPr="00C33C01" w:rsidRDefault="00E00C06" w:rsidP="00C33C01">
            <w:pPr>
              <w:pStyle w:val="TAH"/>
              <w:rPr>
                <w:rFonts w:eastAsia="DengXian"/>
                <w:lang w:val="fr-FR"/>
              </w:rPr>
            </w:pPr>
            <w:r w:rsidRPr="00C33C01">
              <w:rPr>
                <w:rFonts w:eastAsia="DengXian"/>
                <w:lang w:val="fr-FR"/>
              </w:rPr>
              <w:t xml:space="preserve">~5-7kbps, </w:t>
            </w:r>
            <w:proofErr w:type="spellStart"/>
            <w:r w:rsidRPr="00C33C01">
              <w:rPr>
                <w:rFonts w:eastAsia="DengXian"/>
                <w:lang w:val="fr-FR"/>
              </w:rPr>
              <w:t>device</w:t>
            </w:r>
            <w:proofErr w:type="spellEnd"/>
            <w:r w:rsidRPr="00C33C01">
              <w:rPr>
                <w:rFonts w:eastAsia="DengXian"/>
                <w:lang w:val="fr-FR"/>
              </w:rPr>
              <w:t xml:space="preserve"> 2a, D1T1, </w:t>
            </w:r>
            <w:proofErr w:type="spellStart"/>
            <w:r w:rsidRPr="00C33C01">
              <w:rPr>
                <w:rFonts w:eastAsia="DengXian"/>
                <w:lang w:val="fr-FR"/>
              </w:rPr>
              <w:t>InF</w:t>
            </w:r>
            <w:proofErr w:type="spellEnd"/>
            <w:r w:rsidRPr="00C33C01">
              <w:rPr>
                <w:rFonts w:eastAsia="DengXian"/>
                <w:lang w:val="fr-FR"/>
              </w:rPr>
              <w:t>-DH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2303743A" w14:textId="77777777" w:rsidR="00AF370A" w:rsidRPr="00C33C01" w:rsidRDefault="00AF370A" w:rsidP="00C33C01">
            <w:pPr>
              <w:pStyle w:val="TAH"/>
              <w:rPr>
                <w:rFonts w:eastAsia="DengXian"/>
                <w:lang w:val="fr-FR"/>
              </w:rPr>
            </w:pPr>
          </w:p>
        </w:tc>
      </w:tr>
      <w:tr w:rsidR="00AF370A" w14:paraId="6EF0326B" w14:textId="77777777">
        <w:trPr>
          <w:trHeight w:val="1870"/>
        </w:trPr>
        <w:tc>
          <w:tcPr>
            <w:tcW w:w="2534" w:type="pct"/>
            <w:gridSpan w:val="9"/>
            <w:shd w:val="clear" w:color="auto" w:fill="auto"/>
          </w:tcPr>
          <w:p w14:paraId="3846AFEF" w14:textId="7D7FFC69" w:rsidR="00AF370A" w:rsidRDefault="00E00C06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(1a) </w:t>
            </w:r>
            <w:r w:rsidR="00E50637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Distance,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(1b) </w:t>
            </w:r>
            <w:r w:rsidR="00E50637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MPL,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(2) </w:t>
            </w:r>
            <w:r w:rsidR="00E50637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BLER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(3) </w:t>
            </w:r>
            <w:r w:rsidR="00E50637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case.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(4) </w:t>
            </w:r>
            <w:r w:rsidR="00E50637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Alternative 1 or 2.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(5)</w:t>
            </w:r>
            <w:r w:rsidR="00E50637">
              <w:t xml:space="preserve"> </w:t>
            </w:r>
            <w:r w:rsidR="00E50637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data rate (kbps). (Refer to [0m] in LLS table, also see editors' notes [info-D2R-datarate]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(6) </w:t>
            </w:r>
            <w:r w:rsidR="00E50637">
              <w:tab/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TxPower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[dBm]. (See R2D[1E] in link budget table)</w:t>
            </w:r>
          </w:p>
        </w:tc>
        <w:tc>
          <w:tcPr>
            <w:tcW w:w="2168" w:type="pct"/>
            <w:gridSpan w:val="8"/>
            <w:shd w:val="clear" w:color="auto" w:fill="auto"/>
          </w:tcPr>
          <w:p w14:paraId="0AD82DDB" w14:textId="3A9A614D" w:rsidR="00AF370A" w:rsidRDefault="00E00C06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(7) </w:t>
            </w:r>
            <w:r w:rsidR="00E50637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R2D Receiver sensitivity [dBm]. (See R2D[2L]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(8) </w:t>
            </w:r>
            <w:r w:rsidR="00E50637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On Object Penalty [dB] (See R2D[2H]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(9) </w:t>
            </w:r>
            <w:r w:rsidR="00E50637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loss [dB] (See [1H]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(10) </w:t>
            </w:r>
            <w:r w:rsidR="00E50637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message size for D2R [bit] 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(11) </w:t>
            </w:r>
            <w:r w:rsidR="00E50637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cancellation [dB] (See D2R[2K]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(12) </w:t>
            </w:r>
            <w:r w:rsidR="00E50637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CW2D distance [m] (See D2R[1E3]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(13) </w:t>
            </w:r>
            <w:r w:rsidR="00E50637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coherent or non-coherent receiver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(14) </w:t>
            </w:r>
            <w:r w:rsidR="00E50637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Carrier frequency (MHz)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(15) </w:t>
            </w:r>
            <w:r w:rsidR="00E50637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Row indices in the table.</w:t>
            </w:r>
          </w:p>
        </w:tc>
        <w:tc>
          <w:tcPr>
            <w:tcW w:w="297" w:type="pct"/>
            <w:shd w:val="clear" w:color="auto" w:fill="auto"/>
          </w:tcPr>
          <w:p w14:paraId="2263EFB8" w14:textId="77777777" w:rsidR="00AF370A" w:rsidRDefault="00E00C06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AF370A" w14:paraId="15D77F5F" w14:textId="77777777">
        <w:trPr>
          <w:trHeight w:val="210"/>
        </w:trPr>
        <w:tc>
          <w:tcPr>
            <w:tcW w:w="281" w:type="pct"/>
            <w:shd w:val="clear" w:color="D9E1F2" w:fill="D9E1F2"/>
            <w:noWrap/>
            <w:vAlign w:val="center"/>
          </w:tcPr>
          <w:p w14:paraId="0FCB252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DxTx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-Y</w:t>
            </w:r>
          </w:p>
        </w:tc>
        <w:tc>
          <w:tcPr>
            <w:tcW w:w="413" w:type="pct"/>
            <w:shd w:val="clear" w:color="D9E1F2" w:fill="D9E1F2"/>
            <w:noWrap/>
            <w:vAlign w:val="center"/>
          </w:tcPr>
          <w:p w14:paraId="7F5C89B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94" w:type="pct"/>
            <w:shd w:val="clear" w:color="D9E1F2" w:fill="D9E1F2"/>
            <w:noWrap/>
            <w:vAlign w:val="center"/>
          </w:tcPr>
          <w:p w14:paraId="1C1B9E0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3" w:type="pct"/>
            <w:shd w:val="clear" w:color="D9E1F2" w:fill="D9E1F2"/>
            <w:noWrap/>
            <w:vAlign w:val="center"/>
          </w:tcPr>
          <w:p w14:paraId="6A89372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46" w:type="pct"/>
            <w:shd w:val="clear" w:color="D9E1F2" w:fill="D9E1F2"/>
            <w:noWrap/>
            <w:vAlign w:val="center"/>
          </w:tcPr>
          <w:p w14:paraId="2D157BC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2" w:type="pct"/>
            <w:shd w:val="clear" w:color="D9E1F2" w:fill="D9E1F2"/>
            <w:noWrap/>
            <w:vAlign w:val="center"/>
          </w:tcPr>
          <w:p w14:paraId="2C3A6C5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36" w:type="pct"/>
            <w:shd w:val="clear" w:color="D9E1F2" w:fill="D9E1F2"/>
            <w:noWrap/>
            <w:vAlign w:val="center"/>
          </w:tcPr>
          <w:p w14:paraId="585C1B4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37" w:type="pct"/>
            <w:shd w:val="clear" w:color="D9E1F2" w:fill="D9E1F2"/>
            <w:noWrap/>
            <w:vAlign w:val="center"/>
          </w:tcPr>
          <w:p w14:paraId="608F576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3" w:type="pct"/>
            <w:shd w:val="clear" w:color="D9E1F2" w:fill="D9E1F2"/>
            <w:noWrap/>
            <w:vAlign w:val="center"/>
          </w:tcPr>
          <w:p w14:paraId="7619A1E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(6)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TxPwr</w:t>
            </w:r>
            <w:proofErr w:type="spellEnd"/>
          </w:p>
        </w:tc>
        <w:tc>
          <w:tcPr>
            <w:tcW w:w="285" w:type="pct"/>
            <w:shd w:val="clear" w:color="D9E1F2" w:fill="D9E1F2"/>
            <w:noWrap/>
            <w:vAlign w:val="center"/>
          </w:tcPr>
          <w:p w14:paraId="5064E25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5" w:type="pct"/>
            <w:shd w:val="clear" w:color="D9E1F2" w:fill="D9E1F2"/>
            <w:noWrap/>
            <w:vAlign w:val="center"/>
          </w:tcPr>
          <w:p w14:paraId="494B680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5" w:type="pct"/>
            <w:shd w:val="clear" w:color="D9E1F2" w:fill="D9E1F2"/>
            <w:noWrap/>
            <w:vAlign w:val="center"/>
          </w:tcPr>
          <w:p w14:paraId="6CE311F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63" w:type="pct"/>
            <w:shd w:val="clear" w:color="D9E1F2" w:fill="D9E1F2"/>
            <w:noWrap/>
            <w:vAlign w:val="center"/>
          </w:tcPr>
          <w:p w14:paraId="5E34EB6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4" w:type="pct"/>
            <w:shd w:val="clear" w:color="D9E1F2" w:fill="D9E1F2"/>
            <w:noWrap/>
            <w:vAlign w:val="center"/>
          </w:tcPr>
          <w:p w14:paraId="2F378A9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05" w:type="pct"/>
            <w:shd w:val="clear" w:color="D9E1F2" w:fill="D9E1F2"/>
            <w:noWrap/>
            <w:vAlign w:val="center"/>
          </w:tcPr>
          <w:p w14:paraId="00CC70D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86" w:type="pct"/>
            <w:shd w:val="clear" w:color="D9E1F2" w:fill="D9E1F2"/>
            <w:noWrap/>
            <w:vAlign w:val="center"/>
          </w:tcPr>
          <w:p w14:paraId="3E1295F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47" w:type="pct"/>
            <w:shd w:val="clear" w:color="D9E1F2" w:fill="D9E1F2"/>
            <w:noWrap/>
            <w:vAlign w:val="center"/>
          </w:tcPr>
          <w:p w14:paraId="6A11049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29EA1FE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:rsidR="00AF370A" w14:paraId="0EFAEEAE" w14:textId="77777777">
        <w:trPr>
          <w:trHeight w:val="210"/>
        </w:trPr>
        <w:tc>
          <w:tcPr>
            <w:tcW w:w="281" w:type="pct"/>
            <w:vMerge w:val="restart"/>
            <w:shd w:val="clear" w:color="auto" w:fill="auto"/>
            <w:vAlign w:val="center"/>
          </w:tcPr>
          <w:p w14:paraId="073E22C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D1T1-A1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5C9CA4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962857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56.59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3A65D5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0571D1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9047A7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3BDBD38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B4F55E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DA094E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047C5AA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31AF57A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2EC222A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68B7D54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6F7DED9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4D11A4A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122.95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38E6AE5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04BB8D1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2A1F548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489</w:t>
            </w:r>
          </w:p>
        </w:tc>
      </w:tr>
      <w:tr w:rsidR="00AF370A" w14:paraId="6D2971A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BA333B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F030D2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31B802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11152B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09EB61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3BD072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5C8E2E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6B569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88CB76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9639D9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DA0864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24C8AB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D72736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5AC2505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B90373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136.79</w:t>
            </w:r>
          </w:p>
        </w:tc>
        <w:tc>
          <w:tcPr>
            <w:tcW w:w="286" w:type="pct"/>
            <w:vMerge/>
            <w:vAlign w:val="center"/>
          </w:tcPr>
          <w:p w14:paraId="16A372F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77DCE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05BCF3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485</w:t>
            </w:r>
          </w:p>
        </w:tc>
      </w:tr>
      <w:tr w:rsidR="00AF370A" w14:paraId="747464F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9F928F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6A599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9F00AB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8D8AB4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B2FD2F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4BCC6C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92204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921DDA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340B58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4807A1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FD8CF3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B91A14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1CE430A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792A474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5FCA6B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118.27</w:t>
            </w:r>
          </w:p>
        </w:tc>
        <w:tc>
          <w:tcPr>
            <w:tcW w:w="286" w:type="pct"/>
            <w:vMerge/>
            <w:vAlign w:val="center"/>
          </w:tcPr>
          <w:p w14:paraId="2894782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2D2101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C0045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493</w:t>
            </w:r>
          </w:p>
        </w:tc>
      </w:tr>
      <w:tr w:rsidR="00AF370A" w14:paraId="249EFD3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05210E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75F382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AFACA0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22614F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9FE084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190D53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5C4FFFF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41AF6B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97720A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A2D32B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2FE595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2B70CF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7378505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69AE316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AA93D1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72.68</w:t>
            </w:r>
          </w:p>
        </w:tc>
        <w:tc>
          <w:tcPr>
            <w:tcW w:w="286" w:type="pct"/>
            <w:vMerge/>
            <w:vAlign w:val="center"/>
          </w:tcPr>
          <w:p w14:paraId="299A6A7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3F2098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7654F4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490</w:t>
            </w:r>
          </w:p>
        </w:tc>
      </w:tr>
      <w:tr w:rsidR="00AF370A" w14:paraId="6762CA2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265A13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FE795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24ED3A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51B28D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5DFA217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FE27A8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E83F5B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775874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2D391E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991F09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EC6987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3D399A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37BB14C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1F19FAF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2BD2D7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80.86</w:t>
            </w:r>
          </w:p>
        </w:tc>
        <w:tc>
          <w:tcPr>
            <w:tcW w:w="286" w:type="pct"/>
            <w:vMerge/>
            <w:vAlign w:val="center"/>
          </w:tcPr>
          <w:p w14:paraId="6E87263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1D21E5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4E1D98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486</w:t>
            </w:r>
          </w:p>
        </w:tc>
      </w:tr>
      <w:tr w:rsidR="00AF370A" w14:paraId="064D9CA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3F36B7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C6F119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C01D73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DAB51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7053E5C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DA3FDF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75360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4AE96D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8DCAED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52D0D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C5BAC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3EEFA3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201F8C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40B2D51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7A5E6E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69.91</w:t>
            </w:r>
          </w:p>
        </w:tc>
        <w:tc>
          <w:tcPr>
            <w:tcW w:w="286" w:type="pct"/>
            <w:vMerge/>
            <w:vAlign w:val="center"/>
          </w:tcPr>
          <w:p w14:paraId="2297854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9DFF2F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F77E9B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494</w:t>
            </w:r>
          </w:p>
        </w:tc>
      </w:tr>
      <w:tr w:rsidR="00AF370A" w14:paraId="3FD307D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A7F42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F1D891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1B1FEF4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73.89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32C113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73.67</w:t>
            </w:r>
          </w:p>
        </w:tc>
        <w:tc>
          <w:tcPr>
            <w:tcW w:w="246" w:type="pct"/>
            <w:vMerge/>
            <w:vAlign w:val="center"/>
          </w:tcPr>
          <w:p w14:paraId="3C9C9C2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F1F81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6A787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4146B4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/>
            <w:vAlign w:val="center"/>
          </w:tcPr>
          <w:p w14:paraId="4E64408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770C950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/>
            <w:vAlign w:val="center"/>
          </w:tcPr>
          <w:p w14:paraId="38BDC5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33E1EE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6133615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0B2980D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240DA8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73.89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1D0D254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/>
            <w:vAlign w:val="center"/>
          </w:tcPr>
          <w:p w14:paraId="1C5B9DF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C6B9D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</w:t>
            </w:r>
          </w:p>
        </w:tc>
      </w:tr>
      <w:tr w:rsidR="00AF370A" w14:paraId="4FE10A2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DE00A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6FB55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630DD70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95.51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4FF8C2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76.1</w:t>
            </w:r>
          </w:p>
        </w:tc>
        <w:tc>
          <w:tcPr>
            <w:tcW w:w="246" w:type="pct"/>
            <w:vMerge/>
            <w:vAlign w:val="center"/>
          </w:tcPr>
          <w:p w14:paraId="7AB06EC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D960A5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60170A1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EEBCCF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722A5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72E392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3533D4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2B62716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/>
            <w:vAlign w:val="center"/>
          </w:tcPr>
          <w:p w14:paraId="7AA6825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0E364B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E9B154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171.89</w:t>
            </w:r>
          </w:p>
        </w:tc>
        <w:tc>
          <w:tcPr>
            <w:tcW w:w="286" w:type="pct"/>
            <w:vMerge/>
            <w:vAlign w:val="center"/>
          </w:tcPr>
          <w:p w14:paraId="6E8AF3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39EA37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7F0E72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</w:t>
            </w:r>
          </w:p>
        </w:tc>
      </w:tr>
      <w:tr w:rsidR="00AF370A" w14:paraId="5575C92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7504AF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E58F8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63454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08A0BF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AF9928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3779E7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F07D98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B3112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490EF5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73A289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D3499E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5600F35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/>
            <w:vAlign w:val="center"/>
          </w:tcPr>
          <w:p w14:paraId="7D84CBF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A92924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401D6C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125.31</w:t>
            </w:r>
          </w:p>
        </w:tc>
        <w:tc>
          <w:tcPr>
            <w:tcW w:w="286" w:type="pct"/>
            <w:vMerge/>
            <w:vAlign w:val="center"/>
          </w:tcPr>
          <w:p w14:paraId="259A54B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CB1771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33133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</w:t>
            </w:r>
          </w:p>
        </w:tc>
      </w:tr>
      <w:tr w:rsidR="00AF370A" w14:paraId="022D2BC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2B1B2C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6247A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07E29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2FE4E6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113BCD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D3F2BC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2B7FAF0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C69E82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5FCB0E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A1B94B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F2501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49B96C9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/>
            <w:vAlign w:val="center"/>
          </w:tcPr>
          <w:p w14:paraId="6987CC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9AEB75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EBCB55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101.48</w:t>
            </w:r>
          </w:p>
        </w:tc>
        <w:tc>
          <w:tcPr>
            <w:tcW w:w="286" w:type="pct"/>
            <w:vMerge/>
            <w:vAlign w:val="center"/>
          </w:tcPr>
          <w:p w14:paraId="088677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992AF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B658F0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</w:t>
            </w:r>
          </w:p>
        </w:tc>
      </w:tr>
      <w:tr w:rsidR="00AF370A" w14:paraId="628F8C5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9F6481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838746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8D72A7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35.87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184681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66.77</w:t>
            </w:r>
          </w:p>
        </w:tc>
        <w:tc>
          <w:tcPr>
            <w:tcW w:w="246" w:type="pct"/>
            <w:vMerge/>
            <w:vAlign w:val="center"/>
          </w:tcPr>
          <w:p w14:paraId="4F9A7D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4D1FD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70559C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3514A2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096C2D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72BD719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/>
            <w:vAlign w:val="center"/>
          </w:tcPr>
          <w:p w14:paraId="68BAC21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5FB57E8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/>
            <w:vAlign w:val="center"/>
          </w:tcPr>
          <w:p w14:paraId="50C37FB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77069F2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5414DD6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35.87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3F7DCB3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/>
            <w:vAlign w:val="center"/>
          </w:tcPr>
          <w:p w14:paraId="57EB172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0E37F1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</w:t>
            </w:r>
          </w:p>
        </w:tc>
      </w:tr>
      <w:tr w:rsidR="00AF370A" w14:paraId="03EDE57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807D08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ED7AC9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305567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35.97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ED2771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66.8</w:t>
            </w:r>
          </w:p>
        </w:tc>
        <w:tc>
          <w:tcPr>
            <w:tcW w:w="246" w:type="pct"/>
            <w:vMerge/>
            <w:vAlign w:val="center"/>
          </w:tcPr>
          <w:p w14:paraId="3B2E48E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9AF803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5CD67D9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B9D124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3D3E4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30105A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9419C3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512188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244089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70AC4B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328EF2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35.97</w:t>
            </w:r>
          </w:p>
        </w:tc>
        <w:tc>
          <w:tcPr>
            <w:tcW w:w="286" w:type="pct"/>
            <w:vMerge/>
            <w:vAlign w:val="center"/>
          </w:tcPr>
          <w:p w14:paraId="246C7D9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11C024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90E6A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</w:t>
            </w:r>
          </w:p>
        </w:tc>
      </w:tr>
      <w:tr w:rsidR="00AF370A" w14:paraId="7936E2E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889F58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F9D255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AAD762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40.48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B99CAC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67.92</w:t>
            </w:r>
          </w:p>
        </w:tc>
        <w:tc>
          <w:tcPr>
            <w:tcW w:w="246" w:type="pct"/>
            <w:vMerge/>
            <w:vAlign w:val="center"/>
          </w:tcPr>
          <w:p w14:paraId="1605C2C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60E683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21C105F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50E6B2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530DD1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E9F21E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9E4BDF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75869C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5DF926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CFF297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3E79E9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40.48</w:t>
            </w:r>
          </w:p>
        </w:tc>
        <w:tc>
          <w:tcPr>
            <w:tcW w:w="286" w:type="pct"/>
            <w:vMerge/>
            <w:vAlign w:val="center"/>
          </w:tcPr>
          <w:p w14:paraId="37BBDC3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CFB661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388913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</w:tr>
      <w:tr w:rsidR="00AF370A" w14:paraId="0AD1C77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9ABE3E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252037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F5C703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40.59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84A6C8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67.95</w:t>
            </w:r>
          </w:p>
        </w:tc>
        <w:tc>
          <w:tcPr>
            <w:tcW w:w="246" w:type="pct"/>
            <w:vMerge/>
            <w:vAlign w:val="center"/>
          </w:tcPr>
          <w:p w14:paraId="7A31B8C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08A864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3D4F3A4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37B64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FC7762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20C422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B52D4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3B9540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7DA18F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4FC95F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911331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40.59</w:t>
            </w:r>
          </w:p>
        </w:tc>
        <w:tc>
          <w:tcPr>
            <w:tcW w:w="286" w:type="pct"/>
            <w:vMerge/>
            <w:vAlign w:val="center"/>
          </w:tcPr>
          <w:p w14:paraId="23E0D7F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3C9C89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221D7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</w:t>
            </w:r>
          </w:p>
        </w:tc>
      </w:tr>
      <w:tr w:rsidR="00AF370A" w14:paraId="2D59942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CDEA4C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4636F9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25BD71F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37.16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FC8DBE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7AA07D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20FB769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A0103C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43FBA8D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889F48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4F76115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/>
            <w:vAlign w:val="center"/>
          </w:tcPr>
          <w:p w14:paraId="7F8428F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C23ACC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4FA8E2B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1D0DF00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3ABD1D5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57.32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041AAD2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/>
            <w:vAlign w:val="center"/>
          </w:tcPr>
          <w:p w14:paraId="0E718D4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44D98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299</w:t>
            </w:r>
          </w:p>
        </w:tc>
      </w:tr>
      <w:tr w:rsidR="00AF370A" w14:paraId="389FF8E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095E8B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20DD66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7E6F50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253C0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1FC764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D51CE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6705AE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F5CA2D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vMerge/>
            <w:vAlign w:val="center"/>
          </w:tcPr>
          <w:p w14:paraId="3FDFF82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E3FFF8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839E40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FEEF86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3DBB6E6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5A87B5F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35BCBC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55.25</w:t>
            </w:r>
          </w:p>
        </w:tc>
        <w:tc>
          <w:tcPr>
            <w:tcW w:w="286" w:type="pct"/>
            <w:vMerge/>
            <w:vAlign w:val="center"/>
          </w:tcPr>
          <w:p w14:paraId="13A6248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7D349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A71A1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302</w:t>
            </w:r>
          </w:p>
        </w:tc>
      </w:tr>
      <w:tr w:rsidR="00AF370A" w14:paraId="107B623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C1CCA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78BB20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5391CB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B0E98F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A0E9CA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D9BE48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09A8A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3CD7A1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3" w:type="pct"/>
            <w:vMerge/>
            <w:vAlign w:val="center"/>
          </w:tcPr>
          <w:p w14:paraId="6CD1238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E4D298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13F8D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E18668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921CE5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50F69BA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FBE35A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52.98</w:t>
            </w:r>
          </w:p>
        </w:tc>
        <w:tc>
          <w:tcPr>
            <w:tcW w:w="286" w:type="pct"/>
            <w:vMerge/>
            <w:vAlign w:val="center"/>
          </w:tcPr>
          <w:p w14:paraId="5F1D154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9C6BEF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89969C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305</w:t>
            </w:r>
          </w:p>
        </w:tc>
      </w:tr>
      <w:tr w:rsidR="00AF370A" w14:paraId="7EBA551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874966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BBBAC6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9D1352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9F19F5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57ABBF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108930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A07DCB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AAC49C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3" w:type="pct"/>
            <w:vMerge/>
            <w:vAlign w:val="center"/>
          </w:tcPr>
          <w:p w14:paraId="5E98232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D89554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89A456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165B03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3525735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78C5954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EFCF2F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76.54</w:t>
            </w:r>
          </w:p>
        </w:tc>
        <w:tc>
          <w:tcPr>
            <w:tcW w:w="286" w:type="pct"/>
            <w:vMerge/>
            <w:vAlign w:val="center"/>
          </w:tcPr>
          <w:p w14:paraId="5901BD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2BF8FD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FD1FD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281</w:t>
            </w:r>
          </w:p>
        </w:tc>
      </w:tr>
      <w:tr w:rsidR="00AF370A" w14:paraId="09EE84D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D5E333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1E0585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6A9EFC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05F730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8CD1BC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FAE7BC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3CF51C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0380A93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vMerge/>
            <w:vAlign w:val="center"/>
          </w:tcPr>
          <w:p w14:paraId="79E7803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12F69E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2FF3A6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470800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0AED252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46B7060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66E677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74.56</w:t>
            </w:r>
          </w:p>
        </w:tc>
        <w:tc>
          <w:tcPr>
            <w:tcW w:w="286" w:type="pct"/>
            <w:vMerge/>
            <w:vAlign w:val="center"/>
          </w:tcPr>
          <w:p w14:paraId="04836FC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1633C5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70DDD4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284</w:t>
            </w:r>
          </w:p>
        </w:tc>
      </w:tr>
      <w:tr w:rsidR="00AF370A" w14:paraId="127B55E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E6B381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252F0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2D09AB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7CD00F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EAB592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E87067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D0F643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2843DD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3" w:type="pct"/>
            <w:vMerge/>
            <w:vAlign w:val="center"/>
          </w:tcPr>
          <w:p w14:paraId="664438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23345E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40D0A3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34D469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269985D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6AB150E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F7A14D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286" w:type="pct"/>
            <w:vMerge/>
            <w:vAlign w:val="center"/>
          </w:tcPr>
          <w:p w14:paraId="797E9BA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9253E5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D4603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287</w:t>
            </w:r>
          </w:p>
        </w:tc>
      </w:tr>
      <w:tr w:rsidR="00AF370A" w14:paraId="323E9DB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09B3C9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E700C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BA6F04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55.35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E5DBB3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70.89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CE4603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504BBDA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4B8695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1AD2F9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C08055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3AC248C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A6FCB0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DCC63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521234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3543C6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19D354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55.35</w:t>
            </w:r>
          </w:p>
        </w:tc>
        <w:tc>
          <w:tcPr>
            <w:tcW w:w="286" w:type="pct"/>
            <w:vMerge/>
            <w:vAlign w:val="center"/>
          </w:tcPr>
          <w:p w14:paraId="5712793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AC09C8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40C7D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269</w:t>
            </w:r>
          </w:p>
        </w:tc>
      </w:tr>
      <w:tr w:rsidR="00AF370A" w14:paraId="5A46822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735CBA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5D197E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4BD96D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57.73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851989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71.29</w:t>
            </w:r>
          </w:p>
        </w:tc>
        <w:tc>
          <w:tcPr>
            <w:tcW w:w="246" w:type="pct"/>
            <w:vMerge/>
            <w:vAlign w:val="center"/>
          </w:tcPr>
          <w:p w14:paraId="4D57BFC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A6631B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D8DA77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E5F9C9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vMerge/>
            <w:vAlign w:val="center"/>
          </w:tcPr>
          <w:p w14:paraId="750609A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3ADB84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A83E0B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050097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4989182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2B6FF0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05DB2B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57.73</w:t>
            </w:r>
          </w:p>
        </w:tc>
        <w:tc>
          <w:tcPr>
            <w:tcW w:w="286" w:type="pct"/>
            <w:vMerge/>
            <w:vAlign w:val="center"/>
          </w:tcPr>
          <w:p w14:paraId="259CB03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72173F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969C8B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266</w:t>
            </w:r>
          </w:p>
        </w:tc>
      </w:tr>
      <w:tr w:rsidR="00AF370A" w14:paraId="5420969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DFBF24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58B4F8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C77134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F2AB8A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71.64</w:t>
            </w:r>
          </w:p>
        </w:tc>
        <w:tc>
          <w:tcPr>
            <w:tcW w:w="246" w:type="pct"/>
            <w:vMerge/>
            <w:vAlign w:val="center"/>
          </w:tcPr>
          <w:p w14:paraId="14FB755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DD0DF0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107C16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193E51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3" w:type="pct"/>
            <w:vMerge/>
            <w:vAlign w:val="center"/>
          </w:tcPr>
          <w:p w14:paraId="61C948B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1F6D99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606322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6BFA44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610EA7C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0A47C25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DF7EBF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59.9</w:t>
            </w:r>
          </w:p>
        </w:tc>
        <w:tc>
          <w:tcPr>
            <w:tcW w:w="286" w:type="pct"/>
            <w:vMerge/>
            <w:vAlign w:val="center"/>
          </w:tcPr>
          <w:p w14:paraId="2B23FA1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E3ED16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F5007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263</w:t>
            </w:r>
          </w:p>
        </w:tc>
      </w:tr>
      <w:tr w:rsidR="00AF370A" w14:paraId="5A9F653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13E47A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D504E0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CCE336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62.86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D96684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E2A792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3E76AA7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976038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F720E4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59AE1D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1D7789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239C6C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D8C2B5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567A16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3A74BA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40EF73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79.98</w:t>
            </w:r>
          </w:p>
        </w:tc>
        <w:tc>
          <w:tcPr>
            <w:tcW w:w="286" w:type="pct"/>
            <w:vMerge/>
            <w:vAlign w:val="center"/>
          </w:tcPr>
          <w:p w14:paraId="5D2F3B9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80D1F2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7160E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245</w:t>
            </w:r>
          </w:p>
        </w:tc>
      </w:tr>
      <w:tr w:rsidR="00AF370A" w14:paraId="0168239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FFBE7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DFB228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667E6E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B11707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715B6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711562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F22943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C9D0CD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vMerge/>
            <w:vAlign w:val="center"/>
          </w:tcPr>
          <w:p w14:paraId="1001C46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ED7B3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4047B5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AFB767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7BFC9B3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24DC04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7AFC76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77.9</w:t>
            </w:r>
          </w:p>
        </w:tc>
        <w:tc>
          <w:tcPr>
            <w:tcW w:w="286" w:type="pct"/>
            <w:vMerge/>
            <w:vAlign w:val="center"/>
          </w:tcPr>
          <w:p w14:paraId="1D82232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48B230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8CB7C3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248</w:t>
            </w:r>
          </w:p>
        </w:tc>
      </w:tr>
      <w:tr w:rsidR="00AF370A" w14:paraId="4956212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3293B4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FD314B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FCD94B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CD0155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75CF00A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1589E9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FC81EC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B51AD0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3" w:type="pct"/>
            <w:vMerge/>
            <w:vAlign w:val="center"/>
          </w:tcPr>
          <w:p w14:paraId="2767E59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7DFE25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2FA1F0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0864FE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0BB509E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3B49650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9B5279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73.14</w:t>
            </w:r>
          </w:p>
        </w:tc>
        <w:tc>
          <w:tcPr>
            <w:tcW w:w="286" w:type="pct"/>
            <w:vMerge/>
            <w:vAlign w:val="center"/>
          </w:tcPr>
          <w:p w14:paraId="05BC9D3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FE89DF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A0051F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251</w:t>
            </w:r>
          </w:p>
        </w:tc>
      </w:tr>
      <w:tr w:rsidR="00AF370A" w14:paraId="57ACB30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84322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2888A5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1B31052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21.15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2A05EB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61.26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D5DBA3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2FBDAA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A50ED2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2DA6B73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3" w:type="pct"/>
            <w:vMerge/>
            <w:vAlign w:val="center"/>
          </w:tcPr>
          <w:p w14:paraId="6FCFFF8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198B385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/>
            <w:vAlign w:val="center"/>
          </w:tcPr>
          <w:p w14:paraId="0CFC0D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C929FC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008C87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4BFEA2D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02BAF63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21.15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598568F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/>
            <w:vAlign w:val="center"/>
          </w:tcPr>
          <w:p w14:paraId="6E18874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0B6EF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158</w:t>
            </w:r>
          </w:p>
        </w:tc>
      </w:tr>
      <w:tr w:rsidR="00AF370A" w14:paraId="43BA4C6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75DD1D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547EFF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3CD757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28.84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C1FA8B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64.21</w:t>
            </w:r>
          </w:p>
        </w:tc>
        <w:tc>
          <w:tcPr>
            <w:tcW w:w="246" w:type="pct"/>
            <w:vMerge/>
            <w:vAlign w:val="center"/>
          </w:tcPr>
          <w:p w14:paraId="15999DC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1468E7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AD46DC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2836EF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3" w:type="pct"/>
            <w:vMerge/>
            <w:vAlign w:val="center"/>
          </w:tcPr>
          <w:p w14:paraId="1745ACA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6FCC30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9D3C1C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BBD08D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3E09FAE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1FEA2F2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61ED0F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28.84</w:t>
            </w:r>
          </w:p>
        </w:tc>
        <w:tc>
          <w:tcPr>
            <w:tcW w:w="286" w:type="pct"/>
            <w:vMerge/>
            <w:vAlign w:val="center"/>
          </w:tcPr>
          <w:p w14:paraId="174374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1DD7FA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76201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152</w:t>
            </w:r>
          </w:p>
        </w:tc>
      </w:tr>
      <w:tr w:rsidR="00AF370A" w14:paraId="3F6B449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D11E5D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2ABE5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79496D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36.16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A6AC78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66.36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D74C28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0357C2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8C80D1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0DAA80F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3" w:type="pct"/>
            <w:vMerge/>
            <w:vAlign w:val="center"/>
          </w:tcPr>
          <w:p w14:paraId="6121A51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2C77A1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9A46FB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45DCC3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D71326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6AA8598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77ECF3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36.16</w:t>
            </w:r>
          </w:p>
        </w:tc>
        <w:tc>
          <w:tcPr>
            <w:tcW w:w="286" w:type="pct"/>
            <w:vMerge/>
            <w:vAlign w:val="center"/>
          </w:tcPr>
          <w:p w14:paraId="36E0DFB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BF2CAF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623A8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155</w:t>
            </w:r>
          </w:p>
        </w:tc>
      </w:tr>
      <w:tr w:rsidR="00AF370A" w14:paraId="4ABEDC9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133845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068C08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DAE69A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38.92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7184CD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67.06</w:t>
            </w:r>
          </w:p>
        </w:tc>
        <w:tc>
          <w:tcPr>
            <w:tcW w:w="246" w:type="pct"/>
            <w:vMerge/>
            <w:vAlign w:val="center"/>
          </w:tcPr>
          <w:p w14:paraId="3A48B12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1C1890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8B2932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05C52A0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3" w:type="pct"/>
            <w:vMerge/>
            <w:vAlign w:val="center"/>
          </w:tcPr>
          <w:p w14:paraId="77EADC2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80BF30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D76EB9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6390BD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35875CD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25009C7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38023B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38.92</w:t>
            </w:r>
          </w:p>
        </w:tc>
        <w:tc>
          <w:tcPr>
            <w:tcW w:w="286" w:type="pct"/>
            <w:vMerge/>
            <w:vAlign w:val="center"/>
          </w:tcPr>
          <w:p w14:paraId="05E778E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C150F3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EF511F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149</w:t>
            </w:r>
          </w:p>
        </w:tc>
      </w:tr>
      <w:tr w:rsidR="00AF370A" w14:paraId="7D6C941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720643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0B08A8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FBE8DD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11.24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C54718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57.1</w:t>
            </w:r>
          </w:p>
        </w:tc>
        <w:tc>
          <w:tcPr>
            <w:tcW w:w="246" w:type="pct"/>
            <w:vMerge/>
            <w:vAlign w:val="center"/>
          </w:tcPr>
          <w:p w14:paraId="7E9454F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B8D14A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0E5DFAB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4667691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83661F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5" w:type="pct"/>
            <w:vMerge/>
            <w:vAlign w:val="center"/>
          </w:tcPr>
          <w:p w14:paraId="2958B0F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A8AFAE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0C9639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58FD62C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0BC25EF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3AC286F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23.83</w:t>
            </w:r>
          </w:p>
        </w:tc>
        <w:tc>
          <w:tcPr>
            <w:tcW w:w="286" w:type="pct"/>
            <w:vMerge/>
            <w:vAlign w:val="center"/>
          </w:tcPr>
          <w:p w14:paraId="53C1A6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72BA8B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0F4E11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538</w:t>
            </w:r>
          </w:p>
        </w:tc>
      </w:tr>
      <w:tr w:rsidR="00AF370A" w14:paraId="61AD24F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97AE5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AB5705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DA49B4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EE566B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1A2E47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12426A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2EB20E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159B75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3" w:type="pct"/>
            <w:vMerge/>
            <w:vAlign w:val="center"/>
          </w:tcPr>
          <w:p w14:paraId="19DAD10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A92E1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FD356B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9B1F55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5B1E864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3D12A3B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F20883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23.11</w:t>
            </w:r>
          </w:p>
        </w:tc>
        <w:tc>
          <w:tcPr>
            <w:tcW w:w="286" w:type="pct"/>
            <w:vMerge/>
            <w:vAlign w:val="center"/>
          </w:tcPr>
          <w:p w14:paraId="6E1677C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EFEDAC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21CB08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534</w:t>
            </w:r>
          </w:p>
        </w:tc>
      </w:tr>
      <w:tr w:rsidR="00AF370A" w14:paraId="1D27865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A6F6C6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F9F458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0C3AFAC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26.32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DB44B2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64.1</w:t>
            </w:r>
          </w:p>
        </w:tc>
        <w:tc>
          <w:tcPr>
            <w:tcW w:w="246" w:type="pct"/>
            <w:vMerge/>
            <w:vAlign w:val="center"/>
          </w:tcPr>
          <w:p w14:paraId="18B34E3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1CB646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62D86D0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23DBB80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F2FC28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2645A02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81E21C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703BEA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05B6700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42F38D9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48B885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36.66</w:t>
            </w:r>
          </w:p>
        </w:tc>
        <w:tc>
          <w:tcPr>
            <w:tcW w:w="286" w:type="pct"/>
            <w:vMerge/>
            <w:vAlign w:val="center"/>
          </w:tcPr>
          <w:p w14:paraId="47F9303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DBB8EF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6768A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537</w:t>
            </w:r>
          </w:p>
        </w:tc>
      </w:tr>
      <w:tr w:rsidR="00AF370A" w14:paraId="680FCB8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05AB5F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3039B3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C65BE8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64B3A6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F0D62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F821E9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DDC33D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3BC8BC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3" w:type="pct"/>
            <w:vMerge/>
            <w:vAlign w:val="center"/>
          </w:tcPr>
          <w:p w14:paraId="234C1E2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A2C85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914AFB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9A6789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526E1D8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656F1BC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28A994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35.61</w:t>
            </w:r>
          </w:p>
        </w:tc>
        <w:tc>
          <w:tcPr>
            <w:tcW w:w="286" w:type="pct"/>
            <w:vMerge/>
            <w:vAlign w:val="center"/>
          </w:tcPr>
          <w:p w14:paraId="4A274B2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07A011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88898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533</w:t>
            </w:r>
          </w:p>
        </w:tc>
      </w:tr>
      <w:tr w:rsidR="00AF370A" w14:paraId="59DA761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10057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52513C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</w:t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Spreadtrum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3A75B16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44.23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024C2D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68.76</w:t>
            </w:r>
          </w:p>
        </w:tc>
        <w:tc>
          <w:tcPr>
            <w:tcW w:w="246" w:type="pct"/>
            <w:vMerge/>
            <w:vAlign w:val="center"/>
          </w:tcPr>
          <w:p w14:paraId="2D54ACC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2475C20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54A1A86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58C5C4F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/>
            <w:vAlign w:val="center"/>
          </w:tcPr>
          <w:p w14:paraId="362314B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7ADFC05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/>
            <w:vAlign w:val="center"/>
          </w:tcPr>
          <w:p w14:paraId="74E3E64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60750D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1B466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40C6566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13EE1FA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44.23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3141799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/>
            <w:vAlign w:val="center"/>
          </w:tcPr>
          <w:p w14:paraId="37E2CF4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337AC5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119</w:t>
            </w:r>
          </w:p>
        </w:tc>
      </w:tr>
      <w:tr w:rsidR="00AF370A" w14:paraId="0F2A54F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CF23CC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41397D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EB5916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47.83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69855B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69.5</w:t>
            </w:r>
          </w:p>
        </w:tc>
        <w:tc>
          <w:tcPr>
            <w:tcW w:w="246" w:type="pct"/>
            <w:vMerge/>
            <w:vAlign w:val="center"/>
          </w:tcPr>
          <w:p w14:paraId="4D1D2EE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39C996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59B5BD3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C28B4D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0AE1EA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2DACD4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F00EF4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1E79D1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D82DE6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09A640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DFCB8F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47.83</w:t>
            </w:r>
          </w:p>
        </w:tc>
        <w:tc>
          <w:tcPr>
            <w:tcW w:w="286" w:type="pct"/>
            <w:vMerge/>
            <w:vAlign w:val="center"/>
          </w:tcPr>
          <w:p w14:paraId="534F98D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FA75F2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2FA15F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117</w:t>
            </w:r>
          </w:p>
        </w:tc>
      </w:tr>
      <w:tr w:rsidR="00AF370A" w14:paraId="1808DEE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60966B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1B620B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311189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44.06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1E84C9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68.72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7CF158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E787E6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6F962A6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EE4B9E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53" w:type="pct"/>
            <w:vMerge/>
            <w:vAlign w:val="center"/>
          </w:tcPr>
          <w:p w14:paraId="57BCDE0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39FCB2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440772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5826BAB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/>
            <w:vAlign w:val="center"/>
          </w:tcPr>
          <w:p w14:paraId="60D5481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713B2C6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0623AFB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86" w:type="pct"/>
            <w:vMerge/>
            <w:vAlign w:val="center"/>
          </w:tcPr>
          <w:p w14:paraId="22196EE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4BF6E5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F8560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227</w:t>
            </w:r>
          </w:p>
        </w:tc>
      </w:tr>
      <w:tr w:rsidR="00AF370A" w14:paraId="69764E7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75CED2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30307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63715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A4291A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6DA557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10D66A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3A273BB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/>
            <w:vAlign w:val="center"/>
          </w:tcPr>
          <w:p w14:paraId="0E2B377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AFBDBD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1B2CF05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-67.45</w:t>
            </w:r>
          </w:p>
        </w:tc>
        <w:tc>
          <w:tcPr>
            <w:tcW w:w="235" w:type="pct"/>
            <w:vMerge/>
            <w:vAlign w:val="center"/>
          </w:tcPr>
          <w:p w14:paraId="260D066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CBBA49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5A6026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CB7298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9C1AA9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5B933E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D08D35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A1D50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232</w:t>
            </w:r>
          </w:p>
        </w:tc>
      </w:tr>
      <w:tr w:rsidR="00AF370A" w14:paraId="4A7D701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AAE5FF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EA53E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458F3C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45.86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38CEFC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69.1</w:t>
            </w:r>
          </w:p>
        </w:tc>
        <w:tc>
          <w:tcPr>
            <w:tcW w:w="246" w:type="pct"/>
            <w:vMerge/>
            <w:vAlign w:val="center"/>
          </w:tcPr>
          <w:p w14:paraId="20D6D6F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D02AF3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1B0945E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/>
            <w:vAlign w:val="center"/>
          </w:tcPr>
          <w:p w14:paraId="4DCC40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FCCCF4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5F398F5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/>
            <w:vAlign w:val="center"/>
          </w:tcPr>
          <w:p w14:paraId="3E3C082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01229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3C059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531FD9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9DB30F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8F392F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35A9A0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D4A9A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226</w:t>
            </w:r>
          </w:p>
        </w:tc>
      </w:tr>
      <w:tr w:rsidR="00AF370A" w14:paraId="1124CB7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941147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0BA0BD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C651A4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74.54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DAF356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73.72</w:t>
            </w:r>
          </w:p>
        </w:tc>
        <w:tc>
          <w:tcPr>
            <w:tcW w:w="246" w:type="pct"/>
            <w:vMerge/>
            <w:vAlign w:val="center"/>
          </w:tcPr>
          <w:p w14:paraId="35A1393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51CC9A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3C71AB6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/>
            <w:vAlign w:val="center"/>
          </w:tcPr>
          <w:p w14:paraId="6FC908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E5223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001CAEC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-67.45</w:t>
            </w:r>
          </w:p>
        </w:tc>
        <w:tc>
          <w:tcPr>
            <w:tcW w:w="235" w:type="pct"/>
            <w:vMerge/>
            <w:vAlign w:val="center"/>
          </w:tcPr>
          <w:p w14:paraId="676A911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E4CF60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98818A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526A6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6DD6C1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787AFF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B75ED1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14A5A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231</w:t>
            </w:r>
          </w:p>
        </w:tc>
      </w:tr>
      <w:tr w:rsidR="00AF370A" w14:paraId="427C2E6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B9E8A8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C35C91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566F717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8.61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C607F0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53.19</w:t>
            </w:r>
          </w:p>
        </w:tc>
        <w:tc>
          <w:tcPr>
            <w:tcW w:w="246" w:type="pct"/>
            <w:vMerge/>
            <w:vAlign w:val="center"/>
          </w:tcPr>
          <w:p w14:paraId="6CF5199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11E4641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01E1A2D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831316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/>
            <w:vAlign w:val="center"/>
          </w:tcPr>
          <w:p w14:paraId="22411CB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36F6FF8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/>
            <w:vAlign w:val="center"/>
          </w:tcPr>
          <w:p w14:paraId="3CB5CB9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55028C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F38909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080EC85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3A289E4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8.61</w:t>
            </w:r>
          </w:p>
        </w:tc>
        <w:tc>
          <w:tcPr>
            <w:tcW w:w="286" w:type="pct"/>
            <w:vMerge/>
            <w:vAlign w:val="center"/>
          </w:tcPr>
          <w:p w14:paraId="434BE5A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1B505F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B1A7B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711</w:t>
            </w:r>
          </w:p>
        </w:tc>
      </w:tr>
      <w:tr w:rsidR="00AF370A" w14:paraId="6A5EE5B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10C5F1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2A7AD2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5AA577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8.62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2E9F65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53.2</w:t>
            </w:r>
          </w:p>
        </w:tc>
        <w:tc>
          <w:tcPr>
            <w:tcW w:w="246" w:type="pct"/>
            <w:vMerge/>
            <w:vAlign w:val="center"/>
          </w:tcPr>
          <w:p w14:paraId="449D96A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6CA9F72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4F7ACB7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4DC4E4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2B4B10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8F8E1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EEA9BF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96ECBF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A92BBA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A35230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38D699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8.62</w:t>
            </w:r>
          </w:p>
        </w:tc>
        <w:tc>
          <w:tcPr>
            <w:tcW w:w="286" w:type="pct"/>
            <w:vMerge/>
            <w:vAlign w:val="center"/>
          </w:tcPr>
          <w:p w14:paraId="231943A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B44A66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3AF626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710</w:t>
            </w:r>
          </w:p>
        </w:tc>
      </w:tr>
      <w:tr w:rsidR="00AF370A" w14:paraId="6735C3B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5A0086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76E5C1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FCF929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14.92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93728D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58.42</w:t>
            </w:r>
          </w:p>
        </w:tc>
        <w:tc>
          <w:tcPr>
            <w:tcW w:w="246" w:type="pct"/>
            <w:vMerge/>
            <w:vAlign w:val="center"/>
          </w:tcPr>
          <w:p w14:paraId="142650E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CFA08A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3F2BCA7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E03D7A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4741A7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529604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0F5EDA4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5" w:type="pct"/>
            <w:vMerge/>
            <w:vAlign w:val="center"/>
          </w:tcPr>
          <w:p w14:paraId="44E8E43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58890B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53256C5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5DB9281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14.92</w:t>
            </w:r>
          </w:p>
        </w:tc>
        <w:tc>
          <w:tcPr>
            <w:tcW w:w="286" w:type="pct"/>
            <w:vMerge/>
            <w:vAlign w:val="center"/>
          </w:tcPr>
          <w:p w14:paraId="234474F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448FE4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F50BB7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716</w:t>
            </w:r>
          </w:p>
        </w:tc>
      </w:tr>
      <w:tr w:rsidR="00AF370A" w14:paraId="7876DAC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4A20F6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834FC8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3C82C9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15.03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163987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58.49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4DDC20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2A68B5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E00F3F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59D0BA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4D4B7E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F9EB44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367833C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/>
            <w:vAlign w:val="center"/>
          </w:tcPr>
          <w:p w14:paraId="3C676DE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6EF0BA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7B9E16D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7ADF6A3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15.03</w:t>
            </w:r>
          </w:p>
        </w:tc>
        <w:tc>
          <w:tcPr>
            <w:tcW w:w="286" w:type="pct"/>
            <w:vMerge/>
            <w:vAlign w:val="center"/>
          </w:tcPr>
          <w:p w14:paraId="67FB4CB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EBC2A3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ABFF8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751</w:t>
            </w:r>
          </w:p>
        </w:tc>
      </w:tr>
      <w:tr w:rsidR="00AF370A" w14:paraId="2B6605A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2B4AE8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897885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857618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15.04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B447D2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58.5</w:t>
            </w:r>
          </w:p>
        </w:tc>
        <w:tc>
          <w:tcPr>
            <w:tcW w:w="246" w:type="pct"/>
            <w:vMerge/>
            <w:vAlign w:val="center"/>
          </w:tcPr>
          <w:p w14:paraId="3D826BE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F7361C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187BD53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1B0178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B83100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E0B882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B74352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42847A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852934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2E83B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24E8FC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15.04</w:t>
            </w:r>
          </w:p>
        </w:tc>
        <w:tc>
          <w:tcPr>
            <w:tcW w:w="286" w:type="pct"/>
            <w:vMerge/>
            <w:vAlign w:val="center"/>
          </w:tcPr>
          <w:p w14:paraId="6AEE284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D8CBA2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CD91F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750</w:t>
            </w:r>
          </w:p>
        </w:tc>
      </w:tr>
      <w:tr w:rsidR="00AF370A" w14:paraId="03404B7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3F4A03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AB3BDD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C87BD9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16.03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E81692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5ABDD7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2D5B6E4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7A26A0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CCAF0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068FF1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470DF3C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D4F34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2A685F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96DDF7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7721F14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6C321AF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22.64</w:t>
            </w:r>
          </w:p>
        </w:tc>
        <w:tc>
          <w:tcPr>
            <w:tcW w:w="286" w:type="pct"/>
            <w:vMerge/>
            <w:vAlign w:val="center"/>
          </w:tcPr>
          <w:p w14:paraId="59415E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BCF8C2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4196B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725</w:t>
            </w:r>
          </w:p>
        </w:tc>
      </w:tr>
      <w:tr w:rsidR="00AF370A" w14:paraId="7AD69F9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49CE62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2366E0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D2765F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B80B99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45D649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6DE8192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7C196DB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69203A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AA219B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7C186C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65C5F7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0C6B2D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1C7C9E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898AC8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41FB78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22.25</w:t>
            </w:r>
          </w:p>
        </w:tc>
        <w:tc>
          <w:tcPr>
            <w:tcW w:w="286" w:type="pct"/>
            <w:vMerge/>
            <w:vAlign w:val="center"/>
          </w:tcPr>
          <w:p w14:paraId="3FD13D0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91F97E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1348A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726</w:t>
            </w:r>
          </w:p>
        </w:tc>
      </w:tr>
      <w:tr w:rsidR="00AF370A" w14:paraId="03861F6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6B5E9F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BDD1E2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CDB1A0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C81960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26508B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590D537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6F46D78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BC7998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359CC8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707190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657E2C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4A4DAB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3669A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248F20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37906A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39.53</w:t>
            </w:r>
          </w:p>
        </w:tc>
        <w:tc>
          <w:tcPr>
            <w:tcW w:w="286" w:type="pct"/>
            <w:vMerge/>
            <w:vAlign w:val="center"/>
          </w:tcPr>
          <w:p w14:paraId="6501ED6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5FE022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CA57BA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765</w:t>
            </w:r>
          </w:p>
        </w:tc>
      </w:tr>
      <w:tr w:rsidR="00AF370A" w14:paraId="576ADB9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B6E479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0BD620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C661E7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4AB0A4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0B714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4AA2D48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63BEFD6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10D310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21E27F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9EF18F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49CF84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4EE432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3938E0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EBB9DD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EA34D5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38.84</w:t>
            </w:r>
          </w:p>
        </w:tc>
        <w:tc>
          <w:tcPr>
            <w:tcW w:w="286" w:type="pct"/>
            <w:vMerge/>
            <w:vAlign w:val="center"/>
          </w:tcPr>
          <w:p w14:paraId="19DC10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A73BF4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7EAAC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766</w:t>
            </w:r>
          </w:p>
        </w:tc>
      </w:tr>
      <w:tr w:rsidR="00AF370A" w14:paraId="2BD5143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97783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8EC71D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1D7AA8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16.33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9B5048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59.28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07CB8C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6BCA0B3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411D94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6E42E8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AD91DB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16561CA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0095C90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5" w:type="pct"/>
            <w:vMerge/>
            <w:vAlign w:val="center"/>
          </w:tcPr>
          <w:p w14:paraId="0D4CBD6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40BA97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E70CEF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8C00F8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16.33</w:t>
            </w:r>
          </w:p>
        </w:tc>
        <w:tc>
          <w:tcPr>
            <w:tcW w:w="286" w:type="pct"/>
            <w:vMerge/>
            <w:vAlign w:val="center"/>
          </w:tcPr>
          <w:p w14:paraId="6B2174C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D8AE1D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407019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715</w:t>
            </w:r>
          </w:p>
        </w:tc>
      </w:tr>
      <w:tr w:rsidR="00AF370A" w14:paraId="5F9D5B1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87630D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93C894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026BA5E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22.25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6C8C72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62.22</w:t>
            </w:r>
          </w:p>
        </w:tc>
        <w:tc>
          <w:tcPr>
            <w:tcW w:w="246" w:type="pct"/>
            <w:vMerge/>
            <w:vAlign w:val="center"/>
          </w:tcPr>
          <w:p w14:paraId="0F8D893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3D54C8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68E4EF0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1B34E5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6D1352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2F1C37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6FE43D9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/>
            <w:vAlign w:val="center"/>
          </w:tcPr>
          <w:p w14:paraId="221C8F4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CB11ED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1F7D5B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4BCFE57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22.25</w:t>
            </w:r>
          </w:p>
        </w:tc>
        <w:tc>
          <w:tcPr>
            <w:tcW w:w="286" w:type="pct"/>
            <w:vMerge/>
            <w:vAlign w:val="center"/>
          </w:tcPr>
          <w:p w14:paraId="01A2E16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0AEA1E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85370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696</w:t>
            </w:r>
          </w:p>
        </w:tc>
      </w:tr>
      <w:tr w:rsidR="00AF370A" w14:paraId="7CD7492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2BB6C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B349B4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C34FBC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7ACFCF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727104C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4D1A5A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9CCE3A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445DAA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6E2FF5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7D6B1E1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/>
            <w:vAlign w:val="center"/>
          </w:tcPr>
          <w:p w14:paraId="116E8F6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980590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BE44FF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0DD6CB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9A046C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4C71C4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594924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FBBA5E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721</w:t>
            </w:r>
          </w:p>
        </w:tc>
      </w:tr>
      <w:tr w:rsidR="00AF370A" w14:paraId="078D2A4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A1F5C8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02C7ED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60A6D2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23.29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90B08E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62.65</w:t>
            </w:r>
          </w:p>
        </w:tc>
        <w:tc>
          <w:tcPr>
            <w:tcW w:w="246" w:type="pct"/>
            <w:vMerge/>
            <w:vAlign w:val="center"/>
          </w:tcPr>
          <w:p w14:paraId="676055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5C412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E02247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33D2A8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C94E29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06C5B67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/>
            <w:vAlign w:val="center"/>
          </w:tcPr>
          <w:p w14:paraId="69F6A80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698435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A5B7E8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311BD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A9D349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23.29</w:t>
            </w:r>
          </w:p>
        </w:tc>
        <w:tc>
          <w:tcPr>
            <w:tcW w:w="286" w:type="pct"/>
            <w:vMerge/>
            <w:vAlign w:val="center"/>
          </w:tcPr>
          <w:p w14:paraId="4BF7B3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8A8D23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94B91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731</w:t>
            </w:r>
          </w:p>
        </w:tc>
      </w:tr>
      <w:tr w:rsidR="00AF370A" w14:paraId="319034C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D9BC2E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B91F5D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990D04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24.35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39252C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63.08</w:t>
            </w:r>
          </w:p>
        </w:tc>
        <w:tc>
          <w:tcPr>
            <w:tcW w:w="246" w:type="pct"/>
            <w:vMerge/>
            <w:vAlign w:val="center"/>
          </w:tcPr>
          <w:p w14:paraId="3F7DD41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93D3FC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1DC3B61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82C73A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C5EBB5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3944FBD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67EA37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3524B8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72823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9D78AF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CFAFC8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24.35</w:t>
            </w:r>
          </w:p>
        </w:tc>
        <w:tc>
          <w:tcPr>
            <w:tcW w:w="286" w:type="pct"/>
            <w:vMerge/>
            <w:vAlign w:val="center"/>
          </w:tcPr>
          <w:p w14:paraId="33B57B0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43D0AF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4DB712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695</w:t>
            </w:r>
          </w:p>
        </w:tc>
      </w:tr>
      <w:tr w:rsidR="00AF370A" w14:paraId="7A1204C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445100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883D72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4E2808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069E18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8FE0F7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5A4727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0C8337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B6A6BB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CB21FA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6875D01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/>
            <w:vAlign w:val="center"/>
          </w:tcPr>
          <w:p w14:paraId="0ABBFA1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87502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BE0001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B7114A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C31320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659836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312AAC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2DB1F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720</w:t>
            </w:r>
          </w:p>
        </w:tc>
      </w:tr>
      <w:tr w:rsidR="00AF370A" w14:paraId="57EE2D9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04D7C1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79F454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4312EA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24.56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DD7743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63.16</w:t>
            </w:r>
          </w:p>
        </w:tc>
        <w:tc>
          <w:tcPr>
            <w:tcW w:w="246" w:type="pct"/>
            <w:vMerge/>
            <w:vAlign w:val="center"/>
          </w:tcPr>
          <w:p w14:paraId="0D91462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93C410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7973F4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0632DD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7E2103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7694943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/>
            <w:vAlign w:val="center"/>
          </w:tcPr>
          <w:p w14:paraId="3D06454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49CFCE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59FF02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3CD032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AFDBF3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24.56</w:t>
            </w:r>
          </w:p>
        </w:tc>
        <w:tc>
          <w:tcPr>
            <w:tcW w:w="286" w:type="pct"/>
            <w:vMerge/>
            <w:vAlign w:val="center"/>
          </w:tcPr>
          <w:p w14:paraId="039E4E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B27AF4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7B796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730</w:t>
            </w:r>
          </w:p>
        </w:tc>
      </w:tr>
      <w:tr w:rsidR="00AF370A" w14:paraId="65C82E6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7575EA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DD72F5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340146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26.05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C5C115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63.72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312AAA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5E296CE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7644E3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BD35F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6F4F75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7EC083B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3A8AD50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5" w:type="pct"/>
            <w:vMerge/>
            <w:vAlign w:val="center"/>
          </w:tcPr>
          <w:p w14:paraId="7B1B78F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7FD36A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826C6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29796C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26.05</w:t>
            </w:r>
          </w:p>
        </w:tc>
        <w:tc>
          <w:tcPr>
            <w:tcW w:w="286" w:type="pct"/>
            <w:vMerge/>
            <w:vAlign w:val="center"/>
          </w:tcPr>
          <w:p w14:paraId="0C7EF22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D1BC68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9C71D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756</w:t>
            </w:r>
          </w:p>
        </w:tc>
      </w:tr>
      <w:tr w:rsidR="00AF370A" w14:paraId="6EF5CB0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BA820F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C04B8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C21701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27.68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9D63E4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64.3</w:t>
            </w:r>
          </w:p>
        </w:tc>
        <w:tc>
          <w:tcPr>
            <w:tcW w:w="246" w:type="pct"/>
            <w:vMerge/>
            <w:vAlign w:val="center"/>
          </w:tcPr>
          <w:p w14:paraId="4B2029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2BEF4DB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16848B6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5E554F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9F9AA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A19515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85311C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5DD298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08DEE2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FF692D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16CAE0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28.51</w:t>
            </w:r>
          </w:p>
        </w:tc>
        <w:tc>
          <w:tcPr>
            <w:tcW w:w="286" w:type="pct"/>
            <w:vMerge/>
            <w:vAlign w:val="center"/>
          </w:tcPr>
          <w:p w14:paraId="415E28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440BEA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2DFCE2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755</w:t>
            </w:r>
          </w:p>
        </w:tc>
      </w:tr>
      <w:tr w:rsidR="00AF370A" w14:paraId="78D80A1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67A78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37BFF2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6F8EDA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28.02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6C157F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64.41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25858B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250A1A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0A5735F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EBE804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D4BF01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545B8E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3ED46CE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/>
            <w:vAlign w:val="center"/>
          </w:tcPr>
          <w:p w14:paraId="7663EAE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238B2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0413BE3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0474486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28.02</w:t>
            </w:r>
          </w:p>
        </w:tc>
        <w:tc>
          <w:tcPr>
            <w:tcW w:w="286" w:type="pct"/>
            <w:vMerge/>
            <w:vAlign w:val="center"/>
          </w:tcPr>
          <w:p w14:paraId="7C0B434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720F82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DC9F4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706</w:t>
            </w:r>
          </w:p>
        </w:tc>
      </w:tr>
      <w:tr w:rsidR="00AF370A" w14:paraId="552F346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308DC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60A2A2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EFF5FD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28.03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60DE21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64.42</w:t>
            </w:r>
          </w:p>
        </w:tc>
        <w:tc>
          <w:tcPr>
            <w:tcW w:w="246" w:type="pct"/>
            <w:vMerge/>
            <w:vAlign w:val="center"/>
          </w:tcPr>
          <w:p w14:paraId="5DA6DA9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51D2E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B9819D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523A0D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2DD8B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82D629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02C436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D2191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BE1E88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04A1E16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5150F0E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28.03</w:t>
            </w:r>
          </w:p>
        </w:tc>
        <w:tc>
          <w:tcPr>
            <w:tcW w:w="286" w:type="pct"/>
            <w:vMerge/>
            <w:vAlign w:val="center"/>
          </w:tcPr>
          <w:p w14:paraId="2936A88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0EB4DD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E16A11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701</w:t>
            </w:r>
          </w:p>
        </w:tc>
      </w:tr>
      <w:tr w:rsidR="00AF370A" w14:paraId="47A2CCC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EFABBC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40258A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29108BB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38.84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ACD8F8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67.52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B08EF6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60D56B3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67F995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82A6F7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F028EA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028856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D9177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09DDDB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34EA9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0BBB9BC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3752EE2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38.84</w:t>
            </w:r>
          </w:p>
        </w:tc>
        <w:tc>
          <w:tcPr>
            <w:tcW w:w="286" w:type="pct"/>
            <w:vMerge/>
            <w:vAlign w:val="center"/>
          </w:tcPr>
          <w:p w14:paraId="0386A94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019E11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BDCFB5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736</w:t>
            </w:r>
          </w:p>
        </w:tc>
      </w:tr>
      <w:tr w:rsidR="00AF370A" w14:paraId="5C463A7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B96295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ABD841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3804B4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BD3D69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8DCB1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59465B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90FAC4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950BE4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9A0F3F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6EBB8DA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/>
            <w:vAlign w:val="center"/>
          </w:tcPr>
          <w:p w14:paraId="2C368B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385FDB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6630A1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0868EB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51EAA9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483836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455D04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23176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761</w:t>
            </w:r>
          </w:p>
        </w:tc>
      </w:tr>
      <w:tr w:rsidR="00AF370A" w14:paraId="544058C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D3EA65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780957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AF3276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40.65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D3CBD6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67.95</w:t>
            </w:r>
          </w:p>
        </w:tc>
        <w:tc>
          <w:tcPr>
            <w:tcW w:w="246" w:type="pct"/>
            <w:vMerge/>
            <w:vAlign w:val="center"/>
          </w:tcPr>
          <w:p w14:paraId="5E3B818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BE4A86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E1C5BA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0F48A9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0752E1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0A76693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/>
            <w:vAlign w:val="center"/>
          </w:tcPr>
          <w:p w14:paraId="7BAF780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59BEFC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A4B1D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EB2FBE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37611A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40.65</w:t>
            </w:r>
          </w:p>
        </w:tc>
        <w:tc>
          <w:tcPr>
            <w:tcW w:w="286" w:type="pct"/>
            <w:vMerge/>
            <w:vAlign w:val="center"/>
          </w:tcPr>
          <w:p w14:paraId="238FF38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47D92C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07499E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771</w:t>
            </w:r>
          </w:p>
        </w:tc>
      </w:tr>
      <w:tr w:rsidR="00AF370A" w14:paraId="6FF1C2F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39AB6C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1633DD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747845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41.28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DAD02C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14F776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0A4D40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6E67FFE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6D1A44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39708F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64408E4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BA009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58F979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0B776A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2950266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02DF3F8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47.42</w:t>
            </w:r>
          </w:p>
        </w:tc>
        <w:tc>
          <w:tcPr>
            <w:tcW w:w="286" w:type="pct"/>
            <w:vMerge/>
            <w:vAlign w:val="center"/>
          </w:tcPr>
          <w:p w14:paraId="4994D14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D2E0D6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AC418A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700</w:t>
            </w:r>
          </w:p>
        </w:tc>
      </w:tr>
      <w:tr w:rsidR="00AF370A" w14:paraId="7704B83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8D1357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CFD68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0A0E44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761755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50DF81B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981288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AFC4FA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C87C11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F081F0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59BDAF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72BF3C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C33B5B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6CE1B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1BF15E3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15B8A50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47.23</w:t>
            </w:r>
          </w:p>
        </w:tc>
        <w:tc>
          <w:tcPr>
            <w:tcW w:w="286" w:type="pct"/>
            <w:vMerge/>
            <w:vAlign w:val="center"/>
          </w:tcPr>
          <w:p w14:paraId="679EA0E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B8EB43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CA3E7E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705</w:t>
            </w:r>
          </w:p>
        </w:tc>
      </w:tr>
      <w:tr w:rsidR="00AF370A" w14:paraId="625DF08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B1D4A9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DC3468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77510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10B4F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9E81EC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38F268B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6A881A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9820A6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CD6EAF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C01BB4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979BA8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DF5A8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43DFBB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68EE0CB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0F6AD10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42.51</w:t>
            </w:r>
          </w:p>
        </w:tc>
        <w:tc>
          <w:tcPr>
            <w:tcW w:w="286" w:type="pct"/>
            <w:vMerge/>
            <w:vAlign w:val="center"/>
          </w:tcPr>
          <w:p w14:paraId="0FE0C4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CEE3B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A5FA58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735</w:t>
            </w:r>
          </w:p>
        </w:tc>
      </w:tr>
      <w:tr w:rsidR="00AF370A" w14:paraId="793171D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8E145A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539227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BEC9F3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FA5460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27CE30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C1F0F0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E90B7A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0E1F39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74A6F4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D9BA9A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7C8EBC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209DF1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FBFB5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48922CD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2ACFCC0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82.79</w:t>
            </w:r>
          </w:p>
        </w:tc>
        <w:tc>
          <w:tcPr>
            <w:tcW w:w="286" w:type="pct"/>
            <w:vMerge/>
            <w:vAlign w:val="center"/>
          </w:tcPr>
          <w:p w14:paraId="00D3667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90F8E7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DA63B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740</w:t>
            </w:r>
          </w:p>
        </w:tc>
      </w:tr>
      <w:tr w:rsidR="00AF370A" w14:paraId="2D542F1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8EA6FF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4D675F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277EB0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D80602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0F4C41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9140BC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114FEE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D83B87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14776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D9365F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ABB41F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CDF8CF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72F6B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012D4F1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4240F6F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82.46</w:t>
            </w:r>
          </w:p>
        </w:tc>
        <w:tc>
          <w:tcPr>
            <w:tcW w:w="286" w:type="pct"/>
            <w:vMerge/>
            <w:vAlign w:val="center"/>
          </w:tcPr>
          <w:p w14:paraId="514FE72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163C50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B8A225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745</w:t>
            </w:r>
          </w:p>
        </w:tc>
      </w:tr>
      <w:tr w:rsidR="00AF370A" w14:paraId="6B20857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19E348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D5216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12F74F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4A65F6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DA7A79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3D4771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48EA5CA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1F1CA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3EE0FA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EDA814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F9D9EC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CE16EB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F6254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5A44246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033660E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48.94</w:t>
            </w:r>
          </w:p>
        </w:tc>
        <w:tc>
          <w:tcPr>
            <w:tcW w:w="286" w:type="pct"/>
            <w:vMerge/>
            <w:vAlign w:val="center"/>
          </w:tcPr>
          <w:p w14:paraId="582F9E8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5E1BED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063437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741</w:t>
            </w:r>
          </w:p>
        </w:tc>
      </w:tr>
      <w:tr w:rsidR="00AF370A" w14:paraId="41F964A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9AC565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379C94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22BC26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3CD847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E5FB90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949F55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55511F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B9F465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85B2D9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CF0982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508EC2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25856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1FD5CE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1FE0EEA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1330E22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48.92</w:t>
            </w:r>
          </w:p>
        </w:tc>
        <w:tc>
          <w:tcPr>
            <w:tcW w:w="286" w:type="pct"/>
            <w:vMerge/>
            <w:vAlign w:val="center"/>
          </w:tcPr>
          <w:p w14:paraId="556199D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C57772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282761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746</w:t>
            </w:r>
          </w:p>
        </w:tc>
      </w:tr>
      <w:tr w:rsidR="00AF370A" w14:paraId="0792D30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796ACF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A763AD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4BC7CB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42.51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E0A135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68.38</w:t>
            </w:r>
          </w:p>
        </w:tc>
        <w:tc>
          <w:tcPr>
            <w:tcW w:w="246" w:type="pct"/>
            <w:vMerge/>
            <w:vAlign w:val="center"/>
          </w:tcPr>
          <w:p w14:paraId="639498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6A71F8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64723B4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D59624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91BC97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7A0D5A6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/>
            <w:vAlign w:val="center"/>
          </w:tcPr>
          <w:p w14:paraId="6D52491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8CB7E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1BE11E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73C1EA3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7143204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42.51</w:t>
            </w:r>
          </w:p>
        </w:tc>
        <w:tc>
          <w:tcPr>
            <w:tcW w:w="286" w:type="pct"/>
            <w:vMerge/>
            <w:vAlign w:val="center"/>
          </w:tcPr>
          <w:p w14:paraId="3739AAD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A5BE7B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2D59A7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760</w:t>
            </w:r>
          </w:p>
        </w:tc>
      </w:tr>
      <w:tr w:rsidR="00AF370A" w14:paraId="4C0E0B8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6B624E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4B3AE8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C3C4D3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42.88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06BD3D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68.46</w:t>
            </w:r>
          </w:p>
        </w:tc>
        <w:tc>
          <w:tcPr>
            <w:tcW w:w="246" w:type="pct"/>
            <w:vMerge/>
            <w:vAlign w:val="center"/>
          </w:tcPr>
          <w:p w14:paraId="23AB697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1FA3CE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7FEF34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AC8060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69CD2B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394BFCC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/>
            <w:vAlign w:val="center"/>
          </w:tcPr>
          <w:p w14:paraId="332D8A1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517F48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30D3DF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E0EA22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2700E0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42.88</w:t>
            </w:r>
          </w:p>
        </w:tc>
        <w:tc>
          <w:tcPr>
            <w:tcW w:w="286" w:type="pct"/>
            <w:vMerge/>
            <w:vAlign w:val="center"/>
          </w:tcPr>
          <w:p w14:paraId="0FD63A0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87C9CB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F96177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770</w:t>
            </w:r>
          </w:p>
        </w:tc>
      </w:tr>
      <w:tr w:rsidR="00AF370A" w14:paraId="1B164C5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1DD7D8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925A06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3883D2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19.78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C9EECE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7F3AEA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2A7F97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BD2C6E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0249AE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758533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127DF62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/>
            <w:vAlign w:val="center"/>
          </w:tcPr>
          <w:p w14:paraId="0559B3A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D4DD3F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DC8F9A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721E567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10E88C3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104.88</w:t>
            </w:r>
          </w:p>
        </w:tc>
        <w:tc>
          <w:tcPr>
            <w:tcW w:w="286" w:type="pct"/>
            <w:vMerge/>
            <w:vAlign w:val="center"/>
          </w:tcPr>
          <w:p w14:paraId="44580A9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09B69A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30C58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404</w:t>
            </w:r>
          </w:p>
        </w:tc>
      </w:tr>
      <w:tr w:rsidR="00AF370A" w14:paraId="4C42D52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17BA6C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FBA263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357EFF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F9E434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587E57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97BDF6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0372B7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F8B706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3635EF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63F94E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0414ED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479988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7DDE69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6E2F0E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B41093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91</w:t>
            </w:r>
          </w:p>
        </w:tc>
        <w:tc>
          <w:tcPr>
            <w:tcW w:w="286" w:type="pct"/>
            <w:vMerge/>
            <w:vAlign w:val="center"/>
          </w:tcPr>
          <w:p w14:paraId="190C46E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708A1F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139AA3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406</w:t>
            </w:r>
          </w:p>
        </w:tc>
      </w:tr>
      <w:tr w:rsidR="00AF370A" w14:paraId="31F7759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AF7C0E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DAF93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3AC9B4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FCDCC6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52794E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A88947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4B4BA0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45170B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35EE67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ABC3AF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22F30D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5771351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/>
            <w:vAlign w:val="center"/>
          </w:tcPr>
          <w:p w14:paraId="2D0DB74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23CDA1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386654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54.94</w:t>
            </w:r>
          </w:p>
        </w:tc>
        <w:tc>
          <w:tcPr>
            <w:tcW w:w="286" w:type="pct"/>
            <w:vMerge/>
            <w:vAlign w:val="center"/>
          </w:tcPr>
          <w:p w14:paraId="05E89A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782EB0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47FB2B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408</w:t>
            </w:r>
          </w:p>
        </w:tc>
      </w:tr>
      <w:tr w:rsidR="00AF370A" w14:paraId="1A62942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D66DF4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E913E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511D12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79159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E16D9E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DB35D5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0510E9A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4E0D96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1020D0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6BB9FA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6E80A0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5ED68CD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/>
            <w:vAlign w:val="center"/>
          </w:tcPr>
          <w:p w14:paraId="67E5A7B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060C7C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BDC765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40.71</w:t>
            </w:r>
          </w:p>
        </w:tc>
        <w:tc>
          <w:tcPr>
            <w:tcW w:w="286" w:type="pct"/>
            <w:vMerge/>
            <w:vAlign w:val="center"/>
          </w:tcPr>
          <w:p w14:paraId="63B463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A53A68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62812B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405</w:t>
            </w:r>
          </w:p>
        </w:tc>
      </w:tr>
      <w:tr w:rsidR="00AF370A" w14:paraId="38CE153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2DA734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18681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011CA6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58DD25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CCB2B0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93F443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B2928E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512285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4A25AF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388628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239137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2AB783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72FCF9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03BA62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B61046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35.32</w:t>
            </w:r>
          </w:p>
        </w:tc>
        <w:tc>
          <w:tcPr>
            <w:tcW w:w="286" w:type="pct"/>
            <w:vMerge/>
            <w:vAlign w:val="center"/>
          </w:tcPr>
          <w:p w14:paraId="43F290A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BA50B9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5BAC2C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407</w:t>
            </w:r>
          </w:p>
        </w:tc>
      </w:tr>
      <w:tr w:rsidR="00AF370A" w14:paraId="29C09AA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511CF0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74021C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25C87C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2D2289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36B613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97DAF0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5B0B24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6B3341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3E327D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C7BF46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A5C5EC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14ACAAB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/>
            <w:vAlign w:val="center"/>
          </w:tcPr>
          <w:p w14:paraId="3F1E380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559111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44F11B9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21.33</w:t>
            </w:r>
          </w:p>
        </w:tc>
        <w:tc>
          <w:tcPr>
            <w:tcW w:w="286" w:type="pct"/>
            <w:vMerge/>
            <w:vAlign w:val="center"/>
          </w:tcPr>
          <w:p w14:paraId="70BD065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EA9FDB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765C5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409</w:t>
            </w:r>
          </w:p>
        </w:tc>
      </w:tr>
      <w:tr w:rsidR="00AF370A" w14:paraId="4E54140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CF9724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8A2BCF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637B35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21.33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1E7A3C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61.82</w:t>
            </w:r>
          </w:p>
        </w:tc>
        <w:tc>
          <w:tcPr>
            <w:tcW w:w="246" w:type="pct"/>
            <w:vMerge/>
            <w:vAlign w:val="center"/>
          </w:tcPr>
          <w:p w14:paraId="0E83430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CAFBB7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CB870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AC53EC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C0743C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6DBFBB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F919C6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02AAA9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FDEFDC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8B9B6F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7AD2A7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94350C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67DCC0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30A546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403</w:t>
            </w:r>
          </w:p>
        </w:tc>
      </w:tr>
      <w:tr w:rsidR="00AF370A" w14:paraId="1B586C2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A916E5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842EDF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AB058A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35.32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A45C76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66.62</w:t>
            </w:r>
          </w:p>
        </w:tc>
        <w:tc>
          <w:tcPr>
            <w:tcW w:w="246" w:type="pct"/>
            <w:vMerge/>
            <w:vAlign w:val="center"/>
          </w:tcPr>
          <w:p w14:paraId="520062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3CB35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5DE97E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7768EB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A4D46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19DA9B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8850BA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431DD42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/>
            <w:vAlign w:val="center"/>
          </w:tcPr>
          <w:p w14:paraId="6A60952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646C52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405FD5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35.32</w:t>
            </w:r>
          </w:p>
        </w:tc>
        <w:tc>
          <w:tcPr>
            <w:tcW w:w="286" w:type="pct"/>
            <w:vMerge/>
            <w:vAlign w:val="center"/>
          </w:tcPr>
          <w:p w14:paraId="64D42DA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AE8F52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610BE1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401</w:t>
            </w:r>
          </w:p>
        </w:tc>
      </w:tr>
      <w:tr w:rsidR="00AF370A" w14:paraId="5DE166E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A3A66D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D8923C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12F181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40.71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6BBC8B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67.97</w:t>
            </w:r>
          </w:p>
        </w:tc>
        <w:tc>
          <w:tcPr>
            <w:tcW w:w="246" w:type="pct"/>
            <w:vMerge/>
            <w:vAlign w:val="center"/>
          </w:tcPr>
          <w:p w14:paraId="1D0F6A8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37654F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DA59F9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5E7DE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B56CB5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BC2EA6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FA7FEB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AE35EE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FBD05E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198796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175983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40.71</w:t>
            </w:r>
          </w:p>
        </w:tc>
        <w:tc>
          <w:tcPr>
            <w:tcW w:w="286" w:type="pct"/>
            <w:vMerge/>
            <w:vAlign w:val="center"/>
          </w:tcPr>
          <w:p w14:paraId="575D5A3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35B8AF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EFC18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399</w:t>
            </w:r>
          </w:p>
        </w:tc>
      </w:tr>
      <w:tr w:rsidR="00AF370A" w14:paraId="38EDB9F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B34E7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79F666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928C93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54.94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CBC6BF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70.82</w:t>
            </w:r>
          </w:p>
        </w:tc>
        <w:tc>
          <w:tcPr>
            <w:tcW w:w="246" w:type="pct"/>
            <w:vMerge/>
            <w:vAlign w:val="center"/>
          </w:tcPr>
          <w:p w14:paraId="0385ED6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3F1044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103EB1D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038B9C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B3CD89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84F1BD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DECA76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2ADFFF0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/>
            <w:vAlign w:val="center"/>
          </w:tcPr>
          <w:p w14:paraId="6E468D5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3A8795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1434CC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54.94</w:t>
            </w:r>
          </w:p>
        </w:tc>
        <w:tc>
          <w:tcPr>
            <w:tcW w:w="286" w:type="pct"/>
            <w:vMerge/>
            <w:vAlign w:val="center"/>
          </w:tcPr>
          <w:p w14:paraId="5DE5502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140A4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E78BD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402</w:t>
            </w:r>
          </w:p>
        </w:tc>
      </w:tr>
      <w:tr w:rsidR="00AF370A" w14:paraId="0AB9559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303E4F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772AB7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2529041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77.58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18EDCF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74.1</w:t>
            </w:r>
          </w:p>
        </w:tc>
        <w:tc>
          <w:tcPr>
            <w:tcW w:w="246" w:type="pct"/>
            <w:vMerge/>
            <w:vAlign w:val="center"/>
          </w:tcPr>
          <w:p w14:paraId="50BFDE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BBB342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7CC5A7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5B6633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108F75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006A87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A78C1F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75B691B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/>
            <w:vAlign w:val="center"/>
          </w:tcPr>
          <w:p w14:paraId="78005FD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16A610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919F96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104.88</w:t>
            </w:r>
          </w:p>
        </w:tc>
        <w:tc>
          <w:tcPr>
            <w:tcW w:w="286" w:type="pct"/>
            <w:vMerge/>
            <w:vAlign w:val="center"/>
          </w:tcPr>
          <w:p w14:paraId="6480C6E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B5C068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4743F9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398</w:t>
            </w:r>
          </w:p>
        </w:tc>
      </w:tr>
      <w:tr w:rsidR="00AF370A" w14:paraId="1B65228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3141B8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570D5F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4CC7ED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42A7AA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CB0719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802CA1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E0F56C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D7FFCC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21085B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EE715F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241DBE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39E087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0B82F2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4F698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34C220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91</w:t>
            </w:r>
          </w:p>
        </w:tc>
        <w:tc>
          <w:tcPr>
            <w:tcW w:w="286" w:type="pct"/>
            <w:vMerge/>
            <w:vAlign w:val="center"/>
          </w:tcPr>
          <w:p w14:paraId="2AC33A9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EAAB17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56694B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</w:tr>
      <w:tr w:rsidR="00AF370A" w14:paraId="3EC5615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1EB59C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CE0305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0FAB358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63221B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C43310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8BBEBE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5C56A08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0259A5E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43D50C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7F4FAF7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F0A5CC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3B968A0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1939DD7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5BF1536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418787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56.2</w:t>
            </w:r>
          </w:p>
        </w:tc>
        <w:tc>
          <w:tcPr>
            <w:tcW w:w="286" w:type="pct"/>
            <w:vMerge/>
            <w:vAlign w:val="center"/>
          </w:tcPr>
          <w:p w14:paraId="49D2715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952864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F5EE5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429</w:t>
            </w:r>
          </w:p>
        </w:tc>
      </w:tr>
      <w:tr w:rsidR="00AF370A" w14:paraId="6263474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5330E8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2C05FE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92BF01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5A7888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572D03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4F4ACE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9999B1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44E0A42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53" w:type="pct"/>
            <w:vMerge/>
            <w:vAlign w:val="center"/>
          </w:tcPr>
          <w:p w14:paraId="7905D58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FDDEE8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01420A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F34C93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7718C93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0CECAC6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E9DFE3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53.5</w:t>
            </w:r>
          </w:p>
        </w:tc>
        <w:tc>
          <w:tcPr>
            <w:tcW w:w="286" w:type="pct"/>
            <w:vMerge/>
            <w:vAlign w:val="center"/>
          </w:tcPr>
          <w:p w14:paraId="3E2F9E2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3D28A3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0E4B1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434</w:t>
            </w:r>
          </w:p>
        </w:tc>
      </w:tr>
      <w:tr w:rsidR="00AF370A" w14:paraId="29316BE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5B3841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2DEE01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B4695C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DEC2C6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870986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29477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4A9CA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50C3E6F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253" w:type="pct"/>
            <w:vMerge/>
            <w:vAlign w:val="center"/>
          </w:tcPr>
          <w:p w14:paraId="0680522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3DD1D8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4C3939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E0130B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3EB6ACC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011029E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423B52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50.2</w:t>
            </w:r>
          </w:p>
        </w:tc>
        <w:tc>
          <w:tcPr>
            <w:tcW w:w="286" w:type="pct"/>
            <w:vMerge/>
            <w:vAlign w:val="center"/>
          </w:tcPr>
          <w:p w14:paraId="48E9117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04F593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1F920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439</w:t>
            </w:r>
          </w:p>
        </w:tc>
      </w:tr>
      <w:tr w:rsidR="00AF370A" w14:paraId="5B1B956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80595F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958350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7F600E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84.3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38DE88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74.93</w:t>
            </w:r>
          </w:p>
        </w:tc>
        <w:tc>
          <w:tcPr>
            <w:tcW w:w="246" w:type="pct"/>
            <w:vMerge/>
            <w:vAlign w:val="center"/>
          </w:tcPr>
          <w:p w14:paraId="761E3C8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10453A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1E09A3B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2DA042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0DE811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630ADF5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325F45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21BF6F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5DD31A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1C68CB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9101E8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84.3</w:t>
            </w:r>
          </w:p>
        </w:tc>
        <w:tc>
          <w:tcPr>
            <w:tcW w:w="286" w:type="pct"/>
            <w:vMerge/>
            <w:vAlign w:val="center"/>
          </w:tcPr>
          <w:p w14:paraId="1A7095D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C30F6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66C83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438</w:t>
            </w:r>
          </w:p>
        </w:tc>
      </w:tr>
      <w:tr w:rsidR="00AF370A" w14:paraId="1CCD27D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C3FB62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33C14A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2F0B7E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89.9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7CD3C4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75.53</w:t>
            </w:r>
          </w:p>
        </w:tc>
        <w:tc>
          <w:tcPr>
            <w:tcW w:w="246" w:type="pct"/>
            <w:vMerge/>
            <w:vAlign w:val="center"/>
          </w:tcPr>
          <w:p w14:paraId="378ED57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D9F6C3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806CF0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6841D63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53" w:type="pct"/>
            <w:vMerge/>
            <w:vAlign w:val="center"/>
          </w:tcPr>
          <w:p w14:paraId="40C3505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FEF314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642C97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B387F9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018308F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1AFBA80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36AB6A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89.9</w:t>
            </w:r>
          </w:p>
        </w:tc>
        <w:tc>
          <w:tcPr>
            <w:tcW w:w="286" w:type="pct"/>
            <w:vMerge/>
            <w:vAlign w:val="center"/>
          </w:tcPr>
          <w:p w14:paraId="6FEE891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D0DF3C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4CCFD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433</w:t>
            </w:r>
          </w:p>
        </w:tc>
      </w:tr>
      <w:tr w:rsidR="00AF370A" w14:paraId="2BA9E1A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57E55A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AA976E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24390C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94.2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516DF3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75.98</w:t>
            </w:r>
          </w:p>
        </w:tc>
        <w:tc>
          <w:tcPr>
            <w:tcW w:w="246" w:type="pct"/>
            <w:vMerge/>
            <w:vAlign w:val="center"/>
          </w:tcPr>
          <w:p w14:paraId="397F0E0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A4A582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1254E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F4EC3E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53" w:type="pct"/>
            <w:vMerge/>
            <w:vAlign w:val="center"/>
          </w:tcPr>
          <w:p w14:paraId="4BBD820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0331B7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3B18FE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DEA6B6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352844F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64EB523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2BDB33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94.2</w:t>
            </w:r>
          </w:p>
        </w:tc>
        <w:tc>
          <w:tcPr>
            <w:tcW w:w="286" w:type="pct"/>
            <w:vMerge/>
            <w:vAlign w:val="center"/>
          </w:tcPr>
          <w:p w14:paraId="329117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33B9C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F9D69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428</w:t>
            </w:r>
          </w:p>
        </w:tc>
      </w:tr>
      <w:tr w:rsidR="00AF370A" w14:paraId="605F0EF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F41C3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8FA4DF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058E57E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15.08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0CED17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58.52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947BEC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306F3A6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362148C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35F1EAB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CC5271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5279B6A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/>
            <w:vAlign w:val="center"/>
          </w:tcPr>
          <w:p w14:paraId="22613D4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779668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575EFB5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71DC4E0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2BAB640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15.08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692A0F0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/>
            <w:vAlign w:val="center"/>
          </w:tcPr>
          <w:p w14:paraId="0D8F64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05A38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479</w:t>
            </w:r>
          </w:p>
        </w:tc>
      </w:tr>
      <w:tr w:rsidR="00AF370A" w14:paraId="2B530B1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9CDF7E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DACB23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53D922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61D393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58.54</w:t>
            </w:r>
          </w:p>
        </w:tc>
        <w:tc>
          <w:tcPr>
            <w:tcW w:w="246" w:type="pct"/>
            <w:vMerge/>
            <w:vAlign w:val="center"/>
          </w:tcPr>
          <w:p w14:paraId="1A28B24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264CD3B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6C63FA7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28C63E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EE233A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6E5064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B2EC60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C6F0A1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AE2627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9E7D70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E310E0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15.1</w:t>
            </w:r>
          </w:p>
        </w:tc>
        <w:tc>
          <w:tcPr>
            <w:tcW w:w="286" w:type="pct"/>
            <w:vMerge/>
            <w:vAlign w:val="center"/>
          </w:tcPr>
          <w:p w14:paraId="1AF4A86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6EDE45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5DC4C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478</w:t>
            </w:r>
          </w:p>
        </w:tc>
      </w:tr>
      <w:tr w:rsidR="00AF370A" w14:paraId="174D79F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BDC5FE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058A4E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3BBB07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15.12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26D06E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58.55</w:t>
            </w:r>
          </w:p>
        </w:tc>
        <w:tc>
          <w:tcPr>
            <w:tcW w:w="246" w:type="pct"/>
            <w:vMerge/>
            <w:vAlign w:val="center"/>
          </w:tcPr>
          <w:p w14:paraId="5BAE2D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4422A42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7FFFFB0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A4D2DD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DE4F1F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73236E8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1548DD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3D2EFC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E45DB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8F20E5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91D006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15.12</w:t>
            </w:r>
          </w:p>
        </w:tc>
        <w:tc>
          <w:tcPr>
            <w:tcW w:w="286" w:type="pct"/>
            <w:vMerge/>
            <w:vAlign w:val="center"/>
          </w:tcPr>
          <w:p w14:paraId="68A5B0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760094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512D8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474</w:t>
            </w:r>
          </w:p>
        </w:tc>
      </w:tr>
      <w:tr w:rsidR="00AF370A" w14:paraId="40F6BFE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24D3A2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7BB89F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0A9506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A7E60A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58.59</w:t>
            </w:r>
          </w:p>
        </w:tc>
        <w:tc>
          <w:tcPr>
            <w:tcW w:w="246" w:type="pct"/>
            <w:vMerge/>
            <w:vAlign w:val="center"/>
          </w:tcPr>
          <w:p w14:paraId="0D4F9D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2674ED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10498DF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0D8051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A48EED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AFFAF0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DEB9D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2F5DEC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D717D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5DBCFE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CC2F53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15.2</w:t>
            </w:r>
          </w:p>
        </w:tc>
        <w:tc>
          <w:tcPr>
            <w:tcW w:w="286" w:type="pct"/>
            <w:vMerge/>
            <w:vAlign w:val="center"/>
          </w:tcPr>
          <w:p w14:paraId="0E45BF8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4D09C3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204E5F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473</w:t>
            </w:r>
          </w:p>
        </w:tc>
      </w:tr>
      <w:tr w:rsidR="00AF370A" w14:paraId="3BDA75C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52C909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9B3562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FFE097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16.03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FBCE8A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246" w:type="pct"/>
            <w:vMerge/>
            <w:vAlign w:val="center"/>
          </w:tcPr>
          <w:p w14:paraId="7D3615C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EEE353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37CEC4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A81437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C055C9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64BD96B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84CF6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B92BF4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7C184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60D9D4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358629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18.64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00CC4AD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/>
            <w:vAlign w:val="center"/>
          </w:tcPr>
          <w:p w14:paraId="385F4B0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ACF401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458</w:t>
            </w:r>
          </w:p>
        </w:tc>
      </w:tr>
      <w:tr w:rsidR="00AF370A" w14:paraId="7B59AA3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6E5B28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4FDDCD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A0D5BF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D8D564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23332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11754D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271E73B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64991D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F6CA99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6B2E07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759400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5FABC8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F1FCC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1E8D69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C7CCBE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18.6</w:t>
            </w:r>
          </w:p>
        </w:tc>
        <w:tc>
          <w:tcPr>
            <w:tcW w:w="286" w:type="pct"/>
            <w:vMerge/>
            <w:vAlign w:val="center"/>
          </w:tcPr>
          <w:p w14:paraId="6AA7121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66EE1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C980A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459</w:t>
            </w:r>
          </w:p>
        </w:tc>
      </w:tr>
      <w:tr w:rsidR="00AF370A" w14:paraId="6ED11BD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9E4ADA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4E6518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2D1B5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2290DB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BFF91B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6855BA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351A683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11CEF8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E1EF1C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42F2FC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149754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A2532A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01444C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49F2FB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9F6DD9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28.38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5E9EF9D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/>
            <w:vAlign w:val="center"/>
          </w:tcPr>
          <w:p w14:paraId="13E371B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78F483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468</w:t>
            </w:r>
          </w:p>
        </w:tc>
      </w:tr>
      <w:tr w:rsidR="00AF370A" w14:paraId="4CA0C31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72544F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BD2C2E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F8C846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CBFD40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7637144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A12811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2EE8B3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460C57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F83DDC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0DF6DE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687747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58B81E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404174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BFD987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ACFFF3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37.11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587F2BA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/>
            <w:vAlign w:val="center"/>
          </w:tcPr>
          <w:p w14:paraId="21BAD93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2B351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448</w:t>
            </w:r>
          </w:p>
        </w:tc>
      </w:tr>
      <w:tr w:rsidR="00AF370A" w14:paraId="457B14E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E684BD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232BA8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F2A4F5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53394D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6E14E0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C7B212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1AB4DC3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771299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B551FC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BB10FA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2B244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C09ED1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3DA6F4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DEB55B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8457C9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28.33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2CCA998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/>
            <w:vAlign w:val="center"/>
          </w:tcPr>
          <w:p w14:paraId="7370D1F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33EF9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469</w:t>
            </w:r>
          </w:p>
        </w:tc>
      </w:tr>
      <w:tr w:rsidR="00AF370A" w14:paraId="10913B9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DDD995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9516E8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40956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543A9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5FC37FB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A07498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49D774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7F666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2CB843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49C943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5EDDD9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15AAFC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F15B7D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F39769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A87320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37.04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1F97391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/>
            <w:vAlign w:val="center"/>
          </w:tcPr>
          <w:p w14:paraId="07752B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015E7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449</w:t>
            </w:r>
          </w:p>
        </w:tc>
      </w:tr>
      <w:tr w:rsidR="00AF370A" w14:paraId="68C9EEF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EA8EE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1C201E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AD0D5B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18.66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8A28CB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60.55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EFC2E4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2B883AA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43FD37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F9F72A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2FEAAB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5EE808D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6A8228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B42847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1E1A69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8C1FB4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4D2952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18.66</w:t>
            </w:r>
          </w:p>
        </w:tc>
        <w:tc>
          <w:tcPr>
            <w:tcW w:w="286" w:type="pct"/>
            <w:vMerge/>
            <w:vAlign w:val="center"/>
          </w:tcPr>
          <w:p w14:paraId="6DB0233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94434C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AA4FF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454</w:t>
            </w:r>
          </w:p>
        </w:tc>
      </w:tr>
      <w:tr w:rsidR="00AF370A" w14:paraId="2C61712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5E0B9A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93FA3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96A591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18.75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FE86CF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60.59</w:t>
            </w:r>
          </w:p>
        </w:tc>
        <w:tc>
          <w:tcPr>
            <w:tcW w:w="246" w:type="pct"/>
            <w:vMerge/>
            <w:vAlign w:val="center"/>
          </w:tcPr>
          <w:p w14:paraId="72A946F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6314B95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2D1714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970A6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1A9BE8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7FE3A7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F16051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ACEABC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5A102B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CF2891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F810F7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18.75</w:t>
            </w:r>
          </w:p>
        </w:tc>
        <w:tc>
          <w:tcPr>
            <w:tcW w:w="286" w:type="pct"/>
            <w:vMerge/>
            <w:vAlign w:val="center"/>
          </w:tcPr>
          <w:p w14:paraId="553A39B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5C50F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3E6E80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453</w:t>
            </w:r>
          </w:p>
        </w:tc>
      </w:tr>
      <w:tr w:rsidR="00AF370A" w14:paraId="1AFF86B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13F8A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DA342C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B465D0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28.42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56BDC5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64.55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5F0C6A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1102C93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32EE32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707B1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D221A9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06325A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6A7D82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01B0B6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8916F1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E5EDAA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7F7461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28.42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34477DE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/>
            <w:vAlign w:val="center"/>
          </w:tcPr>
          <w:p w14:paraId="35B6A3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AB3B3A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464</w:t>
            </w:r>
          </w:p>
        </w:tc>
      </w:tr>
      <w:tr w:rsidR="00AF370A" w14:paraId="19F16A1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7DF5EF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F4BE13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D0B8B2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28.56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EE6AD1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64.59</w:t>
            </w:r>
          </w:p>
        </w:tc>
        <w:tc>
          <w:tcPr>
            <w:tcW w:w="246" w:type="pct"/>
            <w:vMerge/>
            <w:vAlign w:val="center"/>
          </w:tcPr>
          <w:p w14:paraId="428B153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6CBA7C6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4942906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9AB4A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B5198E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464713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C58693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6C9C7E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606260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4ECECB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0415DE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28.56</w:t>
            </w:r>
          </w:p>
        </w:tc>
        <w:tc>
          <w:tcPr>
            <w:tcW w:w="286" w:type="pct"/>
            <w:vMerge/>
            <w:vAlign w:val="center"/>
          </w:tcPr>
          <w:p w14:paraId="46BD313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31565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D5FA5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463</w:t>
            </w:r>
          </w:p>
        </w:tc>
      </w:tr>
      <w:tr w:rsidR="00AF370A" w14:paraId="52E233B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D7EEA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8EB0F5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CB9AAD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37.16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9DBF99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46" w:type="pct"/>
            <w:vMerge/>
            <w:vAlign w:val="center"/>
          </w:tcPr>
          <w:p w14:paraId="2701BBA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0889450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1528B51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5B9088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68817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DEA286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B1D55A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F6BDE2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835788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65C78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47B409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37.16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7769F6C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/>
            <w:vAlign w:val="center"/>
          </w:tcPr>
          <w:p w14:paraId="372D68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41348F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444</w:t>
            </w:r>
          </w:p>
        </w:tc>
      </w:tr>
      <w:tr w:rsidR="00AF370A" w14:paraId="62B0B8D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AE60DF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6B21EC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A52DF8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37.34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855286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67.14</w:t>
            </w:r>
          </w:p>
        </w:tc>
        <w:tc>
          <w:tcPr>
            <w:tcW w:w="246" w:type="pct"/>
            <w:vMerge/>
            <w:vAlign w:val="center"/>
          </w:tcPr>
          <w:p w14:paraId="05FC28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59B2CC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1D10FAF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F78FCE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F8AC03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8FE0FA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5AC0AB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42397B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47F6E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7C36CE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F35BB0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37.34</w:t>
            </w:r>
          </w:p>
        </w:tc>
        <w:tc>
          <w:tcPr>
            <w:tcW w:w="286" w:type="pct"/>
            <w:vMerge/>
            <w:vAlign w:val="center"/>
          </w:tcPr>
          <w:p w14:paraId="0B54BE9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D21099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79B21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443</w:t>
            </w:r>
          </w:p>
        </w:tc>
      </w:tr>
      <w:tr w:rsidR="00AF370A" w14:paraId="130737D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0B1318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8C6052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FC14FD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13.69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62193D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57.6</w:t>
            </w:r>
          </w:p>
        </w:tc>
        <w:tc>
          <w:tcPr>
            <w:tcW w:w="246" w:type="pct"/>
            <w:vMerge/>
            <w:vAlign w:val="center"/>
          </w:tcPr>
          <w:p w14:paraId="4130C48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6EFE50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3C31242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445401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/>
            <w:vAlign w:val="center"/>
          </w:tcPr>
          <w:p w14:paraId="2FB799B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31914E5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/>
            <w:vAlign w:val="center"/>
          </w:tcPr>
          <w:p w14:paraId="2E7703F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6DF386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5C847B7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6180BA0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26E654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0031405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/>
            <w:vAlign w:val="center"/>
          </w:tcPr>
          <w:p w14:paraId="7C7E561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5B9C6A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327</w:t>
            </w:r>
          </w:p>
        </w:tc>
      </w:tr>
      <w:tr w:rsidR="00AF370A" w14:paraId="0AC2190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6F6AD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05A3D3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0EB513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E980DA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7A5011E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CCB0BF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4975FD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E44BC3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DF515D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2E52E7B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D911E5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344EF6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6A1246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EFF33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F69A3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2BC9B5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8A09CE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4B0B95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337</w:t>
            </w:r>
          </w:p>
        </w:tc>
      </w:tr>
      <w:tr w:rsidR="00AF370A" w14:paraId="144F91F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34677F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174D31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9D3C29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BDD30D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46" w:type="pct"/>
            <w:vMerge/>
            <w:vAlign w:val="center"/>
          </w:tcPr>
          <w:p w14:paraId="0FA85A7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48A43CD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5FBEA5E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FEF3F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85D13A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5C849A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FBE974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DBDA81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FE6C13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28F37D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B5D28C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FF29B8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9459BA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E70468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336</w:t>
            </w:r>
          </w:p>
        </w:tc>
      </w:tr>
      <w:tr w:rsidR="00AF370A" w14:paraId="445A5A6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B9FD5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DDCB2B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26C1D7A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16.11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579DC3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59.15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F02ABB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4831F2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354E8BB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15375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9C03D1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7EF367C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AE021E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3810C7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68C7BC2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518AAB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FDDF92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1AB9D7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FC3B6D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24A383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352</w:t>
            </w:r>
          </w:p>
        </w:tc>
      </w:tr>
      <w:tr w:rsidR="00AF370A" w14:paraId="65632F1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94C3B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C9C1B8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BD8AC0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24DA71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8112AD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5A5B7E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18CD01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216EA0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41CDDD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22767B8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66D203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37AA13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287D21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F9464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AD3CA5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A05799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F1577F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5A8BCE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362</w:t>
            </w:r>
          </w:p>
        </w:tc>
      </w:tr>
      <w:tr w:rsidR="00AF370A" w14:paraId="45F954D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912BBC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EBBB2F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1CE75F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891623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C70F89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4FDD6A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2920B30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/>
            <w:vAlign w:val="center"/>
          </w:tcPr>
          <w:p w14:paraId="66814F7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9D250F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6479BBB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-66.45</w:t>
            </w:r>
          </w:p>
        </w:tc>
        <w:tc>
          <w:tcPr>
            <w:tcW w:w="235" w:type="pct"/>
            <w:vMerge/>
            <w:vAlign w:val="center"/>
          </w:tcPr>
          <w:p w14:paraId="2D2287F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0C5C7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E8BCD4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44E610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DEC18C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57FC46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19EF7D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A96CB1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382</w:t>
            </w:r>
          </w:p>
        </w:tc>
      </w:tr>
      <w:tr w:rsidR="00AF370A" w14:paraId="57EAC8E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937C9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C3E774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371F60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5F8E06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7C4E80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805C82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0DD67A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8DF1EF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2B35EF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164E176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CE4615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0775D2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E3CDE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02A3BD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F45B2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FCD1AC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A8A288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140A44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392</w:t>
            </w:r>
          </w:p>
        </w:tc>
      </w:tr>
      <w:tr w:rsidR="00AF370A" w14:paraId="47F1D64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529231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6345B3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19CEEE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16.98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C84FEB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59.65</w:t>
            </w:r>
          </w:p>
        </w:tc>
        <w:tc>
          <w:tcPr>
            <w:tcW w:w="246" w:type="pct"/>
            <w:vMerge/>
            <w:vAlign w:val="center"/>
          </w:tcPr>
          <w:p w14:paraId="652D59B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7D6F4F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2C81099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/>
            <w:vAlign w:val="center"/>
          </w:tcPr>
          <w:p w14:paraId="6D58C4F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189D21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1F4C737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/>
            <w:vAlign w:val="center"/>
          </w:tcPr>
          <w:p w14:paraId="52F6C39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FBB87D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857E40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ED3C9F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DF7F86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D00471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EB399B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1BE37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361</w:t>
            </w:r>
          </w:p>
        </w:tc>
      </w:tr>
      <w:tr w:rsidR="00AF370A" w14:paraId="3F4F7AD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3B5FBF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78F357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C02620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276A96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D4E147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773BB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7DE34B8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/>
            <w:vAlign w:val="center"/>
          </w:tcPr>
          <w:p w14:paraId="13D6877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817A3E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2DF73C7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-66.45</w:t>
            </w:r>
          </w:p>
        </w:tc>
        <w:tc>
          <w:tcPr>
            <w:tcW w:w="235" w:type="pct"/>
            <w:vMerge/>
            <w:vAlign w:val="center"/>
          </w:tcPr>
          <w:p w14:paraId="00D87F6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C9B31F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8D7702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BF71ED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267E26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6651BE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FED27C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1B6DC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391</w:t>
            </w:r>
          </w:p>
        </w:tc>
      </w:tr>
      <w:tr w:rsidR="00AF370A" w14:paraId="2C687AC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728FE4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AB082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07EC6A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19.67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A97A10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61.05</w:t>
            </w:r>
          </w:p>
        </w:tc>
        <w:tc>
          <w:tcPr>
            <w:tcW w:w="246" w:type="pct"/>
            <w:vMerge/>
            <w:vAlign w:val="center"/>
          </w:tcPr>
          <w:p w14:paraId="160951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E84974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3FADA90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/>
            <w:vAlign w:val="center"/>
          </w:tcPr>
          <w:p w14:paraId="043B8BE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B73D70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260C9F1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/>
            <w:vAlign w:val="center"/>
          </w:tcPr>
          <w:p w14:paraId="4D3F880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9522C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0074326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04BD69C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19026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22F4E9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BE61BA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C046C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332</w:t>
            </w:r>
          </w:p>
        </w:tc>
      </w:tr>
      <w:tr w:rsidR="00AF370A" w14:paraId="39FA9C8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F3B753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70BC28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93273D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F92947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55643C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9737CD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E882EF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97FDB2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907644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1B9F9E7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58FE3F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C28A02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D946E2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251B4C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3918A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16F475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511217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3D769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342</w:t>
            </w:r>
          </w:p>
        </w:tc>
      </w:tr>
      <w:tr w:rsidR="00AF370A" w14:paraId="2E48A34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E549B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ECDF7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E9059E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2D6DE8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82467A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27A9D7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39BEFA3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/>
            <w:vAlign w:val="center"/>
          </w:tcPr>
          <w:p w14:paraId="6E90E59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7C4D01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64709E8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-64.45</w:t>
            </w:r>
          </w:p>
        </w:tc>
        <w:tc>
          <w:tcPr>
            <w:tcW w:w="235" w:type="pct"/>
            <w:vMerge/>
            <w:vAlign w:val="center"/>
          </w:tcPr>
          <w:p w14:paraId="4F7FAC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004528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0DE46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A457CD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6D33A6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074ED7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0C5E87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74AE2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367</w:t>
            </w:r>
          </w:p>
        </w:tc>
      </w:tr>
      <w:tr w:rsidR="00AF370A" w14:paraId="3423939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3AC56E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58E7E4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69084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145654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7E4A422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1D8E6A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916554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8D2B49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666614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50AE3CD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76063A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7DC31A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5696C5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86D566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598E5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5989EB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B0E58C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071ADC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372</w:t>
            </w:r>
          </w:p>
        </w:tc>
      </w:tr>
      <w:tr w:rsidR="00AF370A" w14:paraId="4B1DBF0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3E0DBF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4639F1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2CDA578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20.73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F5D5FD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61.55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4C31931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4E5B69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1B9AD71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/>
            <w:vAlign w:val="center"/>
          </w:tcPr>
          <w:p w14:paraId="1E3B2A9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EDE69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15843FF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/>
            <w:vAlign w:val="center"/>
          </w:tcPr>
          <w:p w14:paraId="0D97606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359BED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4FBD24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BBF4EF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544B9F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89EEB9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3C17FF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56D45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341</w:t>
            </w:r>
          </w:p>
        </w:tc>
      </w:tr>
      <w:tr w:rsidR="00AF370A" w14:paraId="65E43F0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F35BE0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BC776D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E2628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8E0815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7CFDB6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4C1FBEC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78E5B38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/>
            <w:vAlign w:val="center"/>
          </w:tcPr>
          <w:p w14:paraId="1F250B7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B35FB1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10EEB54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-64.45</w:t>
            </w:r>
          </w:p>
        </w:tc>
        <w:tc>
          <w:tcPr>
            <w:tcW w:w="235" w:type="pct"/>
            <w:vMerge/>
            <w:vAlign w:val="center"/>
          </w:tcPr>
          <w:p w14:paraId="30ACBAC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D85822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5DE548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D5C9FF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571D56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B14578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66F066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C564D6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371</w:t>
            </w:r>
          </w:p>
        </w:tc>
      </w:tr>
      <w:tr w:rsidR="00AF370A" w14:paraId="122CB47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053153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E61836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4DFA9E2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22.08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292D61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62.15</w:t>
            </w:r>
          </w:p>
        </w:tc>
        <w:tc>
          <w:tcPr>
            <w:tcW w:w="246" w:type="pct"/>
            <w:vMerge/>
            <w:vAlign w:val="center"/>
          </w:tcPr>
          <w:p w14:paraId="762BB6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5FF628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31749C8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/>
            <w:vAlign w:val="center"/>
          </w:tcPr>
          <w:p w14:paraId="61A6CB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6DBC38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47E7F93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/>
            <w:vAlign w:val="center"/>
          </w:tcPr>
          <w:p w14:paraId="294F91A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C93D77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7EBDA64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4C9FE4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CFEA73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061C6C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2141D1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8AD79F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347</w:t>
            </w:r>
          </w:p>
        </w:tc>
      </w:tr>
      <w:tr w:rsidR="00AF370A" w14:paraId="689E2DC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81387B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049DBC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C80736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6D6F1C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F07627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9589DD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7ACD0B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BD00DD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7AFD9A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003CDE3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A26A17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70CAA1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BE54EF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713AFF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951E30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57F770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6055E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F88F4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357</w:t>
            </w:r>
          </w:p>
        </w:tc>
      </w:tr>
      <w:tr w:rsidR="00AF370A" w14:paraId="621B440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74E021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6B39A1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32BBE8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039D84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562BDAD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B772DE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5629529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/>
            <w:vAlign w:val="center"/>
          </w:tcPr>
          <w:p w14:paraId="0A52F40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B6883B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6391CEC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-78.95</w:t>
            </w:r>
          </w:p>
        </w:tc>
        <w:tc>
          <w:tcPr>
            <w:tcW w:w="235" w:type="pct"/>
            <w:vMerge/>
            <w:vAlign w:val="center"/>
          </w:tcPr>
          <w:p w14:paraId="6BB6BD8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C929D7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FAFD6F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7D5A6E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A71C81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A16B73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48043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7A4A35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377</w:t>
            </w:r>
          </w:p>
        </w:tc>
      </w:tr>
      <w:tr w:rsidR="00AF370A" w14:paraId="5513149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B0DB14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7580BB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7C5B0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60BAD9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790E359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12BD3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94E6B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06EC7E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4F83A5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01E30FC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EDFDAB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CD59D0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9F5251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C9C318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F24E9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62DFEE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D9A03B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8C9A9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387</w:t>
            </w:r>
          </w:p>
        </w:tc>
      </w:tr>
      <w:tr w:rsidR="00AF370A" w14:paraId="3EB676A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809526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8ABDF3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49EFC9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23.15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24E501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62.6</w:t>
            </w:r>
          </w:p>
        </w:tc>
        <w:tc>
          <w:tcPr>
            <w:tcW w:w="246" w:type="pct"/>
            <w:vMerge/>
            <w:vAlign w:val="center"/>
          </w:tcPr>
          <w:p w14:paraId="6162F3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C336FD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4C57125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/>
            <w:vAlign w:val="center"/>
          </w:tcPr>
          <w:p w14:paraId="4366FE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1379FE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2DFD398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/>
            <w:vAlign w:val="center"/>
          </w:tcPr>
          <w:p w14:paraId="6694D2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64DE68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592694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7CDE33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36678A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D2FFCF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50900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55E538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326</w:t>
            </w:r>
          </w:p>
        </w:tc>
      </w:tr>
      <w:tr w:rsidR="00AF370A" w14:paraId="732CAD7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8F3733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E989AF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2F7DCB6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23.28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7EFECF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62.65</w:t>
            </w:r>
          </w:p>
        </w:tc>
        <w:tc>
          <w:tcPr>
            <w:tcW w:w="246" w:type="pct"/>
            <w:vMerge/>
            <w:vAlign w:val="center"/>
          </w:tcPr>
          <w:p w14:paraId="1A6226A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270CE1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C9F663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A21B46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A12E50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51E82E6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34A0E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B1544B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59FB3A1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15F1458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404069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97E509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DE7448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C3C5F9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356</w:t>
            </w:r>
          </w:p>
        </w:tc>
      </w:tr>
      <w:tr w:rsidR="00AF370A" w14:paraId="025E01B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407F7F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0BF8B2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F493B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786B2A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581AD4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AE258F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187C989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/>
            <w:vAlign w:val="center"/>
          </w:tcPr>
          <w:p w14:paraId="7EF763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3A0B7E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77BBF74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-78.95</w:t>
            </w:r>
          </w:p>
        </w:tc>
        <w:tc>
          <w:tcPr>
            <w:tcW w:w="235" w:type="pct"/>
            <w:vMerge/>
            <w:vAlign w:val="center"/>
          </w:tcPr>
          <w:p w14:paraId="0109467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BE1129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4929F5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7F6CCC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21ACCC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92ECA0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3086EC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8F37D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386</w:t>
            </w:r>
          </w:p>
        </w:tc>
      </w:tr>
      <w:tr w:rsidR="00AF370A" w14:paraId="5366321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B7444F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687554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0DFA4E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27.25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EC6853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64.15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0F1718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399C82F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4458DF1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/>
            <w:vAlign w:val="center"/>
          </w:tcPr>
          <w:p w14:paraId="2072AF3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AB8F6F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54E6889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/>
            <w:vAlign w:val="center"/>
          </w:tcPr>
          <w:p w14:paraId="2B11F6A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B30EFB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F69010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A59DA7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41DD38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749B26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14DB54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30C79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351</w:t>
            </w:r>
          </w:p>
        </w:tc>
      </w:tr>
      <w:tr w:rsidR="00AF370A" w14:paraId="29D797B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29D745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D85772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439514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5EF4A5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8048F2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1F49BF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300F3F0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/>
            <w:vAlign w:val="center"/>
          </w:tcPr>
          <w:p w14:paraId="53F288A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A721C1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26AD07A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-66.45</w:t>
            </w:r>
          </w:p>
        </w:tc>
        <w:tc>
          <w:tcPr>
            <w:tcW w:w="235" w:type="pct"/>
            <w:vMerge/>
            <w:vAlign w:val="center"/>
          </w:tcPr>
          <w:p w14:paraId="570C90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803F2C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A8498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BE99D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C3E712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286CCF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872E3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7FF49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381</w:t>
            </w:r>
          </w:p>
        </w:tc>
      </w:tr>
      <w:tr w:rsidR="00AF370A" w14:paraId="26678D7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EE3B37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06916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2A7FDC8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33.28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63CA8F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66.05</w:t>
            </w:r>
          </w:p>
        </w:tc>
        <w:tc>
          <w:tcPr>
            <w:tcW w:w="246" w:type="pct"/>
            <w:vMerge/>
            <w:vAlign w:val="center"/>
          </w:tcPr>
          <w:p w14:paraId="602A2DB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D27E11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0DF286D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/>
            <w:vAlign w:val="center"/>
          </w:tcPr>
          <w:p w14:paraId="2C2AF5D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726F5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7CA058C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/>
            <w:vAlign w:val="center"/>
          </w:tcPr>
          <w:p w14:paraId="2E7A187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D096F2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0DFA613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5971703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FEA24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4948E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221D2A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9AA98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331</w:t>
            </w:r>
          </w:p>
        </w:tc>
      </w:tr>
      <w:tr w:rsidR="00AF370A" w14:paraId="3ABC1EB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DAB092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58C530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35AE0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06A4D9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92EDC7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35CD8A5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2940164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/>
            <w:vAlign w:val="center"/>
          </w:tcPr>
          <w:p w14:paraId="1AA354E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6FCAA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26215F9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-64.45</w:t>
            </w:r>
          </w:p>
        </w:tc>
        <w:tc>
          <w:tcPr>
            <w:tcW w:w="235" w:type="pct"/>
            <w:vMerge/>
            <w:vAlign w:val="center"/>
          </w:tcPr>
          <w:p w14:paraId="695D3CE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8F77A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917435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C7FAB3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8D8167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4E21FD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1EBF0F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89061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366</w:t>
            </w:r>
          </w:p>
        </w:tc>
      </w:tr>
      <w:tr w:rsidR="00AF370A" w14:paraId="26E3982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DF405D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590C00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4D23ABD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37.36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C84A5D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67.15</w:t>
            </w:r>
          </w:p>
        </w:tc>
        <w:tc>
          <w:tcPr>
            <w:tcW w:w="246" w:type="pct"/>
            <w:vMerge/>
            <w:vAlign w:val="center"/>
          </w:tcPr>
          <w:p w14:paraId="37DABBD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D64EA7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0383BC6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/>
            <w:vAlign w:val="center"/>
          </w:tcPr>
          <w:p w14:paraId="6FDEDDA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3EB537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05EF0F9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/>
            <w:vAlign w:val="center"/>
          </w:tcPr>
          <w:p w14:paraId="3F35251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4DD918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73254A5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78A1414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D51DC4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87CF63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CFDCAE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F5E11F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346</w:t>
            </w:r>
          </w:p>
        </w:tc>
      </w:tr>
      <w:tr w:rsidR="00AF370A" w14:paraId="54882D1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450FA3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19B047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3071AD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29D09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D7FE00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DC284A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5A67A3C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/>
            <w:vAlign w:val="center"/>
          </w:tcPr>
          <w:p w14:paraId="5503E50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17663E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05E2B83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-78.95</w:t>
            </w:r>
          </w:p>
        </w:tc>
        <w:tc>
          <w:tcPr>
            <w:tcW w:w="235" w:type="pct"/>
            <w:vMerge/>
            <w:vAlign w:val="center"/>
          </w:tcPr>
          <w:p w14:paraId="65C2952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4E21F8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1E0C77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7506A3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3074E8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A5C00E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69CA8B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30150D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376</w:t>
            </w:r>
          </w:p>
        </w:tc>
      </w:tr>
      <w:tr w:rsidR="00AF370A" w14:paraId="6DA1D13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735A58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01C7A1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4F84D83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10.52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66691B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7F1D38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334BDF8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00CABB2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C796AE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90612A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5907739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/>
            <w:vAlign w:val="center"/>
          </w:tcPr>
          <w:p w14:paraId="0DEAC5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2A1981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C554D8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3F8C085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7A28C95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60.84</w:t>
            </w:r>
          </w:p>
        </w:tc>
        <w:tc>
          <w:tcPr>
            <w:tcW w:w="286" w:type="pct"/>
            <w:vMerge/>
            <w:vAlign w:val="center"/>
          </w:tcPr>
          <w:p w14:paraId="09C0CDB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49FFD6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C94D2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186</w:t>
            </w:r>
          </w:p>
        </w:tc>
      </w:tr>
      <w:tr w:rsidR="00AF370A" w14:paraId="135C461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3E43B7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5C93F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49CEA2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2CEA76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7CF8720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623B7A7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1ED708A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A745A3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CB6D9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DBD7A4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909108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BCB9B8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D1A62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83D295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D688D8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60.71</w:t>
            </w:r>
          </w:p>
        </w:tc>
        <w:tc>
          <w:tcPr>
            <w:tcW w:w="286" w:type="pct"/>
            <w:vMerge/>
            <w:vAlign w:val="center"/>
          </w:tcPr>
          <w:p w14:paraId="6F097AF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9BEF4D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C32B2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188</w:t>
            </w:r>
          </w:p>
        </w:tc>
      </w:tr>
      <w:tr w:rsidR="00AF370A" w14:paraId="161C0D3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5FA045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386A1C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EFA27E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DD917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C632EB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0403349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0A04405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02452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C82668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1A3BE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1C0D7D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E26331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A83ED1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22AD05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F8661C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63.49</w:t>
            </w:r>
          </w:p>
        </w:tc>
        <w:tc>
          <w:tcPr>
            <w:tcW w:w="286" w:type="pct"/>
            <w:vMerge/>
            <w:vAlign w:val="center"/>
          </w:tcPr>
          <w:p w14:paraId="3163066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EF8C2A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51685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196</w:t>
            </w:r>
          </w:p>
        </w:tc>
      </w:tr>
      <w:tr w:rsidR="00AF370A" w14:paraId="5FD50C8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D33173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C0EBA4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C0DF89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F06597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1A26B2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EF5202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3CDFCE2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0F4F2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FF8CF4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73485C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4FCD29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2271C7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17C74A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E94CA2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D1CABB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63.35</w:t>
            </w:r>
          </w:p>
        </w:tc>
        <w:tc>
          <w:tcPr>
            <w:tcW w:w="286" w:type="pct"/>
            <w:vMerge/>
            <w:vAlign w:val="center"/>
          </w:tcPr>
          <w:p w14:paraId="3FF53C8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E1F590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3A79A3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198</w:t>
            </w:r>
          </w:p>
        </w:tc>
      </w:tr>
      <w:tr w:rsidR="00AF370A" w14:paraId="6DE666B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B4F30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800953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96948D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18.98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71CC65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60.71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5F2983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56C6DCF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618895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6588C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E1D18B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1D49F2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8E2762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2DB96C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D3322C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DC9529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F72CDE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60.71</w:t>
            </w:r>
          </w:p>
        </w:tc>
        <w:tc>
          <w:tcPr>
            <w:tcW w:w="286" w:type="pct"/>
            <w:vMerge/>
            <w:vAlign w:val="center"/>
          </w:tcPr>
          <w:p w14:paraId="3251658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7B144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9B465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187</w:t>
            </w:r>
          </w:p>
        </w:tc>
      </w:tr>
      <w:tr w:rsidR="00AF370A" w14:paraId="054FE1F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AFFAF5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DF7227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CF29C2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25D6B7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61.63</w:t>
            </w:r>
          </w:p>
        </w:tc>
        <w:tc>
          <w:tcPr>
            <w:tcW w:w="246" w:type="pct"/>
            <w:vMerge/>
            <w:vAlign w:val="center"/>
          </w:tcPr>
          <w:p w14:paraId="64F1AD1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268B4AC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48C0062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9B84AC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E18800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CF3F23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5A117C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01B072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7EE9B1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7C1A4F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AE2744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61.63</w:t>
            </w:r>
          </w:p>
        </w:tc>
        <w:tc>
          <w:tcPr>
            <w:tcW w:w="286" w:type="pct"/>
            <w:vMerge/>
            <w:vAlign w:val="center"/>
          </w:tcPr>
          <w:p w14:paraId="5C933B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74D66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F6A8A7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185</w:t>
            </w:r>
          </w:p>
        </w:tc>
      </w:tr>
      <w:tr w:rsidR="00AF370A" w14:paraId="06319B3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49C5A3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D3D73C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990636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25.06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343324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63.35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3EC93E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35F3C58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63EDFBD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BE2AC7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1FE15E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B9B619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2FB9E7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9FA5BE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4A4E8C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58268F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7029E2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63.35</w:t>
            </w:r>
          </w:p>
        </w:tc>
        <w:tc>
          <w:tcPr>
            <w:tcW w:w="286" w:type="pct"/>
            <w:vMerge/>
            <w:vAlign w:val="center"/>
          </w:tcPr>
          <w:p w14:paraId="3A7B369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3EAC7B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0FD083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197</w:t>
            </w:r>
          </w:p>
        </w:tc>
      </w:tr>
      <w:tr w:rsidR="00AF370A" w14:paraId="2CF2841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81CA0B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D4F5F7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90F1D6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27.11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3E8780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64.1</w:t>
            </w:r>
          </w:p>
        </w:tc>
        <w:tc>
          <w:tcPr>
            <w:tcW w:w="246" w:type="pct"/>
            <w:vMerge/>
            <w:vAlign w:val="center"/>
          </w:tcPr>
          <w:p w14:paraId="4850619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EBC52D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29C2E76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53470C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7D8312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BE286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C48F4B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5E148B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EAFFA8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02A3F7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FD29EA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64.27</w:t>
            </w:r>
          </w:p>
        </w:tc>
        <w:tc>
          <w:tcPr>
            <w:tcW w:w="286" w:type="pct"/>
            <w:vMerge/>
            <w:vAlign w:val="center"/>
          </w:tcPr>
          <w:p w14:paraId="7E1E9E9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7B6777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E1313F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195</w:t>
            </w:r>
          </w:p>
        </w:tc>
      </w:tr>
      <w:tr w:rsidR="00AF370A" w14:paraId="1987437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EC21C2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7BEEE0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62BEE8C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17.85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0F5BAE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60.12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7E1096E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5D7AB57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4791BA5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3CA6FA2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3" w:type="pct"/>
            <w:vMerge/>
            <w:vAlign w:val="center"/>
          </w:tcPr>
          <w:p w14:paraId="6CD7230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46879C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07136DE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5" w:type="pct"/>
            <w:vMerge/>
            <w:vAlign w:val="center"/>
          </w:tcPr>
          <w:p w14:paraId="0F6CF94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2A342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2C4871E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7247449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17.85</w:t>
            </w:r>
          </w:p>
        </w:tc>
        <w:tc>
          <w:tcPr>
            <w:tcW w:w="286" w:type="pct"/>
            <w:vMerge/>
            <w:vAlign w:val="center"/>
          </w:tcPr>
          <w:p w14:paraId="331E8D1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616EB7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532A3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548</w:t>
            </w:r>
          </w:p>
        </w:tc>
      </w:tr>
      <w:tr w:rsidR="00AF370A" w14:paraId="361031D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535057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E20D95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D3EB05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25.51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9004D0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63.52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6B98DC3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62440FE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823E5E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43834A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B489AB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B63890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48E01F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6EDD1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C7A7AC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1C5ED7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13352F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25.51</w:t>
            </w:r>
          </w:p>
        </w:tc>
        <w:tc>
          <w:tcPr>
            <w:tcW w:w="286" w:type="pct"/>
            <w:vMerge/>
            <w:vAlign w:val="center"/>
          </w:tcPr>
          <w:p w14:paraId="290256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9B769E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66928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547</w:t>
            </w:r>
          </w:p>
        </w:tc>
      </w:tr>
      <w:tr w:rsidR="00AF370A" w14:paraId="7BCF194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654D5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F7E4CA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B4FA95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26.61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A1F4B9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63.92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2DA2A39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5369936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448597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69DFB6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5C2AD4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87F721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4C488D4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/>
            <w:vAlign w:val="center"/>
          </w:tcPr>
          <w:p w14:paraId="1660F48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0918BB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AA935C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880244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26.61</w:t>
            </w:r>
          </w:p>
        </w:tc>
        <w:tc>
          <w:tcPr>
            <w:tcW w:w="286" w:type="pct"/>
            <w:vMerge/>
            <w:vAlign w:val="center"/>
          </w:tcPr>
          <w:p w14:paraId="06FB7DC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913E1B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AC67DA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546</w:t>
            </w:r>
          </w:p>
        </w:tc>
      </w:tr>
      <w:tr w:rsidR="00AF370A" w14:paraId="6017960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308A52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DB5DC8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4D9384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38.05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C51A9F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67.32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13F2CB0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6463213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9FDD6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A1719B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34160D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E2CBAC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50701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8DBBE5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122701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13303B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D214EE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38.05</w:t>
            </w:r>
          </w:p>
        </w:tc>
        <w:tc>
          <w:tcPr>
            <w:tcW w:w="286" w:type="pct"/>
            <w:vMerge/>
            <w:vAlign w:val="center"/>
          </w:tcPr>
          <w:p w14:paraId="41DCE2B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1F1C90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BA609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545</w:t>
            </w:r>
          </w:p>
        </w:tc>
      </w:tr>
      <w:tr w:rsidR="00AF370A" w14:paraId="5519BFA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3E2A3D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8B361A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</w:t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ChinaTelecom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04B5ACD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17.92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8B3986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CEA966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3E982E2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F3068D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2F33AB1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53" w:type="pct"/>
            <w:vMerge/>
            <w:vAlign w:val="center"/>
          </w:tcPr>
          <w:p w14:paraId="6C36A1C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06E98A7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/>
            <w:vAlign w:val="center"/>
          </w:tcPr>
          <w:p w14:paraId="4871C72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FF3024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38AB647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2239063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00AF2FB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35.74</w:t>
            </w:r>
          </w:p>
        </w:tc>
        <w:tc>
          <w:tcPr>
            <w:tcW w:w="286" w:type="pct"/>
            <w:vMerge/>
            <w:vAlign w:val="center"/>
          </w:tcPr>
          <w:p w14:paraId="5BC53B0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3875FE9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21B5C38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624</w:t>
            </w:r>
          </w:p>
        </w:tc>
      </w:tr>
      <w:tr w:rsidR="00AF370A" w14:paraId="32EC75F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7D9F4F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F982B6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BC70A8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DEBC8A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97D0F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DBA06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4949E1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480EDB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12D0CE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855D2D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F8552E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8CB0E0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0E5609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AB7FA2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F041D2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35.63</w:t>
            </w:r>
          </w:p>
        </w:tc>
        <w:tc>
          <w:tcPr>
            <w:tcW w:w="286" w:type="pct"/>
            <w:vMerge/>
            <w:vAlign w:val="center"/>
          </w:tcPr>
          <w:p w14:paraId="5BDE6F8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F686CB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41FCC4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626</w:t>
            </w:r>
          </w:p>
        </w:tc>
      </w:tr>
      <w:tr w:rsidR="00AF370A" w14:paraId="5923400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4766B1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DF6E31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373AB3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77D765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330C08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0565F8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C9C3E4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10ECB8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FA3567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839955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423BAB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9C000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5DD94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0919F4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D99664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33.48</w:t>
            </w:r>
          </w:p>
        </w:tc>
        <w:tc>
          <w:tcPr>
            <w:tcW w:w="286" w:type="pct"/>
            <w:vMerge/>
            <w:vAlign w:val="center"/>
          </w:tcPr>
          <w:p w14:paraId="60F57DB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4E3EF9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76AD96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628</w:t>
            </w:r>
          </w:p>
        </w:tc>
      </w:tr>
      <w:tr w:rsidR="00AF370A" w14:paraId="7E1D0B6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85D017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30E55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7E4821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4609C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95CFDA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F7BA82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5EF2B7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362AC9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B8450E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E20C0A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98AACF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81B513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B073C4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FA0BB2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438799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33.36</w:t>
            </w:r>
          </w:p>
        </w:tc>
        <w:tc>
          <w:tcPr>
            <w:tcW w:w="286" w:type="pct"/>
            <w:vMerge/>
            <w:vAlign w:val="center"/>
          </w:tcPr>
          <w:p w14:paraId="359D9F6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AF9DEF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EEB25F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630</w:t>
            </w:r>
          </w:p>
        </w:tc>
      </w:tr>
      <w:tr w:rsidR="00AF370A" w14:paraId="53AF284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B4AC2C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E20642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BAE132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0220F8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5BB26E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7CF685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AE2D34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AD1414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8C2615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41E108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06C68C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9FD59E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77021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3BD744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623CE0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31.97</w:t>
            </w:r>
          </w:p>
        </w:tc>
        <w:tc>
          <w:tcPr>
            <w:tcW w:w="286" w:type="pct"/>
            <w:vMerge/>
            <w:vAlign w:val="center"/>
          </w:tcPr>
          <w:p w14:paraId="66A36F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6E852B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9BAF0A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632</w:t>
            </w:r>
          </w:p>
        </w:tc>
      </w:tr>
      <w:tr w:rsidR="00AF370A" w14:paraId="5206D8F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1A853E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1A79C4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6236E6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84FD24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943CA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8C9B4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D0FDDC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4BC174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ED6B02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D2F9C9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696DB9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4740DE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346E22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16021E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0018C4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32.05</w:t>
            </w:r>
          </w:p>
        </w:tc>
        <w:tc>
          <w:tcPr>
            <w:tcW w:w="286" w:type="pct"/>
            <w:vMerge/>
            <w:vAlign w:val="center"/>
          </w:tcPr>
          <w:p w14:paraId="666F9F8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34854D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EC730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634</w:t>
            </w:r>
          </w:p>
        </w:tc>
      </w:tr>
      <w:tr w:rsidR="00AF370A" w14:paraId="6A65B9A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BBD953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312BFB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150B93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0DF9ED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DDCBE9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887D09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7D5AEE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472F79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99092A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A56D8B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0C60D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9029ED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495201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7FCAE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3BA968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21.13</w:t>
            </w:r>
          </w:p>
        </w:tc>
        <w:tc>
          <w:tcPr>
            <w:tcW w:w="286" w:type="pct"/>
            <w:vMerge/>
            <w:vAlign w:val="center"/>
          </w:tcPr>
          <w:p w14:paraId="282DAA5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AEC714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BC3321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636</w:t>
            </w:r>
          </w:p>
        </w:tc>
      </w:tr>
      <w:tr w:rsidR="00AF370A" w14:paraId="34E3435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B8F397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09B89B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9FF91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C6D13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F96511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4B1BE2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1D83C6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F910BD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A80E0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D39DEF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02B87B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10162C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D36243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118EC6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4315CA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19.79</w:t>
            </w:r>
          </w:p>
        </w:tc>
        <w:tc>
          <w:tcPr>
            <w:tcW w:w="286" w:type="pct"/>
            <w:vMerge/>
            <w:vAlign w:val="center"/>
          </w:tcPr>
          <w:p w14:paraId="04BCE9A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E5BB9B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EFFDA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640</w:t>
            </w:r>
          </w:p>
        </w:tc>
      </w:tr>
      <w:tr w:rsidR="00AF370A" w14:paraId="4672D1F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D9B3FB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7E7300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B2A8EB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AB25E0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7CDC79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C6F13F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C5EE8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FFE6F7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F066BE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466C16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5158A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6607F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F0F2DC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45CC1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566F6B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18.9</w:t>
            </w:r>
          </w:p>
        </w:tc>
        <w:tc>
          <w:tcPr>
            <w:tcW w:w="286" w:type="pct"/>
            <w:vMerge/>
            <w:vAlign w:val="center"/>
          </w:tcPr>
          <w:p w14:paraId="0A14F43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0EA0BD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D52ED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644</w:t>
            </w:r>
          </w:p>
        </w:tc>
      </w:tr>
      <w:tr w:rsidR="00AF370A" w14:paraId="6DBD980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DEE8F4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3FAA13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1082E7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1ECA4B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E77CD8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513C39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242C5F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6B0FCA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EDA6D4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C9F6DB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B4040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AF070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527B24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EEED9E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C2B69A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18.95</w:t>
            </w:r>
          </w:p>
        </w:tc>
        <w:tc>
          <w:tcPr>
            <w:tcW w:w="286" w:type="pct"/>
            <w:vMerge/>
            <w:vAlign w:val="center"/>
          </w:tcPr>
          <w:p w14:paraId="3880547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E34AF7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3D6E4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646</w:t>
            </w:r>
          </w:p>
        </w:tc>
      </w:tr>
      <w:tr w:rsidR="00AF370A" w14:paraId="3476D1F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D7D26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549F2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0E684F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68795C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A89C6E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2A0CDC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E0261A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C68CC7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B77A1D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788243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CE363D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A794E7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AC35FA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43872C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497836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21.06</w:t>
            </w:r>
          </w:p>
        </w:tc>
        <w:tc>
          <w:tcPr>
            <w:tcW w:w="286" w:type="pct"/>
            <w:vMerge/>
            <w:vAlign w:val="center"/>
          </w:tcPr>
          <w:p w14:paraId="5399A53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86521A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C8CD3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638</w:t>
            </w:r>
          </w:p>
        </w:tc>
      </w:tr>
      <w:tr w:rsidR="00AF370A" w14:paraId="23B12BE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D61AFB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7A0030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0A04EA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0F617D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BFE3FC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3E225B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5CE991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1D370C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79B4ED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C2BD32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84FD8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A2ED15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1211D1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E64EC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0DC021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19.72</w:t>
            </w:r>
          </w:p>
        </w:tc>
        <w:tc>
          <w:tcPr>
            <w:tcW w:w="286" w:type="pct"/>
            <w:vMerge/>
            <w:vAlign w:val="center"/>
          </w:tcPr>
          <w:p w14:paraId="3348A22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4820A7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D9201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642</w:t>
            </w:r>
          </w:p>
        </w:tc>
      </w:tr>
      <w:tr w:rsidR="00AF370A" w14:paraId="66EA3C7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EED5DE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338813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9C134E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418592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5217DC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0E2BC6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3563243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7715F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378AF1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7E178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FE2E3A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E43449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5AB62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AEA9B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54FE92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39.49</w:t>
            </w:r>
          </w:p>
        </w:tc>
        <w:tc>
          <w:tcPr>
            <w:tcW w:w="286" w:type="pct"/>
            <w:vMerge/>
            <w:vAlign w:val="center"/>
          </w:tcPr>
          <w:p w14:paraId="05AFAAC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F3642B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FAA64D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623</w:t>
            </w:r>
          </w:p>
        </w:tc>
      </w:tr>
      <w:tr w:rsidR="00AF370A" w14:paraId="7204C22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31F080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8831FF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96D845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97B005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7EC97B8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29597A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FE6D96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62E023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E1765E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2ADF1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60AB23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36340C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1B985A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5497D0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F4E978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39.37</w:t>
            </w:r>
          </w:p>
        </w:tc>
        <w:tc>
          <w:tcPr>
            <w:tcW w:w="286" w:type="pct"/>
            <w:vMerge/>
            <w:vAlign w:val="center"/>
          </w:tcPr>
          <w:p w14:paraId="75186EB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55D07D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D02084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625</w:t>
            </w:r>
          </w:p>
        </w:tc>
      </w:tr>
      <w:tr w:rsidR="00AF370A" w14:paraId="24E664B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B99C9C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5DFCA1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559920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844DC8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4CE19A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1BA6B3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7AEFCA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F1EB7C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87D40D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82D08A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2B2411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B7704D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0007F0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E15CC8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554AF4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36.71</w:t>
            </w:r>
          </w:p>
        </w:tc>
        <w:tc>
          <w:tcPr>
            <w:tcW w:w="286" w:type="pct"/>
            <w:vMerge/>
            <w:vAlign w:val="center"/>
          </w:tcPr>
          <w:p w14:paraId="7CD5659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1A795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2D461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627</w:t>
            </w:r>
          </w:p>
        </w:tc>
      </w:tr>
      <w:tr w:rsidR="00AF370A" w14:paraId="387B01B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5B2156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BEBB2E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C3A773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9FC877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7E6D93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E2726A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F01FC0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A2E76F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396436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6A3F12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A6723E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1D8703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755C30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0279D3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AC801C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36.67</w:t>
            </w:r>
          </w:p>
        </w:tc>
        <w:tc>
          <w:tcPr>
            <w:tcW w:w="286" w:type="pct"/>
            <w:vMerge/>
            <w:vAlign w:val="center"/>
          </w:tcPr>
          <w:p w14:paraId="75F825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BCC178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AF707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629</w:t>
            </w:r>
          </w:p>
        </w:tc>
      </w:tr>
      <w:tr w:rsidR="00AF370A" w14:paraId="0C37A5A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1FE8E9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DB13C6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36622F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05738F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D31252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16B700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1B5D07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70ABB0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1B68B1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30288A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34181A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318B23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57A0F8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6B257D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2E0FFA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34.98</w:t>
            </w:r>
          </w:p>
        </w:tc>
        <w:tc>
          <w:tcPr>
            <w:tcW w:w="286" w:type="pct"/>
            <w:vMerge/>
            <w:vAlign w:val="center"/>
          </w:tcPr>
          <w:p w14:paraId="1CBD02D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A21A8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3D8C2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631</w:t>
            </w:r>
          </w:p>
        </w:tc>
      </w:tr>
      <w:tr w:rsidR="00AF370A" w14:paraId="54B315D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DDA51C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B7F366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A56C65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E04B96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64A43B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A13C6E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3C1569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B23C9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6E9B9E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F8CFAB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E7B936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5D39EF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286C9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7F182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72262E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35.01</w:t>
            </w:r>
          </w:p>
        </w:tc>
        <w:tc>
          <w:tcPr>
            <w:tcW w:w="286" w:type="pct"/>
            <w:vMerge/>
            <w:vAlign w:val="center"/>
          </w:tcPr>
          <w:p w14:paraId="1D39183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262460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254AC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633</w:t>
            </w:r>
          </w:p>
        </w:tc>
      </w:tr>
      <w:tr w:rsidR="00AF370A" w14:paraId="274E22A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55935F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A78174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C22C5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CFBF7E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963348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DE2514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5E54891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C1B82E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679D26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A8A78D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D4A907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095268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4F5033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688D82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AD8359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21.68</w:t>
            </w:r>
          </w:p>
        </w:tc>
        <w:tc>
          <w:tcPr>
            <w:tcW w:w="286" w:type="pct"/>
            <w:vMerge/>
            <w:vAlign w:val="center"/>
          </w:tcPr>
          <w:p w14:paraId="338CC64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A9EBB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7CA83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641</w:t>
            </w:r>
          </w:p>
        </w:tc>
      </w:tr>
      <w:tr w:rsidR="00AF370A" w14:paraId="79B246A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B94C81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5CE2A7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1403C4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8560F5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5898683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9E38C8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99302D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7E1C0B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AABCE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C0DB0C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442ADA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D0C11A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30EA39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3A6A2D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AC2A50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23.35</w:t>
            </w:r>
          </w:p>
        </w:tc>
        <w:tc>
          <w:tcPr>
            <w:tcW w:w="286" w:type="pct"/>
            <w:vMerge/>
            <w:vAlign w:val="center"/>
          </w:tcPr>
          <w:p w14:paraId="1841752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23825D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0FBC2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635</w:t>
            </w:r>
          </w:p>
        </w:tc>
      </w:tr>
      <w:tr w:rsidR="00AF370A" w14:paraId="4E2BAC4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74EA6F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F67B0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7E6A6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687884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883181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8408C4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F51D8F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1FDEB9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54350E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2827F7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361AE4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56796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1F7BD7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82B742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613459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23.27</w:t>
            </w:r>
          </w:p>
        </w:tc>
        <w:tc>
          <w:tcPr>
            <w:tcW w:w="286" w:type="pct"/>
            <w:vMerge/>
            <w:vAlign w:val="center"/>
          </w:tcPr>
          <w:p w14:paraId="1C62B59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1DDFB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F842E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637</w:t>
            </w:r>
          </w:p>
        </w:tc>
      </w:tr>
      <w:tr w:rsidR="00AF370A" w14:paraId="6A6BFD5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C7CEC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F7C24C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89CB2E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E88070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7381AF5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12F9D4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AB27BF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C49DF1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9011A1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A5324A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2B0C50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2843CA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61847C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C85D3F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5207EB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21.7</w:t>
            </w:r>
          </w:p>
        </w:tc>
        <w:tc>
          <w:tcPr>
            <w:tcW w:w="286" w:type="pct"/>
            <w:vMerge/>
            <w:vAlign w:val="center"/>
          </w:tcPr>
          <w:p w14:paraId="1AA94AB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BA3C5A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4E1EDC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639</w:t>
            </w:r>
          </w:p>
        </w:tc>
      </w:tr>
      <w:tr w:rsidR="00AF370A" w14:paraId="563D307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BE25A0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5A4A89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8E39D5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F17E43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29A715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9F9DC6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189738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121AB2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3B0D2D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1952E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321733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54DEA5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924A78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E3B092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9DA2E3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20.68</w:t>
            </w:r>
          </w:p>
        </w:tc>
        <w:tc>
          <w:tcPr>
            <w:tcW w:w="286" w:type="pct"/>
            <w:vMerge/>
            <w:vAlign w:val="center"/>
          </w:tcPr>
          <w:p w14:paraId="722B341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E794C5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72694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643</w:t>
            </w:r>
          </w:p>
        </w:tc>
      </w:tr>
      <w:tr w:rsidR="00AF370A" w14:paraId="4C3284D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478379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2FA76B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DA883C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4D3249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3302F9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A9D9EA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BDD13E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B50B86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2BFA9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DCCE7E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8EA235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959F1C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A9D5C3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1E6E28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18C176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20.7</w:t>
            </w:r>
          </w:p>
        </w:tc>
        <w:tc>
          <w:tcPr>
            <w:tcW w:w="286" w:type="pct"/>
            <w:vMerge/>
            <w:vAlign w:val="center"/>
          </w:tcPr>
          <w:p w14:paraId="666A882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FF65A2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ED21B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645</w:t>
            </w:r>
          </w:p>
        </w:tc>
      </w:tr>
      <w:tr w:rsidR="00AF370A" w14:paraId="42138FD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91F7B3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7C67C3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49738C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37.16</w:t>
            </w:r>
          </w:p>
        </w:tc>
        <w:tc>
          <w:tcPr>
            <w:tcW w:w="253" w:type="pct"/>
            <w:vMerge/>
            <w:vAlign w:val="center"/>
          </w:tcPr>
          <w:p w14:paraId="6869B6A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A9123D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D18127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4F8A587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971C93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D403A7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40F9CA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5F9A02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481470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E8E384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1129F4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274BDA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74.18</w:t>
            </w:r>
          </w:p>
        </w:tc>
        <w:tc>
          <w:tcPr>
            <w:tcW w:w="286" w:type="pct"/>
            <w:vMerge/>
            <w:vAlign w:val="center"/>
          </w:tcPr>
          <w:p w14:paraId="739CBA9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5EAEDD3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75686C6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564</w:t>
            </w:r>
          </w:p>
        </w:tc>
      </w:tr>
      <w:tr w:rsidR="00AF370A" w14:paraId="33FDF81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381546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3903A4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F18927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CB8469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479A4E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9B8817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64BB7F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1DDD46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62B34F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29A9E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0C9E59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C7B00D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5DC308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B3E0DD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6A5114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73.48</w:t>
            </w:r>
          </w:p>
        </w:tc>
        <w:tc>
          <w:tcPr>
            <w:tcW w:w="286" w:type="pct"/>
            <w:vMerge/>
            <w:vAlign w:val="center"/>
          </w:tcPr>
          <w:p w14:paraId="5594782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BD171B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D0355C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566</w:t>
            </w:r>
          </w:p>
        </w:tc>
      </w:tr>
      <w:tr w:rsidR="00AF370A" w14:paraId="1CD316D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123C4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4327DC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0103DB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A1D84E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9816F5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598032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3BE377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36224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7298C4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FF7838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57D453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1D5BFF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031AD1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CCAF13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09500A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69.72</w:t>
            </w:r>
          </w:p>
        </w:tc>
        <w:tc>
          <w:tcPr>
            <w:tcW w:w="286" w:type="pct"/>
            <w:vMerge/>
            <w:vAlign w:val="center"/>
          </w:tcPr>
          <w:p w14:paraId="2F47FF7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820FD9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AD063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568</w:t>
            </w:r>
          </w:p>
        </w:tc>
      </w:tr>
      <w:tr w:rsidR="00AF370A" w14:paraId="22656B4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91EE5F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168AAE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771B4B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02EA4E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879E6C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797092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846109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2F7C7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69D09A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1883F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2EAE8A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8ECE8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3ADB4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9EDEE7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7E317E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69.39</w:t>
            </w:r>
          </w:p>
        </w:tc>
        <w:tc>
          <w:tcPr>
            <w:tcW w:w="286" w:type="pct"/>
            <w:vMerge/>
            <w:vAlign w:val="center"/>
          </w:tcPr>
          <w:p w14:paraId="3E19321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7A289A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87661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570</w:t>
            </w:r>
          </w:p>
        </w:tc>
      </w:tr>
      <w:tr w:rsidR="00AF370A" w14:paraId="0CA05FE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7D28A7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315FB9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D6201A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3E68B8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E82CF4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B566A2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D32223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7579AF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6E06FF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B340AB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68C840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7B196B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2F008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D71DA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3DA286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66.32</w:t>
            </w:r>
          </w:p>
        </w:tc>
        <w:tc>
          <w:tcPr>
            <w:tcW w:w="286" w:type="pct"/>
            <w:vMerge/>
            <w:vAlign w:val="center"/>
          </w:tcPr>
          <w:p w14:paraId="134D588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949193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59305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572</w:t>
            </w:r>
          </w:p>
        </w:tc>
      </w:tr>
      <w:tr w:rsidR="00AF370A" w14:paraId="51BBF5E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F8B389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B07E53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8F1EE9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459D3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5522B9E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042B83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AA22C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A8CB47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2F41A6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9A61E8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4EE594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6E45E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219708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4FDBB5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508AE1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66.46</w:t>
            </w:r>
          </w:p>
        </w:tc>
        <w:tc>
          <w:tcPr>
            <w:tcW w:w="286" w:type="pct"/>
            <w:vMerge/>
            <w:vAlign w:val="center"/>
          </w:tcPr>
          <w:p w14:paraId="190C0FD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EC7556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024757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574</w:t>
            </w:r>
          </w:p>
        </w:tc>
      </w:tr>
      <w:tr w:rsidR="00AF370A" w14:paraId="7238F7E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2D49EC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1DC945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634534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06AC98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5BC2A6A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580F1C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4EC7F1E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796FA0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60224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B40F8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687918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9E7457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86069A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5C2F9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3E3B91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43.85</w:t>
            </w:r>
          </w:p>
        </w:tc>
        <w:tc>
          <w:tcPr>
            <w:tcW w:w="286" w:type="pct"/>
            <w:vMerge/>
            <w:vAlign w:val="center"/>
          </w:tcPr>
          <w:p w14:paraId="323FD22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56E5AF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A3A68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576</w:t>
            </w:r>
          </w:p>
        </w:tc>
      </w:tr>
      <w:tr w:rsidR="00AF370A" w14:paraId="7BE5A9D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E8BA88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ECDC2E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6BBBD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B55B20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19B9D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9F01AE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B44D2E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A5BD09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F5E278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A1FCE8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1439C8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9D91F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98C8D1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00D32C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561AF1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41.21</w:t>
            </w:r>
          </w:p>
        </w:tc>
        <w:tc>
          <w:tcPr>
            <w:tcW w:w="286" w:type="pct"/>
            <w:vMerge/>
            <w:vAlign w:val="center"/>
          </w:tcPr>
          <w:p w14:paraId="5F870B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ACD54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223A10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580</w:t>
            </w:r>
          </w:p>
        </w:tc>
      </w:tr>
      <w:tr w:rsidR="00AF370A" w14:paraId="603F8C2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4B07EB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1F9C03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54EFAD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1FA827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526CFAE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9E3708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560AC6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8C1EE1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2D6BA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2AD31B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958DF8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184BBD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C266FC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99C301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7EDCA2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39.21</w:t>
            </w:r>
          </w:p>
        </w:tc>
        <w:tc>
          <w:tcPr>
            <w:tcW w:w="286" w:type="pct"/>
            <w:vMerge/>
            <w:vAlign w:val="center"/>
          </w:tcPr>
          <w:p w14:paraId="487043C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5E529C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3813E4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584</w:t>
            </w:r>
          </w:p>
        </w:tc>
      </w:tr>
      <w:tr w:rsidR="00AF370A" w14:paraId="48D2FA4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0F083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600A5D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1E7AF3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03951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202B5A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D0031B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B7FC10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F1C609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EB1517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38E7A2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BF0E7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3F5034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98BD1C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3FB72F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07760D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39.29</w:t>
            </w:r>
          </w:p>
        </w:tc>
        <w:tc>
          <w:tcPr>
            <w:tcW w:w="286" w:type="pct"/>
            <w:vMerge/>
            <w:vAlign w:val="center"/>
          </w:tcPr>
          <w:p w14:paraId="4ECB584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A0731E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113348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586</w:t>
            </w:r>
          </w:p>
        </w:tc>
      </w:tr>
      <w:tr w:rsidR="00AF370A" w14:paraId="7482BFC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0D9655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F10AC3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DAC9B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1E4693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2A54D7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A9939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3362B7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02F08B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76E380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A6980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C7C1AE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021577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A24CBE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0AEBFF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B086F2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43.44</w:t>
            </w:r>
          </w:p>
        </w:tc>
        <w:tc>
          <w:tcPr>
            <w:tcW w:w="286" w:type="pct"/>
            <w:vMerge/>
            <w:vAlign w:val="center"/>
          </w:tcPr>
          <w:p w14:paraId="6D9C287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ACA4C0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D2A14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578</w:t>
            </w:r>
          </w:p>
        </w:tc>
      </w:tr>
      <w:tr w:rsidR="00AF370A" w14:paraId="7E91402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703B64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474367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95AD61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CD4F0A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021E40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F35CFF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E77EE0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9F35E7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87C69B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7F0E4A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F7FC91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452073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9EC9C7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53BF50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834A99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41.02</w:t>
            </w:r>
          </w:p>
        </w:tc>
        <w:tc>
          <w:tcPr>
            <w:tcW w:w="286" w:type="pct"/>
            <w:vMerge/>
            <w:vAlign w:val="center"/>
          </w:tcPr>
          <w:p w14:paraId="475B1D1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D76B76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E675E1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582</w:t>
            </w:r>
          </w:p>
        </w:tc>
      </w:tr>
      <w:tr w:rsidR="00AF370A" w14:paraId="3E60481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556903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4E7D1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C55FE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A1F80D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59D703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3E616B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6D0146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501A53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B2C937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82102B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571BD7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77F0ED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06860C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F55D85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6B59227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81.76</w:t>
            </w:r>
          </w:p>
        </w:tc>
        <w:tc>
          <w:tcPr>
            <w:tcW w:w="286" w:type="pct"/>
            <w:vMerge/>
            <w:vAlign w:val="center"/>
          </w:tcPr>
          <w:p w14:paraId="558D585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A8426A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CABA7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563</w:t>
            </w:r>
          </w:p>
        </w:tc>
      </w:tr>
      <w:tr w:rsidR="00AF370A" w14:paraId="7A73FA1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EBB550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3BACFB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0C0040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166C11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E09FBF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01371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4F1FA8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22591F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65CB68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DD302B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31B8CE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2FA62B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AA9378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8C33EF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5540B5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443A82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296A5B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5FB37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565</w:t>
            </w:r>
          </w:p>
        </w:tc>
      </w:tr>
      <w:tr w:rsidR="00AF370A" w14:paraId="6FC4604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E4D86B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F34FB6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E9DAD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205D27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4684FB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0C5E3B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2BDA69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0ADCBA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66A676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B0D10C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F48F3D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CBF414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037B67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45F579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8AFC80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76.16</w:t>
            </w:r>
          </w:p>
        </w:tc>
        <w:tc>
          <w:tcPr>
            <w:tcW w:w="286" w:type="pct"/>
            <w:vMerge/>
            <w:vAlign w:val="center"/>
          </w:tcPr>
          <w:p w14:paraId="5A9853D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0D4F6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F540D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567</w:t>
            </w:r>
          </w:p>
        </w:tc>
      </w:tr>
      <w:tr w:rsidR="00AF370A" w14:paraId="6647FCA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BAF43A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DC3949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327674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9B1D82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56BDFCF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19EE52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7C8E27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0A4503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AA5F9D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C6D845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07BE1E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B95B63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97BC2B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BEA519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74980B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76.04</w:t>
            </w:r>
          </w:p>
        </w:tc>
        <w:tc>
          <w:tcPr>
            <w:tcW w:w="286" w:type="pct"/>
            <w:vMerge/>
            <w:vAlign w:val="center"/>
          </w:tcPr>
          <w:p w14:paraId="49DB214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69786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E0A902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569</w:t>
            </w:r>
          </w:p>
        </w:tc>
      </w:tr>
      <w:tr w:rsidR="00AF370A" w14:paraId="1CE3005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2B49B7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5BDD7D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F0D127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38A392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8BF191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6320FE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998B92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303FBC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ADE459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C1FFB2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1F316F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5C47E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E30629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1432C8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90FD93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72.53</w:t>
            </w:r>
          </w:p>
        </w:tc>
        <w:tc>
          <w:tcPr>
            <w:tcW w:w="286" w:type="pct"/>
            <w:vMerge/>
            <w:vAlign w:val="center"/>
          </w:tcPr>
          <w:p w14:paraId="400CBFD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4295F0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30957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571</w:t>
            </w:r>
          </w:p>
        </w:tc>
      </w:tr>
      <w:tr w:rsidR="00AF370A" w14:paraId="5966B4A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B9040E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817AD9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F6B96D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D86318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0272B8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9BE0DA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B1E5BD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6B62C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5CFA1E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983F44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63E8F3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909523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5A450B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BB947A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DFDF2E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72.6</w:t>
            </w:r>
          </w:p>
        </w:tc>
        <w:tc>
          <w:tcPr>
            <w:tcW w:w="286" w:type="pct"/>
            <w:vMerge/>
            <w:vAlign w:val="center"/>
          </w:tcPr>
          <w:p w14:paraId="225BAA8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1AAFD5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C6318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573</w:t>
            </w:r>
          </w:p>
        </w:tc>
      </w:tr>
      <w:tr w:rsidR="00AF370A" w14:paraId="13F9B26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42C3AE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FDBEB5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2E0FA8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BF883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7D32FD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BDE39E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675FDF4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405A5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7B938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7AFB9B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B75038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3159F5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F8EE77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85344E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3D874F5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48.33</w:t>
            </w:r>
          </w:p>
        </w:tc>
        <w:tc>
          <w:tcPr>
            <w:tcW w:w="286" w:type="pct"/>
            <w:vMerge/>
            <w:vAlign w:val="center"/>
          </w:tcPr>
          <w:p w14:paraId="0AFBE5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CA89C4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B7F76B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575</w:t>
            </w:r>
          </w:p>
        </w:tc>
      </w:tr>
      <w:tr w:rsidR="00AF370A" w14:paraId="0528633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D3EF41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327C15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730370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FBC42B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458364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7272CC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4EE29E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FCA920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951143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680B37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2715B8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1D23E7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9B21F1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15F650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3B2EBA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20704B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24BC0E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F337BF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577</w:t>
            </w:r>
          </w:p>
        </w:tc>
      </w:tr>
      <w:tr w:rsidR="00AF370A" w14:paraId="26AEE69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973FC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19EC64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3289F8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87CD7E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872CA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6DCC74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ED54CC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7EF364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F02F0C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EDCD79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947A40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C6BA6C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8EA407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DB8E29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8D972E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45.02</w:t>
            </w:r>
          </w:p>
        </w:tc>
        <w:tc>
          <w:tcPr>
            <w:tcW w:w="286" w:type="pct"/>
            <w:vMerge/>
            <w:vAlign w:val="center"/>
          </w:tcPr>
          <w:p w14:paraId="2919DCA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03329F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DCE7A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579</w:t>
            </w:r>
          </w:p>
        </w:tc>
      </w:tr>
      <w:tr w:rsidR="00AF370A" w14:paraId="5162317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ED176F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4CEA7F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70EA9B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890A1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F92652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E40701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91864F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7E720D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8E2C2C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E56FF6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A909AE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892BE1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093917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83F2CB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AA21BD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42.87</w:t>
            </w:r>
          </w:p>
        </w:tc>
        <w:tc>
          <w:tcPr>
            <w:tcW w:w="286" w:type="pct"/>
            <w:vMerge/>
            <w:vAlign w:val="center"/>
          </w:tcPr>
          <w:p w14:paraId="381351B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83292F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73C5A5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583</w:t>
            </w:r>
          </w:p>
        </w:tc>
      </w:tr>
      <w:tr w:rsidR="00AF370A" w14:paraId="4FB0ED1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F11749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BB3433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727485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90EE88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5BFB625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5F8F2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A75865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9AF7AD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C077B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60BFE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52B85A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1B3B93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6D4CFB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D307DF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85C395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42.92</w:t>
            </w:r>
          </w:p>
        </w:tc>
        <w:tc>
          <w:tcPr>
            <w:tcW w:w="286" w:type="pct"/>
            <w:vMerge/>
            <w:vAlign w:val="center"/>
          </w:tcPr>
          <w:p w14:paraId="2511116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AD48E5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6603E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585</w:t>
            </w:r>
          </w:p>
        </w:tc>
      </w:tr>
      <w:tr w:rsidR="00AF370A" w14:paraId="23FDD70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184775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1E2A18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E5C04A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B2C16A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56DA1D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9E59BA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8912F8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4D85FF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BE6B3E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C9002F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BCEFFC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F37F9D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177B66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89E0B7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22C052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44.95</w:t>
            </w:r>
          </w:p>
        </w:tc>
        <w:tc>
          <w:tcPr>
            <w:tcW w:w="286" w:type="pct"/>
            <w:vMerge/>
            <w:vAlign w:val="center"/>
          </w:tcPr>
          <w:p w14:paraId="3DCF157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C78589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EA8BB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581</w:t>
            </w:r>
          </w:p>
        </w:tc>
      </w:tr>
      <w:tr w:rsidR="00AF370A" w14:paraId="73023CF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C2FC7B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00DA7F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16F0E16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2.52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2041B3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41.49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295BF6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25DE021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5102A3A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D4D87E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26365E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4A49701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-25.39</w:t>
            </w:r>
          </w:p>
        </w:tc>
        <w:tc>
          <w:tcPr>
            <w:tcW w:w="235" w:type="pct"/>
            <w:vMerge/>
            <w:vAlign w:val="center"/>
          </w:tcPr>
          <w:p w14:paraId="7E5DF10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4F48F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522D87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04D86A5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7D73414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17.71</w:t>
            </w:r>
          </w:p>
        </w:tc>
        <w:tc>
          <w:tcPr>
            <w:tcW w:w="286" w:type="pct"/>
            <w:vMerge/>
            <w:vAlign w:val="center"/>
          </w:tcPr>
          <w:p w14:paraId="499CF05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4BC99C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263A01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181</w:t>
            </w:r>
          </w:p>
        </w:tc>
      </w:tr>
      <w:tr w:rsidR="00AF370A" w14:paraId="08C6BDC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7E8E39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C70AD7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9BB874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2.79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A404DA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42.49</w:t>
            </w:r>
          </w:p>
        </w:tc>
        <w:tc>
          <w:tcPr>
            <w:tcW w:w="246" w:type="pct"/>
            <w:vMerge/>
            <w:vAlign w:val="center"/>
          </w:tcPr>
          <w:p w14:paraId="0FEF203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3B381D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788A221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64A197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3C050C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43E8055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72197A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EC47CC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2F28E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E4C83F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86F701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17.73</w:t>
            </w:r>
          </w:p>
        </w:tc>
        <w:tc>
          <w:tcPr>
            <w:tcW w:w="286" w:type="pct"/>
            <w:vMerge/>
            <w:vAlign w:val="center"/>
          </w:tcPr>
          <w:p w14:paraId="262B5E7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8D40C1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9DFC64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177</w:t>
            </w:r>
          </w:p>
        </w:tc>
      </w:tr>
      <w:tr w:rsidR="00AF370A" w14:paraId="27716C7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B6A69C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C69013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36143F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57A685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51.49</w:t>
            </w:r>
          </w:p>
        </w:tc>
        <w:tc>
          <w:tcPr>
            <w:tcW w:w="246" w:type="pct"/>
            <w:vMerge/>
            <w:vAlign w:val="center"/>
          </w:tcPr>
          <w:p w14:paraId="7403038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2AAB44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9D39D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64491B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F960D4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2A88AF7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8C145E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9A43DB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CE033D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031152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605111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17.79</w:t>
            </w:r>
          </w:p>
        </w:tc>
        <w:tc>
          <w:tcPr>
            <w:tcW w:w="286" w:type="pct"/>
            <w:vMerge/>
            <w:vAlign w:val="center"/>
          </w:tcPr>
          <w:p w14:paraId="7B6CB73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4BD33A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973B84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173</w:t>
            </w:r>
          </w:p>
        </w:tc>
      </w:tr>
      <w:tr w:rsidR="00AF370A" w14:paraId="644573A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55BB2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9CB8BB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0BC059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82FFD8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53.72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41CEA7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545AF42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36" w:type="pct"/>
            <w:vMerge/>
            <w:vAlign w:val="center"/>
          </w:tcPr>
          <w:p w14:paraId="4056373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69217A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DA1F1C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78C53B2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-37.62</w:t>
            </w:r>
          </w:p>
        </w:tc>
        <w:tc>
          <w:tcPr>
            <w:tcW w:w="235" w:type="pct"/>
            <w:vMerge/>
            <w:vAlign w:val="center"/>
          </w:tcPr>
          <w:p w14:paraId="417B3B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FAD6D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B4C12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06A62B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C59DEE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19.67</w:t>
            </w:r>
          </w:p>
        </w:tc>
        <w:tc>
          <w:tcPr>
            <w:tcW w:w="286" w:type="pct"/>
            <w:vMerge/>
            <w:vAlign w:val="center"/>
          </w:tcPr>
          <w:p w14:paraId="0EC8DDE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AF65B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1AB95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169</w:t>
            </w:r>
          </w:p>
        </w:tc>
      </w:tr>
      <w:tr w:rsidR="00AF370A" w14:paraId="4B54BA4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771E1B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6EC4D5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25F0C9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10.11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372F9D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54.72</w:t>
            </w:r>
          </w:p>
        </w:tc>
        <w:tc>
          <w:tcPr>
            <w:tcW w:w="246" w:type="pct"/>
            <w:vMerge/>
            <w:vAlign w:val="center"/>
          </w:tcPr>
          <w:p w14:paraId="2CE75F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34E875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36AB6C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961C41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6AC02E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6FF8A81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15484F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27CF9A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F81546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F90C99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0937B1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19.69</w:t>
            </w:r>
          </w:p>
        </w:tc>
        <w:tc>
          <w:tcPr>
            <w:tcW w:w="286" w:type="pct"/>
            <w:vMerge/>
            <w:vAlign w:val="center"/>
          </w:tcPr>
          <w:p w14:paraId="64E58F9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5C2B89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31960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165</w:t>
            </w:r>
          </w:p>
        </w:tc>
      </w:tr>
      <w:tr w:rsidR="00AF370A" w14:paraId="4FBB54C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C7BBA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1BBC40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B5B953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19.76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378F91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61.09</w:t>
            </w:r>
          </w:p>
        </w:tc>
        <w:tc>
          <w:tcPr>
            <w:tcW w:w="246" w:type="pct"/>
            <w:vMerge/>
            <w:vAlign w:val="center"/>
          </w:tcPr>
          <w:p w14:paraId="72F8AD1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9160F7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E5D4C9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C4FDAF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E90838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3913DD8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A25DF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9F853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697E5E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C5ACAB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220CB5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19.76</w:t>
            </w:r>
          </w:p>
        </w:tc>
        <w:tc>
          <w:tcPr>
            <w:tcW w:w="286" w:type="pct"/>
            <w:vMerge/>
            <w:vAlign w:val="center"/>
          </w:tcPr>
          <w:p w14:paraId="7F25AD3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373AE7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F8D2C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161</w:t>
            </w:r>
          </w:p>
        </w:tc>
      </w:tr>
      <w:tr w:rsidR="00AF370A" w14:paraId="351DA34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0AFC4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219537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30A44A5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46.42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9C5798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69.31</w:t>
            </w:r>
          </w:p>
        </w:tc>
        <w:tc>
          <w:tcPr>
            <w:tcW w:w="246" w:type="pct"/>
            <w:vMerge/>
            <w:vAlign w:val="center"/>
          </w:tcPr>
          <w:p w14:paraId="17D2E15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101AB4A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6B90FE1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346FFA7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6.86</w:t>
            </w:r>
          </w:p>
        </w:tc>
        <w:tc>
          <w:tcPr>
            <w:tcW w:w="253" w:type="pct"/>
            <w:vMerge/>
            <w:vAlign w:val="center"/>
          </w:tcPr>
          <w:p w14:paraId="46E87F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607E634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/>
            <w:vAlign w:val="center"/>
          </w:tcPr>
          <w:p w14:paraId="6BB38FC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29ECDB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0146767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073C7C2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3674408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46.42</w:t>
            </w:r>
          </w:p>
        </w:tc>
        <w:tc>
          <w:tcPr>
            <w:tcW w:w="286" w:type="pct"/>
            <w:vMerge/>
            <w:vAlign w:val="center"/>
          </w:tcPr>
          <w:p w14:paraId="24DC8E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C58001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708512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521</w:t>
            </w:r>
          </w:p>
        </w:tc>
      </w:tr>
      <w:tr w:rsidR="00AF370A" w14:paraId="455CF5C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D0E96E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3C075F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97A27D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56.22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E58771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71.1</w:t>
            </w:r>
          </w:p>
        </w:tc>
        <w:tc>
          <w:tcPr>
            <w:tcW w:w="246" w:type="pct"/>
            <w:vMerge/>
            <w:vAlign w:val="center"/>
          </w:tcPr>
          <w:p w14:paraId="52DEA35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22C708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3DE4FE6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5005A5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99743F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B16BAE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20C68B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11ADF1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EEC892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356B8A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0F6681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79.03</w:t>
            </w:r>
          </w:p>
        </w:tc>
        <w:tc>
          <w:tcPr>
            <w:tcW w:w="286" w:type="pct"/>
            <w:vMerge/>
            <w:vAlign w:val="center"/>
          </w:tcPr>
          <w:p w14:paraId="3804CFA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B9F905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711C7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520</w:t>
            </w:r>
          </w:p>
        </w:tc>
      </w:tr>
      <w:tr w:rsidR="00AF370A" w14:paraId="71C2512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A4E1EF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2061E9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7FCFE67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5CA114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70.91</w:t>
            </w:r>
          </w:p>
        </w:tc>
        <w:tc>
          <w:tcPr>
            <w:tcW w:w="246" w:type="pct"/>
            <w:vMerge/>
            <w:vAlign w:val="center"/>
          </w:tcPr>
          <w:p w14:paraId="14053F0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850143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32525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630C3D9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3" w:type="pct"/>
            <w:vMerge/>
            <w:vAlign w:val="center"/>
          </w:tcPr>
          <w:p w14:paraId="67A3B51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0E66975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10C8744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75212D1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3" w:type="pct"/>
            <w:vMerge/>
            <w:vAlign w:val="center"/>
          </w:tcPr>
          <w:p w14:paraId="14CCBEA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DB9DB2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E19A85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55.5</w:t>
            </w:r>
          </w:p>
        </w:tc>
        <w:tc>
          <w:tcPr>
            <w:tcW w:w="286" w:type="pct"/>
            <w:vMerge/>
            <w:vAlign w:val="center"/>
          </w:tcPr>
          <w:p w14:paraId="295BA90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C7178A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2F184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686</w:t>
            </w:r>
          </w:p>
        </w:tc>
      </w:tr>
      <w:tr w:rsidR="00AF370A" w14:paraId="4AB56BD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6B103D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FED168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5857D6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D289BC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71.26</w:t>
            </w:r>
          </w:p>
        </w:tc>
        <w:tc>
          <w:tcPr>
            <w:tcW w:w="246" w:type="pct"/>
            <w:vMerge/>
            <w:vAlign w:val="center"/>
          </w:tcPr>
          <w:p w14:paraId="59ED067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51D257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A344A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430A01E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/>
            <w:vAlign w:val="center"/>
          </w:tcPr>
          <w:p w14:paraId="71F70C3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D9DC23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830EFE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871548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EC49B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78BA36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4307809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57.6</w:t>
            </w:r>
          </w:p>
        </w:tc>
        <w:tc>
          <w:tcPr>
            <w:tcW w:w="286" w:type="pct"/>
            <w:vMerge/>
            <w:vAlign w:val="center"/>
          </w:tcPr>
          <w:p w14:paraId="11DD6EF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6F787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1AC2F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689</w:t>
            </w:r>
          </w:p>
        </w:tc>
      </w:tr>
      <w:tr w:rsidR="00AF370A" w14:paraId="7DD7705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CF7249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042CC7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DAB63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316DC0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F04078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8A0CF9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C485A4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EBD074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253" w:type="pct"/>
            <w:vMerge/>
            <w:vAlign w:val="center"/>
          </w:tcPr>
          <w:p w14:paraId="34CCF76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63BDE5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1CDAB1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A29520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5E3C5A4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4C60A5D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2C81F7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26B448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83119B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B4EC3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692</w:t>
            </w:r>
          </w:p>
        </w:tc>
      </w:tr>
      <w:tr w:rsidR="00AF370A" w14:paraId="3E12558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CFDC2C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E26FC6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8AEC62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3F496D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71.96</w:t>
            </w:r>
          </w:p>
        </w:tc>
        <w:tc>
          <w:tcPr>
            <w:tcW w:w="246" w:type="pct"/>
            <w:vMerge/>
            <w:vAlign w:val="center"/>
          </w:tcPr>
          <w:p w14:paraId="394C8E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8FA11A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C841CC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33516B8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/>
            <w:vAlign w:val="center"/>
          </w:tcPr>
          <w:p w14:paraId="559683A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A44F88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2FE431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F613F4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10C5197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746E336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2B611F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286" w:type="pct"/>
            <w:vMerge/>
            <w:vAlign w:val="center"/>
          </w:tcPr>
          <w:p w14:paraId="5DDB0E3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7BD084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9F383C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683</w:t>
            </w:r>
          </w:p>
        </w:tc>
      </w:tr>
      <w:tr w:rsidR="00AF370A" w14:paraId="7B930F9F" w14:textId="77777777">
        <w:trPr>
          <w:trHeight w:val="210"/>
        </w:trPr>
        <w:tc>
          <w:tcPr>
            <w:tcW w:w="281" w:type="pct"/>
            <w:vMerge w:val="restart"/>
            <w:shd w:val="clear" w:color="auto" w:fill="auto"/>
            <w:vAlign w:val="center"/>
          </w:tcPr>
          <w:p w14:paraId="60683B1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lastRenderedPageBreak/>
              <w:t>D1T1-A2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9B0B94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2BC0A84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21.68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905146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61.97</w:t>
            </w:r>
          </w:p>
        </w:tc>
        <w:tc>
          <w:tcPr>
            <w:tcW w:w="246" w:type="pct"/>
            <w:vMerge/>
            <w:vAlign w:val="center"/>
          </w:tcPr>
          <w:p w14:paraId="72EB532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48E20CC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23113A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6F1FBA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C4F588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3B043BB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2C739AF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6A0C09F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6AE7DAB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5BBF8ED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5ED732C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21.68</w:t>
            </w:r>
          </w:p>
        </w:tc>
        <w:tc>
          <w:tcPr>
            <w:tcW w:w="286" w:type="pct"/>
            <w:vMerge/>
            <w:vAlign w:val="center"/>
          </w:tcPr>
          <w:p w14:paraId="00C30AD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58426E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9D4963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506</w:t>
            </w:r>
          </w:p>
        </w:tc>
      </w:tr>
      <w:tr w:rsidR="00AF370A" w14:paraId="4119F86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3CB329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56066A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E4EFD6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21.71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75CC92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61.98</w:t>
            </w:r>
          </w:p>
        </w:tc>
        <w:tc>
          <w:tcPr>
            <w:tcW w:w="246" w:type="pct"/>
            <w:vMerge/>
            <w:vAlign w:val="center"/>
          </w:tcPr>
          <w:p w14:paraId="4D9E1B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4585CC7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3902BF4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9703DB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1FD51A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E3347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05515F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B37ECC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B82B46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04EC84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96619F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21.71</w:t>
            </w:r>
          </w:p>
        </w:tc>
        <w:tc>
          <w:tcPr>
            <w:tcW w:w="286" w:type="pct"/>
            <w:vMerge/>
            <w:vAlign w:val="center"/>
          </w:tcPr>
          <w:p w14:paraId="1CFE1DB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BC62C2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97A82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505</w:t>
            </w:r>
          </w:p>
        </w:tc>
      </w:tr>
      <w:tr w:rsidR="00AF370A" w14:paraId="2362062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C5AFE9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9E53CF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A60E1B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22.54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1BF16D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62.34</w:t>
            </w:r>
          </w:p>
        </w:tc>
        <w:tc>
          <w:tcPr>
            <w:tcW w:w="246" w:type="pct"/>
            <w:vMerge/>
            <w:vAlign w:val="center"/>
          </w:tcPr>
          <w:p w14:paraId="6ADC4A9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2027435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1D4E9C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BD0C9F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3E0D51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35B641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41AA71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D87BD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2B8AE7A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0AE6BA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088EF9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22.54</w:t>
            </w:r>
          </w:p>
        </w:tc>
        <w:tc>
          <w:tcPr>
            <w:tcW w:w="286" w:type="pct"/>
            <w:vMerge/>
            <w:vAlign w:val="center"/>
          </w:tcPr>
          <w:p w14:paraId="305CFB6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A248B8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0AC63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502</w:t>
            </w:r>
          </w:p>
        </w:tc>
      </w:tr>
      <w:tr w:rsidR="00AF370A" w14:paraId="0838511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293543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912D5D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2A174D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22.57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70D2D2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62.35</w:t>
            </w:r>
          </w:p>
        </w:tc>
        <w:tc>
          <w:tcPr>
            <w:tcW w:w="246" w:type="pct"/>
            <w:vMerge/>
            <w:vAlign w:val="center"/>
          </w:tcPr>
          <w:p w14:paraId="2F894BF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4133272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6272E6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CF81D9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593D26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2FB2A8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89A917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CCAA28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4CAB06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EDEF7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AD821A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22.57</w:t>
            </w:r>
          </w:p>
        </w:tc>
        <w:tc>
          <w:tcPr>
            <w:tcW w:w="286" w:type="pct"/>
            <w:vMerge/>
            <w:vAlign w:val="center"/>
          </w:tcPr>
          <w:p w14:paraId="408F858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D02EDB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466D64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501</w:t>
            </w:r>
          </w:p>
        </w:tc>
      </w:tr>
      <w:tr w:rsidR="00AF370A" w14:paraId="6BABF85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38BC8A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49CAA3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93A149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25.08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435735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63.36</w:t>
            </w:r>
          </w:p>
        </w:tc>
        <w:tc>
          <w:tcPr>
            <w:tcW w:w="246" w:type="pct"/>
            <w:vMerge/>
            <w:vAlign w:val="center"/>
          </w:tcPr>
          <w:p w14:paraId="7196EC8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45FCF70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149D5DF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429F2A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84F573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6D1FC1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0C1357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F2D86D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009A300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3630910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03853E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25.08</w:t>
            </w:r>
          </w:p>
        </w:tc>
        <w:tc>
          <w:tcPr>
            <w:tcW w:w="286" w:type="pct"/>
            <w:vMerge/>
            <w:vAlign w:val="center"/>
          </w:tcPr>
          <w:p w14:paraId="0BF8414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DED11A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ACAA86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498</w:t>
            </w:r>
          </w:p>
        </w:tc>
      </w:tr>
      <w:tr w:rsidR="00AF370A" w14:paraId="54D8527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F63424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DF17B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42A061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25.11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B37447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63.37</w:t>
            </w:r>
          </w:p>
        </w:tc>
        <w:tc>
          <w:tcPr>
            <w:tcW w:w="246" w:type="pct"/>
            <w:vMerge/>
            <w:vAlign w:val="center"/>
          </w:tcPr>
          <w:p w14:paraId="0249787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579F702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1A9D885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884671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A73D6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8F3950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3A95FC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3CCF3A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8ACC9C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7C69FC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9EC7B1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25.11</w:t>
            </w:r>
          </w:p>
        </w:tc>
        <w:tc>
          <w:tcPr>
            <w:tcW w:w="286" w:type="pct"/>
            <w:vMerge/>
            <w:vAlign w:val="center"/>
          </w:tcPr>
          <w:p w14:paraId="403C28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EE4171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5617B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497</w:t>
            </w:r>
          </w:p>
        </w:tc>
      </w:tr>
      <w:tr w:rsidR="00AF370A" w14:paraId="1EC4BB5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9E1A09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FDA7B2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6BB346C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33.79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7AF48A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66.37</w:t>
            </w:r>
          </w:p>
        </w:tc>
        <w:tc>
          <w:tcPr>
            <w:tcW w:w="246" w:type="pct"/>
            <w:vMerge/>
            <w:vAlign w:val="center"/>
          </w:tcPr>
          <w:p w14:paraId="7A836BB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1EC809A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7B27DC5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33C825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/>
            <w:vAlign w:val="center"/>
          </w:tcPr>
          <w:p w14:paraId="03613F5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44C6B5A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/>
            <w:vAlign w:val="center"/>
          </w:tcPr>
          <w:p w14:paraId="1632CBF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5C77A7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40B2798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19EE114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D18CE3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33.79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1BAB170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/>
            <w:vAlign w:val="center"/>
          </w:tcPr>
          <w:p w14:paraId="0D9E35B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806C3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</w:t>
            </w:r>
          </w:p>
        </w:tc>
      </w:tr>
      <w:tr w:rsidR="00AF370A" w14:paraId="2705523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C54FE3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3AA0BA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D8DE70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34.05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7E3C2F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66.44</w:t>
            </w:r>
          </w:p>
        </w:tc>
        <w:tc>
          <w:tcPr>
            <w:tcW w:w="246" w:type="pct"/>
            <w:vMerge/>
            <w:vAlign w:val="center"/>
          </w:tcPr>
          <w:p w14:paraId="17BB610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0A857D6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3E2936B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E257B0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EEC8B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3AC2D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F55C8F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90B86B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A3B21C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98B6A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48F9A7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34.05</w:t>
            </w:r>
          </w:p>
        </w:tc>
        <w:tc>
          <w:tcPr>
            <w:tcW w:w="286" w:type="pct"/>
            <w:vMerge/>
            <w:vAlign w:val="center"/>
          </w:tcPr>
          <w:p w14:paraId="6426B76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C57C0C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8AF5D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</w:t>
            </w:r>
          </w:p>
        </w:tc>
      </w:tr>
      <w:tr w:rsidR="00AF370A" w14:paraId="288DE23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2306C3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6B4381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AD8E0D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46.72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D355B3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69.37</w:t>
            </w:r>
          </w:p>
        </w:tc>
        <w:tc>
          <w:tcPr>
            <w:tcW w:w="246" w:type="pct"/>
            <w:vMerge/>
            <w:vAlign w:val="center"/>
          </w:tcPr>
          <w:p w14:paraId="62F903A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060EF49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06CB130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7A61E9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AF0EE1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7EA8A4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BC86A6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62A63D9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/>
            <w:vAlign w:val="center"/>
          </w:tcPr>
          <w:p w14:paraId="1E94C93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CF7AE7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4EC547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46.72</w:t>
            </w:r>
          </w:p>
        </w:tc>
        <w:tc>
          <w:tcPr>
            <w:tcW w:w="286" w:type="pct"/>
            <w:vMerge/>
            <w:vAlign w:val="center"/>
          </w:tcPr>
          <w:p w14:paraId="0970EED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C86610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451D9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</w:t>
            </w:r>
          </w:p>
        </w:tc>
      </w:tr>
      <w:tr w:rsidR="00AF370A" w14:paraId="3B7E117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62CD53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0FD5CE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2E1D84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47.07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D338EE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69.44</w:t>
            </w:r>
          </w:p>
        </w:tc>
        <w:tc>
          <w:tcPr>
            <w:tcW w:w="246" w:type="pct"/>
            <w:vMerge/>
            <w:vAlign w:val="center"/>
          </w:tcPr>
          <w:p w14:paraId="1DFF510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6D32F3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4EC8008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9C89B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FF3E5E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AC8A3F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E481A8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F2E329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A578F4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C1FF75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15FF9E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47.07</w:t>
            </w:r>
          </w:p>
        </w:tc>
        <w:tc>
          <w:tcPr>
            <w:tcW w:w="286" w:type="pct"/>
            <w:vMerge/>
            <w:vAlign w:val="center"/>
          </w:tcPr>
          <w:p w14:paraId="1A02E91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CB4C67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2F668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</w:t>
            </w:r>
          </w:p>
        </w:tc>
      </w:tr>
      <w:tr w:rsidR="00AF370A" w14:paraId="34E3449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E706DF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A38CE3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204AFFB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21.46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8403DF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61.89</w:t>
            </w:r>
          </w:p>
        </w:tc>
        <w:tc>
          <w:tcPr>
            <w:tcW w:w="246" w:type="pct"/>
            <w:vMerge/>
            <w:vAlign w:val="center"/>
          </w:tcPr>
          <w:p w14:paraId="5395C83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42F4C6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5923A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5D52DA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E44C71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2F96A76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/>
            <w:vAlign w:val="center"/>
          </w:tcPr>
          <w:p w14:paraId="41A00EF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346B656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/>
            <w:vAlign w:val="center"/>
          </w:tcPr>
          <w:p w14:paraId="171D554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B5CE46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15B3F17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21.46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3342D06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/>
            <w:vAlign w:val="center"/>
          </w:tcPr>
          <w:p w14:paraId="2541AA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3259C1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</w:t>
            </w:r>
          </w:p>
        </w:tc>
      </w:tr>
      <w:tr w:rsidR="00AF370A" w14:paraId="6D6EF63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DCAAA2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2EE391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811E80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1FFFE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4CED05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D1B722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20F7D04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DFE535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0CF194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408896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68B6C5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DC80E9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EE5D73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27EDAB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79A32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18272B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478601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90B9C1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AF370A" w14:paraId="32CCB92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4E9C70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7862CF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6178DBF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24.22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49CA9A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63.04</w:t>
            </w:r>
          </w:p>
        </w:tc>
        <w:tc>
          <w:tcPr>
            <w:tcW w:w="246" w:type="pct"/>
            <w:vMerge/>
            <w:vAlign w:val="center"/>
          </w:tcPr>
          <w:p w14:paraId="3925CB6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9F916F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63F2044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69BD56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3571C6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FE852B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EB8EC2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74943B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0B723A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CDEF67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0A2DDF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24.22</w:t>
            </w:r>
          </w:p>
        </w:tc>
        <w:tc>
          <w:tcPr>
            <w:tcW w:w="286" w:type="pct"/>
            <w:vMerge/>
            <w:vAlign w:val="center"/>
          </w:tcPr>
          <w:p w14:paraId="132A54A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9FE51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C7D024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</w:t>
            </w:r>
          </w:p>
        </w:tc>
      </w:tr>
      <w:tr w:rsidR="00AF370A" w14:paraId="36AC2A6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2E7EDD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69B9DA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AFB0B9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BF7B0F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84CADC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50B4629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33383CB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F7EE35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1E57CA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BEB843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53BBCE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FCB71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AC04FE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EC5A1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EC5939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CBBE9E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00A6D1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B08AB9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</w:t>
            </w:r>
          </w:p>
        </w:tc>
      </w:tr>
      <w:tr w:rsidR="00AF370A" w14:paraId="58FF259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5E2B99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5F75E8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5DF1439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28.21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BBBEC8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64.48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36EA32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67514E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54AF118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5B3FF8F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03F6A9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5BE9A9B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/>
            <w:vAlign w:val="center"/>
          </w:tcPr>
          <w:p w14:paraId="2E203F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63974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052A9F4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4F2CC10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2F614C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28.21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35877A4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/>
            <w:vAlign w:val="center"/>
          </w:tcPr>
          <w:p w14:paraId="296A857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8EA28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306</w:t>
            </w:r>
          </w:p>
        </w:tc>
      </w:tr>
      <w:tr w:rsidR="00AF370A" w14:paraId="5D85930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F52AD9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1DB0EA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BCD82A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28.29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61AB2D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64.5</w:t>
            </w:r>
          </w:p>
        </w:tc>
        <w:tc>
          <w:tcPr>
            <w:tcW w:w="246" w:type="pct"/>
            <w:vMerge/>
            <w:vAlign w:val="center"/>
          </w:tcPr>
          <w:p w14:paraId="594B97F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41242A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B943C5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0DC960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9734C2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173D38F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2BEB8B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9C20B2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43348A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E7765A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583344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28.29</w:t>
            </w:r>
          </w:p>
        </w:tc>
        <w:tc>
          <w:tcPr>
            <w:tcW w:w="286" w:type="pct"/>
            <w:vMerge/>
            <w:vAlign w:val="center"/>
          </w:tcPr>
          <w:p w14:paraId="457A1AD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86515E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0630A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270</w:t>
            </w:r>
          </w:p>
        </w:tc>
      </w:tr>
      <w:tr w:rsidR="00AF370A" w14:paraId="396E0F6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866EA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F2E0BD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489923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29.43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CBA668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64.88</w:t>
            </w:r>
          </w:p>
        </w:tc>
        <w:tc>
          <w:tcPr>
            <w:tcW w:w="246" w:type="pct"/>
            <w:vMerge/>
            <w:vAlign w:val="center"/>
          </w:tcPr>
          <w:p w14:paraId="35FB0A4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AC60E1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B17B9C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83F32A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B871A5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790973C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AAACD9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59EEED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3D3E13E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118EAF0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9DC9FA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29.43</w:t>
            </w:r>
          </w:p>
        </w:tc>
        <w:tc>
          <w:tcPr>
            <w:tcW w:w="286" w:type="pct"/>
            <w:vMerge/>
            <w:vAlign w:val="center"/>
          </w:tcPr>
          <w:p w14:paraId="0FE52E1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6262E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D4BD4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303</w:t>
            </w:r>
          </w:p>
        </w:tc>
      </w:tr>
      <w:tr w:rsidR="00AF370A" w14:paraId="6EF1F26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E51CE9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37041F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49F6DE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29.5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3483A9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64.9</w:t>
            </w:r>
          </w:p>
        </w:tc>
        <w:tc>
          <w:tcPr>
            <w:tcW w:w="246" w:type="pct"/>
            <w:vMerge/>
            <w:vAlign w:val="center"/>
          </w:tcPr>
          <w:p w14:paraId="24FBAC1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6049E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A305A6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C09CB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EC49DC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07E5644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645169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37F8E8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F8C4A7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4121E4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6219D6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29.5</w:t>
            </w:r>
          </w:p>
        </w:tc>
        <w:tc>
          <w:tcPr>
            <w:tcW w:w="286" w:type="pct"/>
            <w:vMerge/>
            <w:vAlign w:val="center"/>
          </w:tcPr>
          <w:p w14:paraId="02A171F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69E8F1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E518B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267</w:t>
            </w:r>
          </w:p>
        </w:tc>
      </w:tr>
      <w:tr w:rsidR="00AF370A" w14:paraId="615E45B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2ECFA0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841336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85E44E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30.53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386DC4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65.23</w:t>
            </w:r>
          </w:p>
        </w:tc>
        <w:tc>
          <w:tcPr>
            <w:tcW w:w="246" w:type="pct"/>
            <w:vMerge/>
            <w:vAlign w:val="center"/>
          </w:tcPr>
          <w:p w14:paraId="27BDD27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83FA89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D33C4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5F7276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5B0AF4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564039F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8FC7B0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90925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3EE989D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2059C8C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F788C0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30.53</w:t>
            </w:r>
          </w:p>
        </w:tc>
        <w:tc>
          <w:tcPr>
            <w:tcW w:w="286" w:type="pct"/>
            <w:vMerge/>
            <w:vAlign w:val="center"/>
          </w:tcPr>
          <w:p w14:paraId="3EA0CD8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9FA480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A9278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300</w:t>
            </w:r>
          </w:p>
        </w:tc>
      </w:tr>
      <w:tr w:rsidR="00AF370A" w14:paraId="5E0ECE3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8A5C8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B10D2C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F737AE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30.61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C3EE2D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65.25</w:t>
            </w:r>
          </w:p>
        </w:tc>
        <w:tc>
          <w:tcPr>
            <w:tcW w:w="246" w:type="pct"/>
            <w:vMerge/>
            <w:vAlign w:val="center"/>
          </w:tcPr>
          <w:p w14:paraId="0391DDD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DF7C19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4C9B05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87DE8B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154C36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7BD98FB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46C953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4A5182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C9C5A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542DB6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0E8CF4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30.61</w:t>
            </w:r>
          </w:p>
        </w:tc>
        <w:tc>
          <w:tcPr>
            <w:tcW w:w="286" w:type="pct"/>
            <w:vMerge/>
            <w:vAlign w:val="center"/>
          </w:tcPr>
          <w:p w14:paraId="7E65634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29DD43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E2FCF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264</w:t>
            </w:r>
          </w:p>
        </w:tc>
      </w:tr>
      <w:tr w:rsidR="00AF370A" w14:paraId="04525DC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90B03C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69DC32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D54E71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37.16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D3340F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250201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66ECF75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BD89EC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05086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C3ECB7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300F6FF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B4810C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6B79FC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D79125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8C29D3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D15B3E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40.76</w:t>
            </w:r>
          </w:p>
        </w:tc>
        <w:tc>
          <w:tcPr>
            <w:tcW w:w="286" w:type="pct"/>
            <w:vMerge/>
            <w:vAlign w:val="center"/>
          </w:tcPr>
          <w:p w14:paraId="54A2660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52FEEB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E668E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282</w:t>
            </w:r>
          </w:p>
        </w:tc>
      </w:tr>
      <w:tr w:rsidR="00AF370A" w14:paraId="6A86809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6E44D3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F724FF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F7226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949193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45835C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71410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7C4063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06303F2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vMerge/>
            <w:vAlign w:val="center"/>
          </w:tcPr>
          <w:p w14:paraId="03F4AC9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C8CFCE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7CE4B8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033992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4687990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5B077BC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924B5B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39.71</w:t>
            </w:r>
          </w:p>
        </w:tc>
        <w:tc>
          <w:tcPr>
            <w:tcW w:w="286" w:type="pct"/>
            <w:vMerge/>
            <w:vAlign w:val="center"/>
          </w:tcPr>
          <w:p w14:paraId="205C3CA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D904A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382586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285</w:t>
            </w:r>
          </w:p>
        </w:tc>
      </w:tr>
      <w:tr w:rsidR="00AF370A" w14:paraId="606A155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4FF455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015094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212CD3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658066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9F9AF0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ABD4A4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AD78DB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3A646BF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3" w:type="pct"/>
            <w:vMerge/>
            <w:vAlign w:val="center"/>
          </w:tcPr>
          <w:p w14:paraId="398F9FE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5F6365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18F5DC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40D81A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2533756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422CB24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7C1672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37.28</w:t>
            </w:r>
          </w:p>
        </w:tc>
        <w:tc>
          <w:tcPr>
            <w:tcW w:w="286" w:type="pct"/>
            <w:vMerge/>
            <w:vAlign w:val="center"/>
          </w:tcPr>
          <w:p w14:paraId="619E1C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9A802D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82725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288</w:t>
            </w:r>
          </w:p>
        </w:tc>
      </w:tr>
      <w:tr w:rsidR="00AF370A" w14:paraId="18CE916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0C2070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E9519A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906ABD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37.37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FF9F33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67.15</w:t>
            </w:r>
          </w:p>
        </w:tc>
        <w:tc>
          <w:tcPr>
            <w:tcW w:w="246" w:type="pct"/>
            <w:vMerge/>
            <w:vAlign w:val="center"/>
          </w:tcPr>
          <w:p w14:paraId="12F5A9E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584D47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3D7E49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C6995B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9A1D9B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612AE0F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505D54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BD4B5D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A504B1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55DEA0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EE8EB3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37.37</w:t>
            </w:r>
          </w:p>
        </w:tc>
        <w:tc>
          <w:tcPr>
            <w:tcW w:w="286" w:type="pct"/>
            <w:vMerge/>
            <w:vAlign w:val="center"/>
          </w:tcPr>
          <w:p w14:paraId="38934AA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5A3EE0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CEFDBC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252</w:t>
            </w:r>
          </w:p>
        </w:tc>
      </w:tr>
      <w:tr w:rsidR="00AF370A" w14:paraId="166269D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7AD9E1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A96F1F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BCD2BC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39.81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915611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67.75</w:t>
            </w:r>
          </w:p>
        </w:tc>
        <w:tc>
          <w:tcPr>
            <w:tcW w:w="246" w:type="pct"/>
            <w:vMerge/>
            <w:vAlign w:val="center"/>
          </w:tcPr>
          <w:p w14:paraId="543A632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EF9D68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1A80EA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747D29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vMerge/>
            <w:vAlign w:val="center"/>
          </w:tcPr>
          <w:p w14:paraId="39660F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B5CEBD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6CFBFA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AF8B79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32A73B9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54A540A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2AE471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39.81</w:t>
            </w:r>
          </w:p>
        </w:tc>
        <w:tc>
          <w:tcPr>
            <w:tcW w:w="286" w:type="pct"/>
            <w:vMerge/>
            <w:vAlign w:val="center"/>
          </w:tcPr>
          <w:p w14:paraId="52EA4A4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13112A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2A4C69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249</w:t>
            </w:r>
          </w:p>
        </w:tc>
      </w:tr>
      <w:tr w:rsidR="00AF370A" w14:paraId="5792BCF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88429A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13E30B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9DF1EB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40.87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FAB1F1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246" w:type="pct"/>
            <w:vMerge/>
            <w:vAlign w:val="center"/>
          </w:tcPr>
          <w:p w14:paraId="12D4747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B84112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492F9E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658A131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3" w:type="pct"/>
            <w:vMerge/>
            <w:vAlign w:val="center"/>
          </w:tcPr>
          <w:p w14:paraId="7D0C5DE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E7C733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75CD34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F2243E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1092D69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6C3F668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74E073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40.87</w:t>
            </w:r>
          </w:p>
        </w:tc>
        <w:tc>
          <w:tcPr>
            <w:tcW w:w="286" w:type="pct"/>
            <w:vMerge/>
            <w:vAlign w:val="center"/>
          </w:tcPr>
          <w:p w14:paraId="67769FD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CDFE2E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410E7A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246</w:t>
            </w:r>
          </w:p>
        </w:tc>
      </w:tr>
      <w:tr w:rsidR="00AF370A" w14:paraId="48459C3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3673E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AE4ACC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51C478F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12.57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960E06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56.74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48D153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03731A4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1C3B39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BCE731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3" w:type="pct"/>
            <w:vMerge/>
            <w:vAlign w:val="center"/>
          </w:tcPr>
          <w:p w14:paraId="3A22FA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6AF9674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/>
            <w:vAlign w:val="center"/>
          </w:tcPr>
          <w:p w14:paraId="7CFC8B2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F73280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7FD2FAF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5BF3BE8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0E0722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12.57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2D87C50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/>
            <w:vAlign w:val="center"/>
          </w:tcPr>
          <w:p w14:paraId="4C9E008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487C96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159</w:t>
            </w:r>
          </w:p>
        </w:tc>
      </w:tr>
      <w:tr w:rsidR="00AF370A" w14:paraId="166E786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1873EE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C85EC7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8CDF11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17.15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FA7DBD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59.69</w:t>
            </w:r>
          </w:p>
        </w:tc>
        <w:tc>
          <w:tcPr>
            <w:tcW w:w="246" w:type="pct"/>
            <w:vMerge/>
            <w:vAlign w:val="center"/>
          </w:tcPr>
          <w:p w14:paraId="65A9E6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1F8DDD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363C54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2593B01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3" w:type="pct"/>
            <w:vMerge/>
            <w:vAlign w:val="center"/>
          </w:tcPr>
          <w:p w14:paraId="2DD691B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BA1A2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2D2B4E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871BB4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0E2AA50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150AD32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B52E9B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17.15</w:t>
            </w:r>
          </w:p>
        </w:tc>
        <w:tc>
          <w:tcPr>
            <w:tcW w:w="286" w:type="pct"/>
            <w:vMerge/>
            <w:vAlign w:val="center"/>
          </w:tcPr>
          <w:p w14:paraId="16DDD37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705A9C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F504B8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153</w:t>
            </w:r>
          </w:p>
        </w:tc>
      </w:tr>
      <w:tr w:rsidR="00AF370A" w14:paraId="622C48D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70CB7C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DF3B41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95001C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D606CE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61.84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73EDCD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51AA244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73E964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0717FD8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3" w:type="pct"/>
            <w:vMerge/>
            <w:vAlign w:val="center"/>
          </w:tcPr>
          <w:p w14:paraId="3E65244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92E105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7358AD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C1BF42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47736AA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31CEFEE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D16B2C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21.5</w:t>
            </w:r>
          </w:p>
        </w:tc>
        <w:tc>
          <w:tcPr>
            <w:tcW w:w="286" w:type="pct"/>
            <w:vMerge/>
            <w:vAlign w:val="center"/>
          </w:tcPr>
          <w:p w14:paraId="1AD5264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E295AA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387F77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156</w:t>
            </w:r>
          </w:p>
        </w:tc>
      </w:tr>
      <w:tr w:rsidR="00AF370A" w14:paraId="40D6CAB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7F3796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2857D0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61B0F4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23.14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725C91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62.54</w:t>
            </w:r>
          </w:p>
        </w:tc>
        <w:tc>
          <w:tcPr>
            <w:tcW w:w="246" w:type="pct"/>
            <w:vMerge/>
            <w:vAlign w:val="center"/>
          </w:tcPr>
          <w:p w14:paraId="1F9F8CC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6E9AFC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E0A13B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3A2BE2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3" w:type="pct"/>
            <w:vMerge/>
            <w:vAlign w:val="center"/>
          </w:tcPr>
          <w:p w14:paraId="0564B4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368D68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7FA414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6A7D50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FA548C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32E5300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D70C95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23.14</w:t>
            </w:r>
          </w:p>
        </w:tc>
        <w:tc>
          <w:tcPr>
            <w:tcW w:w="286" w:type="pct"/>
            <w:vMerge/>
            <w:vAlign w:val="center"/>
          </w:tcPr>
          <w:p w14:paraId="0AE838E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9DB3E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AEA128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</w:tr>
      <w:tr w:rsidR="00AF370A" w14:paraId="191BDD0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B2CD03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13C84C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9BDB17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11.24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D4EC5E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57.1</w:t>
            </w:r>
          </w:p>
        </w:tc>
        <w:tc>
          <w:tcPr>
            <w:tcW w:w="246" w:type="pct"/>
            <w:vMerge/>
            <w:vAlign w:val="center"/>
          </w:tcPr>
          <w:p w14:paraId="720BF3C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F95167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258B3A4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6947A35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C52098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5" w:type="pct"/>
            <w:vMerge/>
            <w:vAlign w:val="center"/>
          </w:tcPr>
          <w:p w14:paraId="7243B65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AB5FF1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30802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0544824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3045819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7588EAA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23.42</w:t>
            </w:r>
          </w:p>
        </w:tc>
        <w:tc>
          <w:tcPr>
            <w:tcW w:w="286" w:type="pct"/>
            <w:vMerge/>
            <w:vAlign w:val="center"/>
          </w:tcPr>
          <w:p w14:paraId="209FB58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A02FAC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F5C0AE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540</w:t>
            </w:r>
          </w:p>
        </w:tc>
      </w:tr>
      <w:tr w:rsidR="00AF370A" w14:paraId="5F17EBE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CFAE82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0A7EF4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592BCC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961C7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7365BC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B6C3EB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2AE75E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09EEEC9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3" w:type="pct"/>
            <w:vMerge/>
            <w:vAlign w:val="center"/>
          </w:tcPr>
          <w:p w14:paraId="2DF697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8180F6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E141B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463FDC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B0C2A3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4CBD49A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4BFE0F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22.72</w:t>
            </w:r>
          </w:p>
        </w:tc>
        <w:tc>
          <w:tcPr>
            <w:tcW w:w="286" w:type="pct"/>
            <w:vMerge/>
            <w:vAlign w:val="center"/>
          </w:tcPr>
          <w:p w14:paraId="202728C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953E5C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2A2154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536</w:t>
            </w:r>
          </w:p>
        </w:tc>
      </w:tr>
      <w:tr w:rsidR="00AF370A" w14:paraId="1F8FE28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3C31C2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F1C907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65DFD05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26.32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6489E0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64.1</w:t>
            </w:r>
          </w:p>
        </w:tc>
        <w:tc>
          <w:tcPr>
            <w:tcW w:w="246" w:type="pct"/>
            <w:vMerge/>
            <w:vAlign w:val="center"/>
          </w:tcPr>
          <w:p w14:paraId="3AE264A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A3B4D4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70107FF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440B465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F97007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5EFA25F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D8FEA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5157C3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344BBC8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588C396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682B3E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33.65</w:t>
            </w:r>
          </w:p>
        </w:tc>
        <w:tc>
          <w:tcPr>
            <w:tcW w:w="286" w:type="pct"/>
            <w:vMerge/>
            <w:vAlign w:val="center"/>
          </w:tcPr>
          <w:p w14:paraId="2F3D7BF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4C8952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0EF9B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539</w:t>
            </w:r>
          </w:p>
        </w:tc>
      </w:tr>
      <w:tr w:rsidR="00AF370A" w14:paraId="561068B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DF28CF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D17C35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3ADBD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B3DF4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2D6FE7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CEC37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D0BAD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3FAB14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3" w:type="pct"/>
            <w:vMerge/>
            <w:vAlign w:val="center"/>
          </w:tcPr>
          <w:p w14:paraId="136EC2D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B3461E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39BD70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C95A6D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242DC0B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0A474B6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C24923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32.67</w:t>
            </w:r>
          </w:p>
        </w:tc>
        <w:tc>
          <w:tcPr>
            <w:tcW w:w="286" w:type="pct"/>
            <w:vMerge/>
            <w:vAlign w:val="center"/>
          </w:tcPr>
          <w:p w14:paraId="520A6C7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4EF463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A65FFB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535</w:t>
            </w:r>
          </w:p>
        </w:tc>
      </w:tr>
      <w:tr w:rsidR="00AF370A" w14:paraId="03EE062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E8D649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159766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</w:t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Spreadtrum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001F72E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19.73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187F7E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61.08</w:t>
            </w:r>
          </w:p>
        </w:tc>
        <w:tc>
          <w:tcPr>
            <w:tcW w:w="246" w:type="pct"/>
            <w:vMerge/>
            <w:vAlign w:val="center"/>
          </w:tcPr>
          <w:p w14:paraId="683F7AD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6659863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137ED79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04211C5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/>
            <w:vAlign w:val="center"/>
          </w:tcPr>
          <w:p w14:paraId="0547F0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33EF68C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/>
            <w:vAlign w:val="center"/>
          </w:tcPr>
          <w:p w14:paraId="0292AF9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067413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43EDE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1AE5636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6D2393E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19.73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08ECE55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/>
            <w:vAlign w:val="center"/>
          </w:tcPr>
          <w:p w14:paraId="032658D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12A6EE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</w:tr>
      <w:tr w:rsidR="00AF370A" w14:paraId="0CD306E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D6F4D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1EDC2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93C293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19.77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40752D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61.1</w:t>
            </w:r>
          </w:p>
        </w:tc>
        <w:tc>
          <w:tcPr>
            <w:tcW w:w="246" w:type="pct"/>
            <w:vMerge/>
            <w:vAlign w:val="center"/>
          </w:tcPr>
          <w:p w14:paraId="6802E79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527B56A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60B7695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750AB9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CD44F5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7F3D9E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0FC2A8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4F9015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FB5678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D52A3A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65D1B2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19.77</w:t>
            </w:r>
          </w:p>
        </w:tc>
        <w:tc>
          <w:tcPr>
            <w:tcW w:w="286" w:type="pct"/>
            <w:vMerge/>
            <w:vAlign w:val="center"/>
          </w:tcPr>
          <w:p w14:paraId="5CE8818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EBF409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1D9B1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118</w:t>
            </w:r>
          </w:p>
        </w:tc>
      </w:tr>
      <w:tr w:rsidR="00AF370A" w14:paraId="6C22E61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6BCFEC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B86BB8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2AD4524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27.67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E66395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64.3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2B3025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86CC85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104EDFE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3CEFF45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53" w:type="pct"/>
            <w:vMerge/>
            <w:vAlign w:val="center"/>
          </w:tcPr>
          <w:p w14:paraId="5C7D5E2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092195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FE325A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1827511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/>
            <w:vAlign w:val="center"/>
          </w:tcPr>
          <w:p w14:paraId="375F347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5A6C101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7EB24D4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86" w:type="pct"/>
            <w:vMerge/>
            <w:vAlign w:val="center"/>
          </w:tcPr>
          <w:p w14:paraId="194B472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7F4889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B28ED4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229</w:t>
            </w:r>
          </w:p>
        </w:tc>
      </w:tr>
      <w:tr w:rsidR="00AF370A" w14:paraId="1982CC6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1E2474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0D5C59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40AE8D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1921FB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5DD6C8F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3E90C7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6E8F266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/>
            <w:vAlign w:val="center"/>
          </w:tcPr>
          <w:p w14:paraId="04C08DE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A111DD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2DB317D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-67.45</w:t>
            </w:r>
          </w:p>
        </w:tc>
        <w:tc>
          <w:tcPr>
            <w:tcW w:w="235" w:type="pct"/>
            <w:vMerge/>
            <w:vAlign w:val="center"/>
          </w:tcPr>
          <w:p w14:paraId="4AA6D00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C86669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B1B945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C16987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9E3ABF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E48756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CCCA80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25672E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234</w:t>
            </w:r>
          </w:p>
        </w:tc>
      </w:tr>
      <w:tr w:rsidR="00AF370A" w14:paraId="0E4BCBF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9E8660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39E255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50BEA9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28.48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533E7F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64.57</w:t>
            </w:r>
          </w:p>
        </w:tc>
        <w:tc>
          <w:tcPr>
            <w:tcW w:w="246" w:type="pct"/>
            <w:vMerge/>
            <w:vAlign w:val="center"/>
          </w:tcPr>
          <w:p w14:paraId="3357D1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AFF321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3B305D7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/>
            <w:vAlign w:val="center"/>
          </w:tcPr>
          <w:p w14:paraId="497D726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C9B5FD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1FB7B2D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/>
            <w:vAlign w:val="center"/>
          </w:tcPr>
          <w:p w14:paraId="65539FF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42CAEB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1381A4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05496D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82BA4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D5D24B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95619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71A7D7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228</w:t>
            </w:r>
          </w:p>
        </w:tc>
      </w:tr>
      <w:tr w:rsidR="00AF370A" w14:paraId="0DC0E96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CDBBF9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5527C1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86F75F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70C747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3DDECB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3CF651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06656B0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/>
            <w:vAlign w:val="center"/>
          </w:tcPr>
          <w:p w14:paraId="7BC7152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F83427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0999022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-67.45</w:t>
            </w:r>
          </w:p>
        </w:tc>
        <w:tc>
          <w:tcPr>
            <w:tcW w:w="235" w:type="pct"/>
            <w:vMerge/>
            <w:vAlign w:val="center"/>
          </w:tcPr>
          <w:p w14:paraId="4DF389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2E9019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FEF953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53B324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B04671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2F4D30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550610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A706E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233</w:t>
            </w:r>
          </w:p>
        </w:tc>
      </w:tr>
      <w:tr w:rsidR="00AF370A" w14:paraId="4B53EEE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CC7805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C946F7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584EF7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1.78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7E45E4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38.2</w:t>
            </w:r>
          </w:p>
        </w:tc>
        <w:tc>
          <w:tcPr>
            <w:tcW w:w="246" w:type="pct"/>
            <w:vMerge/>
            <w:vAlign w:val="center"/>
          </w:tcPr>
          <w:p w14:paraId="5F01E24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652636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01BC6DA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34C7E74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/>
            <w:vAlign w:val="center"/>
          </w:tcPr>
          <w:p w14:paraId="740064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4E19FEC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/>
            <w:vAlign w:val="center"/>
          </w:tcPr>
          <w:p w14:paraId="564F9C9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73627B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39E647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6E7FBEB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35C3EB1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1.78</w:t>
            </w:r>
          </w:p>
        </w:tc>
        <w:tc>
          <w:tcPr>
            <w:tcW w:w="286" w:type="pct"/>
            <w:vMerge/>
            <w:vAlign w:val="center"/>
          </w:tcPr>
          <w:p w14:paraId="381D9F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378FD0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3908BE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712</w:t>
            </w:r>
          </w:p>
        </w:tc>
      </w:tr>
      <w:tr w:rsidR="00AF370A" w14:paraId="4CBE53A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E006FB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1CB16A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731B8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9707B5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B386D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0ECAF0F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1A8B5C6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F6463A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950237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26E24D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688090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BCEF88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E20581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9E01B1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57AEAD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78FEC2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763A14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2E3BF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713</w:t>
            </w:r>
          </w:p>
        </w:tc>
      </w:tr>
      <w:tr w:rsidR="00AF370A" w14:paraId="798403B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C9C3C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0C35C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1C908D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3.11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865D01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43.5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4ECD90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0D4F814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3E1EFA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585700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B28DC0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98D8D3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66FA2A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3BF4CB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CEFBC5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419FD2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4410771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3.11</w:t>
            </w:r>
          </w:p>
        </w:tc>
        <w:tc>
          <w:tcPr>
            <w:tcW w:w="286" w:type="pct"/>
            <w:vMerge/>
            <w:vAlign w:val="center"/>
          </w:tcPr>
          <w:p w14:paraId="46B565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7FA356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E03CA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752</w:t>
            </w:r>
          </w:p>
        </w:tc>
      </w:tr>
      <w:tr w:rsidR="00AF370A" w14:paraId="6D64E35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88FB2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BBA71D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AAD95E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05C88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8DEF8D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6CFDE37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630C3A6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7284F5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07793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653C4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6AD3EC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F4EEE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20F4FA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070695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38682C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A54DBE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484CFD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2610F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753</w:t>
            </w:r>
          </w:p>
        </w:tc>
      </w:tr>
      <w:tr w:rsidR="00AF370A" w14:paraId="110D2BA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27248C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55E37B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0A8AFC0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3.42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0F489D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44.4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059C8E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5F7C91F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48F99BD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ADC1D1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953AAC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9CA93F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6B9A589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5" w:type="pct"/>
            <w:vMerge/>
            <w:vAlign w:val="center"/>
          </w:tcPr>
          <w:p w14:paraId="1B469E1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F2C639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64F6C79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6A53DD5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3.42</w:t>
            </w:r>
          </w:p>
        </w:tc>
        <w:tc>
          <w:tcPr>
            <w:tcW w:w="286" w:type="pct"/>
            <w:vMerge/>
            <w:vAlign w:val="center"/>
          </w:tcPr>
          <w:p w14:paraId="2E60667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347E51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2C282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717</w:t>
            </w:r>
          </w:p>
        </w:tc>
      </w:tr>
      <w:tr w:rsidR="00AF370A" w14:paraId="3BBD149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14F493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9B9277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F2AC6B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715F17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7FDDF2E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00BC14A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4A71466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6A5A67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BEF32F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283EA2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9BAB6A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AFD1D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B6FD6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C8946B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96B843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CBD389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23081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F233E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718</w:t>
            </w:r>
          </w:p>
        </w:tc>
      </w:tr>
      <w:tr w:rsidR="00AF370A" w14:paraId="5587042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FCC5E4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E4A30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F41BBB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5.09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7CC54F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48.2</w:t>
            </w:r>
          </w:p>
        </w:tc>
        <w:tc>
          <w:tcPr>
            <w:tcW w:w="246" w:type="pct"/>
            <w:vMerge/>
            <w:vAlign w:val="center"/>
          </w:tcPr>
          <w:p w14:paraId="54E48BF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EDAE68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0ECA10A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8EC863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4E5DFB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1C56E4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2E24E6C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/>
            <w:vAlign w:val="center"/>
          </w:tcPr>
          <w:p w14:paraId="58B6F8C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E71B30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AED956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3789F22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5.09</w:t>
            </w:r>
          </w:p>
        </w:tc>
        <w:tc>
          <w:tcPr>
            <w:tcW w:w="286" w:type="pct"/>
            <w:vMerge/>
            <w:vAlign w:val="center"/>
          </w:tcPr>
          <w:p w14:paraId="421C8D2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C5EEA3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04C989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697</w:t>
            </w:r>
          </w:p>
        </w:tc>
      </w:tr>
      <w:tr w:rsidR="00AF370A" w14:paraId="2145769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7B6BBC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84DE3C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F28557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9644A3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77F12F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1076D6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4FD53A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57DEBF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AD2C14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124D39A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/>
            <w:vAlign w:val="center"/>
          </w:tcPr>
          <w:p w14:paraId="37AA71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0DF518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2486A6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F261B7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3F8E40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E517A3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6C9C83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1225E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722</w:t>
            </w:r>
          </w:p>
        </w:tc>
      </w:tr>
      <w:tr w:rsidR="00AF370A" w14:paraId="4D2D150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0E3975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6318A3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590673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FD4FC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8D672B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5FB90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EF0C1C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546CD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83FE7C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16ABBC7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/>
            <w:vAlign w:val="center"/>
          </w:tcPr>
          <w:p w14:paraId="556944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27A4E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913C43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65C553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F3DFEE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868377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12574E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02882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727</w:t>
            </w:r>
          </w:p>
        </w:tc>
      </w:tr>
      <w:tr w:rsidR="00AF370A" w14:paraId="0625363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58CB2D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1B5C14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4C41B6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25C261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542F35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22CD88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D7C1A4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D08B7B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27D8C1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5" w:type="pct"/>
            <w:vMerge/>
            <w:vAlign w:val="center"/>
          </w:tcPr>
          <w:p w14:paraId="55739A8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EFB2C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4E2D6E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D5AA52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97E5EB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005AB3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48631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B1771C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75400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732</w:t>
            </w:r>
          </w:p>
        </w:tc>
      </w:tr>
      <w:tr w:rsidR="00AF370A" w14:paraId="73E26A8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C9E8DC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9B1563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34671A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082C11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335D29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2DCB8C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48A9A6E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F74A20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87852D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2B0EBE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FA937A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9C985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302D7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F0DAE4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AE2E3C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D49464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F19C45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8F3B4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698</w:t>
            </w:r>
          </w:p>
        </w:tc>
      </w:tr>
      <w:tr w:rsidR="00AF370A" w14:paraId="5813F0A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01CFB4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2DFDA8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0CF7F2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34DDCA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D16C93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E31EE9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C9AE5C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D6D013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9D48E9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6A6F417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/>
            <w:vAlign w:val="center"/>
          </w:tcPr>
          <w:p w14:paraId="492F9A4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23F193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9B666D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594DBA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ABAF4A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14773F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D39B74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382C9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723</w:t>
            </w:r>
          </w:p>
        </w:tc>
      </w:tr>
      <w:tr w:rsidR="00AF370A" w14:paraId="4E5E026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00509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C586E8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79411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65FC0F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279E2D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9007DF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2EE46F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A25BD2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4D6ADA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5AD0BEC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/>
            <w:vAlign w:val="center"/>
          </w:tcPr>
          <w:p w14:paraId="1532B8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5EA224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232595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099F3A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D2575C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12550C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F97CBB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6DF50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728</w:t>
            </w:r>
          </w:p>
        </w:tc>
      </w:tr>
      <w:tr w:rsidR="00AF370A" w14:paraId="32C33C4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7901D9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ECBE5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F2A69B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92657E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F077BF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D2B389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E263F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C66062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106B71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5" w:type="pct"/>
            <w:vMerge/>
            <w:vAlign w:val="center"/>
          </w:tcPr>
          <w:p w14:paraId="49AB050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0EC10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B341CE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946A6D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67C1BF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248B41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A325B8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8EF38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46CA1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733</w:t>
            </w:r>
          </w:p>
        </w:tc>
      </w:tr>
      <w:tr w:rsidR="00AF370A" w14:paraId="7B318AE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6ED4A6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84C82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0A307E6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5.96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16CE2A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49.7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93FAF8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2B3CC05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54AC35D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D9AE16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9C549B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50AAA91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3E265BA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5" w:type="pct"/>
            <w:vMerge/>
            <w:vAlign w:val="center"/>
          </w:tcPr>
          <w:p w14:paraId="609716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F4B9C6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2BB7E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DFF02F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5.96</w:t>
            </w:r>
          </w:p>
        </w:tc>
        <w:tc>
          <w:tcPr>
            <w:tcW w:w="286" w:type="pct"/>
            <w:vMerge/>
            <w:vAlign w:val="center"/>
          </w:tcPr>
          <w:p w14:paraId="1B224C7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DDB958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C03DC9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757</w:t>
            </w:r>
          </w:p>
        </w:tc>
      </w:tr>
      <w:tr w:rsidR="00AF370A" w14:paraId="6868A72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6ABA7A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24B67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1CA4A3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88EB0A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751B83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B8D01F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2B919B8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C085D5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7F2920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FD8D6D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CB67D5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FF4972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558885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07265A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FB212B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D8554B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F0FE71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0214BE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758</w:t>
            </w:r>
          </w:p>
        </w:tc>
      </w:tr>
      <w:tr w:rsidR="00AF370A" w14:paraId="13B3A42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1E0F6F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E6ED78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D4FAE5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8.89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4E0E88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53.5</w:t>
            </w:r>
          </w:p>
        </w:tc>
        <w:tc>
          <w:tcPr>
            <w:tcW w:w="246" w:type="pct"/>
            <w:vMerge/>
            <w:vAlign w:val="center"/>
          </w:tcPr>
          <w:p w14:paraId="734616B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2E1DB1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0DA0051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EF0DCA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94D2E6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0FA39C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4A8753A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/>
            <w:vAlign w:val="center"/>
          </w:tcPr>
          <w:p w14:paraId="44A0BE6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5B4561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258B6A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30642B3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8.89</w:t>
            </w:r>
          </w:p>
        </w:tc>
        <w:tc>
          <w:tcPr>
            <w:tcW w:w="286" w:type="pct"/>
            <w:vMerge/>
            <w:vAlign w:val="center"/>
          </w:tcPr>
          <w:p w14:paraId="0DDBA5B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E704BA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513CD3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737</w:t>
            </w:r>
          </w:p>
        </w:tc>
      </w:tr>
      <w:tr w:rsidR="00AF370A" w14:paraId="6789092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DAC128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D4E9F2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C3C6F5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587294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D48559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B09AF2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D90039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8E59A3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B59B68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4BBB1EC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/>
            <w:vAlign w:val="center"/>
          </w:tcPr>
          <w:p w14:paraId="6498565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3351B3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7624ED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176A47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F8FF1F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043A7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E6FF24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7AF9F8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762</w:t>
            </w:r>
          </w:p>
        </w:tc>
      </w:tr>
      <w:tr w:rsidR="00AF370A" w14:paraId="79463ED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F307BE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20E0DE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0375D1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6FAE17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1A98A1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022C0F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05170D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F62A8E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6F71DD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5141365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/>
            <w:vAlign w:val="center"/>
          </w:tcPr>
          <w:p w14:paraId="4DCEBB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EF6C0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B3516D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EBAFF9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6EB2B0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6DD8A3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C0C83C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7281F5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767</w:t>
            </w:r>
          </w:p>
        </w:tc>
      </w:tr>
      <w:tr w:rsidR="00AF370A" w14:paraId="03C533E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6E5A4D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2F15A6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02688F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160901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5084D3E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2C364F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D06571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746E52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5D1784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5" w:type="pct"/>
            <w:vMerge/>
            <w:vAlign w:val="center"/>
          </w:tcPr>
          <w:p w14:paraId="30014D8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D093F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6C819E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59673E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7E86B1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A60F77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50388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387F89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57F7A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772</w:t>
            </w:r>
          </w:p>
        </w:tc>
      </w:tr>
      <w:tr w:rsidR="00AF370A" w14:paraId="13DF1E6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F6554D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D750C8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E6F2D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A3ED9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82F389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69A1F6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51B31DD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F8B904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82AB3D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6942BE0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08050A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5A40A0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120F70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8B1642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85C87E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0D7AC3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CF6DCB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57E932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738</w:t>
            </w:r>
          </w:p>
        </w:tc>
      </w:tr>
      <w:tr w:rsidR="00AF370A" w14:paraId="25694D7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19D04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FB4CCE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626265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098CE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12ADC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4537B0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1A28BD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3DB6C9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3E2444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2A6367E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/>
            <w:vAlign w:val="center"/>
          </w:tcPr>
          <w:p w14:paraId="42962DF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66EFC4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AD21B6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972C4F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2FB238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78FC0A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0DF684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AFD41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763</w:t>
            </w:r>
          </w:p>
        </w:tc>
      </w:tr>
      <w:tr w:rsidR="00AF370A" w14:paraId="0094C36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3CD2AB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0EC849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CA6C9E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59D70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3FA569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5D7C3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16F3DB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3A0BC9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8702F3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12D057E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/>
            <w:vAlign w:val="center"/>
          </w:tcPr>
          <w:p w14:paraId="5DC9FE1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92637F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A3CBB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6FC364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4BB271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AD7B3B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017225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8D44C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768</w:t>
            </w:r>
          </w:p>
        </w:tc>
      </w:tr>
      <w:tr w:rsidR="00AF370A" w14:paraId="7DA0D11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6197EA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B1D49B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DA107C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5B36C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F46038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C00FC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CF1D9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53C1D7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E43B30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5" w:type="pct"/>
            <w:vMerge/>
            <w:vAlign w:val="center"/>
          </w:tcPr>
          <w:p w14:paraId="0637E7F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9CBA3A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452609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74F49C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7CF475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5F0B6D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EA30E9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074022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82CA8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773</w:t>
            </w:r>
          </w:p>
        </w:tc>
      </w:tr>
      <w:tr w:rsidR="00AF370A" w14:paraId="5C13B74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D82721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05EC2D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E6511E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22.25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66C074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62.22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95F47F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1759AD0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64F792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1E87D7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F21974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66B4FA8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7FBB2F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E0D376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C13081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012A318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4AB9B89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22.25</w:t>
            </w:r>
          </w:p>
        </w:tc>
        <w:tc>
          <w:tcPr>
            <w:tcW w:w="286" w:type="pct"/>
            <w:vMerge/>
            <w:vAlign w:val="center"/>
          </w:tcPr>
          <w:p w14:paraId="51EA6DF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9887EA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6EDCA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708</w:t>
            </w:r>
          </w:p>
        </w:tc>
      </w:tr>
      <w:tr w:rsidR="00AF370A" w14:paraId="15874BA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B6BED7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68309E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C1F20E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24.35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13E3D3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63.08</w:t>
            </w:r>
          </w:p>
        </w:tc>
        <w:tc>
          <w:tcPr>
            <w:tcW w:w="246" w:type="pct"/>
            <w:vMerge/>
            <w:vAlign w:val="center"/>
          </w:tcPr>
          <w:p w14:paraId="7BBF7E7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C643FA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2CEBA79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7891A4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1C302F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156B04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5B4694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536D2E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346E4A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1BDCB1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925A3C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24.35</w:t>
            </w:r>
          </w:p>
        </w:tc>
        <w:tc>
          <w:tcPr>
            <w:tcW w:w="286" w:type="pct"/>
            <w:vMerge/>
            <w:vAlign w:val="center"/>
          </w:tcPr>
          <w:p w14:paraId="7407C78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97E6A8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1C9607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707</w:t>
            </w:r>
          </w:p>
        </w:tc>
      </w:tr>
      <w:tr w:rsidR="00AF370A" w14:paraId="5838C97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26E91B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6D84AC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2BAA55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28.03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D64F52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64.42</w:t>
            </w:r>
          </w:p>
        </w:tc>
        <w:tc>
          <w:tcPr>
            <w:tcW w:w="246" w:type="pct"/>
            <w:vMerge/>
            <w:vAlign w:val="center"/>
          </w:tcPr>
          <w:p w14:paraId="451DEC7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805E23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04C3D59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7E5962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DBE85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10E9B1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860D9F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697727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B0EF18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6753DD7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17651FB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28.03</w:t>
            </w:r>
          </w:p>
        </w:tc>
        <w:tc>
          <w:tcPr>
            <w:tcW w:w="286" w:type="pct"/>
            <w:vMerge/>
            <w:vAlign w:val="center"/>
          </w:tcPr>
          <w:p w14:paraId="1D7F5D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A41D19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A11641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703</w:t>
            </w:r>
          </w:p>
        </w:tc>
      </w:tr>
      <w:tr w:rsidR="00AF370A" w14:paraId="7043E49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595227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558C37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950877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38.84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16915F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67.52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677CF16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3F47127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49BD1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8D00B4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04E129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E2B01B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2EEB14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A14207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12FA65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3C0C46C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3E03C92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38.84</w:t>
            </w:r>
          </w:p>
        </w:tc>
        <w:tc>
          <w:tcPr>
            <w:tcW w:w="286" w:type="pct"/>
            <w:vMerge/>
            <w:vAlign w:val="center"/>
          </w:tcPr>
          <w:p w14:paraId="324807D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06107C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573A31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748</w:t>
            </w:r>
          </w:p>
        </w:tc>
      </w:tr>
      <w:tr w:rsidR="00AF370A" w14:paraId="11F1803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7A498C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0858E6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EB5520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41.28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D19728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68.1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444B4DB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7F05AA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7AD3790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DD828F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8A8509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C2887E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9F3451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4AF8EA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E01699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773C075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54F3684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47.42</w:t>
            </w:r>
          </w:p>
        </w:tc>
        <w:tc>
          <w:tcPr>
            <w:tcW w:w="286" w:type="pct"/>
            <w:vMerge/>
            <w:vAlign w:val="center"/>
          </w:tcPr>
          <w:p w14:paraId="18F36DF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DCF5D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74B61B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702</w:t>
            </w:r>
          </w:p>
        </w:tc>
      </w:tr>
      <w:tr w:rsidR="00AF370A" w14:paraId="5EC21DA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8D01DF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31B373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623388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03CD90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95DD12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0F2DC4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9DA009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B561AA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149DC3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992694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0DD71D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A65A6B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8B9913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320604C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2BF195B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42.51</w:t>
            </w:r>
          </w:p>
        </w:tc>
        <w:tc>
          <w:tcPr>
            <w:tcW w:w="286" w:type="pct"/>
            <w:vMerge/>
            <w:vAlign w:val="center"/>
          </w:tcPr>
          <w:p w14:paraId="6E0A58E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E00E58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71C5E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747</w:t>
            </w:r>
          </w:p>
        </w:tc>
      </w:tr>
      <w:tr w:rsidR="00AF370A" w14:paraId="1AF3AB5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7F8C81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E200EB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EE05FF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0CE3B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2BE536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A9158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4F648C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75413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F70875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B05780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BD9EFA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2CB5DA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ED4282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5C16511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5F32AEA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82.79</w:t>
            </w:r>
          </w:p>
        </w:tc>
        <w:tc>
          <w:tcPr>
            <w:tcW w:w="286" w:type="pct"/>
            <w:vMerge/>
            <w:vAlign w:val="center"/>
          </w:tcPr>
          <w:p w14:paraId="36635D2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CF9F0F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B9D41D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742</w:t>
            </w:r>
          </w:p>
        </w:tc>
      </w:tr>
      <w:tr w:rsidR="00AF370A" w14:paraId="6A5C344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10151C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AABB82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8C3AC9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5C11E8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CBE178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399B69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6AFF88B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82BB84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0487A3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786743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C24435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638E5C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FD4F17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740561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A32C35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48.94</w:t>
            </w:r>
          </w:p>
        </w:tc>
        <w:tc>
          <w:tcPr>
            <w:tcW w:w="286" w:type="pct"/>
            <w:vMerge/>
            <w:vAlign w:val="center"/>
          </w:tcPr>
          <w:p w14:paraId="087C892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CA60E4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7DCE3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743</w:t>
            </w:r>
          </w:p>
        </w:tc>
      </w:tr>
      <w:tr w:rsidR="00AF370A" w14:paraId="13F519A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E4F233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D08075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[Sony]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680EA4B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4D0FF8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53.82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30E7C71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6CDB08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5BF9BF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1725FC2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53" w:type="pct"/>
            <w:vMerge/>
            <w:vAlign w:val="center"/>
          </w:tcPr>
          <w:p w14:paraId="2748241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59E373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1B9FCA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071F205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/>
            <w:vAlign w:val="center"/>
          </w:tcPr>
          <w:p w14:paraId="5028529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35F5526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1F673AA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5642989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/>
            <w:vAlign w:val="center"/>
          </w:tcPr>
          <w:p w14:paraId="53E5F82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6EF68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397</w:t>
            </w:r>
          </w:p>
        </w:tc>
      </w:tr>
      <w:tr w:rsidR="00AF370A" w14:paraId="40992CA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CE6B9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A765AE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98B6D6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15.57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4EFBAB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58.82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5BDBCDB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1A6F8BE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457972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F4F8D4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9EB1D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BC85FA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10AC1D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4BB41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EBC6C4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D932C6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21C076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15.57</w:t>
            </w:r>
          </w:p>
        </w:tc>
        <w:tc>
          <w:tcPr>
            <w:tcW w:w="286" w:type="pct"/>
            <w:vMerge/>
            <w:vAlign w:val="center"/>
          </w:tcPr>
          <w:p w14:paraId="6854979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047626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D96E34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396</w:t>
            </w:r>
          </w:p>
        </w:tc>
      </w:tr>
      <w:tr w:rsidR="00AF370A" w14:paraId="6184185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F52B5B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3113BE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733659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19.78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9CCD11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17ED9B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0A722FD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9A160E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1F107BE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66E26E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5AD771E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/>
            <w:vAlign w:val="center"/>
          </w:tcPr>
          <w:p w14:paraId="163908F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251A2DC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/>
            <w:vAlign w:val="center"/>
          </w:tcPr>
          <w:p w14:paraId="785BAFD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074D46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D05F18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62.19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780E933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/>
            <w:vAlign w:val="center"/>
          </w:tcPr>
          <w:p w14:paraId="62337FE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BE746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416</w:t>
            </w:r>
          </w:p>
        </w:tc>
      </w:tr>
      <w:tr w:rsidR="00AF370A" w14:paraId="07CFBB1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3A7815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C19295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C52CBF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F6682F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ABC04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A0DD4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F9A007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210533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754F5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1652E0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1A49E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35C100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DDED56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8AC8F2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EFC304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53.96</w:t>
            </w:r>
          </w:p>
        </w:tc>
        <w:tc>
          <w:tcPr>
            <w:tcW w:w="286" w:type="pct"/>
            <w:vMerge/>
            <w:vAlign w:val="center"/>
          </w:tcPr>
          <w:p w14:paraId="0BD608D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D1D58C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E380C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418</w:t>
            </w:r>
          </w:p>
        </w:tc>
      </w:tr>
      <w:tr w:rsidR="00AF370A" w14:paraId="53AB595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74849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B2C208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6E9E64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63484A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57D166A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75C4E9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B3EDD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5B512C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E9E181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20EDBE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F16496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050B38F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/>
            <w:vAlign w:val="center"/>
          </w:tcPr>
          <w:p w14:paraId="1A94D37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A823CF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16AF3A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32.57</w:t>
            </w:r>
          </w:p>
        </w:tc>
        <w:tc>
          <w:tcPr>
            <w:tcW w:w="286" w:type="pct"/>
            <w:vMerge/>
            <w:vAlign w:val="center"/>
          </w:tcPr>
          <w:p w14:paraId="0F113E0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3858AE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2DA8A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420</w:t>
            </w:r>
          </w:p>
        </w:tc>
      </w:tr>
      <w:tr w:rsidR="00AF370A" w14:paraId="31D5A00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F8E6C0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5D39FE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2A9A2C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0D77C6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5CD0EE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6C2962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120834C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FDCCC5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4982BF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CDAFD4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832FA7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26BE614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/>
            <w:vAlign w:val="center"/>
          </w:tcPr>
          <w:p w14:paraId="70A671F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C6E67F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297762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60.94</w:t>
            </w:r>
          </w:p>
        </w:tc>
        <w:tc>
          <w:tcPr>
            <w:tcW w:w="286" w:type="pct"/>
            <w:vMerge/>
            <w:vAlign w:val="center"/>
          </w:tcPr>
          <w:p w14:paraId="379B8C1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559CF2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16DF17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417</w:t>
            </w:r>
          </w:p>
        </w:tc>
      </w:tr>
      <w:tr w:rsidR="00AF370A" w14:paraId="3D0AABC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B68E3B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1F3CB2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0C5668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FFABD8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144D8E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941E3F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FD46B7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32B15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6DF4A8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F3C052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C9E724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593B23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E29A5D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ECB7D6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F97760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52.87</w:t>
            </w:r>
          </w:p>
        </w:tc>
        <w:tc>
          <w:tcPr>
            <w:tcW w:w="286" w:type="pct"/>
            <w:vMerge/>
            <w:vAlign w:val="center"/>
          </w:tcPr>
          <w:p w14:paraId="40986DB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2B6110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B6E8B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419</w:t>
            </w:r>
          </w:p>
        </w:tc>
      </w:tr>
      <w:tr w:rsidR="00AF370A" w14:paraId="0D83755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D6C5EA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177644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C4F32E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5601DA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535EA52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0F28AF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3C99EE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8E23C9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A3C496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5D98DC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620C11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519C793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/>
            <w:vAlign w:val="center"/>
          </w:tcPr>
          <w:p w14:paraId="7AE3992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87793B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6E6B650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31.92</w:t>
            </w:r>
          </w:p>
        </w:tc>
        <w:tc>
          <w:tcPr>
            <w:tcW w:w="286" w:type="pct"/>
            <w:vMerge/>
            <w:vAlign w:val="center"/>
          </w:tcPr>
          <w:p w14:paraId="2910375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E28684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F369F2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421</w:t>
            </w:r>
          </w:p>
        </w:tc>
      </w:tr>
      <w:tr w:rsidR="00AF370A" w14:paraId="2553781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739D8A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139928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8B620C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31.92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E152C5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65.65</w:t>
            </w:r>
          </w:p>
        </w:tc>
        <w:tc>
          <w:tcPr>
            <w:tcW w:w="246" w:type="pct"/>
            <w:vMerge/>
            <w:vAlign w:val="center"/>
          </w:tcPr>
          <w:p w14:paraId="3D52031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E4D069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C0266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32A184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0F200F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1F1B947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01A79F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2C4993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B36D98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244E7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86367B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88E3D4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3D0D0C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E6979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415</w:t>
            </w:r>
          </w:p>
        </w:tc>
      </w:tr>
      <w:tr w:rsidR="00AF370A" w14:paraId="30D2ED5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E33EA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8A77FD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CE04A0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32.57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383B53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65.85</w:t>
            </w:r>
          </w:p>
        </w:tc>
        <w:tc>
          <w:tcPr>
            <w:tcW w:w="246" w:type="pct"/>
            <w:vMerge/>
            <w:vAlign w:val="center"/>
          </w:tcPr>
          <w:p w14:paraId="7ECD042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1A255D4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26794D0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68D01A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A84292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B2C52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E7355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997936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6FF0AE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152C92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FFC2A6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32.57</w:t>
            </w:r>
          </w:p>
        </w:tc>
        <w:tc>
          <w:tcPr>
            <w:tcW w:w="286" w:type="pct"/>
            <w:vMerge/>
            <w:vAlign w:val="center"/>
          </w:tcPr>
          <w:p w14:paraId="07F3523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CA6B73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2CF96A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414</w:t>
            </w:r>
          </w:p>
        </w:tc>
      </w:tr>
      <w:tr w:rsidR="00AF370A" w14:paraId="1714C23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6E8F62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239240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52891F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52.87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0746DA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70.45</w:t>
            </w:r>
          </w:p>
        </w:tc>
        <w:tc>
          <w:tcPr>
            <w:tcW w:w="246" w:type="pct"/>
            <w:vMerge/>
            <w:vAlign w:val="center"/>
          </w:tcPr>
          <w:p w14:paraId="7D9F46B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6268599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58417C1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341C1A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CAF6BA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0C1B7C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2B49D3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2600493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/>
            <w:vAlign w:val="center"/>
          </w:tcPr>
          <w:p w14:paraId="740544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9184ED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494CCF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52.87</w:t>
            </w:r>
          </w:p>
        </w:tc>
        <w:tc>
          <w:tcPr>
            <w:tcW w:w="286" w:type="pct"/>
            <w:vMerge/>
            <w:vAlign w:val="center"/>
          </w:tcPr>
          <w:p w14:paraId="5B890C0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39F6DF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4B700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413</w:t>
            </w:r>
          </w:p>
        </w:tc>
      </w:tr>
      <w:tr w:rsidR="00AF370A" w14:paraId="026CA14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26A6D8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7F88F7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5A47D4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53.96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266FDB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70.65</w:t>
            </w:r>
          </w:p>
        </w:tc>
        <w:tc>
          <w:tcPr>
            <w:tcW w:w="246" w:type="pct"/>
            <w:vMerge/>
            <w:vAlign w:val="center"/>
          </w:tcPr>
          <w:p w14:paraId="441FFEB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1A7AA26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6DB4E23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F575CE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593ECB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6EE4BA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ED83D1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8ABD6C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35C223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09A0E4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12248E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53.96</w:t>
            </w:r>
          </w:p>
        </w:tc>
        <w:tc>
          <w:tcPr>
            <w:tcW w:w="286" w:type="pct"/>
            <w:vMerge/>
            <w:vAlign w:val="center"/>
          </w:tcPr>
          <w:p w14:paraId="7B54A09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8A26BD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A0F278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412</w:t>
            </w:r>
          </w:p>
        </w:tc>
      </w:tr>
      <w:tr w:rsidR="00AF370A" w14:paraId="33E32E6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C746AA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92C492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300699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60.94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1E0883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71.8</w:t>
            </w:r>
          </w:p>
        </w:tc>
        <w:tc>
          <w:tcPr>
            <w:tcW w:w="246" w:type="pct"/>
            <w:vMerge/>
            <w:vAlign w:val="center"/>
          </w:tcPr>
          <w:p w14:paraId="4DD5D0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1EA09C2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129442E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CD7D94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FB87E6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3D6BD1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020FC9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C87E40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443EE4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D1A19A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D56E42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60.94</w:t>
            </w:r>
          </w:p>
        </w:tc>
        <w:tc>
          <w:tcPr>
            <w:tcW w:w="286" w:type="pct"/>
            <w:vMerge/>
            <w:vAlign w:val="center"/>
          </w:tcPr>
          <w:p w14:paraId="297A6BF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88D332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BF151F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411</w:t>
            </w:r>
          </w:p>
        </w:tc>
      </w:tr>
      <w:tr w:rsidR="00AF370A" w14:paraId="7F511E9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D78EB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2ECC10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FB5791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62.19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FF2470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246" w:type="pct"/>
            <w:vMerge/>
            <w:vAlign w:val="center"/>
          </w:tcPr>
          <w:p w14:paraId="5C9AFCA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40DB863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40B87C8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08E997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9A15F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EE0C26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F8E91C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B7C620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DC895D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329D61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706060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62.19</w:t>
            </w:r>
          </w:p>
        </w:tc>
        <w:tc>
          <w:tcPr>
            <w:tcW w:w="286" w:type="pct"/>
            <w:vMerge/>
            <w:vAlign w:val="center"/>
          </w:tcPr>
          <w:p w14:paraId="2D22B2E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737339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C4287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410</w:t>
            </w:r>
          </w:p>
        </w:tc>
      </w:tr>
      <w:tr w:rsidR="00AF370A" w14:paraId="3319936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60E898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6BDD1D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4B27CC8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0DDD29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8E6027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AF96DD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2DF8A0E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642CF0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C0C65E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42AF2C0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5382CA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6716F4E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76BD94F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62087BC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A8270F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42.7</w:t>
            </w:r>
          </w:p>
        </w:tc>
        <w:tc>
          <w:tcPr>
            <w:tcW w:w="286" w:type="pct"/>
            <w:vMerge/>
            <w:vAlign w:val="center"/>
          </w:tcPr>
          <w:p w14:paraId="7934997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1F0F74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44C02F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431</w:t>
            </w:r>
          </w:p>
        </w:tc>
      </w:tr>
      <w:tr w:rsidR="00AF370A" w14:paraId="6E84E76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7394EB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C8E34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672818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1DFB9B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EE35DC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39117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0388CF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4483BF7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53" w:type="pct"/>
            <w:vMerge/>
            <w:vAlign w:val="center"/>
          </w:tcPr>
          <w:p w14:paraId="0D54D77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ADB33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64D908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8ADA7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78FB6AD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603E86D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9C7733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40.7</w:t>
            </w:r>
          </w:p>
        </w:tc>
        <w:tc>
          <w:tcPr>
            <w:tcW w:w="286" w:type="pct"/>
            <w:vMerge/>
            <w:vAlign w:val="center"/>
          </w:tcPr>
          <w:p w14:paraId="539BFD0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2465BD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03E3BB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436</w:t>
            </w:r>
          </w:p>
        </w:tc>
      </w:tr>
      <w:tr w:rsidR="00AF370A" w14:paraId="3B61AB0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BAEBF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A02D71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A02D03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8FBC59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DD847B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D43F5B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33778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5205787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253" w:type="pct"/>
            <w:vMerge/>
            <w:vAlign w:val="center"/>
          </w:tcPr>
          <w:p w14:paraId="36EC579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3E8D8D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6D408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F51206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6655536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726E83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4B38AC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38.1</w:t>
            </w:r>
          </w:p>
        </w:tc>
        <w:tc>
          <w:tcPr>
            <w:tcW w:w="286" w:type="pct"/>
            <w:vMerge/>
            <w:vAlign w:val="center"/>
          </w:tcPr>
          <w:p w14:paraId="46DF495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F0E252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B5895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441</w:t>
            </w:r>
          </w:p>
        </w:tc>
      </w:tr>
      <w:tr w:rsidR="00AF370A" w14:paraId="7759B21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CEB647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D7A0E2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E7E081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40877D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70.03</w:t>
            </w:r>
          </w:p>
        </w:tc>
        <w:tc>
          <w:tcPr>
            <w:tcW w:w="246" w:type="pct"/>
            <w:vMerge/>
            <w:vAlign w:val="center"/>
          </w:tcPr>
          <w:p w14:paraId="43E9B8F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869910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04ECB2D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7950C0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BFAB43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5BE1909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7755B4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C3CA6B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DD56D9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FDAE87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C15F61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50.2</w:t>
            </w:r>
          </w:p>
        </w:tc>
        <w:tc>
          <w:tcPr>
            <w:tcW w:w="286" w:type="pct"/>
            <w:vMerge/>
            <w:vAlign w:val="center"/>
          </w:tcPr>
          <w:p w14:paraId="719006F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D68D7F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3250F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440</w:t>
            </w:r>
          </w:p>
        </w:tc>
      </w:tr>
      <w:tr w:rsidR="00AF370A" w14:paraId="151DCE9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71298A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F76958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35366F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1A1BC1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70.63</w:t>
            </w:r>
          </w:p>
        </w:tc>
        <w:tc>
          <w:tcPr>
            <w:tcW w:w="246" w:type="pct"/>
            <w:vMerge/>
            <w:vAlign w:val="center"/>
          </w:tcPr>
          <w:p w14:paraId="14B8A3C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A6FEDB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2FEAEC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F844F2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53" w:type="pct"/>
            <w:vMerge/>
            <w:vAlign w:val="center"/>
          </w:tcPr>
          <w:p w14:paraId="11DD67D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5E6217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89F859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AD4A8E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0B61795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3578F8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CDCE7F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53.5</w:t>
            </w:r>
          </w:p>
        </w:tc>
        <w:tc>
          <w:tcPr>
            <w:tcW w:w="286" w:type="pct"/>
            <w:vMerge/>
            <w:vAlign w:val="center"/>
          </w:tcPr>
          <w:p w14:paraId="41BCDDC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595FC4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FC24D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435</w:t>
            </w:r>
          </w:p>
        </w:tc>
      </w:tr>
      <w:tr w:rsidR="00AF370A" w14:paraId="15809FF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38ADD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15BB55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649BCE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5E0B72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71.08</w:t>
            </w:r>
          </w:p>
        </w:tc>
        <w:tc>
          <w:tcPr>
            <w:tcW w:w="246" w:type="pct"/>
            <w:vMerge/>
            <w:vAlign w:val="center"/>
          </w:tcPr>
          <w:p w14:paraId="08DFD0E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D5CFC9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351FC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B49D81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53" w:type="pct"/>
            <w:vMerge/>
            <w:vAlign w:val="center"/>
          </w:tcPr>
          <w:p w14:paraId="1AF3BF5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3FFAC3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27F9F3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50CC3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55B0EA8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7F22525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2BF071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56.1</w:t>
            </w:r>
          </w:p>
        </w:tc>
        <w:tc>
          <w:tcPr>
            <w:tcW w:w="286" w:type="pct"/>
            <w:vMerge/>
            <w:vAlign w:val="center"/>
          </w:tcPr>
          <w:p w14:paraId="557FCB8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2AEFF0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E79E63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430</w:t>
            </w:r>
          </w:p>
        </w:tc>
      </w:tr>
      <w:tr w:rsidR="00AF370A" w14:paraId="0BD10BD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284DEF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E6A20E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087C940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15.08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E47F98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58.52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A3BBAB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00767A5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5C40F5A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31C3C5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D44B26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3F7CBB2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/>
            <w:vAlign w:val="center"/>
          </w:tcPr>
          <w:p w14:paraId="2F23FD8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2C1759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22C8E40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0FE0563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C57E02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15.08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4240360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/>
            <w:vAlign w:val="center"/>
          </w:tcPr>
          <w:p w14:paraId="3464906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051A5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481</w:t>
            </w:r>
          </w:p>
        </w:tc>
      </w:tr>
      <w:tr w:rsidR="00AF370A" w14:paraId="4A7C129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DBF4D4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F05974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488846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44D7EC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58.54</w:t>
            </w:r>
          </w:p>
        </w:tc>
        <w:tc>
          <w:tcPr>
            <w:tcW w:w="246" w:type="pct"/>
            <w:vMerge/>
            <w:vAlign w:val="center"/>
          </w:tcPr>
          <w:p w14:paraId="1C0553D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136F084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259D27B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90A74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11E49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1F2004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C018F2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2DE234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EFB957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4A28F3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B5CEA7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15.1</w:t>
            </w:r>
          </w:p>
        </w:tc>
        <w:tc>
          <w:tcPr>
            <w:tcW w:w="286" w:type="pct"/>
            <w:vMerge/>
            <w:vAlign w:val="center"/>
          </w:tcPr>
          <w:p w14:paraId="769B23D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8BA64F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C12A2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480</w:t>
            </w:r>
          </w:p>
        </w:tc>
      </w:tr>
      <w:tr w:rsidR="00AF370A" w14:paraId="17EE329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4E2B3B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815C43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615E73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15.12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1543CB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58.55</w:t>
            </w:r>
          </w:p>
        </w:tc>
        <w:tc>
          <w:tcPr>
            <w:tcW w:w="246" w:type="pct"/>
            <w:vMerge/>
            <w:vAlign w:val="center"/>
          </w:tcPr>
          <w:p w14:paraId="37AAFFF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62B8B3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3F89867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9F76A6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3B8D01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2414262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4085C3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FC59C3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B06D0B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F818AB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7B37BF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15.12</w:t>
            </w:r>
          </w:p>
        </w:tc>
        <w:tc>
          <w:tcPr>
            <w:tcW w:w="286" w:type="pct"/>
            <w:vMerge/>
            <w:vAlign w:val="center"/>
          </w:tcPr>
          <w:p w14:paraId="1BA701A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0F73E7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824D43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476</w:t>
            </w:r>
          </w:p>
        </w:tc>
      </w:tr>
      <w:tr w:rsidR="00AF370A" w14:paraId="667D0EC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817F1A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99E2D8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445145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92A435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58.59</w:t>
            </w:r>
          </w:p>
        </w:tc>
        <w:tc>
          <w:tcPr>
            <w:tcW w:w="246" w:type="pct"/>
            <w:vMerge/>
            <w:vAlign w:val="center"/>
          </w:tcPr>
          <w:p w14:paraId="156561F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D6C8EB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78AB9C4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A96560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46F6AD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1619BB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89F490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1C2001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A8B3F8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B1247C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758C70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15.2</w:t>
            </w:r>
          </w:p>
        </w:tc>
        <w:tc>
          <w:tcPr>
            <w:tcW w:w="286" w:type="pct"/>
            <w:vMerge/>
            <w:vAlign w:val="center"/>
          </w:tcPr>
          <w:p w14:paraId="23D75B2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7D1200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CC6176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475</w:t>
            </w:r>
          </w:p>
        </w:tc>
      </w:tr>
      <w:tr w:rsidR="00AF370A" w14:paraId="4EBAE02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6ADD1B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5546F3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033B813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16.03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CD9454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246" w:type="pct"/>
            <w:vMerge/>
            <w:vAlign w:val="center"/>
          </w:tcPr>
          <w:p w14:paraId="5644231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F02255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05F05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86D32E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045B32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1CF7FCE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0AEC45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BAE6EC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DDCC53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986079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5DD685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18.64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09F8DEE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/>
            <w:vAlign w:val="center"/>
          </w:tcPr>
          <w:p w14:paraId="2B8CCD3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3AA7E4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460</w:t>
            </w:r>
          </w:p>
        </w:tc>
      </w:tr>
      <w:tr w:rsidR="00AF370A" w14:paraId="4E28824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2351B4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A63F24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752109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25259E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C4EBFF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428300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04C7D5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15204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272D67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A9B833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B0548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4BFB0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8DDA6E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A58612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B9302D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18.6</w:t>
            </w:r>
          </w:p>
        </w:tc>
        <w:tc>
          <w:tcPr>
            <w:tcW w:w="286" w:type="pct"/>
            <w:vMerge/>
            <w:vAlign w:val="center"/>
          </w:tcPr>
          <w:p w14:paraId="61E0890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DF5E8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D4F78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461</w:t>
            </w:r>
          </w:p>
        </w:tc>
      </w:tr>
      <w:tr w:rsidR="00AF370A" w14:paraId="3A00948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319E8C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403189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5D348F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5A278E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506167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59851B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2F845AD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39E814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2D2C5C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AFA519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018CFB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2E592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C3A84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BFE913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014DEF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28.38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3BB98AB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/>
            <w:vAlign w:val="center"/>
          </w:tcPr>
          <w:p w14:paraId="580C173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2E3034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470</w:t>
            </w:r>
          </w:p>
        </w:tc>
      </w:tr>
      <w:tr w:rsidR="00AF370A" w14:paraId="29DB9B9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34ED68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28A0BC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4F2DDB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43051B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CBC38C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BDA9C2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CA4918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06FC55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AF206D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1FCA84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4D0FE5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0BA392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33070E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4691E6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FC0E56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37.11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662DAE4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/>
            <w:vAlign w:val="center"/>
          </w:tcPr>
          <w:p w14:paraId="0182EDE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6ED54D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450</w:t>
            </w:r>
          </w:p>
        </w:tc>
      </w:tr>
      <w:tr w:rsidR="00AF370A" w14:paraId="3C4C7A9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8ED922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D0D395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F5D020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E2502A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5CE33D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4CA5EC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32A1961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C07958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9FFECC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A2A6F1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8F3DFE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EE17D2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B8B320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60A65B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7EC37E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28.33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7C2880E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/>
            <w:vAlign w:val="center"/>
          </w:tcPr>
          <w:p w14:paraId="38E56F9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4F7AA4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471</w:t>
            </w:r>
          </w:p>
        </w:tc>
      </w:tr>
      <w:tr w:rsidR="00AF370A" w14:paraId="2A41A69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D0835B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F02A50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381995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DE4875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329855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AED98A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804FE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297EC3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94D30E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15ACA1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308A87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E3355E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272C6F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84717D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A6987F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37.04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5D91DCC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/>
            <w:vAlign w:val="center"/>
          </w:tcPr>
          <w:p w14:paraId="3FD0AF0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D700A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451</w:t>
            </w:r>
          </w:p>
        </w:tc>
      </w:tr>
      <w:tr w:rsidR="00AF370A" w14:paraId="03EAA54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3A1D6F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2C073D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C29864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18.66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010427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60.55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AD249F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706D2D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770AED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8EFE79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69446E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5170C47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E2ECE9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4B784B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F6C2E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43E481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461810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18.66</w:t>
            </w:r>
          </w:p>
        </w:tc>
        <w:tc>
          <w:tcPr>
            <w:tcW w:w="286" w:type="pct"/>
            <w:vMerge/>
            <w:vAlign w:val="center"/>
          </w:tcPr>
          <w:p w14:paraId="5BA023D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98AD1F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A667D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456</w:t>
            </w:r>
          </w:p>
        </w:tc>
      </w:tr>
      <w:tr w:rsidR="00AF370A" w14:paraId="4095BB2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BD29C0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9B7DA0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D35496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18.75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04E4AC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60.59</w:t>
            </w:r>
          </w:p>
        </w:tc>
        <w:tc>
          <w:tcPr>
            <w:tcW w:w="246" w:type="pct"/>
            <w:vMerge/>
            <w:vAlign w:val="center"/>
          </w:tcPr>
          <w:p w14:paraId="3697F4B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E93AEF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02AC83E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F4C780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3A47E5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890382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FC835B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EC1BB2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9364CF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333929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C8BBC9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18.75</w:t>
            </w:r>
          </w:p>
        </w:tc>
        <w:tc>
          <w:tcPr>
            <w:tcW w:w="286" w:type="pct"/>
            <w:vMerge/>
            <w:vAlign w:val="center"/>
          </w:tcPr>
          <w:p w14:paraId="77CED1D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455B91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7A99A6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455</w:t>
            </w:r>
          </w:p>
        </w:tc>
      </w:tr>
      <w:tr w:rsidR="00AF370A" w14:paraId="5615E22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B39E80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787A0C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93091C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28.42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755F0D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64.55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706192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5FFF3F2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5E26F3D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7665BA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CD7AF0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962555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C70D47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F943F6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55178F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19B2D3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92296B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28.42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7EFD788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/>
            <w:vAlign w:val="center"/>
          </w:tcPr>
          <w:p w14:paraId="5D0583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7A1D28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466</w:t>
            </w:r>
          </w:p>
        </w:tc>
      </w:tr>
      <w:tr w:rsidR="00AF370A" w14:paraId="5CC162B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090CD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E1932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7AE046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28.56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9EBF5E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64.59</w:t>
            </w:r>
          </w:p>
        </w:tc>
        <w:tc>
          <w:tcPr>
            <w:tcW w:w="246" w:type="pct"/>
            <w:vMerge/>
            <w:vAlign w:val="center"/>
          </w:tcPr>
          <w:p w14:paraId="7C457CE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10D4950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4666574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F2E426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CB6A24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57BE8A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D99930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7AB5CF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41B857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EDC167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C56FD8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28.56</w:t>
            </w:r>
          </w:p>
        </w:tc>
        <w:tc>
          <w:tcPr>
            <w:tcW w:w="286" w:type="pct"/>
            <w:vMerge/>
            <w:vAlign w:val="center"/>
          </w:tcPr>
          <w:p w14:paraId="2049925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17EF89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1326B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465</w:t>
            </w:r>
          </w:p>
        </w:tc>
      </w:tr>
      <w:tr w:rsidR="00AF370A" w14:paraId="46757F8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1F4183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C50B4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F38654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37.16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192F69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46" w:type="pct"/>
            <w:vMerge/>
            <w:vAlign w:val="center"/>
          </w:tcPr>
          <w:p w14:paraId="7E0B796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193C510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39FC30A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AE39E0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933770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66AD9C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C31A00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6D411B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0B9758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5DE64C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FCE057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37.16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5DB526E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/>
            <w:vAlign w:val="center"/>
          </w:tcPr>
          <w:p w14:paraId="09A3843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138F8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446</w:t>
            </w:r>
          </w:p>
        </w:tc>
      </w:tr>
      <w:tr w:rsidR="00AF370A" w14:paraId="1A88302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4A9A62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B57C65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15FC1F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37.34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1A188A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67.14</w:t>
            </w:r>
          </w:p>
        </w:tc>
        <w:tc>
          <w:tcPr>
            <w:tcW w:w="246" w:type="pct"/>
            <w:vMerge/>
            <w:vAlign w:val="center"/>
          </w:tcPr>
          <w:p w14:paraId="4D038F8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1CA5543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0D9C30E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C0CB18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E02ACC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7AB455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0907F9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27B7AE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627C35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E7DDA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D2F021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37.34</w:t>
            </w:r>
          </w:p>
        </w:tc>
        <w:tc>
          <w:tcPr>
            <w:tcW w:w="286" w:type="pct"/>
            <w:vMerge/>
            <w:vAlign w:val="center"/>
          </w:tcPr>
          <w:p w14:paraId="3F6F2FC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787B00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B7960E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445</w:t>
            </w:r>
          </w:p>
        </w:tc>
      </w:tr>
      <w:tr w:rsidR="00AF370A" w14:paraId="053D88E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5AC09A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3FB426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9304C0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12.99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CE2839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57.1</w:t>
            </w:r>
          </w:p>
        </w:tc>
        <w:tc>
          <w:tcPr>
            <w:tcW w:w="246" w:type="pct"/>
            <w:vMerge/>
            <w:vAlign w:val="center"/>
          </w:tcPr>
          <w:p w14:paraId="68DFDF4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F86487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0D96DF9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00D508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/>
            <w:vAlign w:val="center"/>
          </w:tcPr>
          <w:p w14:paraId="49D7BB6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743D9FF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/>
            <w:vAlign w:val="center"/>
          </w:tcPr>
          <w:p w14:paraId="7B2E5AA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C58EB8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3A503D5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334DD4E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4BEE42E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0E89FB6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/>
            <w:vAlign w:val="center"/>
          </w:tcPr>
          <w:p w14:paraId="5E7E639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1BEF15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329</w:t>
            </w:r>
          </w:p>
        </w:tc>
      </w:tr>
      <w:tr w:rsidR="00AF370A" w14:paraId="4E5EBF4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4B8ACE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BCED8B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95D9FE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7CD3C1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785FA0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9D655B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EA3C9B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C7D4E3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E2E4F5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01A5F79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71877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0A6CE0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A3B835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82995E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E69039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DBC23B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5B38F4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8C888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339</w:t>
            </w:r>
          </w:p>
        </w:tc>
      </w:tr>
      <w:tr w:rsidR="00AF370A" w14:paraId="799DFE1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3DC894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E8ACF5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E40398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13.69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0ECE25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57.6</w:t>
            </w:r>
          </w:p>
        </w:tc>
        <w:tc>
          <w:tcPr>
            <w:tcW w:w="246" w:type="pct"/>
            <w:vMerge/>
            <w:vAlign w:val="center"/>
          </w:tcPr>
          <w:p w14:paraId="2AB3F0B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5426261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568F63F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5FAFC5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8B0120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5B0E17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DC5CE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88150D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406BF7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1ECFC8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BA059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1984AF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A80D04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AC318E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338</w:t>
            </w:r>
          </w:p>
        </w:tc>
      </w:tr>
      <w:tr w:rsidR="00AF370A" w14:paraId="1A7068D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D2AE6A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1E00E4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B8FAF2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15.28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24029D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58.65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291E48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1F8536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1EA459C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215237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FFDCBC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667FFC7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7064E2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7F0387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45B2ACA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72958B4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E0E21F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F3A4A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A43A3D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F0F83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354</w:t>
            </w:r>
          </w:p>
        </w:tc>
      </w:tr>
      <w:tr w:rsidR="00AF370A" w14:paraId="7F5DC53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57400A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E494DF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D4029D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192BAC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515618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04B59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5A5105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87166D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18286D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077CC0C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7FD3D4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923E89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19E3E9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ED43C5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F1B97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08BC39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CDBB0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11079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364</w:t>
            </w:r>
          </w:p>
        </w:tc>
      </w:tr>
      <w:tr w:rsidR="00AF370A" w14:paraId="5002F71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B6384C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3E9B05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71DEE1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243B9F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B4198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E76500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4BE90A2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/>
            <w:vAlign w:val="center"/>
          </w:tcPr>
          <w:p w14:paraId="4637BD3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3626CD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51F5BAE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-66.45</w:t>
            </w:r>
          </w:p>
        </w:tc>
        <w:tc>
          <w:tcPr>
            <w:tcW w:w="235" w:type="pct"/>
            <w:vMerge/>
            <w:vAlign w:val="center"/>
          </w:tcPr>
          <w:p w14:paraId="5B114C5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1A9DC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C79238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E53B54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C5F0F9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5E695D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A0EF52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DECA4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384</w:t>
            </w:r>
          </w:p>
        </w:tc>
      </w:tr>
      <w:tr w:rsidR="00AF370A" w14:paraId="40025C0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CCDD30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F2634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7C6393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A8E627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363C3B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5576F6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659F0A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371100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380B79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6C0F9D3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E0EB8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5B85ED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D1AF87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EBB5E2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516CA7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663079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026C7B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C91A4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394</w:t>
            </w:r>
          </w:p>
        </w:tc>
      </w:tr>
      <w:tr w:rsidR="00AF370A" w14:paraId="5A277F4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5925EC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B4ABC0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0D1C3A2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16.11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EF09DD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59.15</w:t>
            </w:r>
          </w:p>
        </w:tc>
        <w:tc>
          <w:tcPr>
            <w:tcW w:w="246" w:type="pct"/>
            <w:vMerge/>
            <w:vAlign w:val="center"/>
          </w:tcPr>
          <w:p w14:paraId="3FE37A7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4DD5C9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0B365D1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/>
            <w:vAlign w:val="center"/>
          </w:tcPr>
          <w:p w14:paraId="3F9DC00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1DBA3E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022ACD7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/>
            <w:vAlign w:val="center"/>
          </w:tcPr>
          <w:p w14:paraId="3F187F0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9CE2FF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6133AA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ABEC2D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3444F5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EA5D6F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B357BD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DC5EA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363</w:t>
            </w:r>
          </w:p>
        </w:tc>
      </w:tr>
      <w:tr w:rsidR="00AF370A" w14:paraId="6EFB057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84A04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A95064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21F6E2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AD167C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E87B53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740742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6EB495D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/>
            <w:vAlign w:val="center"/>
          </w:tcPr>
          <w:p w14:paraId="20E64B1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DDBFC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3B668BD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-66.45</w:t>
            </w:r>
          </w:p>
        </w:tc>
        <w:tc>
          <w:tcPr>
            <w:tcW w:w="235" w:type="pct"/>
            <w:vMerge/>
            <w:vAlign w:val="center"/>
          </w:tcPr>
          <w:p w14:paraId="680E84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FF4755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046B8F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432A93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692290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03DA68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82B260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5D791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393</w:t>
            </w:r>
          </w:p>
        </w:tc>
      </w:tr>
      <w:tr w:rsidR="00AF370A" w14:paraId="2ED3052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F0DF40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558BC1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834939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18.66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4102FB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60.55</w:t>
            </w:r>
          </w:p>
        </w:tc>
        <w:tc>
          <w:tcPr>
            <w:tcW w:w="246" w:type="pct"/>
            <w:vMerge/>
            <w:vAlign w:val="center"/>
          </w:tcPr>
          <w:p w14:paraId="4C03BAE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625081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15B3C5E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/>
            <w:vAlign w:val="center"/>
          </w:tcPr>
          <w:p w14:paraId="2CBBF23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147931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71E2261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/>
            <w:vAlign w:val="center"/>
          </w:tcPr>
          <w:p w14:paraId="0BDCAA5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B80491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7380BDA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2CF7FE9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0EEC1B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28B7C8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C350D1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4471E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334</w:t>
            </w:r>
          </w:p>
        </w:tc>
      </w:tr>
      <w:tr w:rsidR="00AF370A" w14:paraId="1881CAF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07ABA8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F53DBA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F1EC8D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B0B05B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0E821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45E6AD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53575A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EF030D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F8E440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7FD59D6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104943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7B60DE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E40BC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486833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764A98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BC7692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C197B8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A4774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344</w:t>
            </w:r>
          </w:p>
        </w:tc>
      </w:tr>
      <w:tr w:rsidR="00AF370A" w14:paraId="0F0A66D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653771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B0B6FC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0CC5D1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B1C2A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2A4AB7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5252A58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47A5402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/>
            <w:vAlign w:val="center"/>
          </w:tcPr>
          <w:p w14:paraId="299BDC2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B59D44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2030A6C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-64.45</w:t>
            </w:r>
          </w:p>
        </w:tc>
        <w:tc>
          <w:tcPr>
            <w:tcW w:w="235" w:type="pct"/>
            <w:vMerge/>
            <w:vAlign w:val="center"/>
          </w:tcPr>
          <w:p w14:paraId="057A8F4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9D7B47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332337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7EDED1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DAE866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B678DA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EB18D1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7E944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369</w:t>
            </w:r>
          </w:p>
        </w:tc>
      </w:tr>
      <w:tr w:rsidR="00AF370A" w14:paraId="4F914BA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D182F2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3D5DE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EBF43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A94847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7EAB893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5BD2DE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597904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286A99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324EFB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2B0DA5B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59BFE1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C701F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46FE6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3DE8A2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B66649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22DC2B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093690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31122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374</w:t>
            </w:r>
          </w:p>
        </w:tc>
      </w:tr>
      <w:tr w:rsidR="00AF370A" w14:paraId="4B0EC21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40F894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312333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C42ED2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19.67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E91429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61.05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75B48EF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ADE94F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3804C65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/>
            <w:vAlign w:val="center"/>
          </w:tcPr>
          <w:p w14:paraId="2A396A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7A8E66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259CC22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/>
            <w:vAlign w:val="center"/>
          </w:tcPr>
          <w:p w14:paraId="09D15B5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FAAC8A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5E0FF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3B0A7C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B21BB8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82457C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54935E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4A6B8D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343</w:t>
            </w:r>
          </w:p>
        </w:tc>
      </w:tr>
      <w:tr w:rsidR="00AF370A" w14:paraId="32FE30D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039A57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E8E3C7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1B1B65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9ABC6D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DF7432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41D7157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736047C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/>
            <w:vAlign w:val="center"/>
          </w:tcPr>
          <w:p w14:paraId="4FAEA8A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A892F8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7BF19A4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-64.45</w:t>
            </w:r>
          </w:p>
        </w:tc>
        <w:tc>
          <w:tcPr>
            <w:tcW w:w="235" w:type="pct"/>
            <w:vMerge/>
            <w:vAlign w:val="center"/>
          </w:tcPr>
          <w:p w14:paraId="7EB9357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244162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913AC5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2C85AD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B51583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AB166A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2BB20F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ED05A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373</w:t>
            </w:r>
          </w:p>
        </w:tc>
      </w:tr>
      <w:tr w:rsidR="00AF370A" w14:paraId="7CDBCAC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CA517F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494AFA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72456F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20.95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82A0B4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61.65</w:t>
            </w:r>
          </w:p>
        </w:tc>
        <w:tc>
          <w:tcPr>
            <w:tcW w:w="246" w:type="pct"/>
            <w:vMerge/>
            <w:vAlign w:val="center"/>
          </w:tcPr>
          <w:p w14:paraId="2FFF040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54934B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44790E1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/>
            <w:vAlign w:val="center"/>
          </w:tcPr>
          <w:p w14:paraId="731ED44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0C3C4E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716487A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/>
            <w:vAlign w:val="center"/>
          </w:tcPr>
          <w:p w14:paraId="38B63B4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20C53E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6DFC9C1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0EFCF4E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94BED9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0E702D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963C5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39E597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349</w:t>
            </w:r>
          </w:p>
        </w:tc>
      </w:tr>
      <w:tr w:rsidR="00AF370A" w14:paraId="64EDC8E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6FF213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4AAFF3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F0CF96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FC9C9C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B4DADF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E17565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058F6C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FFF93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AD9981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08ACE41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BB79E5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E43960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1E04E2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52341D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4A2229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B14BB0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558487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E11BA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359</w:t>
            </w:r>
          </w:p>
        </w:tc>
      </w:tr>
      <w:tr w:rsidR="00AF370A" w14:paraId="100D2FC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1402DF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630287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08DE90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F316C1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60B765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0C7708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5E348FC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/>
            <w:vAlign w:val="center"/>
          </w:tcPr>
          <w:p w14:paraId="217BDF7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838B7D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22F1844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-78.95</w:t>
            </w:r>
          </w:p>
        </w:tc>
        <w:tc>
          <w:tcPr>
            <w:tcW w:w="235" w:type="pct"/>
            <w:vMerge/>
            <w:vAlign w:val="center"/>
          </w:tcPr>
          <w:p w14:paraId="266B809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530E59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FE3B4C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D9C277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AA2D7E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44159F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A2510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EA781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379</w:t>
            </w:r>
          </w:p>
        </w:tc>
      </w:tr>
      <w:tr w:rsidR="00AF370A" w14:paraId="79B7F27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4EE5B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732794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663C23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C1E392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E846FF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9C7C01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F2184D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3F19BB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6EEDE0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34C938C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69493B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CF2E63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D776C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97A24C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DE1437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5E5813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09B378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AD3AD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389</w:t>
            </w:r>
          </w:p>
        </w:tc>
      </w:tr>
      <w:tr w:rsidR="00AF370A" w14:paraId="37D61F2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0DCE83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5C64A7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324B7E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21.97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2B0545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62.1</w:t>
            </w:r>
          </w:p>
        </w:tc>
        <w:tc>
          <w:tcPr>
            <w:tcW w:w="246" w:type="pct"/>
            <w:vMerge/>
            <w:vAlign w:val="center"/>
          </w:tcPr>
          <w:p w14:paraId="619F65C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B0FEED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6D4A716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/>
            <w:vAlign w:val="center"/>
          </w:tcPr>
          <w:p w14:paraId="5BECE78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A7A72D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3695862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/>
            <w:vAlign w:val="center"/>
          </w:tcPr>
          <w:p w14:paraId="2148D91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2BD2D6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E83D7C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12F8F35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39B19A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0331FF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45DFE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4FB4D6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328</w:t>
            </w:r>
          </w:p>
        </w:tc>
      </w:tr>
      <w:tr w:rsidR="00AF370A" w14:paraId="76BA9AA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C75B26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A49B25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84CACA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22.08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088106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62.15</w:t>
            </w:r>
          </w:p>
        </w:tc>
        <w:tc>
          <w:tcPr>
            <w:tcW w:w="246" w:type="pct"/>
            <w:vMerge/>
            <w:vAlign w:val="center"/>
          </w:tcPr>
          <w:p w14:paraId="2EE93C4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4BAE82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16A0BD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C5637B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2A428D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2EBEC2C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7421E0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E861F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2A8286F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6C812F8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30896B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B8BF56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35340D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BEB8E2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358</w:t>
            </w:r>
          </w:p>
        </w:tc>
      </w:tr>
      <w:tr w:rsidR="00AF370A" w14:paraId="4AE3CF1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FCCFDD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633326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52107F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F3B35D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D8D724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665698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7B8E3D2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/>
            <w:vAlign w:val="center"/>
          </w:tcPr>
          <w:p w14:paraId="1ACDDF1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6F40CA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3B9675A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-78.95</w:t>
            </w:r>
          </w:p>
        </w:tc>
        <w:tc>
          <w:tcPr>
            <w:tcW w:w="235" w:type="pct"/>
            <w:vMerge/>
            <w:vAlign w:val="center"/>
          </w:tcPr>
          <w:p w14:paraId="162D563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451A38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AFB04D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AF5E95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706DAF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D0B46D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4AA864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CEDD3D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388</w:t>
            </w:r>
          </w:p>
        </w:tc>
      </w:tr>
      <w:tr w:rsidR="00AF370A" w14:paraId="5C19572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08CA1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E1737D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6BC6F34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25.86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A6FA40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63.65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7F4E4C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48F99BA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2AD45A9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/>
            <w:vAlign w:val="center"/>
          </w:tcPr>
          <w:p w14:paraId="2FA30F7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D9446A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5C6858E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/>
            <w:vAlign w:val="center"/>
          </w:tcPr>
          <w:p w14:paraId="2A26772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0B5A44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36B14F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E10799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91637E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46B77D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9E1C55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5D01C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353</w:t>
            </w:r>
          </w:p>
        </w:tc>
      </w:tr>
      <w:tr w:rsidR="00AF370A" w14:paraId="5221390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332422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A21703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FDBE7B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254641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A90AA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AF0DDB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157726D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/>
            <w:vAlign w:val="center"/>
          </w:tcPr>
          <w:p w14:paraId="171948F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010FD2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66CD923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-66.45</w:t>
            </w:r>
          </w:p>
        </w:tc>
        <w:tc>
          <w:tcPr>
            <w:tcW w:w="235" w:type="pct"/>
            <w:vMerge/>
            <w:vAlign w:val="center"/>
          </w:tcPr>
          <w:p w14:paraId="776E62C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0CF50B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C595F9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BB40FA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5C9223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03208F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A8FEBE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E5947B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383</w:t>
            </w:r>
          </w:p>
        </w:tc>
      </w:tr>
      <w:tr w:rsidR="00AF370A" w14:paraId="113C403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F95C3E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F89EA5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8EEADA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31.57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789523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65.55</w:t>
            </w:r>
          </w:p>
        </w:tc>
        <w:tc>
          <w:tcPr>
            <w:tcW w:w="246" w:type="pct"/>
            <w:vMerge/>
            <w:vAlign w:val="center"/>
          </w:tcPr>
          <w:p w14:paraId="2A23BA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7B02B1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7C72E86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/>
            <w:vAlign w:val="center"/>
          </w:tcPr>
          <w:p w14:paraId="5F4999D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59FCDC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7EA5609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/>
            <w:vAlign w:val="center"/>
          </w:tcPr>
          <w:p w14:paraId="29778E3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A98D7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048DA14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4871067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312161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7E64AC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8D030C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ED074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333</w:t>
            </w:r>
          </w:p>
        </w:tc>
      </w:tr>
      <w:tr w:rsidR="00AF370A" w14:paraId="50B59C4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F77BA7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F39748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A38E85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43718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0C2CC4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6C22A2E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07CFF76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/>
            <w:vAlign w:val="center"/>
          </w:tcPr>
          <w:p w14:paraId="5052AD3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ECAFFE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1CC8F9B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-64.45</w:t>
            </w:r>
          </w:p>
        </w:tc>
        <w:tc>
          <w:tcPr>
            <w:tcW w:w="235" w:type="pct"/>
            <w:vMerge/>
            <w:vAlign w:val="center"/>
          </w:tcPr>
          <w:p w14:paraId="6521D54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DFFC3C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807ACD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97DDF3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CE8FC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11F10D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FD6787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D8AEC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368</w:t>
            </w:r>
          </w:p>
        </w:tc>
      </w:tr>
      <w:tr w:rsidR="00AF370A" w14:paraId="5E7DCA1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239FC8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59AB17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A97394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35.44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67D868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66.65</w:t>
            </w:r>
          </w:p>
        </w:tc>
        <w:tc>
          <w:tcPr>
            <w:tcW w:w="246" w:type="pct"/>
            <w:vMerge/>
            <w:vAlign w:val="center"/>
          </w:tcPr>
          <w:p w14:paraId="689FB1C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1730D7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45D915C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/>
            <w:vAlign w:val="center"/>
          </w:tcPr>
          <w:p w14:paraId="342460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2945B9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408989F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/>
            <w:vAlign w:val="center"/>
          </w:tcPr>
          <w:p w14:paraId="777E9C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F55168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0E4E8BF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765C68C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22CA9A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67471C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C3D0B6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CEA2AE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348</w:t>
            </w:r>
          </w:p>
        </w:tc>
      </w:tr>
      <w:tr w:rsidR="00AF370A" w14:paraId="4AABB66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ABFE30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E7630C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7393D7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9F7166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77226A8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E5D3DA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5A12A7C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/>
            <w:vAlign w:val="center"/>
          </w:tcPr>
          <w:p w14:paraId="18BC3A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8217C6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07ADDCA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-78.95</w:t>
            </w:r>
          </w:p>
        </w:tc>
        <w:tc>
          <w:tcPr>
            <w:tcW w:w="235" w:type="pct"/>
            <w:vMerge/>
            <w:vAlign w:val="center"/>
          </w:tcPr>
          <w:p w14:paraId="33F5A6D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20F43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EA60F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3AAFFA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21E537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07556C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08FA40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948B2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378</w:t>
            </w:r>
          </w:p>
        </w:tc>
      </w:tr>
      <w:tr w:rsidR="00AF370A" w14:paraId="045EBFD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880853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582C6D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512698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10.52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E689C2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E3B016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68B1643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785F95B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060026C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EDBDC2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639ACCA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/>
            <w:vAlign w:val="center"/>
          </w:tcPr>
          <w:p w14:paraId="44A99A0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987C2D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84A449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44370FB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0F624FF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60.84</w:t>
            </w:r>
          </w:p>
        </w:tc>
        <w:tc>
          <w:tcPr>
            <w:tcW w:w="286" w:type="pct"/>
            <w:vMerge/>
            <w:vAlign w:val="center"/>
          </w:tcPr>
          <w:p w14:paraId="49A2C64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49E05F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D586D1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190</w:t>
            </w:r>
          </w:p>
        </w:tc>
      </w:tr>
      <w:tr w:rsidR="00AF370A" w14:paraId="2D0BE0D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1F2477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6AC681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F21F5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4CA693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4347D4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CB74CD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5F0B76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5BF6EE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C0FA15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EAD4A4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906ED5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9CD00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8A8318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781B8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6893AB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60.71</w:t>
            </w:r>
          </w:p>
        </w:tc>
        <w:tc>
          <w:tcPr>
            <w:tcW w:w="286" w:type="pct"/>
            <w:vMerge/>
            <w:vAlign w:val="center"/>
          </w:tcPr>
          <w:p w14:paraId="099E744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EDF433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22B87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192</w:t>
            </w:r>
          </w:p>
        </w:tc>
      </w:tr>
      <w:tr w:rsidR="00AF370A" w14:paraId="476F282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BBD345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48E4CE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228ABC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D51FEA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DA329F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378D54F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4400C9E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D4EF57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92BBFC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E6A192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752D1E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F4BF06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F53472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8DDC74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F32273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63.49</w:t>
            </w:r>
          </w:p>
        </w:tc>
        <w:tc>
          <w:tcPr>
            <w:tcW w:w="286" w:type="pct"/>
            <w:vMerge/>
            <w:vAlign w:val="center"/>
          </w:tcPr>
          <w:p w14:paraId="1218171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13AB59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454E20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AF370A" w14:paraId="73BF9C7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E63B68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25D735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61FA45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6F019C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41A03D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51153E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64CD6D4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7E565B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67C67D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DA9543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4108E0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A25B0C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2FAD2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B78B1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03A373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63.35</w:t>
            </w:r>
          </w:p>
        </w:tc>
        <w:tc>
          <w:tcPr>
            <w:tcW w:w="286" w:type="pct"/>
            <w:vMerge/>
            <w:vAlign w:val="center"/>
          </w:tcPr>
          <w:p w14:paraId="046657A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53CC37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24398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202</w:t>
            </w:r>
          </w:p>
        </w:tc>
      </w:tr>
      <w:tr w:rsidR="00AF370A" w14:paraId="3EDF42D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8E2C32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E653F9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D44E22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18.98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6A43C9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60.71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5B571E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6CE081B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BDD238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DA9723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88FCFB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6021A08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51892E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AC9117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EB009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25A027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21E394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60.71</w:t>
            </w:r>
          </w:p>
        </w:tc>
        <w:tc>
          <w:tcPr>
            <w:tcW w:w="286" w:type="pct"/>
            <w:vMerge/>
            <w:vAlign w:val="center"/>
          </w:tcPr>
          <w:p w14:paraId="1C88E1D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A4BD42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16FC7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191</w:t>
            </w:r>
          </w:p>
        </w:tc>
      </w:tr>
      <w:tr w:rsidR="00AF370A" w14:paraId="063088D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613BFA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EACD83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7F0833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0E598E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61.63</w:t>
            </w:r>
          </w:p>
        </w:tc>
        <w:tc>
          <w:tcPr>
            <w:tcW w:w="246" w:type="pct"/>
            <w:vMerge/>
            <w:vAlign w:val="center"/>
          </w:tcPr>
          <w:p w14:paraId="0327FFA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086AD4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39B2C1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9A857B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A38AF6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BAD488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1C320A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5C9864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F32490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728AAE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E31F2A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61.63</w:t>
            </w:r>
          </w:p>
        </w:tc>
        <w:tc>
          <w:tcPr>
            <w:tcW w:w="286" w:type="pct"/>
            <w:vMerge/>
            <w:vAlign w:val="center"/>
          </w:tcPr>
          <w:p w14:paraId="0D37DA0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2B4DA4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276A9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189</w:t>
            </w:r>
          </w:p>
        </w:tc>
      </w:tr>
      <w:tr w:rsidR="00AF370A" w14:paraId="7E968C0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EFF124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A6CE3A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E66E19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25.06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BE9998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63.35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BB4908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6918C6C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768ED4A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080D70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9C5B8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13A5C7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6FB478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0F40C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D94C59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F6C200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216341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63.35</w:t>
            </w:r>
          </w:p>
        </w:tc>
        <w:tc>
          <w:tcPr>
            <w:tcW w:w="286" w:type="pct"/>
            <w:vMerge/>
            <w:vAlign w:val="center"/>
          </w:tcPr>
          <w:p w14:paraId="38D8437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BA2386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59A18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201</w:t>
            </w:r>
          </w:p>
        </w:tc>
      </w:tr>
      <w:tr w:rsidR="00AF370A" w14:paraId="1D5EB82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08726E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BED8DC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3657F0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27.11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7C7516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64.1</w:t>
            </w:r>
          </w:p>
        </w:tc>
        <w:tc>
          <w:tcPr>
            <w:tcW w:w="246" w:type="pct"/>
            <w:vMerge/>
            <w:vAlign w:val="center"/>
          </w:tcPr>
          <w:p w14:paraId="148A29F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379C5C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41A40D5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DA1DF4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600C5D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6B1E73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20153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7EEFE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6B38E4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165B2D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58A269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64.27</w:t>
            </w:r>
          </w:p>
        </w:tc>
        <w:tc>
          <w:tcPr>
            <w:tcW w:w="286" w:type="pct"/>
            <w:vMerge/>
            <w:vAlign w:val="center"/>
          </w:tcPr>
          <w:p w14:paraId="0FF8265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DE3734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C95F6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199</w:t>
            </w:r>
          </w:p>
        </w:tc>
      </w:tr>
      <w:tr w:rsidR="00AF370A" w14:paraId="109420B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5CABA8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D62C68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3166073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11.81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22EFC2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56.19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F8D439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796680E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6C6CB6B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21ABB58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3" w:type="pct"/>
            <w:vMerge/>
            <w:vAlign w:val="center"/>
          </w:tcPr>
          <w:p w14:paraId="535EA99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19C171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C2F7B8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4A34C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7B6DB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D01D81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ACC707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11.81</w:t>
            </w:r>
          </w:p>
        </w:tc>
        <w:tc>
          <w:tcPr>
            <w:tcW w:w="286" w:type="pct"/>
            <w:vMerge/>
            <w:vAlign w:val="center"/>
          </w:tcPr>
          <w:p w14:paraId="4002FA8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D5174D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FC429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542</w:t>
            </w:r>
          </w:p>
        </w:tc>
      </w:tr>
      <w:tr w:rsidR="00AF370A" w14:paraId="3A6CA7C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DB8796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9164B9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75EE4A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E75C93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46" w:type="pct"/>
            <w:vMerge/>
            <w:vAlign w:val="center"/>
          </w:tcPr>
          <w:p w14:paraId="57B5C7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3A2502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4E8FF5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998A87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0839A6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5" w:type="pct"/>
            <w:vMerge/>
            <w:vAlign w:val="center"/>
          </w:tcPr>
          <w:p w14:paraId="73C610B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07D27E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C6FE17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5B288BC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3D88634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455AE4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16.11</w:t>
            </w:r>
          </w:p>
        </w:tc>
        <w:tc>
          <w:tcPr>
            <w:tcW w:w="286" w:type="pct"/>
            <w:vMerge/>
            <w:vAlign w:val="center"/>
          </w:tcPr>
          <w:p w14:paraId="560AB9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46ACFF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0B9FEB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550</w:t>
            </w:r>
          </w:p>
        </w:tc>
      </w:tr>
      <w:tr w:rsidR="00AF370A" w14:paraId="0F80D83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56DC1E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EB4ACB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4537ED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235D0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57C5E2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3F3555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C189E0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773A38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A55270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FC6AE6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41D791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9BC23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1A4268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167012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7A4158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20.19</w:t>
            </w:r>
          </w:p>
        </w:tc>
        <w:tc>
          <w:tcPr>
            <w:tcW w:w="286" w:type="pct"/>
            <w:vMerge/>
            <w:vAlign w:val="center"/>
          </w:tcPr>
          <w:p w14:paraId="6CDAA62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B24CC0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DB3383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549</w:t>
            </w:r>
          </w:p>
        </w:tc>
      </w:tr>
      <w:tr w:rsidR="00AF370A" w14:paraId="19C062C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CF2C8C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90E947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F61E52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16.88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9A1002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59.59</w:t>
            </w:r>
          </w:p>
        </w:tc>
        <w:tc>
          <w:tcPr>
            <w:tcW w:w="246" w:type="pct"/>
            <w:vMerge/>
            <w:vAlign w:val="center"/>
          </w:tcPr>
          <w:p w14:paraId="508FC31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63C2AE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D47198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BAAB3D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EC3407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738CCF9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C050D8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8E4D21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2D5C219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4282171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3BBC64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16.88</w:t>
            </w:r>
          </w:p>
        </w:tc>
        <w:tc>
          <w:tcPr>
            <w:tcW w:w="286" w:type="pct"/>
            <w:vMerge/>
            <w:vAlign w:val="center"/>
          </w:tcPr>
          <w:p w14:paraId="25B1BF1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EFC01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CD0EE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541</w:t>
            </w:r>
          </w:p>
        </w:tc>
      </w:tr>
      <w:tr w:rsidR="00AF370A" w14:paraId="0079CBC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49AE12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4BCAC7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530875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27.09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1C55DC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64.09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0BABDCE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5B4697E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E3E982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25F1A6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583E6C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038936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57C52C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D806D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2E7E5E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56BF3E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9790A7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27.09</w:t>
            </w:r>
          </w:p>
        </w:tc>
        <w:tc>
          <w:tcPr>
            <w:tcW w:w="286" w:type="pct"/>
            <w:vMerge/>
            <w:vAlign w:val="center"/>
          </w:tcPr>
          <w:p w14:paraId="0392278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90352C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8AF22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544</w:t>
            </w:r>
          </w:p>
        </w:tc>
      </w:tr>
      <w:tr w:rsidR="00AF370A" w14:paraId="314653E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B8AFE1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E43653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A8DF91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30.9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39AD88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65.34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56718AC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5CE60F6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0E96F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662C65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65FB2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05E145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43FA2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83A9E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BDADCC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654D3E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F52FAD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30.9</w:t>
            </w:r>
          </w:p>
        </w:tc>
        <w:tc>
          <w:tcPr>
            <w:tcW w:w="286" w:type="pct"/>
            <w:vMerge/>
            <w:vAlign w:val="center"/>
          </w:tcPr>
          <w:p w14:paraId="4D6D2E5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096C6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33988E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543</w:t>
            </w:r>
          </w:p>
        </w:tc>
      </w:tr>
      <w:tr w:rsidR="00AF370A" w14:paraId="2931F54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20D5EB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5F698B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</w:t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ChinaTelecom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604DC4C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281E7E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59.43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CAA167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42D41C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67423C7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317CAF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53" w:type="pct"/>
            <w:vMerge/>
            <w:vAlign w:val="center"/>
          </w:tcPr>
          <w:p w14:paraId="72D28F7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12D5CBE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/>
            <w:vAlign w:val="center"/>
          </w:tcPr>
          <w:p w14:paraId="2EFD0FE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D57CB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6C217C5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5BABC90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84B1C9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86" w:type="pct"/>
            <w:vMerge/>
            <w:vAlign w:val="center"/>
          </w:tcPr>
          <w:p w14:paraId="2494453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6730149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3A92B4E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668</w:t>
            </w:r>
          </w:p>
        </w:tc>
      </w:tr>
      <w:tr w:rsidR="00AF370A" w14:paraId="24CC016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C9B80F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4AEFA8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7CD66C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8.03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DEBDAF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59.46</w:t>
            </w:r>
          </w:p>
        </w:tc>
        <w:tc>
          <w:tcPr>
            <w:tcW w:w="246" w:type="pct"/>
            <w:vMerge/>
            <w:vAlign w:val="center"/>
          </w:tcPr>
          <w:p w14:paraId="7C3D3D3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462DD0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FC6DC5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AFEE9C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05BC6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BDF8C3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A13EF2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9C99F3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6ED5C0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AF0D6C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46C86C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8.03</w:t>
            </w:r>
          </w:p>
        </w:tc>
        <w:tc>
          <w:tcPr>
            <w:tcW w:w="286" w:type="pct"/>
            <w:vMerge/>
            <w:vAlign w:val="center"/>
          </w:tcPr>
          <w:p w14:paraId="327A7A9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FBEFDC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1B8BB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670</w:t>
            </w:r>
          </w:p>
        </w:tc>
      </w:tr>
      <w:tr w:rsidR="00AF370A" w14:paraId="41C57FB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15F04D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548A07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E3FD2B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8.04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1836AD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59.48</w:t>
            </w:r>
          </w:p>
        </w:tc>
        <w:tc>
          <w:tcPr>
            <w:tcW w:w="246" w:type="pct"/>
            <w:vMerge/>
            <w:vAlign w:val="center"/>
          </w:tcPr>
          <w:p w14:paraId="59A72C3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D5775D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1F51C19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E7C35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E19030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095611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DBA380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C0500E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700378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E5FADF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7A251E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8.04</w:t>
            </w:r>
          </w:p>
        </w:tc>
        <w:tc>
          <w:tcPr>
            <w:tcW w:w="286" w:type="pct"/>
            <w:vMerge/>
            <w:vAlign w:val="center"/>
          </w:tcPr>
          <w:p w14:paraId="292CA49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0B426E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A4630A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656</w:t>
            </w:r>
          </w:p>
        </w:tc>
      </w:tr>
      <w:tr w:rsidR="00AF370A" w14:paraId="200C1DC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0C14B6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277541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6E0BDE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8.06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6E1594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59.5</w:t>
            </w:r>
          </w:p>
        </w:tc>
        <w:tc>
          <w:tcPr>
            <w:tcW w:w="246" w:type="pct"/>
            <w:vMerge/>
            <w:vAlign w:val="center"/>
          </w:tcPr>
          <w:p w14:paraId="0E2B9C6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A1C66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E8B739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6DF9AD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B4307B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58C9FF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EE1E3D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AEF1E9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274DB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80EC48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9969D4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8.06</w:t>
            </w:r>
          </w:p>
        </w:tc>
        <w:tc>
          <w:tcPr>
            <w:tcW w:w="286" w:type="pct"/>
            <w:vMerge/>
            <w:vAlign w:val="center"/>
          </w:tcPr>
          <w:p w14:paraId="021B862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4F6613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FBFC5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658</w:t>
            </w:r>
          </w:p>
        </w:tc>
      </w:tr>
      <w:tr w:rsidR="00AF370A" w14:paraId="160FCF6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BDF07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61E5A9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584FBC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8.35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9BD289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59.84</w:t>
            </w:r>
          </w:p>
        </w:tc>
        <w:tc>
          <w:tcPr>
            <w:tcW w:w="246" w:type="pct"/>
            <w:vMerge/>
            <w:vAlign w:val="center"/>
          </w:tcPr>
          <w:p w14:paraId="18C9F98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776620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339B399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4FC9B7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9E5D1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0953DE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874890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9B8CD2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1A2DFD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0729F1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84EEB1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8.35</w:t>
            </w:r>
          </w:p>
        </w:tc>
        <w:tc>
          <w:tcPr>
            <w:tcW w:w="286" w:type="pct"/>
            <w:vMerge/>
            <w:vAlign w:val="center"/>
          </w:tcPr>
          <w:p w14:paraId="769E72B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7A4367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1C9640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666</w:t>
            </w:r>
          </w:p>
        </w:tc>
      </w:tr>
      <w:tr w:rsidR="00AF370A" w14:paraId="3B1E638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794F20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816765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0C712F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8.38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02F776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59.87</w:t>
            </w:r>
          </w:p>
        </w:tc>
        <w:tc>
          <w:tcPr>
            <w:tcW w:w="246" w:type="pct"/>
            <w:vMerge/>
            <w:vAlign w:val="center"/>
          </w:tcPr>
          <w:p w14:paraId="6803A26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E7AFB0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EFDF8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0273AF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C0D83A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D81400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281ADD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3F63F5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8E97FB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0D68C4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1CFEA4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8.38</w:t>
            </w:r>
          </w:p>
        </w:tc>
        <w:tc>
          <w:tcPr>
            <w:tcW w:w="286" w:type="pct"/>
            <w:vMerge/>
            <w:vAlign w:val="center"/>
          </w:tcPr>
          <w:p w14:paraId="705BEDB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1BADD8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D1FE8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664</w:t>
            </w:r>
          </w:p>
        </w:tc>
      </w:tr>
      <w:tr w:rsidR="00AF370A" w14:paraId="4D48CF8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7DBF2E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C0253B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053995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8.39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22E2EB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59.88</w:t>
            </w:r>
          </w:p>
        </w:tc>
        <w:tc>
          <w:tcPr>
            <w:tcW w:w="246" w:type="pct"/>
            <w:vMerge/>
            <w:vAlign w:val="center"/>
          </w:tcPr>
          <w:p w14:paraId="10C2FE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3A443F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6FD05E4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7BEAEA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94002A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7B3B34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3F0FA5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EBFBB4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C7FB7E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ABF0C7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E4DC1C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8.39</w:t>
            </w:r>
          </w:p>
        </w:tc>
        <w:tc>
          <w:tcPr>
            <w:tcW w:w="286" w:type="pct"/>
            <w:vMerge/>
            <w:vAlign w:val="center"/>
          </w:tcPr>
          <w:p w14:paraId="681041B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2B4FEF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4A51CA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654</w:t>
            </w:r>
          </w:p>
        </w:tc>
      </w:tr>
      <w:tr w:rsidR="00AF370A" w14:paraId="319E101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D4DD22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D84A5F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4DF052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8.42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AD5E45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59.92</w:t>
            </w:r>
          </w:p>
        </w:tc>
        <w:tc>
          <w:tcPr>
            <w:tcW w:w="246" w:type="pct"/>
            <w:vMerge/>
            <w:vAlign w:val="center"/>
          </w:tcPr>
          <w:p w14:paraId="4AA5AD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0FA336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993520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3BEE5A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D7D35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7737C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46BFDA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DEFE41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70D0A3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A4D8FA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C8C27C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8.42</w:t>
            </w:r>
          </w:p>
        </w:tc>
        <w:tc>
          <w:tcPr>
            <w:tcW w:w="286" w:type="pct"/>
            <w:vMerge/>
            <w:vAlign w:val="center"/>
          </w:tcPr>
          <w:p w14:paraId="17DE9C5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21F8A8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F12DC6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652</w:t>
            </w:r>
          </w:p>
        </w:tc>
      </w:tr>
      <w:tr w:rsidR="00AF370A" w14:paraId="24967AF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7DC36C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62EEDE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16A715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8.76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B8A108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60.29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AAA198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AA19A9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04B58C0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3CA6A5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75F99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989E4B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A16FE1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F1F97F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A16D60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91E5DF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D0834E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8.76</w:t>
            </w:r>
          </w:p>
        </w:tc>
        <w:tc>
          <w:tcPr>
            <w:tcW w:w="286" w:type="pct"/>
            <w:vMerge/>
            <w:vAlign w:val="center"/>
          </w:tcPr>
          <w:p w14:paraId="1EE38AF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A5807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2ECDB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667</w:t>
            </w:r>
          </w:p>
        </w:tc>
      </w:tr>
      <w:tr w:rsidR="00AF370A" w14:paraId="0CB454E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BF8F46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8C511F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B4F4F4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8.77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CA13E1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60.3</w:t>
            </w:r>
          </w:p>
        </w:tc>
        <w:tc>
          <w:tcPr>
            <w:tcW w:w="246" w:type="pct"/>
            <w:vMerge/>
            <w:vAlign w:val="center"/>
          </w:tcPr>
          <w:p w14:paraId="60D8F13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DABCA6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280234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8D59F6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64FFE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5D583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B30BED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8169DE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6B5096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A37784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D0D57C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8.77</w:t>
            </w:r>
          </w:p>
        </w:tc>
        <w:tc>
          <w:tcPr>
            <w:tcW w:w="286" w:type="pct"/>
            <w:vMerge/>
            <w:vAlign w:val="center"/>
          </w:tcPr>
          <w:p w14:paraId="53ECC13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CBDFC2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7E55F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669</w:t>
            </w:r>
          </w:p>
        </w:tc>
      </w:tr>
      <w:tr w:rsidR="00AF370A" w14:paraId="512901B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D2AAF0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98ABDA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A9B46A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1F14B7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60.33</w:t>
            </w:r>
          </w:p>
        </w:tc>
        <w:tc>
          <w:tcPr>
            <w:tcW w:w="246" w:type="pct"/>
            <w:vMerge/>
            <w:vAlign w:val="center"/>
          </w:tcPr>
          <w:p w14:paraId="20E981F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92C3AE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70DD5E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772DA8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C35984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F208B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E8828F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8979F7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BCD39A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B296F9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FAAEF5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286" w:type="pct"/>
            <w:vMerge/>
            <w:vAlign w:val="center"/>
          </w:tcPr>
          <w:p w14:paraId="0BAC9D4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81A309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FC7DAF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655</w:t>
            </w:r>
          </w:p>
        </w:tc>
      </w:tr>
      <w:tr w:rsidR="00AF370A" w14:paraId="35863AF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D3483B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2AE6F2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8EA28C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8.81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A2BCB7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60.34</w:t>
            </w:r>
          </w:p>
        </w:tc>
        <w:tc>
          <w:tcPr>
            <w:tcW w:w="246" w:type="pct"/>
            <w:vMerge/>
            <w:vAlign w:val="center"/>
          </w:tcPr>
          <w:p w14:paraId="1D2A48C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A3720B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FEEA9D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1F6F1D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9A81F7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1CCF7B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F482A9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E97513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E130A0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B73F1E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A14ED0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8.81</w:t>
            </w:r>
          </w:p>
        </w:tc>
        <w:tc>
          <w:tcPr>
            <w:tcW w:w="286" w:type="pct"/>
            <w:vMerge/>
            <w:vAlign w:val="center"/>
          </w:tcPr>
          <w:p w14:paraId="3FD6473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A77C84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04A17F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657</w:t>
            </w:r>
          </w:p>
        </w:tc>
      </w:tr>
      <w:tr w:rsidR="00AF370A" w14:paraId="03003BA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991069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BB60C6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206543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8.92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7D8729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60.46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5B079F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E450A8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09B0827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38A62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EE178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AD2DB6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638D06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CA0815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48E08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7F1644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2A0745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8.92</w:t>
            </w:r>
          </w:p>
        </w:tc>
        <w:tc>
          <w:tcPr>
            <w:tcW w:w="286" w:type="pct"/>
            <w:vMerge/>
            <w:vAlign w:val="center"/>
          </w:tcPr>
          <w:p w14:paraId="309C468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64AC53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7BD75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662</w:t>
            </w:r>
          </w:p>
        </w:tc>
      </w:tr>
      <w:tr w:rsidR="00AF370A" w14:paraId="60CEDC0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AFC7D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3610AA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CE2CBA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8.95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3AB08A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60.49</w:t>
            </w:r>
          </w:p>
        </w:tc>
        <w:tc>
          <w:tcPr>
            <w:tcW w:w="246" w:type="pct"/>
            <w:vMerge/>
            <w:vAlign w:val="center"/>
          </w:tcPr>
          <w:p w14:paraId="3378B43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8A71E0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E3840F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F21540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CA1FDD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D9404C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28776A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1DF6EA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3A41CC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9F02B8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DC18BF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8.95</w:t>
            </w:r>
          </w:p>
        </w:tc>
        <w:tc>
          <w:tcPr>
            <w:tcW w:w="286" w:type="pct"/>
            <w:vMerge/>
            <w:vAlign w:val="center"/>
          </w:tcPr>
          <w:p w14:paraId="6524557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DF0311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2981E4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660</w:t>
            </w:r>
          </w:p>
        </w:tc>
      </w:tr>
      <w:tr w:rsidR="00AF370A" w14:paraId="32D961B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ADC5FB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35017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29D339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8.96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3D1C60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60.51</w:t>
            </w:r>
          </w:p>
        </w:tc>
        <w:tc>
          <w:tcPr>
            <w:tcW w:w="246" w:type="pct"/>
            <w:vMerge/>
            <w:vAlign w:val="center"/>
          </w:tcPr>
          <w:p w14:paraId="61A6088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9A1052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7150275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B0179C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2A9FDB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E78472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74F6B9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CDEEBB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F0511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0712C4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0BCE22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8.96</w:t>
            </w:r>
          </w:p>
        </w:tc>
        <w:tc>
          <w:tcPr>
            <w:tcW w:w="286" w:type="pct"/>
            <w:vMerge/>
            <w:vAlign w:val="center"/>
          </w:tcPr>
          <w:p w14:paraId="793CF91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32DAC8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41369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650</w:t>
            </w:r>
          </w:p>
        </w:tc>
      </w:tr>
      <w:tr w:rsidR="00AF370A" w14:paraId="531A352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8861E9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C51604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8E7453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8.99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B56CBA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60.54</w:t>
            </w:r>
          </w:p>
        </w:tc>
        <w:tc>
          <w:tcPr>
            <w:tcW w:w="246" w:type="pct"/>
            <w:vMerge/>
            <w:vAlign w:val="center"/>
          </w:tcPr>
          <w:p w14:paraId="7BD0D2B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5307DB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0548B9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67CB23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8CED4C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1C6DAB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4C1B6A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68947F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B99943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DD897A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93F34B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8.99</w:t>
            </w:r>
          </w:p>
        </w:tc>
        <w:tc>
          <w:tcPr>
            <w:tcW w:w="286" w:type="pct"/>
            <w:vMerge/>
            <w:vAlign w:val="center"/>
          </w:tcPr>
          <w:p w14:paraId="78D72A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18EE2E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A3C71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648</w:t>
            </w:r>
          </w:p>
        </w:tc>
      </w:tr>
      <w:tr w:rsidR="00AF370A" w14:paraId="24F93D6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F759A3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DAA1EA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266AB0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9.18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7BB4A5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60.74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720951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803B1B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40C5EC6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40B48B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FF0924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B27AD4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C2FDC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3264FA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FCB82E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D69B6B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B92E89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9.18</w:t>
            </w:r>
          </w:p>
        </w:tc>
        <w:tc>
          <w:tcPr>
            <w:tcW w:w="286" w:type="pct"/>
            <w:vMerge/>
            <w:vAlign w:val="center"/>
          </w:tcPr>
          <w:p w14:paraId="3DF2A4F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0AFF1C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DB027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665</w:t>
            </w:r>
          </w:p>
        </w:tc>
      </w:tr>
      <w:tr w:rsidR="00AF370A" w14:paraId="47F0EF0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8B68E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E81353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DE47E1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9.19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1C607C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60.75</w:t>
            </w:r>
          </w:p>
        </w:tc>
        <w:tc>
          <w:tcPr>
            <w:tcW w:w="246" w:type="pct"/>
            <w:vMerge/>
            <w:vAlign w:val="center"/>
          </w:tcPr>
          <w:p w14:paraId="05254BD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2DA41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A091A6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A46573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78D484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21B35F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8F2C06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3CB116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068966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75E72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D56332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9.19</w:t>
            </w:r>
          </w:p>
        </w:tc>
        <w:tc>
          <w:tcPr>
            <w:tcW w:w="286" w:type="pct"/>
            <w:vMerge/>
            <w:vAlign w:val="center"/>
          </w:tcPr>
          <w:p w14:paraId="3EF621F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381A15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F16C78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663</w:t>
            </w:r>
          </w:p>
        </w:tc>
      </w:tr>
      <w:tr w:rsidR="00AF370A" w14:paraId="03FFF24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10F358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F85BFF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922D9A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9.23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90495F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60.78</w:t>
            </w:r>
          </w:p>
        </w:tc>
        <w:tc>
          <w:tcPr>
            <w:tcW w:w="246" w:type="pct"/>
            <w:vMerge/>
            <w:vAlign w:val="center"/>
          </w:tcPr>
          <w:p w14:paraId="5FF9E45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0B9E5F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46B871C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CF19D7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C336EB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C2C60E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D8ECE7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A92B25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8D1C0F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1E40D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4E054A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9.23</w:t>
            </w:r>
          </w:p>
        </w:tc>
        <w:tc>
          <w:tcPr>
            <w:tcW w:w="286" w:type="pct"/>
            <w:vMerge/>
            <w:vAlign w:val="center"/>
          </w:tcPr>
          <w:p w14:paraId="0D1CCEF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53D492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B2B379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653</w:t>
            </w:r>
          </w:p>
        </w:tc>
      </w:tr>
      <w:tr w:rsidR="00AF370A" w14:paraId="5252CC2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CFE22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C71DB6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6FB146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9.24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94B65C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60.79</w:t>
            </w:r>
          </w:p>
        </w:tc>
        <w:tc>
          <w:tcPr>
            <w:tcW w:w="246" w:type="pct"/>
            <w:vMerge/>
            <w:vAlign w:val="center"/>
          </w:tcPr>
          <w:p w14:paraId="0C8D38E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0CC97B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3E4F7E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2067FF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E6882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A6BB2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09B459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FC97EC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012939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3B4807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EB0233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9.24</w:t>
            </w:r>
          </w:p>
        </w:tc>
        <w:tc>
          <w:tcPr>
            <w:tcW w:w="286" w:type="pct"/>
            <w:vMerge/>
            <w:vAlign w:val="center"/>
          </w:tcPr>
          <w:p w14:paraId="464345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DD00CF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8E11E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651</w:t>
            </w:r>
          </w:p>
        </w:tc>
      </w:tr>
      <w:tr w:rsidR="00AF370A" w14:paraId="322E707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D6DBA5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592B03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77E02B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9.86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83A37A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61.41</w:t>
            </w:r>
          </w:p>
        </w:tc>
        <w:tc>
          <w:tcPr>
            <w:tcW w:w="246" w:type="pct"/>
            <w:vMerge/>
            <w:vAlign w:val="center"/>
          </w:tcPr>
          <w:p w14:paraId="1C7635C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DFAA00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12DB4E3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25399A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C39513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DED66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77E497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2D5687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014ADD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45CDA9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93A64B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9.86</w:t>
            </w:r>
          </w:p>
        </w:tc>
        <w:tc>
          <w:tcPr>
            <w:tcW w:w="286" w:type="pct"/>
            <w:vMerge/>
            <w:vAlign w:val="center"/>
          </w:tcPr>
          <w:p w14:paraId="1035969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2E00DB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7A983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661</w:t>
            </w:r>
          </w:p>
        </w:tc>
      </w:tr>
      <w:tr w:rsidR="00AF370A" w14:paraId="0B5942A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A9E449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4B99B1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F7F731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9.89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76FC40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61.44</w:t>
            </w:r>
          </w:p>
        </w:tc>
        <w:tc>
          <w:tcPr>
            <w:tcW w:w="246" w:type="pct"/>
            <w:vMerge/>
            <w:vAlign w:val="center"/>
          </w:tcPr>
          <w:p w14:paraId="35C005A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2A4B71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4110A1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CBD87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DFE3D7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D89F4A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07B510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5E079B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FAB66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D7726D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F19D46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9.89</w:t>
            </w:r>
          </w:p>
        </w:tc>
        <w:tc>
          <w:tcPr>
            <w:tcW w:w="286" w:type="pct"/>
            <w:vMerge/>
            <w:vAlign w:val="center"/>
          </w:tcPr>
          <w:p w14:paraId="6CF66C9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4B0389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777D5F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659</w:t>
            </w:r>
          </w:p>
        </w:tc>
      </w:tr>
      <w:tr w:rsidR="00AF370A" w14:paraId="35FB021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A5E97D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9F3320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1D1F44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9.91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E943BA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61.46</w:t>
            </w:r>
          </w:p>
        </w:tc>
        <w:tc>
          <w:tcPr>
            <w:tcW w:w="246" w:type="pct"/>
            <w:vMerge/>
            <w:vAlign w:val="center"/>
          </w:tcPr>
          <w:p w14:paraId="67C2426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27B1CA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6805F57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7A70A8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E4AF81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D1D570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9A0E0B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BD8B9C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45BA1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A5E94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9674ED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9.91</w:t>
            </w:r>
          </w:p>
        </w:tc>
        <w:tc>
          <w:tcPr>
            <w:tcW w:w="286" w:type="pct"/>
            <w:vMerge/>
            <w:vAlign w:val="center"/>
          </w:tcPr>
          <w:p w14:paraId="6B48C62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1E5BE0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5B7C48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649</w:t>
            </w:r>
          </w:p>
        </w:tc>
      </w:tr>
      <w:tr w:rsidR="00AF370A" w14:paraId="5811545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98B71F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5A0BDA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298286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9.94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252B99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61.49</w:t>
            </w:r>
          </w:p>
        </w:tc>
        <w:tc>
          <w:tcPr>
            <w:tcW w:w="246" w:type="pct"/>
            <w:vMerge/>
            <w:vAlign w:val="center"/>
          </w:tcPr>
          <w:p w14:paraId="0AA64B8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8ABDE3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479E1D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2D8DAF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45590A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19BE6E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4F5421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FF666D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AD34BC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70DC6E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694C16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9.94</w:t>
            </w:r>
          </w:p>
        </w:tc>
        <w:tc>
          <w:tcPr>
            <w:tcW w:w="286" w:type="pct"/>
            <w:vMerge/>
            <w:vAlign w:val="center"/>
          </w:tcPr>
          <w:p w14:paraId="03CC16F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79A8C7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F0BF06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647</w:t>
            </w:r>
          </w:p>
        </w:tc>
      </w:tr>
      <w:tr w:rsidR="00AF370A" w14:paraId="584F08F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BDE442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8EA951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A66814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16.61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97A462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59.44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2E30DD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B9663E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5384096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B69CF4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5425B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DB901C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D8682F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C5B1CB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E6A64C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2A9630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7493F5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16.61</w:t>
            </w:r>
          </w:p>
        </w:tc>
        <w:tc>
          <w:tcPr>
            <w:tcW w:w="286" w:type="pct"/>
            <w:vMerge/>
            <w:vAlign w:val="center"/>
          </w:tcPr>
          <w:p w14:paraId="700EC13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011857E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1DF1978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608</w:t>
            </w:r>
          </w:p>
        </w:tc>
      </w:tr>
      <w:tr w:rsidR="00AF370A" w14:paraId="05924DC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B1882F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6648CE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A7D5D1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16.64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66934E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59.46</w:t>
            </w:r>
          </w:p>
        </w:tc>
        <w:tc>
          <w:tcPr>
            <w:tcW w:w="246" w:type="pct"/>
            <w:vMerge/>
            <w:vAlign w:val="center"/>
          </w:tcPr>
          <w:p w14:paraId="7D1EDA4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3A8D2A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EA50F4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D47F7C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CF85C3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EF761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36B420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4D0DD0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BBB871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43A76B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1EA146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16.64</w:t>
            </w:r>
          </w:p>
        </w:tc>
        <w:tc>
          <w:tcPr>
            <w:tcW w:w="286" w:type="pct"/>
            <w:vMerge/>
            <w:vAlign w:val="center"/>
          </w:tcPr>
          <w:p w14:paraId="7C1D111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225E4F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CCCAF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610</w:t>
            </w:r>
          </w:p>
        </w:tc>
      </w:tr>
      <w:tr w:rsidR="00AF370A" w14:paraId="77C6FF6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8BEAE0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627BDA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DA320E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16.69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632467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59.48</w:t>
            </w:r>
          </w:p>
        </w:tc>
        <w:tc>
          <w:tcPr>
            <w:tcW w:w="246" w:type="pct"/>
            <w:vMerge/>
            <w:vAlign w:val="center"/>
          </w:tcPr>
          <w:p w14:paraId="61C50E9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FCD201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5B5470B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174E0F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BE73E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14E9A6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F86D16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21CA17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F6BBAB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2E78A0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7A7E0B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16.69</w:t>
            </w:r>
          </w:p>
        </w:tc>
        <w:tc>
          <w:tcPr>
            <w:tcW w:w="286" w:type="pct"/>
            <w:vMerge/>
            <w:vAlign w:val="center"/>
          </w:tcPr>
          <w:p w14:paraId="3E64140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06265E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EC42A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596</w:t>
            </w:r>
          </w:p>
        </w:tc>
      </w:tr>
      <w:tr w:rsidR="00AF370A" w14:paraId="4FF40BA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840E55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CABFD9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D2D98A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16.72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945002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59.5</w:t>
            </w:r>
          </w:p>
        </w:tc>
        <w:tc>
          <w:tcPr>
            <w:tcW w:w="246" w:type="pct"/>
            <w:vMerge/>
            <w:vAlign w:val="center"/>
          </w:tcPr>
          <w:p w14:paraId="1722A8D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7B3F21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D5AEF6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49E880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0D6217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1CE4AF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21EA7D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D18DEB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E24A12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E47D04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40D1B2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16.72</w:t>
            </w:r>
          </w:p>
        </w:tc>
        <w:tc>
          <w:tcPr>
            <w:tcW w:w="286" w:type="pct"/>
            <w:vMerge/>
            <w:vAlign w:val="center"/>
          </w:tcPr>
          <w:p w14:paraId="35D7F40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8B9550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FFFF5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598</w:t>
            </w:r>
          </w:p>
        </w:tc>
      </w:tr>
      <w:tr w:rsidR="00AF370A" w14:paraId="16C2467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0706F2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464B7F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6F2F45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17.37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194BDD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59.87</w:t>
            </w:r>
          </w:p>
        </w:tc>
        <w:tc>
          <w:tcPr>
            <w:tcW w:w="246" w:type="pct"/>
            <w:vMerge/>
            <w:vAlign w:val="center"/>
          </w:tcPr>
          <w:p w14:paraId="6243D43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5F305C0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5D46640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07886A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AD2CF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473D28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A5FDDE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AD1D45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ECC087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46E79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D26D92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17.37</w:t>
            </w:r>
          </w:p>
        </w:tc>
        <w:tc>
          <w:tcPr>
            <w:tcW w:w="286" w:type="pct"/>
            <w:vMerge/>
            <w:vAlign w:val="center"/>
          </w:tcPr>
          <w:p w14:paraId="2665FA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13E227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7BE334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606</w:t>
            </w:r>
          </w:p>
        </w:tc>
      </w:tr>
      <w:tr w:rsidR="00AF370A" w14:paraId="1A9DDD1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6173A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4395FF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823450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17.46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C1AC24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59.91</w:t>
            </w:r>
          </w:p>
        </w:tc>
        <w:tc>
          <w:tcPr>
            <w:tcW w:w="246" w:type="pct"/>
            <w:vMerge/>
            <w:vAlign w:val="center"/>
          </w:tcPr>
          <w:p w14:paraId="499CF1B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24F2E3D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151B4C1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343669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BC3DDA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41B93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0FD5AA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28B3D0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2B08A7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9BC99B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136147C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17.46</w:t>
            </w:r>
          </w:p>
        </w:tc>
        <w:tc>
          <w:tcPr>
            <w:tcW w:w="286" w:type="pct"/>
            <w:vMerge/>
            <w:vAlign w:val="center"/>
          </w:tcPr>
          <w:p w14:paraId="160BC91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D2ED78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90FB4F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594</w:t>
            </w:r>
          </w:p>
        </w:tc>
      </w:tr>
      <w:tr w:rsidR="00AF370A" w14:paraId="53F7078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5379D2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194232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B14738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AA16B1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D9567A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07B5807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590DAA5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C4DDC3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2073FA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B21600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A6CCFA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B66B94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EDF4F9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7FDD39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FAAF90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D1FA18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185D1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B2B5D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604</w:t>
            </w:r>
          </w:p>
        </w:tc>
      </w:tr>
      <w:tr w:rsidR="00AF370A" w14:paraId="4383D4B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6E944C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E01362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F8658A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17.54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004797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59.96</w:t>
            </w:r>
          </w:p>
        </w:tc>
        <w:tc>
          <w:tcPr>
            <w:tcW w:w="246" w:type="pct"/>
            <w:vMerge/>
            <w:vAlign w:val="center"/>
          </w:tcPr>
          <w:p w14:paraId="36B42F1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980021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7EDCF9A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E63736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850407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9C5F8A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AE146A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F607E0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3CF10E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9C8699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888F4C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17.54</w:t>
            </w:r>
          </w:p>
        </w:tc>
        <w:tc>
          <w:tcPr>
            <w:tcW w:w="286" w:type="pct"/>
            <w:vMerge/>
            <w:vAlign w:val="center"/>
          </w:tcPr>
          <w:p w14:paraId="4922F4A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D1037E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23E851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592</w:t>
            </w:r>
          </w:p>
        </w:tc>
      </w:tr>
      <w:tr w:rsidR="00AF370A" w14:paraId="7C8B8FC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38332E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B44FFB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112FEF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18.16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0CC7B1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60.29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F9AD2A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19064C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4B77EA5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26695D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48EA7A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FC2900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61B442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F11E1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C00514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33BFBF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F3E42B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18.16</w:t>
            </w:r>
          </w:p>
        </w:tc>
        <w:tc>
          <w:tcPr>
            <w:tcW w:w="286" w:type="pct"/>
            <w:vMerge/>
            <w:vAlign w:val="center"/>
          </w:tcPr>
          <w:p w14:paraId="5293513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89F447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120D0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607</w:t>
            </w:r>
          </w:p>
        </w:tc>
      </w:tr>
      <w:tr w:rsidR="00AF370A" w14:paraId="3813400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116A56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CD3FC3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B7FB2B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18.18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CF8873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60.3</w:t>
            </w:r>
          </w:p>
        </w:tc>
        <w:tc>
          <w:tcPr>
            <w:tcW w:w="246" w:type="pct"/>
            <w:vMerge/>
            <w:vAlign w:val="center"/>
          </w:tcPr>
          <w:p w14:paraId="756886F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60FD70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8B9F5A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111B8A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FE6706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672278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46374A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67E37B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32CC25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72899D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BA287D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18.18</w:t>
            </w:r>
          </w:p>
        </w:tc>
        <w:tc>
          <w:tcPr>
            <w:tcW w:w="286" w:type="pct"/>
            <w:vMerge/>
            <w:vAlign w:val="center"/>
          </w:tcPr>
          <w:p w14:paraId="2542794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232A25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B8A6A0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609</w:t>
            </w:r>
          </w:p>
        </w:tc>
      </w:tr>
      <w:tr w:rsidR="00AF370A" w14:paraId="2B0B6A9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58C2C1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D83C57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33A798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18.25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5545B0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60.33</w:t>
            </w:r>
          </w:p>
        </w:tc>
        <w:tc>
          <w:tcPr>
            <w:tcW w:w="246" w:type="pct"/>
            <w:vMerge/>
            <w:vAlign w:val="center"/>
          </w:tcPr>
          <w:p w14:paraId="0033E2A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189BC8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7C11C3C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08FCD5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7C5FAD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13501B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98EB93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365667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4191FD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2E6C2C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9CA75E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18.25</w:t>
            </w:r>
          </w:p>
        </w:tc>
        <w:tc>
          <w:tcPr>
            <w:tcW w:w="286" w:type="pct"/>
            <w:vMerge/>
            <w:vAlign w:val="center"/>
          </w:tcPr>
          <w:p w14:paraId="2719E83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7EDB8B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D4AD5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595</w:t>
            </w:r>
          </w:p>
        </w:tc>
      </w:tr>
      <w:tr w:rsidR="00AF370A" w14:paraId="66B99DB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004868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8A9F64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B5A112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18.27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9500B4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60.34</w:t>
            </w:r>
          </w:p>
        </w:tc>
        <w:tc>
          <w:tcPr>
            <w:tcW w:w="246" w:type="pct"/>
            <w:vMerge/>
            <w:vAlign w:val="center"/>
          </w:tcPr>
          <w:p w14:paraId="4ECCCE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22930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133C9A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ACAB48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D7D4C4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AE33AF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A592DE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A41F40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F3B312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CD91D4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045EA0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18.27</w:t>
            </w:r>
          </w:p>
        </w:tc>
        <w:tc>
          <w:tcPr>
            <w:tcW w:w="286" w:type="pct"/>
            <w:vMerge/>
            <w:vAlign w:val="center"/>
          </w:tcPr>
          <w:p w14:paraId="45305E0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B93BE4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DF8A40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597</w:t>
            </w:r>
          </w:p>
        </w:tc>
      </w:tr>
      <w:tr w:rsidR="00AF370A" w14:paraId="4054951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9E5963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7C13A3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AE30F4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3CE9CD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60.41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862DF5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741E9EC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55BF70B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C54370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5D109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F6EDEC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B65CA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B12447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6D9061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ECB3BB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5BE4DB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18.4</w:t>
            </w:r>
          </w:p>
        </w:tc>
        <w:tc>
          <w:tcPr>
            <w:tcW w:w="286" w:type="pct"/>
            <w:vMerge/>
            <w:vAlign w:val="center"/>
          </w:tcPr>
          <w:p w14:paraId="70B76F5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836657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9DF8DE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602</w:t>
            </w:r>
          </w:p>
        </w:tc>
      </w:tr>
      <w:tr w:rsidR="00AF370A" w14:paraId="3CB326E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7E76A1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3DDE80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31BD93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18.49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E69106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60.46</w:t>
            </w:r>
          </w:p>
        </w:tc>
        <w:tc>
          <w:tcPr>
            <w:tcW w:w="246" w:type="pct"/>
            <w:vMerge/>
            <w:vAlign w:val="center"/>
          </w:tcPr>
          <w:p w14:paraId="7FA7688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546218D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525F346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9699C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3AE281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B45E89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3F956C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F81F8C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8322C9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7E529B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D7F412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18.49</w:t>
            </w:r>
          </w:p>
        </w:tc>
        <w:tc>
          <w:tcPr>
            <w:tcW w:w="286" w:type="pct"/>
            <w:vMerge/>
            <w:vAlign w:val="center"/>
          </w:tcPr>
          <w:p w14:paraId="35F35AE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3F3DCD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6BD40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590</w:t>
            </w:r>
          </w:p>
        </w:tc>
      </w:tr>
      <w:tr w:rsidR="00AF370A" w14:paraId="7E8FBA5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FE7610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A811FF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6B4B80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18.57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E03AD5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60.5</w:t>
            </w:r>
          </w:p>
        </w:tc>
        <w:tc>
          <w:tcPr>
            <w:tcW w:w="246" w:type="pct"/>
            <w:vMerge/>
            <w:vAlign w:val="center"/>
          </w:tcPr>
          <w:p w14:paraId="7E1DDE8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5AEF183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2181E0B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E9665F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AD238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DD05D2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D936D0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BCA6BA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F91A64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1A5219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705E35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18.57</w:t>
            </w:r>
          </w:p>
        </w:tc>
        <w:tc>
          <w:tcPr>
            <w:tcW w:w="286" w:type="pct"/>
            <w:vMerge/>
            <w:vAlign w:val="center"/>
          </w:tcPr>
          <w:p w14:paraId="37EF39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F79F24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50105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600</w:t>
            </w:r>
          </w:p>
        </w:tc>
      </w:tr>
      <w:tr w:rsidR="00AF370A" w14:paraId="5F6ABB4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AEC62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97FA97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1955F4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18.66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A75C65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60.55</w:t>
            </w:r>
          </w:p>
        </w:tc>
        <w:tc>
          <w:tcPr>
            <w:tcW w:w="246" w:type="pct"/>
            <w:vMerge/>
            <w:vAlign w:val="center"/>
          </w:tcPr>
          <w:p w14:paraId="7347E33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27E546F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21E1622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E7F50E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54E91F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243975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611A4D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DECD95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259C7C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951DE7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4D0EF9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18.66</w:t>
            </w:r>
          </w:p>
        </w:tc>
        <w:tc>
          <w:tcPr>
            <w:tcW w:w="286" w:type="pct"/>
            <w:vMerge/>
            <w:vAlign w:val="center"/>
          </w:tcPr>
          <w:p w14:paraId="1E839A8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9CC8C8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738F70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588</w:t>
            </w:r>
          </w:p>
        </w:tc>
      </w:tr>
      <w:tr w:rsidR="00AF370A" w14:paraId="03DAA7C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C9ED7D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4CA955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AD0F73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19.04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DA8B81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60.74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CAA622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F8372D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30DA71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734FD4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6E65C0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E651EF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86263F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1A2D4D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ECB7C6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F70DF9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83DE7F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19.04</w:t>
            </w:r>
          </w:p>
        </w:tc>
        <w:tc>
          <w:tcPr>
            <w:tcW w:w="286" w:type="pct"/>
            <w:vMerge/>
            <w:vAlign w:val="center"/>
          </w:tcPr>
          <w:p w14:paraId="49F9A9B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9F1361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B4CAF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605</w:t>
            </w:r>
          </w:p>
        </w:tc>
      </w:tr>
      <w:tr w:rsidR="00AF370A" w14:paraId="5409621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662DB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9943A0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682CEB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19.07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341612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60.75</w:t>
            </w:r>
          </w:p>
        </w:tc>
        <w:tc>
          <w:tcPr>
            <w:tcW w:w="246" w:type="pct"/>
            <w:vMerge/>
            <w:vAlign w:val="center"/>
          </w:tcPr>
          <w:p w14:paraId="2E39F09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FD074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B1FA36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7CCF9A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D91E43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0ECF17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CF73F4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442C48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07B65E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9016BD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692186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19.07</w:t>
            </w:r>
          </w:p>
        </w:tc>
        <w:tc>
          <w:tcPr>
            <w:tcW w:w="286" w:type="pct"/>
            <w:vMerge/>
            <w:vAlign w:val="center"/>
          </w:tcPr>
          <w:p w14:paraId="6DBEFB6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2BFDCB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84003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603</w:t>
            </w:r>
          </w:p>
        </w:tc>
      </w:tr>
      <w:tr w:rsidR="00AF370A" w14:paraId="1C50FD3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70444C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9D034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3773BA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19.13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037F5D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60.78</w:t>
            </w:r>
          </w:p>
        </w:tc>
        <w:tc>
          <w:tcPr>
            <w:tcW w:w="246" w:type="pct"/>
            <w:vMerge/>
            <w:vAlign w:val="center"/>
          </w:tcPr>
          <w:p w14:paraId="1DDE3AB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17ED4D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29B7566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97B813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219113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6B65D1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D1E54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F8BA45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B2C257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7A66F9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712FAF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19.13</w:t>
            </w:r>
          </w:p>
        </w:tc>
        <w:tc>
          <w:tcPr>
            <w:tcW w:w="286" w:type="pct"/>
            <w:vMerge/>
            <w:vAlign w:val="center"/>
          </w:tcPr>
          <w:p w14:paraId="2E33E30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798533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9BE15A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593</w:t>
            </w:r>
          </w:p>
        </w:tc>
      </w:tr>
      <w:tr w:rsidR="00AF370A" w14:paraId="22E7F6C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A0DCE4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EAFBB0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6A70D0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19.16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1ACA22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60.8</w:t>
            </w:r>
          </w:p>
        </w:tc>
        <w:tc>
          <w:tcPr>
            <w:tcW w:w="246" w:type="pct"/>
            <w:vMerge/>
            <w:vAlign w:val="center"/>
          </w:tcPr>
          <w:p w14:paraId="06D6C59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866BD2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87404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5EBA85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CA6F15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B84A21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A4B3B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32CD97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AA0AF6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17613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9D9023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19.16</w:t>
            </w:r>
          </w:p>
        </w:tc>
        <w:tc>
          <w:tcPr>
            <w:tcW w:w="286" w:type="pct"/>
            <w:vMerge/>
            <w:vAlign w:val="center"/>
          </w:tcPr>
          <w:p w14:paraId="75367A0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5F34E8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188D0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591</w:t>
            </w:r>
          </w:p>
        </w:tc>
      </w:tr>
      <w:tr w:rsidR="00AF370A" w14:paraId="48AFB0A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7F3F07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45CBE7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5041F7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20.47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A380D9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61.43</w:t>
            </w:r>
          </w:p>
        </w:tc>
        <w:tc>
          <w:tcPr>
            <w:tcW w:w="246" w:type="pct"/>
            <w:vMerge/>
            <w:vAlign w:val="center"/>
          </w:tcPr>
          <w:p w14:paraId="336D5EC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5D8B4E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/>
            <w:vAlign w:val="center"/>
          </w:tcPr>
          <w:p w14:paraId="65A000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63AEDD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DC232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E11C4B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AB37DA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2E8A1A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18D39C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1EFAD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2DAA99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20.47</w:t>
            </w:r>
          </w:p>
        </w:tc>
        <w:tc>
          <w:tcPr>
            <w:tcW w:w="286" w:type="pct"/>
            <w:vMerge/>
            <w:vAlign w:val="center"/>
          </w:tcPr>
          <w:p w14:paraId="29A8F9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282D45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0188B9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599</w:t>
            </w:r>
          </w:p>
        </w:tc>
      </w:tr>
      <w:tr w:rsidR="00AF370A" w14:paraId="0777B44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71851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AF8C5E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4CBDED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C30CE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76909E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3AE513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16D8FF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338649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5781D1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C000D1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901EA4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98509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FBDA7F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9E267E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DB9F93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2999D9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A3EE2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936AD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601</w:t>
            </w:r>
          </w:p>
        </w:tc>
      </w:tr>
      <w:tr w:rsidR="00AF370A" w14:paraId="2635118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64B8AF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B1E0B2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A9EBB9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20.57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68EB92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61.47</w:t>
            </w:r>
          </w:p>
        </w:tc>
        <w:tc>
          <w:tcPr>
            <w:tcW w:w="246" w:type="pct"/>
            <w:vMerge/>
            <w:vAlign w:val="center"/>
          </w:tcPr>
          <w:p w14:paraId="1C62541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3414D1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7B37A83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13E75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43CB5A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81229C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BDA7EC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83F7CC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6A3A7C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F67647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1C8507E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20.57</w:t>
            </w:r>
          </w:p>
        </w:tc>
        <w:tc>
          <w:tcPr>
            <w:tcW w:w="286" w:type="pct"/>
            <w:vMerge/>
            <w:vAlign w:val="center"/>
          </w:tcPr>
          <w:p w14:paraId="368D4CB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5C4BE8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7CD334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587</w:t>
            </w:r>
          </w:p>
        </w:tc>
      </w:tr>
      <w:tr w:rsidR="00AF370A" w14:paraId="3EB2B49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CEDF64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00DEF4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1A0C5A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FCAF86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8A92AE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CDF36A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A3FBB7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A07C38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6E529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077C45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DB4075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E8A3D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87530E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2E1653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BF570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1E730A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D42912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DC80D4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589</w:t>
            </w:r>
          </w:p>
        </w:tc>
      </w:tr>
      <w:tr w:rsidR="00AF370A" w14:paraId="41C1ACC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8C6BD2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B525E4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1F7819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1.84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F344A3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38.51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410D6B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4509C1B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2259229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5090823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/>
            <w:vAlign w:val="center"/>
          </w:tcPr>
          <w:p w14:paraId="52DFB0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6A8B8D0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-25.39</w:t>
            </w:r>
          </w:p>
        </w:tc>
        <w:tc>
          <w:tcPr>
            <w:tcW w:w="235" w:type="pct"/>
            <w:vMerge/>
            <w:vAlign w:val="center"/>
          </w:tcPr>
          <w:p w14:paraId="06AD83D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9A750C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2D1D5C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3704039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3009D9A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86" w:type="pct"/>
            <w:vMerge/>
            <w:vAlign w:val="center"/>
          </w:tcPr>
          <w:p w14:paraId="04F068F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5F7782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C9B21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174</w:t>
            </w:r>
          </w:p>
        </w:tc>
      </w:tr>
      <w:tr w:rsidR="00AF370A" w14:paraId="7594CDF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E0DAC9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DA2674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A6113D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943F5E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F3D78F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4571BC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CD0D4D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28317F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A3C793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4D0201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0F9B3A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66DFA1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42017D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E3EE0D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D44036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544415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68B912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34C6A4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178</w:t>
            </w:r>
          </w:p>
        </w:tc>
      </w:tr>
      <w:tr w:rsidR="00AF370A" w14:paraId="4F721A3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8AFAB0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641A52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F68BE8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062FFB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0F8D6D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5555C06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36" w:type="pct"/>
            <w:vMerge/>
            <w:vAlign w:val="center"/>
          </w:tcPr>
          <w:p w14:paraId="55C31D4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946781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F7AFC8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5" w:type="pct"/>
            <w:vMerge/>
            <w:vAlign w:val="center"/>
          </w:tcPr>
          <w:p w14:paraId="0C35A00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0490B1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D3BC72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952F8E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F24B6A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E807E1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272D6A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AA1C6B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B524D7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182</w:t>
            </w:r>
          </w:p>
        </w:tc>
      </w:tr>
      <w:tr w:rsidR="00AF370A" w14:paraId="20FB016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765212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DB689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4ECE57E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2.27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D0ED64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40.51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D3FB68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049B36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167555C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E67C24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D95E11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59E9C08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-37.62</w:t>
            </w:r>
          </w:p>
        </w:tc>
        <w:tc>
          <w:tcPr>
            <w:tcW w:w="235" w:type="pct"/>
            <w:vMerge/>
            <w:vAlign w:val="center"/>
          </w:tcPr>
          <w:p w14:paraId="778C785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2F2D99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99219C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4F28E7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84FB85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560481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9BA435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9B6482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162</w:t>
            </w:r>
          </w:p>
        </w:tc>
      </w:tr>
      <w:tr w:rsidR="00AF370A" w14:paraId="47C4CC4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8724C5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3E8C4E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3D7D84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A919C6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F2AB9A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520C3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4FFFB2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B51B97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945D97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47B450D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B8D50A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75C9BC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6D1955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15ACE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3BF178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4F7748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43F60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E73490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166</w:t>
            </w:r>
          </w:p>
        </w:tc>
      </w:tr>
      <w:tr w:rsidR="00AF370A" w14:paraId="3D19D4D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3DED2D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64B10F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8D5C60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C1B5B6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08E5C3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07506C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36" w:type="pct"/>
            <w:vMerge/>
            <w:vAlign w:val="center"/>
          </w:tcPr>
          <w:p w14:paraId="14927EE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31B1FA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299812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5" w:type="pct"/>
            <w:vMerge/>
            <w:vAlign w:val="center"/>
          </w:tcPr>
          <w:p w14:paraId="65FBFC2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F050EE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01895B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A35893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2DDF21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79D913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2D970B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AC5954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FD00F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170</w:t>
            </w:r>
          </w:p>
        </w:tc>
      </w:tr>
      <w:tr w:rsidR="00AF370A" w14:paraId="6C490EA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307649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DABEEC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7F4C31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2.52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3ECAE4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41.49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9E7D0A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3D3CB39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CC1A92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C83111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B3363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1D816A1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-25.39</w:t>
            </w:r>
          </w:p>
        </w:tc>
        <w:tc>
          <w:tcPr>
            <w:tcW w:w="235" w:type="pct"/>
            <w:vMerge/>
            <w:vAlign w:val="center"/>
          </w:tcPr>
          <w:p w14:paraId="08CF7EA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B396F2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56B14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77F49B3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5" w:type="pct"/>
            <w:vMerge/>
            <w:vAlign w:val="center"/>
          </w:tcPr>
          <w:p w14:paraId="7DF451A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0ED02B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F8E870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DF72E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183</w:t>
            </w:r>
          </w:p>
        </w:tc>
      </w:tr>
      <w:tr w:rsidR="00AF370A" w14:paraId="7FDEC89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9C499C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64C31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40A227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2.79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3D819C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42.49</w:t>
            </w:r>
          </w:p>
        </w:tc>
        <w:tc>
          <w:tcPr>
            <w:tcW w:w="246" w:type="pct"/>
            <w:vMerge/>
            <w:vAlign w:val="center"/>
          </w:tcPr>
          <w:p w14:paraId="6460A64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AD7CF3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7435D15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FABE3F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0558F5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3D67D15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2D607C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7F5916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2D8A9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CDF5EE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048437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F51292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7A3F5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152FF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179</w:t>
            </w:r>
          </w:p>
        </w:tc>
      </w:tr>
      <w:tr w:rsidR="00AF370A" w14:paraId="5A1986D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0C20DD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F9ABC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E3916E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5.27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F304A9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48.51</w:t>
            </w:r>
          </w:p>
        </w:tc>
        <w:tc>
          <w:tcPr>
            <w:tcW w:w="246" w:type="pct"/>
            <w:vMerge/>
            <w:vAlign w:val="center"/>
          </w:tcPr>
          <w:p w14:paraId="2AAAAFB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123DB1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799ED5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733A5C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36BCEC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69E9BD4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70F44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FB393B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7360B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F54AC7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E68A6F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FDA673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8B66A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2ACD7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175</w:t>
            </w:r>
          </w:p>
        </w:tc>
      </w:tr>
      <w:tr w:rsidR="00AF370A" w14:paraId="709AD58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05748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F898CB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6AE7647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A057D2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50.51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F9FE25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43BA15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4D3809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0F9ADF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594FAD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0F68A0F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-37.62</w:t>
            </w:r>
          </w:p>
        </w:tc>
        <w:tc>
          <w:tcPr>
            <w:tcW w:w="235" w:type="pct"/>
            <w:vMerge/>
            <w:vAlign w:val="center"/>
          </w:tcPr>
          <w:p w14:paraId="3BF4E64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D33CA0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6DA2EE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B46553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44118F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068B0A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B4DAB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AA7D6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167</w:t>
            </w:r>
          </w:p>
        </w:tc>
      </w:tr>
      <w:tr w:rsidR="00AF370A" w14:paraId="4458E5F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EFD88F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F7C09C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48FEAF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036C1A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50.5</w:t>
            </w:r>
          </w:p>
        </w:tc>
        <w:tc>
          <w:tcPr>
            <w:tcW w:w="246" w:type="pct"/>
            <w:vMerge/>
            <w:vAlign w:val="center"/>
          </w:tcPr>
          <w:p w14:paraId="1FAF0F8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19F3D0A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36" w:type="pct"/>
            <w:vMerge/>
            <w:vAlign w:val="center"/>
          </w:tcPr>
          <w:p w14:paraId="3997DD3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20DBB2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3D1A7E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5" w:type="pct"/>
            <w:vMerge/>
            <w:vAlign w:val="center"/>
          </w:tcPr>
          <w:p w14:paraId="0D230F8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5167F6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B21C34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94DF54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EC787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79C6FC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779E53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A5C1FD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B3F3EC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171</w:t>
            </w:r>
          </w:p>
        </w:tc>
      </w:tr>
      <w:tr w:rsidR="00AF370A" w14:paraId="4748ED4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17ADDB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1989D0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6CD16C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4F0504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50.51</w:t>
            </w:r>
          </w:p>
        </w:tc>
        <w:tc>
          <w:tcPr>
            <w:tcW w:w="246" w:type="pct"/>
            <w:vMerge/>
            <w:vAlign w:val="center"/>
          </w:tcPr>
          <w:p w14:paraId="624378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517D0F6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45C3F9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A36F28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903918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18F258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441026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D06C2B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768223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0F5AC6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BE431D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C586B4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717834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139BB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163</w:t>
            </w:r>
          </w:p>
        </w:tc>
      </w:tr>
      <w:tr w:rsidR="00AF370A" w14:paraId="78874A1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3C2BE8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1148B7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3C387F6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20.75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E7C340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246" w:type="pct"/>
            <w:vMerge/>
            <w:vAlign w:val="center"/>
          </w:tcPr>
          <w:p w14:paraId="5DE612A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5E660CB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0C01F0D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18047D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6.86</w:t>
            </w:r>
          </w:p>
        </w:tc>
        <w:tc>
          <w:tcPr>
            <w:tcW w:w="253" w:type="pct"/>
            <w:vMerge/>
            <w:vAlign w:val="center"/>
          </w:tcPr>
          <w:p w14:paraId="7150A24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3D6E46D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/>
            <w:vAlign w:val="center"/>
          </w:tcPr>
          <w:p w14:paraId="4AA0D09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66E2D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1BD1BE3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587BE58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24205A4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20.75</w:t>
            </w:r>
          </w:p>
        </w:tc>
        <w:tc>
          <w:tcPr>
            <w:tcW w:w="286" w:type="pct"/>
            <w:vMerge/>
            <w:vAlign w:val="center"/>
          </w:tcPr>
          <w:p w14:paraId="0835576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165CD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9792B8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523</w:t>
            </w:r>
          </w:p>
        </w:tc>
      </w:tr>
      <w:tr w:rsidR="00AF370A" w14:paraId="70C8EA9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931F8D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D2461F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7D019E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20.92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57F6BF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62.07</w:t>
            </w:r>
          </w:p>
        </w:tc>
        <w:tc>
          <w:tcPr>
            <w:tcW w:w="246" w:type="pct"/>
            <w:vMerge/>
            <w:vAlign w:val="center"/>
          </w:tcPr>
          <w:p w14:paraId="545DDEE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03C837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1C8CD7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231775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EBB4E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2CE735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52AD93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7DD122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70EABA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8DBE9B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7A1758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20.92</w:t>
            </w:r>
          </w:p>
        </w:tc>
        <w:tc>
          <w:tcPr>
            <w:tcW w:w="286" w:type="pct"/>
            <w:vMerge/>
            <w:vAlign w:val="center"/>
          </w:tcPr>
          <w:p w14:paraId="3826C5C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27D9E2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28657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522</w:t>
            </w:r>
          </w:p>
        </w:tc>
      </w:tr>
      <w:tr w:rsidR="00AF370A" w14:paraId="587F2ED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6DC2EF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803B09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309AADC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908AC9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65.9</w:t>
            </w:r>
          </w:p>
        </w:tc>
        <w:tc>
          <w:tcPr>
            <w:tcW w:w="246" w:type="pct"/>
            <w:vMerge/>
            <w:vAlign w:val="center"/>
          </w:tcPr>
          <w:p w14:paraId="1CD1F0C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D0EC68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AE3FB4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72B5D1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3" w:type="pct"/>
            <w:vMerge/>
            <w:vAlign w:val="center"/>
          </w:tcPr>
          <w:p w14:paraId="759DDDF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44584A0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0A1DDD5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36C04B4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3" w:type="pct"/>
            <w:vMerge/>
            <w:vAlign w:val="center"/>
          </w:tcPr>
          <w:p w14:paraId="0A1507B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3D5A2F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5D8B88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6" w:type="pct"/>
            <w:vMerge/>
            <w:vAlign w:val="center"/>
          </w:tcPr>
          <w:p w14:paraId="362B65F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9F274B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736F3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687</w:t>
            </w:r>
          </w:p>
        </w:tc>
      </w:tr>
      <w:tr w:rsidR="00AF370A" w14:paraId="2FBFEEC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23479A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22B87B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6B02F42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34.2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B5CCF6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66.21</w:t>
            </w:r>
          </w:p>
        </w:tc>
        <w:tc>
          <w:tcPr>
            <w:tcW w:w="246" w:type="pct"/>
            <w:vMerge/>
            <w:vAlign w:val="center"/>
          </w:tcPr>
          <w:p w14:paraId="628EC4B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A1E8AC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0BE173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78E1BB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/>
            <w:vAlign w:val="center"/>
          </w:tcPr>
          <w:p w14:paraId="61C9D07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64F135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2A4B2B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369CBD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CBE909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5BE9A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6C44593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34.2</w:t>
            </w:r>
          </w:p>
        </w:tc>
        <w:tc>
          <w:tcPr>
            <w:tcW w:w="286" w:type="pct"/>
            <w:vMerge/>
            <w:vAlign w:val="center"/>
          </w:tcPr>
          <w:p w14:paraId="151EC70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8C5444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DA677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690</w:t>
            </w:r>
          </w:p>
        </w:tc>
      </w:tr>
      <w:tr w:rsidR="00AF370A" w14:paraId="645170D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13780F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95B3A3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BD4B8D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AC3720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6FB898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AD714D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84698E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7649CE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253" w:type="pct"/>
            <w:vMerge/>
            <w:vAlign w:val="center"/>
          </w:tcPr>
          <w:p w14:paraId="09E317B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81289B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A3B474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F2AD91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9D7472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02D2AB4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7013DB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5A8C8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71C259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DB622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693</w:t>
            </w:r>
          </w:p>
        </w:tc>
      </w:tr>
      <w:tr w:rsidR="00AF370A" w14:paraId="79BAEFF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363FA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D9B168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1BBD54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DF2641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67.05</w:t>
            </w:r>
          </w:p>
        </w:tc>
        <w:tc>
          <w:tcPr>
            <w:tcW w:w="246" w:type="pct"/>
            <w:vMerge/>
            <w:vAlign w:val="center"/>
          </w:tcPr>
          <w:p w14:paraId="46F6383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ED6A35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B451DE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598933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/>
            <w:vAlign w:val="center"/>
          </w:tcPr>
          <w:p w14:paraId="2954613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522A30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CD5C6F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03E059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166A076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7CAA595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E338DB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286" w:type="pct"/>
            <w:vMerge/>
            <w:vAlign w:val="center"/>
          </w:tcPr>
          <w:p w14:paraId="0AD1922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4E0E41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29B453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684</w:t>
            </w:r>
          </w:p>
        </w:tc>
      </w:tr>
      <w:tr w:rsidR="00AF370A" w14:paraId="22731D11" w14:textId="77777777">
        <w:trPr>
          <w:trHeight w:val="210"/>
        </w:trPr>
        <w:tc>
          <w:tcPr>
            <w:tcW w:w="281" w:type="pct"/>
            <w:vMerge w:val="restart"/>
            <w:shd w:val="clear" w:color="auto" w:fill="auto"/>
            <w:vAlign w:val="center"/>
          </w:tcPr>
          <w:p w14:paraId="1394141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D1T1-B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2D4B0D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24902DA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56.59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A3500F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71.1</w:t>
            </w:r>
          </w:p>
        </w:tc>
        <w:tc>
          <w:tcPr>
            <w:tcW w:w="246" w:type="pct"/>
            <w:vMerge/>
            <w:vAlign w:val="center"/>
          </w:tcPr>
          <w:p w14:paraId="6E72E9A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979C6E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36" w:type="pct"/>
            <w:vMerge/>
            <w:vAlign w:val="center"/>
          </w:tcPr>
          <w:p w14:paraId="5FCFE6F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5DCEFF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7EECD3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2F42B14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2C98FBB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03FE6BE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527E92D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5CD47A6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E69A18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vMerge/>
            <w:vAlign w:val="center"/>
          </w:tcPr>
          <w:p w14:paraId="1565C00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B83E70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42599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510</w:t>
            </w:r>
          </w:p>
        </w:tc>
      </w:tr>
      <w:tr w:rsidR="00AF370A" w14:paraId="2F69D16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52EE5A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32CEE4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DBE76A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EDBDD5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73C6E3D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01F80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38DCC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1E7753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788AB1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118E2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2B281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50EB9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50E5B60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1785D67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4820AA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BDF2D3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BD75A1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A7475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508</w:t>
            </w:r>
          </w:p>
        </w:tc>
      </w:tr>
      <w:tr w:rsidR="00AF370A" w14:paraId="0DACB12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992C6E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EE5D3D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1FC372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3DD4D9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BF6024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7C1492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D1F8F2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EC43B1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91BAC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5B0187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FA68AC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326EB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5722AD7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68653AD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E8E51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4DB37B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8F5F2E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7445F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512</w:t>
            </w:r>
          </w:p>
        </w:tc>
      </w:tr>
      <w:tr w:rsidR="00AF370A" w14:paraId="62FE162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51412C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E20792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ED50E3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95.51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E8DF75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76.1</w:t>
            </w:r>
          </w:p>
        </w:tc>
        <w:tc>
          <w:tcPr>
            <w:tcW w:w="246" w:type="pct"/>
            <w:vMerge/>
            <w:vAlign w:val="center"/>
          </w:tcPr>
          <w:p w14:paraId="5755BAE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EEF760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38EA82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2D6BFC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/>
            <w:vAlign w:val="center"/>
          </w:tcPr>
          <w:p w14:paraId="63892C8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207E506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/>
            <w:vAlign w:val="center"/>
          </w:tcPr>
          <w:p w14:paraId="28E0121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37236B9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64E3CBF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12146E1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4D12E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5800D14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/>
            <w:vAlign w:val="center"/>
          </w:tcPr>
          <w:p w14:paraId="326A1CB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DD471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</w:t>
            </w:r>
          </w:p>
        </w:tc>
      </w:tr>
      <w:tr w:rsidR="00AF370A" w14:paraId="6EEEA9C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8A592B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2FB471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CE1E19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098413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C0A88E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B3339B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73B2BD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40D3CF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AE84DD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CFFB60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8F6307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57AEE30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/>
            <w:vAlign w:val="center"/>
          </w:tcPr>
          <w:p w14:paraId="6B47950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42CE41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93729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433E05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531610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26384E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</w:t>
            </w:r>
          </w:p>
        </w:tc>
      </w:tr>
      <w:tr w:rsidR="00AF370A" w14:paraId="010190D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4F4D8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014BF9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707980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34.62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960A5B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66.44</w:t>
            </w:r>
          </w:p>
        </w:tc>
        <w:tc>
          <w:tcPr>
            <w:tcW w:w="246" w:type="pct"/>
            <w:vMerge/>
            <w:vAlign w:val="center"/>
          </w:tcPr>
          <w:p w14:paraId="5BC1BDB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297C85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3EE31B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3F5E71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BB00EC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5C3336C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/>
            <w:vAlign w:val="center"/>
          </w:tcPr>
          <w:p w14:paraId="33C8D4A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A9296C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4B0470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19A1005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50965FD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34.62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33E8C12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/>
            <w:vAlign w:val="center"/>
          </w:tcPr>
          <w:p w14:paraId="0347F3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5098C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</w:t>
            </w:r>
          </w:p>
        </w:tc>
      </w:tr>
      <w:tr w:rsidR="00AF370A" w14:paraId="5D77E73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41D64D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6B2477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06BE6B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39.07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67F249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67.59</w:t>
            </w:r>
          </w:p>
        </w:tc>
        <w:tc>
          <w:tcPr>
            <w:tcW w:w="246" w:type="pct"/>
            <w:vMerge/>
            <w:vAlign w:val="center"/>
          </w:tcPr>
          <w:p w14:paraId="76AAB4F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DECCC2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060FA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371A7D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A40A5B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D2249A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77156C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21ADD7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BAF220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8B953C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8D03FE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39.07</w:t>
            </w:r>
          </w:p>
        </w:tc>
        <w:tc>
          <w:tcPr>
            <w:tcW w:w="286" w:type="pct"/>
            <w:vMerge/>
            <w:vAlign w:val="center"/>
          </w:tcPr>
          <w:p w14:paraId="2831553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7A005D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10BD1A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</w:t>
            </w:r>
          </w:p>
        </w:tc>
      </w:tr>
      <w:tr w:rsidR="00AF370A" w14:paraId="6812306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BEEDFA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60626D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650CC98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34.08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69C9F4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66.28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1965E9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70B6FEB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755F5F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7C8DB0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3" w:type="pct"/>
            <w:vMerge/>
            <w:vAlign w:val="center"/>
          </w:tcPr>
          <w:p w14:paraId="6F8718B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2CCB426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/>
            <w:vAlign w:val="center"/>
          </w:tcPr>
          <w:p w14:paraId="0CBF25E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C1D3F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913F08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7D004C6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0F7FFCF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34.08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3C173DD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/>
            <w:vAlign w:val="center"/>
          </w:tcPr>
          <w:p w14:paraId="62ACDD0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CA7AFD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271</w:t>
            </w:r>
          </w:p>
        </w:tc>
      </w:tr>
      <w:tr w:rsidR="00AF370A" w14:paraId="126CEB8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CD718E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2E37F6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C9B8DA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35.54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696F7F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66.68</w:t>
            </w:r>
          </w:p>
        </w:tc>
        <w:tc>
          <w:tcPr>
            <w:tcW w:w="246" w:type="pct"/>
            <w:vMerge/>
            <w:vAlign w:val="center"/>
          </w:tcPr>
          <w:p w14:paraId="08B3D90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698FB7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5F4DB7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D94B4E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vMerge/>
            <w:vAlign w:val="center"/>
          </w:tcPr>
          <w:p w14:paraId="4CECFD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AB6999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A2F638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70A809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48F5254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7FA42CF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85E22E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35.54</w:t>
            </w:r>
          </w:p>
        </w:tc>
        <w:tc>
          <w:tcPr>
            <w:tcW w:w="286" w:type="pct"/>
            <w:vMerge/>
            <w:vAlign w:val="center"/>
          </w:tcPr>
          <w:p w14:paraId="2E6EA94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65FDD3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B615B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268</w:t>
            </w:r>
          </w:p>
        </w:tc>
      </w:tr>
      <w:tr w:rsidR="00AF370A" w14:paraId="01E1222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795254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FC5448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DE2E08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36.87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3CDAEE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67.03</w:t>
            </w:r>
          </w:p>
        </w:tc>
        <w:tc>
          <w:tcPr>
            <w:tcW w:w="246" w:type="pct"/>
            <w:vMerge/>
            <w:vAlign w:val="center"/>
          </w:tcPr>
          <w:p w14:paraId="44BBD5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504B81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11715C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DAC7CB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3" w:type="pct"/>
            <w:vMerge/>
            <w:vAlign w:val="center"/>
          </w:tcPr>
          <w:p w14:paraId="5D3A56F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22843B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DB9829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0D4AC6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09E6F6D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7C99310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BFAFB5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36.87</w:t>
            </w:r>
          </w:p>
        </w:tc>
        <w:tc>
          <w:tcPr>
            <w:tcW w:w="286" w:type="pct"/>
            <w:vMerge/>
            <w:vAlign w:val="center"/>
          </w:tcPr>
          <w:p w14:paraId="06880C3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C48B5B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C70790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265</w:t>
            </w:r>
          </w:p>
        </w:tc>
      </w:tr>
      <w:tr w:rsidR="00AF370A" w14:paraId="612C24F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4E7BC4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92F040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BB96FC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37.16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402283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46" w:type="pct"/>
            <w:vMerge/>
            <w:vAlign w:val="center"/>
          </w:tcPr>
          <w:p w14:paraId="11CCC62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7DAA4C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9F1362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5B6219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733B85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263469B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3C8E94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DAA011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DF7AC7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1A009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3881DE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54.78</w:t>
            </w:r>
          </w:p>
        </w:tc>
        <w:tc>
          <w:tcPr>
            <w:tcW w:w="286" w:type="pct"/>
            <w:vMerge/>
            <w:vAlign w:val="center"/>
          </w:tcPr>
          <w:p w14:paraId="77F0DDA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E73E6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6DC50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301</w:t>
            </w:r>
          </w:p>
        </w:tc>
      </w:tr>
      <w:tr w:rsidR="00AF370A" w14:paraId="2D5BC4C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592CA9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B7382F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973EB8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F1ED9C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D94A0C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9E98A3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F689DE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B7F522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vMerge/>
            <w:vAlign w:val="center"/>
          </w:tcPr>
          <w:p w14:paraId="7E809AD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6C0BB5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ADFCA0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6573F9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5C2E9EA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038851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F9CC27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52.8</w:t>
            </w:r>
          </w:p>
        </w:tc>
        <w:tc>
          <w:tcPr>
            <w:tcW w:w="286" w:type="pct"/>
            <w:vMerge/>
            <w:vAlign w:val="center"/>
          </w:tcPr>
          <w:p w14:paraId="5BDC3B0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AD1241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61F75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304</w:t>
            </w:r>
          </w:p>
        </w:tc>
      </w:tr>
      <w:tr w:rsidR="00AF370A" w14:paraId="75B6659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498511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26BE0E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FA0004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83819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B2AF50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A07801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CC9A4C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EC36FD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3" w:type="pct"/>
            <w:vMerge/>
            <w:vAlign w:val="center"/>
          </w:tcPr>
          <w:p w14:paraId="4AA737A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C0E7DE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3019D6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0013E8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1AC7C7E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7D4C0DF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9C0363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50.62</w:t>
            </w:r>
          </w:p>
        </w:tc>
        <w:tc>
          <w:tcPr>
            <w:tcW w:w="286" w:type="pct"/>
            <w:vMerge/>
            <w:vAlign w:val="center"/>
          </w:tcPr>
          <w:p w14:paraId="0DEC97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86D7FF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D3C19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307</w:t>
            </w:r>
          </w:p>
        </w:tc>
      </w:tr>
      <w:tr w:rsidR="00AF370A" w14:paraId="780363B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1634FD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9FB58D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A8C8A6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CA53CE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A1EFE7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121578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CCAC1E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697C976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3" w:type="pct"/>
            <w:vMerge/>
            <w:vAlign w:val="center"/>
          </w:tcPr>
          <w:p w14:paraId="6BC9FD6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F0B12D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6DF75D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5B86C8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F2781E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59B064F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F1E724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73.14</w:t>
            </w:r>
          </w:p>
        </w:tc>
        <w:tc>
          <w:tcPr>
            <w:tcW w:w="286" w:type="pct"/>
            <w:vMerge/>
            <w:vAlign w:val="center"/>
          </w:tcPr>
          <w:p w14:paraId="2E140FF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2B5A40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D62F2A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283</w:t>
            </w:r>
          </w:p>
        </w:tc>
      </w:tr>
      <w:tr w:rsidR="00AF370A" w14:paraId="5C4CF5B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514E05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CEF05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8A3A9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9B1868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A81B3F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CE0FD6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E66B5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554BCD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vMerge/>
            <w:vAlign w:val="center"/>
          </w:tcPr>
          <w:p w14:paraId="0EDC40E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2B34A8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33F81C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6635E0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3D1A1F9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2E3B75F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A28895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71.24</w:t>
            </w:r>
          </w:p>
        </w:tc>
        <w:tc>
          <w:tcPr>
            <w:tcW w:w="286" w:type="pct"/>
            <w:vMerge/>
            <w:vAlign w:val="center"/>
          </w:tcPr>
          <w:p w14:paraId="402908C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14262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D0836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286</w:t>
            </w:r>
          </w:p>
        </w:tc>
      </w:tr>
      <w:tr w:rsidR="00AF370A" w14:paraId="41E23A7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F7BF6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19B38E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AE1AF4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F0E49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215672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A22ADB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F70077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37DAA4C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3" w:type="pct"/>
            <w:vMerge/>
            <w:vAlign w:val="center"/>
          </w:tcPr>
          <w:p w14:paraId="59F13BE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693777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25BD23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79BB59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7B91104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072A722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268F2B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66.89</w:t>
            </w:r>
          </w:p>
        </w:tc>
        <w:tc>
          <w:tcPr>
            <w:tcW w:w="286" w:type="pct"/>
            <w:vMerge/>
            <w:vAlign w:val="center"/>
          </w:tcPr>
          <w:p w14:paraId="0F334B9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DE6B64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EC4A1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289</w:t>
            </w:r>
          </w:p>
        </w:tc>
      </w:tr>
      <w:tr w:rsidR="00AF370A" w14:paraId="6BC1DA1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EE94A8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6DD2DC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E330EF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45.03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7D2704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68.93</w:t>
            </w:r>
          </w:p>
        </w:tc>
        <w:tc>
          <w:tcPr>
            <w:tcW w:w="246" w:type="pct"/>
            <w:vMerge/>
            <w:vAlign w:val="center"/>
          </w:tcPr>
          <w:p w14:paraId="4F29228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81DDE9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CF05ED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C73CCE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1888F7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0EF5728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937366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62FD2D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3B80A2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66931C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CA8B74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45.03</w:t>
            </w:r>
          </w:p>
        </w:tc>
        <w:tc>
          <w:tcPr>
            <w:tcW w:w="286" w:type="pct"/>
            <w:vMerge/>
            <w:vAlign w:val="center"/>
          </w:tcPr>
          <w:p w14:paraId="7F8BF9E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7FF0E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ED5664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253</w:t>
            </w:r>
          </w:p>
        </w:tc>
      </w:tr>
      <w:tr w:rsidR="00AF370A" w14:paraId="58251D1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6D830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EBADCA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1B069E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47.96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7DCB92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69.53</w:t>
            </w:r>
          </w:p>
        </w:tc>
        <w:tc>
          <w:tcPr>
            <w:tcW w:w="246" w:type="pct"/>
            <w:vMerge/>
            <w:vAlign w:val="center"/>
          </w:tcPr>
          <w:p w14:paraId="69B9253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ED6044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36FDCD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2577AFB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vMerge/>
            <w:vAlign w:val="center"/>
          </w:tcPr>
          <w:p w14:paraId="7B9D05A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1EFA3E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16F97A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11AC1F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5A90970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77FE76A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81BBF3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47.96</w:t>
            </w:r>
          </w:p>
        </w:tc>
        <w:tc>
          <w:tcPr>
            <w:tcW w:w="286" w:type="pct"/>
            <w:vMerge/>
            <w:vAlign w:val="center"/>
          </w:tcPr>
          <w:p w14:paraId="5B8357E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8D0184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241249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250</w:t>
            </w:r>
          </w:p>
        </w:tc>
      </w:tr>
      <w:tr w:rsidR="00AF370A" w14:paraId="23128CB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2DA586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D7DEE6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32F21A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49.24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22C089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69.78</w:t>
            </w:r>
          </w:p>
        </w:tc>
        <w:tc>
          <w:tcPr>
            <w:tcW w:w="246" w:type="pct"/>
            <w:vMerge/>
            <w:vAlign w:val="center"/>
          </w:tcPr>
          <w:p w14:paraId="7E5391A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706AD7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639C8A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1D3BCB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3" w:type="pct"/>
            <w:vMerge/>
            <w:vAlign w:val="center"/>
          </w:tcPr>
          <w:p w14:paraId="62FC3AC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16702D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7E3B35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563D8E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028552D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4FC6CC2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893D9A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49.24</w:t>
            </w:r>
          </w:p>
        </w:tc>
        <w:tc>
          <w:tcPr>
            <w:tcW w:w="286" w:type="pct"/>
            <w:vMerge/>
            <w:vAlign w:val="center"/>
          </w:tcPr>
          <w:p w14:paraId="7B11BD7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29DC0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E2E25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247</w:t>
            </w:r>
          </w:p>
        </w:tc>
      </w:tr>
      <w:tr w:rsidR="00AF370A" w14:paraId="6A45D21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9ACD8D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706945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7275428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785A04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56.34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C6304B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7DB96F9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DFA14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0DFBB69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3" w:type="pct"/>
            <w:vMerge/>
            <w:vAlign w:val="center"/>
          </w:tcPr>
          <w:p w14:paraId="0C987D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510D858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/>
            <w:vAlign w:val="center"/>
          </w:tcPr>
          <w:p w14:paraId="0EC8E08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B5AED1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7A45845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57F2A4F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12AE995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17.9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4F3CF4F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/>
            <w:vAlign w:val="center"/>
          </w:tcPr>
          <w:p w14:paraId="708DC20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5A5A4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160</w:t>
            </w:r>
          </w:p>
        </w:tc>
      </w:tr>
      <w:tr w:rsidR="00AF370A" w14:paraId="277325B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39ACCE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4B4558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541BCB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24.41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5F1737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59.29</w:t>
            </w:r>
          </w:p>
        </w:tc>
        <w:tc>
          <w:tcPr>
            <w:tcW w:w="246" w:type="pct"/>
            <w:vMerge/>
            <w:vAlign w:val="center"/>
          </w:tcPr>
          <w:p w14:paraId="5AE6DAB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5628E4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0FA13A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64D1259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3" w:type="pct"/>
            <w:vMerge/>
            <w:vAlign w:val="center"/>
          </w:tcPr>
          <w:p w14:paraId="469CF57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E81B29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0AE2FD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56D254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573C62D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42A8E5F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48A107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24.41</w:t>
            </w:r>
          </w:p>
        </w:tc>
        <w:tc>
          <w:tcPr>
            <w:tcW w:w="286" w:type="pct"/>
            <w:vMerge/>
            <w:vAlign w:val="center"/>
          </w:tcPr>
          <w:p w14:paraId="1FA75F4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2FE244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AC234E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154</w:t>
            </w:r>
          </w:p>
        </w:tc>
      </w:tr>
      <w:tr w:rsidR="00AF370A" w14:paraId="36F3BBA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77A4A4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98132A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C802F5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30.6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CA5095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61.44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263A49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33AD52B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B4A78D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309B0F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3" w:type="pct"/>
            <w:vMerge/>
            <w:vAlign w:val="center"/>
          </w:tcPr>
          <w:p w14:paraId="75D688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239233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5088BB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3E393D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5CAB5BB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34EAA00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809DB8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30.6</w:t>
            </w:r>
          </w:p>
        </w:tc>
        <w:tc>
          <w:tcPr>
            <w:tcW w:w="286" w:type="pct"/>
            <w:vMerge/>
            <w:vAlign w:val="center"/>
          </w:tcPr>
          <w:p w14:paraId="1D3779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433505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9EB78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157</w:t>
            </w:r>
          </w:p>
        </w:tc>
      </w:tr>
      <w:tr w:rsidR="00AF370A" w14:paraId="77CDD2E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F7257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08CCF5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4FAFB5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32.94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B8853E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62.14</w:t>
            </w:r>
          </w:p>
        </w:tc>
        <w:tc>
          <w:tcPr>
            <w:tcW w:w="246" w:type="pct"/>
            <w:vMerge/>
            <w:vAlign w:val="center"/>
          </w:tcPr>
          <w:p w14:paraId="780799F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6AA526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F28F45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4132982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3" w:type="pct"/>
            <w:vMerge/>
            <w:vAlign w:val="center"/>
          </w:tcPr>
          <w:p w14:paraId="4D03F53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BE44D0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06ACE0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C6F5C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72B59D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0522049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515ED6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32.94</w:t>
            </w:r>
          </w:p>
        </w:tc>
        <w:tc>
          <w:tcPr>
            <w:tcW w:w="286" w:type="pct"/>
            <w:vMerge/>
            <w:vAlign w:val="center"/>
          </w:tcPr>
          <w:p w14:paraId="3540F07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754F41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1251CC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151</w:t>
            </w:r>
          </w:p>
        </w:tc>
      </w:tr>
      <w:tr w:rsidR="00AF370A" w14:paraId="0680636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E202B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2321653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</w:t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Spreadtrum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5335161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77.58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69C8CA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74.1</w:t>
            </w:r>
          </w:p>
        </w:tc>
        <w:tc>
          <w:tcPr>
            <w:tcW w:w="246" w:type="pct"/>
            <w:vMerge/>
            <w:vAlign w:val="center"/>
          </w:tcPr>
          <w:p w14:paraId="2ECBB90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88638C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03C1D9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0D478BF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/>
            <w:vAlign w:val="center"/>
          </w:tcPr>
          <w:p w14:paraId="0CD1240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4E5EE05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/>
            <w:vAlign w:val="center"/>
          </w:tcPr>
          <w:p w14:paraId="28D1BA0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0DB915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5264744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shd w:val="clear" w:color="auto" w:fill="auto"/>
            <w:vAlign w:val="center"/>
          </w:tcPr>
          <w:p w14:paraId="72CE8DC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7922FDE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4E72D69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/>
            <w:vAlign w:val="center"/>
          </w:tcPr>
          <w:p w14:paraId="269F32B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468E0A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121</w:t>
            </w:r>
          </w:p>
        </w:tc>
      </w:tr>
      <w:tr w:rsidR="00AF370A" w14:paraId="18701C0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67156D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51DE88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276D414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45.86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56E254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D98B82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36DDCC8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5FCCD8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E66B15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53" w:type="pct"/>
            <w:vMerge/>
            <w:vAlign w:val="center"/>
          </w:tcPr>
          <w:p w14:paraId="44AEB1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CE6B7F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A2B8F8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342E65B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/>
            <w:vAlign w:val="center"/>
          </w:tcPr>
          <w:p w14:paraId="730018D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65C6766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vMerge/>
            <w:vAlign w:val="center"/>
          </w:tcPr>
          <w:p w14:paraId="09BA30F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6F4D60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9C4D9F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FEB7EE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230</w:t>
            </w:r>
          </w:p>
        </w:tc>
      </w:tr>
      <w:tr w:rsidR="00AF370A" w14:paraId="7202164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FF087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985216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35F052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97.07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F55340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76.23</w:t>
            </w:r>
          </w:p>
        </w:tc>
        <w:tc>
          <w:tcPr>
            <w:tcW w:w="246" w:type="pct"/>
            <w:vMerge/>
            <w:vAlign w:val="center"/>
          </w:tcPr>
          <w:p w14:paraId="62B9FDB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446EAB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7FA624E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/>
            <w:vAlign w:val="center"/>
          </w:tcPr>
          <w:p w14:paraId="23E35A6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4103E8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5E3C308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-67.45</w:t>
            </w:r>
          </w:p>
        </w:tc>
        <w:tc>
          <w:tcPr>
            <w:tcW w:w="235" w:type="pct"/>
            <w:vMerge/>
            <w:vAlign w:val="center"/>
          </w:tcPr>
          <w:p w14:paraId="461DFF8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7E009F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8EB76F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C3EBB1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D9C3C6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DC5BCC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5E78F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7476E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235</w:t>
            </w:r>
          </w:p>
        </w:tc>
      </w:tr>
      <w:tr w:rsidR="00AF370A" w14:paraId="5F8C179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51E12B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DBFC2E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0A3FC8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2.59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E1B389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41.78</w:t>
            </w:r>
          </w:p>
        </w:tc>
        <w:tc>
          <w:tcPr>
            <w:tcW w:w="246" w:type="pct"/>
            <w:vMerge/>
            <w:vAlign w:val="center"/>
          </w:tcPr>
          <w:p w14:paraId="255683C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30AF0A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55BF958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31D7575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/>
            <w:vAlign w:val="center"/>
          </w:tcPr>
          <w:p w14:paraId="2D3EC7E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5C86AE5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/>
            <w:vAlign w:val="center"/>
          </w:tcPr>
          <w:p w14:paraId="35DB5B3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B47CA8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C31DD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3006DCD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125398C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vMerge/>
            <w:vAlign w:val="center"/>
          </w:tcPr>
          <w:p w14:paraId="2C17B36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44A2BF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C86843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714</w:t>
            </w:r>
          </w:p>
        </w:tc>
      </w:tr>
      <w:tr w:rsidR="00AF370A" w14:paraId="5B46FC4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C72BAC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87333F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69E3B6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F59341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52.38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0C2FF1D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265E2B7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5B5291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1F693E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B93D28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0FFD92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239DC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0D18F7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27A6C1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D9101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EF5403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1AE189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EF2F83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A28D38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754</w:t>
            </w:r>
          </w:p>
        </w:tc>
      </w:tr>
      <w:tr w:rsidR="00AF370A" w14:paraId="40CC217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D49897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92B40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B65608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8.71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B3575A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53.3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CF0957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34A2B67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13E008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2A69E4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D12A07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EA4036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7523432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5" w:type="pct"/>
            <w:vMerge/>
            <w:vAlign w:val="center"/>
          </w:tcPr>
          <w:p w14:paraId="64D547E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5343D0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201767F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5" w:type="pct"/>
            <w:vMerge/>
            <w:vAlign w:val="center"/>
          </w:tcPr>
          <w:p w14:paraId="3CFCC18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79849F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85AED0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3445DB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719</w:t>
            </w:r>
          </w:p>
        </w:tc>
      </w:tr>
      <w:tr w:rsidR="00AF370A" w14:paraId="494B4B8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22C2F2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41A37C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1CDB695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16.03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86545D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246" w:type="pct"/>
            <w:vMerge/>
            <w:vAlign w:val="center"/>
          </w:tcPr>
          <w:p w14:paraId="5034052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6B71CD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9DA0BE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D07150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3BF6AC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2170A3E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794D54B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/>
            <w:vAlign w:val="center"/>
          </w:tcPr>
          <w:p w14:paraId="26B81BB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00B311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867066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36CE54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3A57A3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E4E4F2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3F1D1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729</w:t>
            </w:r>
          </w:p>
        </w:tc>
      </w:tr>
      <w:tr w:rsidR="00AF370A" w14:paraId="50042DE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89E3E6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9CD01F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8D1F11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91B09A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7D4EF12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58869E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F773CC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C630E4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F26D8C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056820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1C875C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25A54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E5AB98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98D333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8F2620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5A878D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B30D4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B52514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769</w:t>
            </w:r>
          </w:p>
        </w:tc>
      </w:tr>
      <w:tr w:rsidR="00AF370A" w14:paraId="7BAD54A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B61404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CEC6D7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453131F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19.36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B57D88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60.9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41AAB8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4E3336E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DCD319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3F4AEF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CE8572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38633EF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273697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0A2BF7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E9931D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61AFD7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47ACD1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61BE0A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686179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44138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699</w:t>
            </w:r>
          </w:p>
        </w:tc>
      </w:tr>
      <w:tr w:rsidR="00AF370A" w14:paraId="1DB4081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394FF6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617EF8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F4C322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92DF46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305667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138974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3116E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EC4E81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30955A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782805F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/>
            <w:vAlign w:val="center"/>
          </w:tcPr>
          <w:p w14:paraId="327AB3B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84C860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ABDEC7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325871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1BC72D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58E9B1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AE1A5C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A212B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724</w:t>
            </w:r>
          </w:p>
        </w:tc>
      </w:tr>
      <w:tr w:rsidR="00AF370A" w14:paraId="76EFC71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EA8050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ED56B6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C863F6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20.23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53B75B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61.32</w:t>
            </w:r>
          </w:p>
        </w:tc>
        <w:tc>
          <w:tcPr>
            <w:tcW w:w="246" w:type="pct"/>
            <w:vMerge/>
            <w:vAlign w:val="center"/>
          </w:tcPr>
          <w:p w14:paraId="651EB2E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5C2638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D71AF9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D6A743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7F8867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544C71E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/>
            <w:vAlign w:val="center"/>
          </w:tcPr>
          <w:p w14:paraId="13BB8F5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D774C0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4ABBA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B1214D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FB609F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5A939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81844C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124BB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734</w:t>
            </w:r>
          </w:p>
        </w:tc>
      </w:tr>
      <w:tr w:rsidR="00AF370A" w14:paraId="21F57BC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7B63AE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4FEF04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353F83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26.53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766CA9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63.9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1D7811C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224EB4D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07D7D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948EF7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E18671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393912D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5D9572D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5" w:type="pct"/>
            <w:vMerge/>
            <w:vAlign w:val="center"/>
          </w:tcPr>
          <w:p w14:paraId="496371A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70CF64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751DCD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A92CB8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C979BB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F3D9DD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DDEDB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759</w:t>
            </w:r>
          </w:p>
        </w:tc>
      </w:tr>
      <w:tr w:rsidR="00AF370A" w14:paraId="61868BE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19AED5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F8F1CB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004D354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41.28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D00CED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30CBC5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6AA340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3E7E31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1FF6D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F0C3B4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34BDEA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60A972E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/>
            <w:vAlign w:val="center"/>
          </w:tcPr>
          <w:p w14:paraId="5FA8DCC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C2AC39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3F9E570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vMerge/>
            <w:vAlign w:val="center"/>
          </w:tcPr>
          <w:p w14:paraId="387D024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ECE399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884F64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E7FA9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704</w:t>
            </w:r>
          </w:p>
        </w:tc>
      </w:tr>
      <w:tr w:rsidR="00AF370A" w14:paraId="2A0575F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1B1736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FA544D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24F6AD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BC380F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636838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460B40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CE820A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03A71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D1D4D1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824436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23B8A0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12B422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395A58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4EFD658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05" w:type="pct"/>
            <w:vMerge/>
            <w:vAlign w:val="center"/>
          </w:tcPr>
          <w:p w14:paraId="6A2C8D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A38E24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34DE3C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E27702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709</w:t>
            </w:r>
          </w:p>
        </w:tc>
      </w:tr>
      <w:tr w:rsidR="00AF370A" w14:paraId="793DB94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E8C26C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1B87F2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DF2D35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7A3423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D312BD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526C10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6B5813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C2ADFE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3DCF20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E3E684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B32AB2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1DBF44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E36C87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56B56F6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vMerge/>
            <w:vAlign w:val="center"/>
          </w:tcPr>
          <w:p w14:paraId="0980552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B50A27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F75D0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DA0D5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744</w:t>
            </w:r>
          </w:p>
        </w:tc>
      </w:tr>
      <w:tr w:rsidR="00AF370A" w14:paraId="1E738B0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FF91B3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295680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8C532C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039F2C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A22B6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0C4C9C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87EA7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DF52D6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1DC00B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0154C9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C2744D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988069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27130E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6B6D352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5" w:type="pct"/>
            <w:vMerge/>
            <w:vAlign w:val="center"/>
          </w:tcPr>
          <w:p w14:paraId="579C037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73DA30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2A32EB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944C62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739</w:t>
            </w:r>
          </w:p>
        </w:tc>
      </w:tr>
      <w:tr w:rsidR="00AF370A" w14:paraId="68AF3DC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1AA88B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64B3B7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F34B7B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478DAE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B716C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956ECF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6CDE75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431017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712450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2EE7DE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261ADE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859A22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1ADA7B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5E07647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05" w:type="pct"/>
            <w:vMerge/>
            <w:vAlign w:val="center"/>
          </w:tcPr>
          <w:p w14:paraId="5CA59B9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84EEDC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706050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FAB2E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749</w:t>
            </w:r>
          </w:p>
        </w:tc>
      </w:tr>
      <w:tr w:rsidR="00AF370A" w14:paraId="4017C56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5E3170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3F71F7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A7DF8D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DC0DC5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71.5</w:t>
            </w:r>
          </w:p>
        </w:tc>
        <w:tc>
          <w:tcPr>
            <w:tcW w:w="246" w:type="pct"/>
            <w:vMerge/>
            <w:vAlign w:val="center"/>
          </w:tcPr>
          <w:p w14:paraId="0AD226A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B2203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2EF101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84A04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AA8CA4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1864F0A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/>
            <w:vAlign w:val="center"/>
          </w:tcPr>
          <w:p w14:paraId="73709E2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270A2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60D47C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768808B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5" w:type="pct"/>
            <w:vMerge/>
            <w:vAlign w:val="center"/>
          </w:tcPr>
          <w:p w14:paraId="5BC349E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DF6A1F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9AF8C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EBCE7D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764</w:t>
            </w:r>
          </w:p>
        </w:tc>
      </w:tr>
      <w:tr w:rsidR="00AF370A" w14:paraId="5DCD536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AFBE7A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CF24A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61D4AB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61.67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CC89E5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71.92</w:t>
            </w:r>
          </w:p>
        </w:tc>
        <w:tc>
          <w:tcPr>
            <w:tcW w:w="246" w:type="pct"/>
            <w:vMerge/>
            <w:vAlign w:val="center"/>
          </w:tcPr>
          <w:p w14:paraId="776EF7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724390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3AD848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2C33DE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72A026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31AC359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/>
            <w:vAlign w:val="center"/>
          </w:tcPr>
          <w:p w14:paraId="368FBBF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32AC6B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B1698C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CF0B20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8EADAA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4D2711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84A2D7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BF167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774</w:t>
            </w:r>
          </w:p>
        </w:tc>
      </w:tr>
      <w:tr w:rsidR="00AF370A" w14:paraId="294AE5B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904980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0489AE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6C6AAA3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19.78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311D3B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DF38FC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33E0D5D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37934D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BEDB0E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8A7F3E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7E45572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/>
            <w:vAlign w:val="center"/>
          </w:tcPr>
          <w:p w14:paraId="452DA31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2D6E2C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8C7C1D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7263459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6572B54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86" w:type="pct"/>
            <w:vMerge/>
            <w:vAlign w:val="center"/>
          </w:tcPr>
          <w:p w14:paraId="7CA21FB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2A79A0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CCE3C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425</w:t>
            </w:r>
          </w:p>
        </w:tc>
      </w:tr>
      <w:tr w:rsidR="00AF370A" w14:paraId="313973D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95A8B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1960E3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4AC94F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BDCD0E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146243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AE7980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1C167F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3BF4E5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D2E56D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5C6A69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0F0B31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D13257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29205C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6F557B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D3239C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ADF79B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A4CFC9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8396B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426</w:t>
            </w:r>
          </w:p>
        </w:tc>
      </w:tr>
      <w:tr w:rsidR="00AF370A" w14:paraId="767B610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41E1A7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1E8DC8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D6211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63F598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75B12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BEBF14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593DEE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4DA060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B26EFE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FCF0A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4CCDB7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420C239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/>
            <w:vAlign w:val="center"/>
          </w:tcPr>
          <w:p w14:paraId="66BF57D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59A8F9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583EA6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0C3402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D8061B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130C17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427</w:t>
            </w:r>
          </w:p>
        </w:tc>
      </w:tr>
      <w:tr w:rsidR="00AF370A" w14:paraId="7305DA5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6461F2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B273F9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2BBF64E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77.58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88E3AF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74.1</w:t>
            </w:r>
          </w:p>
        </w:tc>
        <w:tc>
          <w:tcPr>
            <w:tcW w:w="246" w:type="pct"/>
            <w:vMerge/>
            <w:vAlign w:val="center"/>
          </w:tcPr>
          <w:p w14:paraId="337A1D0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EB79D6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51F7EA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44A592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34C205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7A8263E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7407A9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7FAD2BF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3" w:type="pct"/>
            <w:vMerge/>
            <w:vAlign w:val="center"/>
          </w:tcPr>
          <w:p w14:paraId="317C3C2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61BAE0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EEF4B6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D2CB5F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74D8ED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6D73F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422</w:t>
            </w:r>
          </w:p>
        </w:tc>
      </w:tr>
      <w:tr w:rsidR="00AF370A" w14:paraId="57EAD21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29603C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01B26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CA7CF0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CBF30D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5DC273F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7E790D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9AD48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7CBC44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F351D2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3AB25D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7D7CBC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CB151E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99F149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6E65F6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EE74EE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ACBF01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CC7080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8B2A8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423</w:t>
            </w:r>
          </w:p>
        </w:tc>
      </w:tr>
      <w:tr w:rsidR="00AF370A" w14:paraId="4BB4206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68B52F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9F9A81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9B156B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35869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1CE3E0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02E12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28D183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9E676C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968969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C665CA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DFD29D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143A04C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3" w:type="pct"/>
            <w:vMerge/>
            <w:vAlign w:val="center"/>
          </w:tcPr>
          <w:p w14:paraId="10D6159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0063C4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A428EF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6743FA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4BBA71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E05B31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424</w:t>
            </w:r>
          </w:p>
        </w:tc>
      </w:tr>
      <w:tr w:rsidR="00AF370A" w14:paraId="7CC30B2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84B8E8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5A7574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FCB821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D4AF45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F8C7FB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2C0CDF6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4E374A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24FEABF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91719C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6644262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F79927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5F4E4A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2EF5ADF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221EE26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15DF3EF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6" w:type="pct"/>
            <w:vMerge/>
            <w:vAlign w:val="center"/>
          </w:tcPr>
          <w:p w14:paraId="307F452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D8C9E3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9E94E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432</w:t>
            </w:r>
          </w:p>
        </w:tc>
      </w:tr>
      <w:tr w:rsidR="00AF370A" w14:paraId="1405208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18EC7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D783F3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91E82A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287917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5E5718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E41315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60DD22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B4336C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53" w:type="pct"/>
            <w:vMerge/>
            <w:vAlign w:val="center"/>
          </w:tcPr>
          <w:p w14:paraId="7C99FEC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AD0343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070220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8D6770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6A042F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2D36FE1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1BF71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86B98B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2CE0E8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10226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437</w:t>
            </w:r>
          </w:p>
        </w:tc>
      </w:tr>
      <w:tr w:rsidR="00AF370A" w14:paraId="532FEC4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3BE146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E220EE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BA1CEE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98BC68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24C8CA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DBD9BF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E14573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4D63FEE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253" w:type="pct"/>
            <w:vMerge/>
            <w:vAlign w:val="center"/>
          </w:tcPr>
          <w:p w14:paraId="1036B6C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E0F392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9114C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7AB5D8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44300AC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0219CB5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29961D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14ACA7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D46673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0F35C7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442</w:t>
            </w:r>
          </w:p>
        </w:tc>
      </w:tr>
      <w:tr w:rsidR="00AF370A" w14:paraId="25D268A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087EA2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92DF6B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635F892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16.03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31D647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9A5595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57614C7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4ABEBCB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125A38E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/>
            <w:vAlign w:val="center"/>
          </w:tcPr>
          <w:p w14:paraId="2A46DFC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7C0281B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/>
            <w:vAlign w:val="center"/>
          </w:tcPr>
          <w:p w14:paraId="0736654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CD91A8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3FDAB76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44BAE3E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0C4F31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vMerge/>
            <w:vAlign w:val="center"/>
          </w:tcPr>
          <w:p w14:paraId="2EADEC8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158D67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281C4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462</w:t>
            </w:r>
          </w:p>
        </w:tc>
      </w:tr>
      <w:tr w:rsidR="00AF370A" w14:paraId="1F35BEC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40493E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EA9B25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F2CB0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080698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95D288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5E782C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D90E2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A553E0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33A307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A624AD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7DD7BB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6DECC2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C4ADD5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F1B39E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288920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4C570B5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/>
            <w:vAlign w:val="center"/>
          </w:tcPr>
          <w:p w14:paraId="425B82B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B2A37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482</w:t>
            </w:r>
          </w:p>
        </w:tc>
      </w:tr>
      <w:tr w:rsidR="00AF370A" w14:paraId="3461EC8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BE5D5F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B4EBC4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69A9FC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4F06BF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66B827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6578892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C32CEB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43261F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BE4D56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4DBFC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6626A6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899A54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9673C5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8818B8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CD271F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0069F15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/>
            <w:vAlign w:val="center"/>
          </w:tcPr>
          <w:p w14:paraId="7B5D22D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0EC32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452</w:t>
            </w:r>
          </w:p>
        </w:tc>
      </w:tr>
      <w:tr w:rsidR="00AF370A" w14:paraId="7B2E1F3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BBB37A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852E83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FA485E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5B2315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01C579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A59D68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389127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C95B23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5E2221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F41FAC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13DC5B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9D78E4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D7ABAB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85A1F2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468F93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7A2ED1E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/>
            <w:vAlign w:val="center"/>
          </w:tcPr>
          <w:p w14:paraId="713894F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B7AB2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472</w:t>
            </w:r>
          </w:p>
        </w:tc>
      </w:tr>
      <w:tr w:rsidR="00AF370A" w14:paraId="0A9B12F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37104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1C1F77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93EB41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45.74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58EE05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69.08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541669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190961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7EBAA1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6E98BE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8A9CCD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7523B0A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53D46D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AD2B0D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FD71E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AAB41F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70E44C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6" w:type="pct"/>
            <w:vMerge/>
            <w:vAlign w:val="center"/>
          </w:tcPr>
          <w:p w14:paraId="6971219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421960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84BED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477</w:t>
            </w:r>
          </w:p>
        </w:tc>
      </w:tr>
      <w:tr w:rsidR="00AF370A" w14:paraId="60AE234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A32FF5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17AB19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2AFC4AA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50.94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BC9674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70.1</w:t>
            </w:r>
          </w:p>
        </w:tc>
        <w:tc>
          <w:tcPr>
            <w:tcW w:w="246" w:type="pct"/>
            <w:vMerge/>
            <w:vAlign w:val="center"/>
          </w:tcPr>
          <w:p w14:paraId="688BCA8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5E4D48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6B9860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65765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1D436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5403A9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C14A1F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E96B5A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6C4C77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6246EB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EB7C6D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1B53B25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7" w:type="pct"/>
            <w:vMerge/>
            <w:vAlign w:val="center"/>
          </w:tcPr>
          <w:p w14:paraId="74ECBEA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95A850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457</w:t>
            </w:r>
          </w:p>
        </w:tc>
      </w:tr>
      <w:tr w:rsidR="00AF370A" w14:paraId="3F20509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38D1EF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7E8882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EBAEA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3B67CD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ADF27C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2E06E76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9E8EF0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827B73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6AD80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918DA6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97ED97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26A5BD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55303C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CC3CE4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ECCE7B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5E2F9C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F942E8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2C949C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447</w:t>
            </w:r>
          </w:p>
        </w:tc>
      </w:tr>
      <w:tr w:rsidR="00AF370A" w14:paraId="29A2F05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5C100B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844F4A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86A566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28270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1202E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A98B57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F7566E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5F95DE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A93F9F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9E8BE8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0E17C5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56BB36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FCF41A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D1764F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589066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44C7CA3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7" w:type="pct"/>
            <w:vMerge/>
            <w:vAlign w:val="center"/>
          </w:tcPr>
          <w:p w14:paraId="3FA5017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36CEA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467</w:t>
            </w:r>
          </w:p>
        </w:tc>
      </w:tr>
      <w:tr w:rsidR="00AF370A" w14:paraId="2123A8E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AEB87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8A9268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C3838C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18.73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3E5F59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60.59</w:t>
            </w:r>
          </w:p>
        </w:tc>
        <w:tc>
          <w:tcPr>
            <w:tcW w:w="246" w:type="pct"/>
            <w:vMerge/>
            <w:vAlign w:val="center"/>
          </w:tcPr>
          <w:p w14:paraId="380A910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86A426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6F81941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591A7B0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/>
            <w:vAlign w:val="center"/>
          </w:tcPr>
          <w:p w14:paraId="67EE015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30B5A1D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/>
            <w:vAlign w:val="center"/>
          </w:tcPr>
          <w:p w14:paraId="430DD8D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545A5D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5BF8509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6037C99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73E0D9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vMerge/>
            <w:vAlign w:val="center"/>
          </w:tcPr>
          <w:p w14:paraId="029CEC6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925A68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732A1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330</w:t>
            </w:r>
          </w:p>
        </w:tc>
      </w:tr>
      <w:tr w:rsidR="00AF370A" w14:paraId="265CAD8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0135DE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205C19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1E11FC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48C6E7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A773B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B22324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9F08B1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C15BA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8AF912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425F39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A287C3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E3295E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5AEDBF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03AAE3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63B238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5CE522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73160E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C6052F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340</w:t>
            </w:r>
          </w:p>
        </w:tc>
      </w:tr>
      <w:tr w:rsidR="00AF370A" w14:paraId="1BB4F31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C79999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005FA4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05ED65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25.95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150FCE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63.69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B03001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1D27217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13C758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776847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8C4350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4A3224B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0B67AD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3922F3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4A2B216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73AD8DE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429280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9F0E05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8DA6C7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80511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355</w:t>
            </w:r>
          </w:p>
        </w:tc>
      </w:tr>
      <w:tr w:rsidR="00AF370A" w14:paraId="3BB7B6C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7DDC71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22B971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D514AF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2B5C33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20FEF6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85F053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058434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519160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E6E659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5C3CB01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F3C58D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9282A6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4F0BC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277260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FFAF07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8E83D8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08E442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CD8942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365</w:t>
            </w:r>
          </w:p>
        </w:tc>
      </w:tr>
      <w:tr w:rsidR="00AF370A" w14:paraId="6A41E8D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1EC467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057157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7DF942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7447EA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9BBB39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0E6A46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3B3E658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/>
            <w:vAlign w:val="center"/>
          </w:tcPr>
          <w:p w14:paraId="63CAB3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25166C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37E1FEB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-66.45</w:t>
            </w:r>
          </w:p>
        </w:tc>
        <w:tc>
          <w:tcPr>
            <w:tcW w:w="235" w:type="pct"/>
            <w:vMerge/>
            <w:vAlign w:val="center"/>
          </w:tcPr>
          <w:p w14:paraId="73F5CBD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79A89C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EA506B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BFE74E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BD718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5CD55F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1688DF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1B52B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385</w:t>
            </w:r>
          </w:p>
        </w:tc>
      </w:tr>
      <w:tr w:rsidR="00AF370A" w14:paraId="21DC842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D8F413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BC58B6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48115A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727920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541A473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F2B3B6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8920B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5C0988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8A8096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517C604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B8714D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837055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1D401B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D539FA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C219EF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0DC51F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F40F0E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65CFA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395</w:t>
            </w:r>
          </w:p>
        </w:tc>
      </w:tr>
      <w:tr w:rsidR="00AF370A" w14:paraId="6A1E73C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3C5918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D6C899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77E80DE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30.11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C69FD8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65.1</w:t>
            </w:r>
          </w:p>
        </w:tc>
        <w:tc>
          <w:tcPr>
            <w:tcW w:w="246" w:type="pct"/>
            <w:vMerge/>
            <w:vAlign w:val="center"/>
          </w:tcPr>
          <w:p w14:paraId="292F2C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1D201D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409DDE9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/>
            <w:vAlign w:val="center"/>
          </w:tcPr>
          <w:p w14:paraId="03710A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2BBA3F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138E447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/>
            <w:vAlign w:val="center"/>
          </w:tcPr>
          <w:p w14:paraId="53E4C4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A42CDA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3FD7E40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58536CA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37D396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60F4D3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4118D3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0647D0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345</w:t>
            </w:r>
          </w:p>
        </w:tc>
      </w:tr>
      <w:tr w:rsidR="00AF370A" w14:paraId="3AE32AF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D4B7BA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3D33C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9B8CFB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2053D8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7E1637A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3562438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5C4A87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47FE0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8C3587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925D63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B973DD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42D313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74C69EA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02C0DD3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BF410C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D337A4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AE7EA0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0A441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</w:tr>
      <w:tr w:rsidR="00AF370A" w14:paraId="6292A94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7F4A5F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F90CDB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130305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38.7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0BBF53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67.49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65BB16D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556945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295529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58EA26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BFA308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48255BE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C4470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8A3BE6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4CCBF3D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4756866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D6FDF1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7CE208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9C2336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A3AF34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335</w:t>
            </w:r>
          </w:p>
        </w:tc>
      </w:tr>
      <w:tr w:rsidR="00AF370A" w14:paraId="1FE3CDC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F73F5A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EA32B9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4CBC3E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827476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5EB86D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47A013E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6328A18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/>
            <w:vAlign w:val="center"/>
          </w:tcPr>
          <w:p w14:paraId="28C936E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A4CB9C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7C7FCA0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-64.45</w:t>
            </w:r>
          </w:p>
        </w:tc>
        <w:tc>
          <w:tcPr>
            <w:tcW w:w="235" w:type="pct"/>
            <w:vMerge/>
            <w:vAlign w:val="center"/>
          </w:tcPr>
          <w:p w14:paraId="4D774ED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51904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BCA72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0997FB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BC63A7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EBCF78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270489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9DFC4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370</w:t>
            </w:r>
          </w:p>
        </w:tc>
      </w:tr>
      <w:tr w:rsidR="00AF370A" w14:paraId="6C2DCAD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159A4D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716386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A7FA9C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EA0359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334D1F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C6726E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C4D2F2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817027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5C5C55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7F30E3C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19F8AE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0A0CDE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4081F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69F641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BCFD98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FD86CE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CD6AC7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A417B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375</w:t>
            </w:r>
          </w:p>
        </w:tc>
      </w:tr>
      <w:tr w:rsidR="00AF370A" w14:paraId="7CA5ECA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3CCCA9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285044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401260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48.77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B1DA4E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69.69</w:t>
            </w:r>
          </w:p>
        </w:tc>
        <w:tc>
          <w:tcPr>
            <w:tcW w:w="246" w:type="pct"/>
            <w:vMerge/>
            <w:vAlign w:val="center"/>
          </w:tcPr>
          <w:p w14:paraId="4B4C062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E944C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5A54FC6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/>
            <w:vAlign w:val="center"/>
          </w:tcPr>
          <w:p w14:paraId="0963872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A45DD6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754BB59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/>
            <w:vAlign w:val="center"/>
          </w:tcPr>
          <w:p w14:paraId="7483829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436593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640A466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793C0E7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0041A1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86AA29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DEBCBA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F08ED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350</w:t>
            </w:r>
          </w:p>
        </w:tc>
      </w:tr>
      <w:tr w:rsidR="00AF370A" w14:paraId="009D7DA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475D01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6BCC60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30562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091EA8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78DDDC8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263434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651969E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/>
            <w:vAlign w:val="center"/>
          </w:tcPr>
          <w:p w14:paraId="1B001AF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E17F02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2764709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-78.95</w:t>
            </w:r>
          </w:p>
        </w:tc>
        <w:tc>
          <w:tcPr>
            <w:tcW w:w="235" w:type="pct"/>
            <w:vMerge/>
            <w:vAlign w:val="center"/>
          </w:tcPr>
          <w:p w14:paraId="533F3C4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BF81BD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8514C8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1F23BE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4EFCF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F06937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A55682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893AB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380</w:t>
            </w:r>
          </w:p>
        </w:tc>
      </w:tr>
      <w:tr w:rsidR="00AF370A" w14:paraId="6595407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4EB4CD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1EF724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A00E10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EC5C50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74245E3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23EE7B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24CA7B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1CA9C2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4D45B8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31C7429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451CBA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0FEC61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9026D4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D27C9A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A6F419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93318D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84DB1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792CB7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390</w:t>
            </w:r>
          </w:p>
        </w:tc>
      </w:tr>
      <w:tr w:rsidR="00AF370A" w14:paraId="6FCC9F1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9D70F1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A69BFF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05F72B5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10.52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645BD8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6C84F4F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43B619D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3C0B42C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170D79B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/>
            <w:vAlign w:val="center"/>
          </w:tcPr>
          <w:p w14:paraId="7B02A4B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2F75CE6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/>
            <w:vAlign w:val="center"/>
          </w:tcPr>
          <w:p w14:paraId="557C420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AFDBCA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33ABEF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4FBCC5F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1803BCC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6" w:type="pct"/>
            <w:vMerge/>
            <w:vAlign w:val="center"/>
          </w:tcPr>
          <w:p w14:paraId="626EA1B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93DFD5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2D882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194</w:t>
            </w:r>
          </w:p>
        </w:tc>
      </w:tr>
      <w:tr w:rsidR="00AF370A" w14:paraId="35EE272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801647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87915E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84A40D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3A676F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642E82B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6758E3D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82AA97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7B52B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C54A5D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66A752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D1E445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D30CD9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44D049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9B5AE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9EDC36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16F108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CDAD6E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73220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204</w:t>
            </w:r>
          </w:p>
        </w:tc>
      </w:tr>
      <w:tr w:rsidR="00AF370A" w14:paraId="4F94884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C6132F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7EC731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506FE0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20.64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84C753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61.51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38397F9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10DFCD8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4DD2E9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451B35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D5B0CD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190973D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AAD0A9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B7C31B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68D65F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98EB9F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381C3E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4462A9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2DCFEB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324386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193</w:t>
            </w:r>
          </w:p>
        </w:tc>
      </w:tr>
      <w:tr w:rsidR="00AF370A" w14:paraId="709AAD8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03E14C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8B07E4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5E904B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27.11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765DC2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64.1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59BBCCE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14B0F37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37805F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E8B009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5A1C1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982504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74EF72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B6B9B6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A36C1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19BAD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C55855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7EA72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829A6B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0EEB4C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203</w:t>
            </w:r>
          </w:p>
        </w:tc>
      </w:tr>
      <w:tr w:rsidR="00AF370A" w14:paraId="1C9D7B7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9010A4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7F55DE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5B21363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429FC7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79C7B10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7CDE67A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7B3B47E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2C42922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0EED52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5" w:type="pct"/>
            <w:vMerge/>
            <w:vAlign w:val="center"/>
          </w:tcPr>
          <w:p w14:paraId="3573852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BC89A3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9D0F06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6FA41AC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05A513D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8F6481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24.33</w:t>
            </w:r>
          </w:p>
        </w:tc>
        <w:tc>
          <w:tcPr>
            <w:tcW w:w="286" w:type="pct"/>
            <w:vMerge/>
            <w:vAlign w:val="center"/>
          </w:tcPr>
          <w:p w14:paraId="0B395EC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2F67EE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6FC9C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552</w:t>
            </w:r>
          </w:p>
        </w:tc>
      </w:tr>
      <w:tr w:rsidR="00AF370A" w14:paraId="2EA2362B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09559D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CA48B5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F8324B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52511B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0A2690E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0490959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9C7FF9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8A480F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9F395E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0C9F4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EB077E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2F433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D586A8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3FB4BA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A922F9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39.05</w:t>
            </w:r>
          </w:p>
        </w:tc>
        <w:tc>
          <w:tcPr>
            <w:tcW w:w="286" w:type="pct"/>
            <w:vMerge/>
            <w:vAlign w:val="center"/>
          </w:tcPr>
          <w:p w14:paraId="1539941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CF332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8E2C4B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551</w:t>
            </w:r>
          </w:p>
        </w:tc>
      </w:tr>
      <w:tr w:rsidR="00AF370A" w14:paraId="33B4C34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004C96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2AEDCE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95CEF5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D55E43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3202FF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24DD4D2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8E6C2D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27CE7A5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739391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5" w:type="pct"/>
            <w:vMerge/>
            <w:vAlign w:val="center"/>
          </w:tcPr>
          <w:p w14:paraId="294F47F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188EC8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CE6E56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20FBDC5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7940BE5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3D3B79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45.14</w:t>
            </w:r>
          </w:p>
        </w:tc>
        <w:tc>
          <w:tcPr>
            <w:tcW w:w="286" w:type="pct"/>
            <w:vMerge/>
            <w:vAlign w:val="center"/>
          </w:tcPr>
          <w:p w14:paraId="2C36487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986AA5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418C6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560</w:t>
            </w:r>
          </w:p>
        </w:tc>
      </w:tr>
      <w:tr w:rsidR="00AF370A" w14:paraId="054F7BA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8B475E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E1BE31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EE4418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5B28CD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DD2FCA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233BB5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5A680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FA9DE1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2B93F3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7BA0EC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7D6735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913922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EDB52F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F0B85C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8191E2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20.73</w:t>
            </w:r>
          </w:p>
        </w:tc>
        <w:tc>
          <w:tcPr>
            <w:tcW w:w="286" w:type="pct"/>
            <w:vMerge/>
            <w:vAlign w:val="center"/>
          </w:tcPr>
          <w:p w14:paraId="26A5C03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FCBCAD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8321B5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562</w:t>
            </w:r>
          </w:p>
        </w:tc>
      </w:tr>
      <w:tr w:rsidR="00AF370A" w14:paraId="305DDA0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5484F9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223744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531C39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129E10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EAAD3E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0A91647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6C837F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A17FFE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5C146D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2C68A1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5AD00E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908889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76DE20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D85DF9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3DFA00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78.81</w:t>
            </w:r>
          </w:p>
        </w:tc>
        <w:tc>
          <w:tcPr>
            <w:tcW w:w="286" w:type="pct"/>
            <w:vMerge/>
            <w:vAlign w:val="center"/>
          </w:tcPr>
          <w:p w14:paraId="150A6C1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BE2198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BFB3CF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559</w:t>
            </w:r>
          </w:p>
        </w:tc>
      </w:tr>
      <w:tr w:rsidR="00AF370A" w14:paraId="48952C0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B81BDF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B60B55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81AC9C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6BC20C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A4236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92B0BA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36B0F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D3A1D6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98713D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E102E7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DD44B1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451E82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5450E5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544137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FAACF3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36.97</w:t>
            </w:r>
          </w:p>
        </w:tc>
        <w:tc>
          <w:tcPr>
            <w:tcW w:w="286" w:type="pct"/>
            <w:vMerge/>
            <w:vAlign w:val="center"/>
          </w:tcPr>
          <w:p w14:paraId="76DC197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4C8E12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73BFE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561</w:t>
            </w:r>
          </w:p>
        </w:tc>
      </w:tr>
      <w:tr w:rsidR="00AF370A" w14:paraId="52F7B3F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DC6C3B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D4FF02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</w:t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ChinaTelecom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2EBD788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17.92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5C6149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B1078C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11F69D0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CF1C4A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2211B7E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CC8B0B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5A31601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/>
            <w:vAlign w:val="center"/>
          </w:tcPr>
          <w:p w14:paraId="333FF78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80786C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3C9610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2F9AEA0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6511151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vMerge/>
            <w:vAlign w:val="center"/>
          </w:tcPr>
          <w:p w14:paraId="5B63DC1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20FE4C8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56CB5E9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672</w:t>
            </w:r>
          </w:p>
        </w:tc>
      </w:tr>
      <w:tr w:rsidR="00AF370A" w14:paraId="75786D3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3C116E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197760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A97BE8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A757F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8A3D45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01631B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E7D71E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D88590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2CC49C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236D77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CF3F1D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5911B7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AD6BE8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B5914C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37E927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9C5FB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B55263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CA8DEC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674</w:t>
            </w:r>
          </w:p>
        </w:tc>
      </w:tr>
      <w:tr w:rsidR="00AF370A" w14:paraId="15B2637D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8028B8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4AEBA7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E334E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147249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154829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2228F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2E362B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84FD9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A47CE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FBA7C6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0438E2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AB0547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9A62AB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6C13FC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EB900A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A5AB91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57BB0E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53F3A7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676</w:t>
            </w:r>
          </w:p>
        </w:tc>
      </w:tr>
      <w:tr w:rsidR="00AF370A" w14:paraId="10EFD774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79F62E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8A18C4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89097A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E15C8A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4BFFF0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4A8284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21F13F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D4E16E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7D1F89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D3A5A5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2A8E99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51616D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B77909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4F30A8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AE7F23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F44675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E3D97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F27E9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678</w:t>
            </w:r>
          </w:p>
        </w:tc>
      </w:tr>
      <w:tr w:rsidR="00AF370A" w14:paraId="0C16425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C293A2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4A7FEA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BE0E70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E0C68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D0F69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35130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CC03B1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5A8694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8DAC96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C6DC97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AD5B70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3DBBCF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FEC603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A34D33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7978A4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BA14A9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5B8747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059476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680</w:t>
            </w:r>
          </w:p>
        </w:tc>
      </w:tr>
      <w:tr w:rsidR="00AF370A" w14:paraId="57A532E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CFCF03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E97F5D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6BF627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730765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5939F4E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F74117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2CEBEC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07982C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09AE5C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16D18A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15846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286B9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57DA99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0E0B77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7EA9D0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E97F9A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75248B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ABCCA2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682</w:t>
            </w:r>
          </w:p>
        </w:tc>
      </w:tr>
      <w:tr w:rsidR="00AF370A" w14:paraId="2646CDF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79ED33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3198BC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614C82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65079F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8637F6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7C1B4C4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E4988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614A77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169022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4856DE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DD65D4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3C49B9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8927DD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6F1CC7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53CB4C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4F0638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5270A1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5BAB1E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671</w:t>
            </w:r>
          </w:p>
        </w:tc>
      </w:tr>
      <w:tr w:rsidR="00AF370A" w14:paraId="1EEBE21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557822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928BF5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B41A77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0C2CD9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C56AED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47F424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11E908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C9AA89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44268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2BA252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A30565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B6CDCC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A5FDA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A5015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D5CB8D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92BB08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C20DDA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E40DA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673</w:t>
            </w:r>
          </w:p>
        </w:tc>
      </w:tr>
      <w:tr w:rsidR="00AF370A" w14:paraId="6F7F4080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A4D1E7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B97799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D20DAC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075788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459DBF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FC42BD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3D24F5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6398E1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90D2D5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991881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F1FF07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758F1F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A46E69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D0A387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C249A0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336AB6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3598D1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D8697E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675</w:t>
            </w:r>
          </w:p>
        </w:tc>
      </w:tr>
      <w:tr w:rsidR="00AF370A" w14:paraId="5F43EE5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FDA73C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A99385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3135CB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8D89CB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901EAB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995F8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97A4C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3D76B2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A369E4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1C62948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CE8182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EF3F46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FF3D18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7BA3E8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EFC842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86682D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FB7493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5801F7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677</w:t>
            </w:r>
          </w:p>
        </w:tc>
      </w:tr>
      <w:tr w:rsidR="00AF370A" w14:paraId="2041FCC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C1AB4A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792387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F8D5BC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D081CF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B4B366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F73A43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2701A9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1B7E9D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791D92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144B2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37C7EA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A1445E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06C9A7D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138106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ED96B6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5FAF6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7D684D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BB23FB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679</w:t>
            </w:r>
          </w:p>
        </w:tc>
      </w:tr>
      <w:tr w:rsidR="00AF370A" w14:paraId="664E8F4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E8B67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50270C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9AE7CE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5FAA39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1B6324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57005B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598849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72279E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0AB7AD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D9487E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62ECE8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CB546D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16C6CD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7995FA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1F7962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2486C7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F76460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769863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681</w:t>
            </w:r>
          </w:p>
        </w:tc>
      </w:tr>
      <w:tr w:rsidR="00AF370A" w14:paraId="2AB0133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6EDB391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B2AC85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6355152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37.16</w:t>
            </w:r>
          </w:p>
        </w:tc>
        <w:tc>
          <w:tcPr>
            <w:tcW w:w="253" w:type="pct"/>
            <w:vMerge/>
            <w:vAlign w:val="center"/>
          </w:tcPr>
          <w:p w14:paraId="5219B87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FC6564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36E943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DCB9D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759FAF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1FD25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788149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A8A347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30B131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AE848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C22D2C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EFC10A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716B42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0D09F07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515AFD3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612</w:t>
            </w:r>
          </w:p>
        </w:tc>
      </w:tr>
      <w:tr w:rsidR="00AF370A" w14:paraId="677FB75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FDE44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CE5987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F16DCB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B1EC10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75E12F1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AD892F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18B199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062C7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885777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34518E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CD9156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F1624B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F8C8C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0DF8DD0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F4548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FED4FB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E16FF2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46A04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614</w:t>
            </w:r>
          </w:p>
        </w:tc>
      </w:tr>
      <w:tr w:rsidR="00AF370A" w14:paraId="2F47F23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9A9152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69DCB9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E97554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EB0BD8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D63810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D5A41C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A9A9E1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8B01C5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73D229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6F647F3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D70B5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7FF017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CE7DBA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5E2F3C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EAE1BA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86724F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801EF0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D3B841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616</w:t>
            </w:r>
          </w:p>
        </w:tc>
      </w:tr>
      <w:tr w:rsidR="00AF370A" w14:paraId="325583B8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6245C8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BFFAA5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A36EE6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8659A3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CD95EC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A15163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601F86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4A23DC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F2929B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932990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524FD2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70FAA2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F00CD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CC74ED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528E6F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D30C56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310F08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E95B0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618</w:t>
            </w:r>
          </w:p>
        </w:tc>
      </w:tr>
      <w:tr w:rsidR="00AF370A" w14:paraId="2B49826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5AAE67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85814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461E52E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45FD6F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BC59FA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78AF48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8D2D8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BB90BC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504A85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EBA87C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4F8321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0A670C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C42372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34A7C0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B840C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3CF38D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FC3B1E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8D783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620</w:t>
            </w:r>
          </w:p>
        </w:tc>
      </w:tr>
      <w:tr w:rsidR="00AF370A" w14:paraId="64AF81D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E1CEB5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67D048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5231C0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EF673D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FC69CE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17F152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35C3A8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43E75C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B39559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1957D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EF0738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98CDAC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BB120B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540D6F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383642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2A4E16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A68656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2077F6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622</w:t>
            </w:r>
          </w:p>
        </w:tc>
      </w:tr>
      <w:tr w:rsidR="00AF370A" w14:paraId="350EFFC5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C14CC6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4F2673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626E234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64C88D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12AEB2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568C672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35EF6A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D2A0FB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1A969D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3B4D79A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641BA4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293831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017FE2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37D723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E925D6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014FFB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0A3197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C160D7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611</w:t>
            </w:r>
          </w:p>
        </w:tc>
      </w:tr>
      <w:tr w:rsidR="00AF370A" w14:paraId="7F7840A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B77003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F50C53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8AA39B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57471C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F3CB7E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767FB0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B15000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FADC10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7D3699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48667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34BC1A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C52311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3832030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71AA8B1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6A7CF7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ED00DA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EA7D92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430DE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613</w:t>
            </w:r>
          </w:p>
        </w:tc>
      </w:tr>
      <w:tr w:rsidR="00AF370A" w14:paraId="2EE739A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356728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673C5A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0272B57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5A8849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2CF3D0C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09D420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BFB6FD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7FE19A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A2BFB8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445D69A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EAAC59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86B2C3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28C053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20B0AA2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47D7E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D5A972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765EE3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C6F8FA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615</w:t>
            </w:r>
          </w:p>
        </w:tc>
      </w:tr>
      <w:tr w:rsidR="00AF370A" w14:paraId="326BF41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79AE3A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C1B60E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161F18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57AF5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93375D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63C628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59D332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ABF618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B0CC75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74482B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FC8E17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87F1E1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FB28CE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FD57D3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C31C9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D14AC2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D1C337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EE84D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617</w:t>
            </w:r>
          </w:p>
        </w:tc>
      </w:tr>
      <w:tr w:rsidR="00AF370A" w14:paraId="3D312AE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727F0B9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EEC6A6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1EBB0DC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90D01D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530B2C9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EBAF7F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5C6DD4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922AE1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27DEAB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3A2756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A7FB59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066E1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5E34F4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5C64CBC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1EA769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AD4953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86E0DD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15D24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619</w:t>
            </w:r>
          </w:p>
        </w:tc>
      </w:tr>
      <w:tr w:rsidR="00AF370A" w14:paraId="71A3C3D2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2248182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2D401A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5A509AA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149752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5A1FF80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77B6B2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4CB8B7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FB33B1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9EDAA0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0D9FD6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7EF53C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36DB04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6210ED2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E67156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3AD3CF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80928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271DBF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113ED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621</w:t>
            </w:r>
          </w:p>
        </w:tc>
      </w:tr>
      <w:tr w:rsidR="00AF370A" w14:paraId="33895CE7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29C3EB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F1E837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0A7352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2.52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9AF758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41.49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B3CC41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353C60F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68614BD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7A8061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3FFACE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0297F08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-25.39</w:t>
            </w:r>
          </w:p>
        </w:tc>
        <w:tc>
          <w:tcPr>
            <w:tcW w:w="235" w:type="pct"/>
            <w:vMerge/>
            <w:vAlign w:val="center"/>
          </w:tcPr>
          <w:p w14:paraId="19F26A9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3F0FC8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4F13A7D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4019FDA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4024CBC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17.71</w:t>
            </w:r>
          </w:p>
        </w:tc>
        <w:tc>
          <w:tcPr>
            <w:tcW w:w="286" w:type="pct"/>
            <w:vMerge/>
            <w:vAlign w:val="center"/>
          </w:tcPr>
          <w:p w14:paraId="5EA98E0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9BA26A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6A213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184</w:t>
            </w:r>
          </w:p>
        </w:tc>
      </w:tr>
      <w:tr w:rsidR="00AF370A" w14:paraId="0B2FF1AE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7BDD18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81CDA9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5FA16C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2.79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6481D1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42.49</w:t>
            </w:r>
          </w:p>
        </w:tc>
        <w:tc>
          <w:tcPr>
            <w:tcW w:w="246" w:type="pct"/>
            <w:vMerge/>
            <w:vAlign w:val="center"/>
          </w:tcPr>
          <w:p w14:paraId="4791DF6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234C55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7D8380A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8EB960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0E690A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684782B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A6FC8C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D77647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785737E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509462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FD4415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17.73</w:t>
            </w:r>
          </w:p>
        </w:tc>
        <w:tc>
          <w:tcPr>
            <w:tcW w:w="286" w:type="pct"/>
            <w:vMerge/>
            <w:vAlign w:val="center"/>
          </w:tcPr>
          <w:p w14:paraId="5CDABEC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ED4D56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0B510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</w:tr>
      <w:tr w:rsidR="00AF370A" w14:paraId="3E7C247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95750E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5C7FD6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450E41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E4BC68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51.49</w:t>
            </w:r>
          </w:p>
        </w:tc>
        <w:tc>
          <w:tcPr>
            <w:tcW w:w="246" w:type="pct"/>
            <w:vMerge/>
            <w:vAlign w:val="center"/>
          </w:tcPr>
          <w:p w14:paraId="7C0C50B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F82036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9C96EC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FAC3CA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D9EF95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26D0DE1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5E5F85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276155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71CEF9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C1F3C0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54FCFA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17.79</w:t>
            </w:r>
          </w:p>
        </w:tc>
        <w:tc>
          <w:tcPr>
            <w:tcW w:w="286" w:type="pct"/>
            <w:vMerge/>
            <w:vAlign w:val="center"/>
          </w:tcPr>
          <w:p w14:paraId="41DD5EE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48FAB9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B5FB7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176</w:t>
            </w:r>
          </w:p>
        </w:tc>
      </w:tr>
      <w:tr w:rsidR="00AF370A" w14:paraId="512630B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3B900AB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FF75F9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01A6F7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1339CC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53.72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413132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1AD29F3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36" w:type="pct"/>
            <w:vMerge/>
            <w:vAlign w:val="center"/>
          </w:tcPr>
          <w:p w14:paraId="1D3348D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37D3E1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6C49D4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3FD17B5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-37.62</w:t>
            </w:r>
          </w:p>
        </w:tc>
        <w:tc>
          <w:tcPr>
            <w:tcW w:w="235" w:type="pct"/>
            <w:vMerge/>
            <w:vAlign w:val="center"/>
          </w:tcPr>
          <w:p w14:paraId="627673D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5466C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29ACE98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698689D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962319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19.67</w:t>
            </w:r>
          </w:p>
        </w:tc>
        <w:tc>
          <w:tcPr>
            <w:tcW w:w="286" w:type="pct"/>
            <w:vMerge/>
            <w:vAlign w:val="center"/>
          </w:tcPr>
          <w:p w14:paraId="7714D10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4A3162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970EF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172</w:t>
            </w:r>
          </w:p>
        </w:tc>
      </w:tr>
      <w:tr w:rsidR="00AF370A" w14:paraId="4D4736CC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127902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5D31B4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ECAB2E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10.11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13E63F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54.72</w:t>
            </w:r>
          </w:p>
        </w:tc>
        <w:tc>
          <w:tcPr>
            <w:tcW w:w="246" w:type="pct"/>
            <w:vMerge/>
            <w:vAlign w:val="center"/>
          </w:tcPr>
          <w:p w14:paraId="418EEED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36CEF8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6" w:type="pct"/>
            <w:vMerge/>
            <w:vAlign w:val="center"/>
          </w:tcPr>
          <w:p w14:paraId="252E67A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04A9E4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9A6B6E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5" w:type="pct"/>
            <w:vMerge/>
            <w:vAlign w:val="center"/>
          </w:tcPr>
          <w:p w14:paraId="1BC37CB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594FEB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FFD1BE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1C237FA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18E5C9C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27A4DB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19.69</w:t>
            </w:r>
          </w:p>
        </w:tc>
        <w:tc>
          <w:tcPr>
            <w:tcW w:w="286" w:type="pct"/>
            <w:vMerge/>
            <w:vAlign w:val="center"/>
          </w:tcPr>
          <w:p w14:paraId="6903C2A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04ED5A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B67843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168</w:t>
            </w:r>
          </w:p>
        </w:tc>
      </w:tr>
      <w:tr w:rsidR="00AF370A" w14:paraId="27A73D8A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00E18A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7D3E79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768D63D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19.76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BEFAD2A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61.09</w:t>
            </w:r>
          </w:p>
        </w:tc>
        <w:tc>
          <w:tcPr>
            <w:tcW w:w="246" w:type="pct"/>
            <w:vMerge/>
            <w:vAlign w:val="center"/>
          </w:tcPr>
          <w:p w14:paraId="24D2F74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C65428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3B5DF7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34A37A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145418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5" w:type="pct"/>
            <w:vMerge/>
            <w:vAlign w:val="center"/>
          </w:tcPr>
          <w:p w14:paraId="38EFC5A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17EDAA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A96447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vAlign w:val="center"/>
          </w:tcPr>
          <w:p w14:paraId="51CCFA8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3FB48F9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CF69A89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19.76</w:t>
            </w:r>
          </w:p>
        </w:tc>
        <w:tc>
          <w:tcPr>
            <w:tcW w:w="286" w:type="pct"/>
            <w:vMerge/>
            <w:vAlign w:val="center"/>
          </w:tcPr>
          <w:p w14:paraId="6B93301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8A8D6A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03F4E2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164</w:t>
            </w:r>
          </w:p>
        </w:tc>
      </w:tr>
      <w:tr w:rsidR="00AF370A" w14:paraId="35564213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55F0902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08D70AC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3CC52945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56.22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2CCFFA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71.1</w:t>
            </w:r>
          </w:p>
        </w:tc>
        <w:tc>
          <w:tcPr>
            <w:tcW w:w="246" w:type="pct"/>
            <w:vMerge/>
            <w:vAlign w:val="center"/>
          </w:tcPr>
          <w:p w14:paraId="3D787D5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26E2E9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67FDBCC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0C40166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6.86</w:t>
            </w:r>
          </w:p>
        </w:tc>
        <w:tc>
          <w:tcPr>
            <w:tcW w:w="253" w:type="pct"/>
            <w:vMerge/>
            <w:vAlign w:val="center"/>
          </w:tcPr>
          <w:p w14:paraId="11A84DC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14:paraId="00BC9567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/>
            <w:vAlign w:val="center"/>
          </w:tcPr>
          <w:p w14:paraId="5DBC362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877718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394B462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 w:val="restart"/>
            <w:shd w:val="clear" w:color="auto" w:fill="auto"/>
            <w:vAlign w:val="center"/>
          </w:tcPr>
          <w:p w14:paraId="17CEEE2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7894346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vMerge/>
            <w:vAlign w:val="center"/>
          </w:tcPr>
          <w:p w14:paraId="68AB172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6A414C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BEC9F2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524</w:t>
            </w:r>
          </w:p>
        </w:tc>
      </w:tr>
      <w:tr w:rsidR="00AF370A" w14:paraId="6F1F449F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931A1B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01639B6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3FB0A62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6E1FD8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77</w:t>
            </w:r>
          </w:p>
        </w:tc>
        <w:tc>
          <w:tcPr>
            <w:tcW w:w="246" w:type="pct"/>
            <w:vMerge/>
            <w:vAlign w:val="center"/>
          </w:tcPr>
          <w:p w14:paraId="56C71C9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F9FFDA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7D2F01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6251AF4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/>
            <w:vAlign w:val="center"/>
          </w:tcPr>
          <w:p w14:paraId="72BEC3A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 w:val="restart"/>
            <w:shd w:val="clear" w:color="auto" w:fill="auto"/>
            <w:vAlign w:val="center"/>
          </w:tcPr>
          <w:p w14:paraId="1B64139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694F62F0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2593730C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3" w:type="pct"/>
            <w:vMerge/>
            <w:vAlign w:val="center"/>
          </w:tcPr>
          <w:p w14:paraId="24B14F6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" w:type="pct"/>
            <w:vMerge/>
            <w:vAlign w:val="center"/>
          </w:tcPr>
          <w:p w14:paraId="413F02A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956506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6" w:type="pct"/>
            <w:vMerge/>
            <w:vAlign w:val="center"/>
          </w:tcPr>
          <w:p w14:paraId="6F5884E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1EF257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7D7C8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691</w:t>
            </w:r>
          </w:p>
        </w:tc>
      </w:tr>
      <w:tr w:rsidR="00AF370A" w14:paraId="1C2322D9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1D98721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C5D863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2AF3C09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430CA4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3ECC188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6D69325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0D7B59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4E5DBF03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/>
            <w:vAlign w:val="center"/>
          </w:tcPr>
          <w:p w14:paraId="7D75C488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A018B9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85424C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F12A2E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38FF765E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4" w:type="pct"/>
            <w:vMerge/>
            <w:vAlign w:val="center"/>
          </w:tcPr>
          <w:p w14:paraId="3B6CCBE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7D6B83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3657C9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76923D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791B6E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685</w:t>
            </w:r>
          </w:p>
        </w:tc>
      </w:tr>
      <w:tr w:rsidR="00AF370A" w14:paraId="37D031D6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0AFCB1A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B373C5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3111A63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D21C3E7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6365326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C4CAB0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44A428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0FE6E8BF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3" w:type="pct"/>
            <w:vMerge/>
            <w:vAlign w:val="center"/>
          </w:tcPr>
          <w:p w14:paraId="287BA79A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2AD98BF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6DB9EC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2682C63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517BAD01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4" w:type="pct"/>
            <w:vMerge/>
            <w:vAlign w:val="center"/>
          </w:tcPr>
          <w:p w14:paraId="10A8CD71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6DE25DE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35F89D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338E9C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96D7938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688</w:t>
            </w:r>
          </w:p>
        </w:tc>
      </w:tr>
      <w:tr w:rsidR="00AF370A" w14:paraId="35C12A31" w14:textId="77777777">
        <w:trPr>
          <w:trHeight w:val="210"/>
        </w:trPr>
        <w:tc>
          <w:tcPr>
            <w:tcW w:w="281" w:type="pct"/>
            <w:vMerge/>
            <w:vAlign w:val="center"/>
          </w:tcPr>
          <w:p w14:paraId="4914BD1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BA6760B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pct"/>
            <w:vMerge/>
            <w:vAlign w:val="center"/>
          </w:tcPr>
          <w:p w14:paraId="7C0B4C4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87B0AA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vAlign w:val="center"/>
          </w:tcPr>
          <w:p w14:paraId="03556D7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F55F154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F18281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CC5EB0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253" w:type="pct"/>
            <w:vMerge/>
            <w:vAlign w:val="center"/>
          </w:tcPr>
          <w:p w14:paraId="4FD5E64C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</w:tcPr>
          <w:p w14:paraId="5BF0D689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163394F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69A68FD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3CBA6ADB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4" w:type="pct"/>
            <w:vMerge/>
            <w:vAlign w:val="center"/>
          </w:tcPr>
          <w:p w14:paraId="56A22F32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6F970A0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A626D5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D095376" w14:textId="77777777" w:rsidR="00AF370A" w:rsidRDefault="00AF370A" w:rsidP="00C33C01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9D399D4" w14:textId="77777777" w:rsidR="00AF370A" w:rsidRDefault="00E00C06" w:rsidP="00C33C01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694</w:t>
            </w:r>
          </w:p>
        </w:tc>
      </w:tr>
    </w:tbl>
    <w:p w14:paraId="4E7C5AEA" w14:textId="77777777" w:rsidR="00AF370A" w:rsidRDefault="00AF370A" w:rsidP="00C719D5"/>
    <w:p w14:paraId="1BC47513" w14:textId="5815DF32" w:rsidR="00AF370A" w:rsidRDefault="00E00C06" w:rsidP="00C719D5">
      <w:pPr>
        <w:pStyle w:val="TH"/>
      </w:pPr>
      <w:r>
        <w:rPr>
          <w:noProof/>
        </w:rPr>
        <w:drawing>
          <wp:inline distT="0" distB="0" distL="0" distR="0" wp14:anchorId="081D0418" wp14:editId="5C32C0A5">
            <wp:extent cx="9074785" cy="5012055"/>
            <wp:effectExtent l="0" t="0" r="0" b="0"/>
            <wp:docPr id="98875263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8752636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CC2594" w14:textId="5A2073E1" w:rsidR="00AF370A" w:rsidRDefault="00C719D5" w:rsidP="00C719D5">
      <w:pPr>
        <w:pStyle w:val="TF"/>
      </w:pPr>
      <w:r>
        <w:rPr>
          <w:rFonts w:hint="eastAsia"/>
        </w:rPr>
        <w:t>Figure</w:t>
      </w:r>
      <w:r>
        <w:t xml:space="preserve"> 7.1.1.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1.2-</w:t>
      </w:r>
      <w:r>
        <w:t>1</w:t>
      </w:r>
    </w:p>
    <w:p w14:paraId="5697F720" w14:textId="77777777" w:rsidR="00AF370A" w:rsidRDefault="00E00C06" w:rsidP="00C719D5">
      <w:pPr>
        <w:pStyle w:val="H6"/>
      </w:pPr>
      <w:r>
        <w:rPr>
          <w:rFonts w:hint="eastAsia"/>
        </w:rPr>
        <w:t>7.1.1.2.1.3</w:t>
      </w:r>
      <w:r>
        <w:tab/>
      </w:r>
      <w:r>
        <w:rPr>
          <w:rFonts w:hint="eastAsia"/>
        </w:rPr>
        <w:t>other data rate</w:t>
      </w:r>
    </w:p>
    <w:p w14:paraId="1EF07299" w14:textId="77777777" w:rsidR="00AF370A" w:rsidRDefault="00E00C06" w:rsidP="00C719D5">
      <w:pPr>
        <w:pStyle w:val="H6"/>
        <w:rPr>
          <w:lang w:eastAsia="zh-CN"/>
        </w:rPr>
      </w:pPr>
      <w:r>
        <w:rPr>
          <w:rFonts w:hint="eastAsia"/>
          <w:lang w:eastAsia="zh-CN"/>
        </w:rPr>
        <w:t>7.1.1.2.1.3.1</w:t>
      </w:r>
      <w:r>
        <w:rPr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48 - 60 kbps</w:t>
      </w:r>
      <w:r>
        <w:rPr>
          <w:rFonts w:hint="eastAsia"/>
          <w:lang w:eastAsia="zh-CN"/>
        </w:rPr>
        <w:t>]</w:t>
      </w:r>
    </w:p>
    <w:p w14:paraId="0969279C" w14:textId="77777777" w:rsidR="00AF370A" w:rsidRDefault="00E00C06" w:rsidP="00C719D5">
      <w:pPr>
        <w:pStyle w:val="TH"/>
      </w:pPr>
      <w:r>
        <w:rPr>
          <w:rFonts w:hint="eastAsia"/>
        </w:rPr>
        <w:t xml:space="preserve">Table </w:t>
      </w:r>
      <w:r>
        <w:t>7.1.1.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1.3.1-</w:t>
      </w:r>
      <w: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5"/>
        <w:gridCol w:w="1066"/>
        <w:gridCol w:w="1135"/>
        <w:gridCol w:w="726"/>
        <w:gridCol w:w="706"/>
        <w:gridCol w:w="635"/>
        <w:gridCol w:w="678"/>
        <w:gridCol w:w="680"/>
        <w:gridCol w:w="729"/>
        <w:gridCol w:w="909"/>
        <w:gridCol w:w="675"/>
        <w:gridCol w:w="658"/>
        <w:gridCol w:w="1046"/>
        <w:gridCol w:w="615"/>
        <w:gridCol w:w="875"/>
        <w:gridCol w:w="820"/>
        <w:gridCol w:w="680"/>
        <w:gridCol w:w="843"/>
      </w:tblGrid>
      <w:tr w:rsidR="00AF370A" w14:paraId="4FCE8825" w14:textId="77777777">
        <w:trPr>
          <w:trHeight w:val="210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22213EDA" w14:textId="77777777" w:rsidR="00AF370A" w:rsidRDefault="00E00C06" w:rsidP="00C719D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 xml:space="preserve">~48-60kbps, device 2a, D1T1, </w:t>
            </w:r>
            <w:proofErr w:type="spellStart"/>
            <w:r>
              <w:rPr>
                <w:rFonts w:eastAsia="DengXian"/>
              </w:rPr>
              <w:t>InF</w:t>
            </w:r>
            <w:proofErr w:type="spellEnd"/>
            <w:r>
              <w:rPr>
                <w:rFonts w:eastAsia="DengXian"/>
              </w:rPr>
              <w:t>-DH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7074E6FE" w14:textId="77777777" w:rsidR="00AF370A" w:rsidRDefault="00AF370A" w:rsidP="00C719D5">
            <w:pPr>
              <w:pStyle w:val="TAH"/>
              <w:rPr>
                <w:rFonts w:eastAsia="DengXian"/>
              </w:rPr>
            </w:pPr>
          </w:p>
        </w:tc>
      </w:tr>
      <w:tr w:rsidR="00AF370A" w14:paraId="3218628B" w14:textId="77777777">
        <w:trPr>
          <w:trHeight w:val="1870"/>
        </w:trPr>
        <w:tc>
          <w:tcPr>
            <w:tcW w:w="2523" w:type="pct"/>
            <w:gridSpan w:val="9"/>
            <w:shd w:val="clear" w:color="auto" w:fill="auto"/>
          </w:tcPr>
          <w:p w14:paraId="4149E69B" w14:textId="6AA987C1" w:rsidR="00AF370A" w:rsidRDefault="00E00C06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(1a) </w:t>
            </w:r>
            <w:r w:rsidR="00C719D5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Distance,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(1b) </w:t>
            </w:r>
            <w:r w:rsidR="00C719D5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MPL,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(2) </w:t>
            </w:r>
            <w:r w:rsidR="00C719D5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BLER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(3) </w:t>
            </w:r>
            <w:r w:rsidR="00C719D5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case.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(4) </w:t>
            </w:r>
            <w:r w:rsidR="00C719D5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Alternative 1 or 2.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(5) </w:t>
            </w:r>
            <w:r w:rsidR="00C719D5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data rate (kbps). (Refer to [0m] in LLS table, also see editors' notes [info-D2R-datarate]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(6)</w:t>
            </w:r>
            <w:r w:rsidR="00C719D5">
              <w:rPr>
                <w:lang w:eastAsia="zh-CN"/>
              </w:rPr>
              <w:t xml:space="preserve"> </w:t>
            </w:r>
            <w:r w:rsidR="00C719D5">
              <w:rPr>
                <w:lang w:eastAsia="zh-CN"/>
              </w:rPr>
              <w:tab/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TxPower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[dBm]. (See R2D[1E] in link budget table)</w:t>
            </w:r>
          </w:p>
        </w:tc>
        <w:tc>
          <w:tcPr>
            <w:tcW w:w="2180" w:type="pct"/>
            <w:gridSpan w:val="8"/>
            <w:shd w:val="clear" w:color="auto" w:fill="auto"/>
          </w:tcPr>
          <w:p w14:paraId="4B20A91E" w14:textId="77F0E80C" w:rsidR="00AF370A" w:rsidRDefault="00E00C06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(7)</w:t>
            </w:r>
            <w:r w:rsidR="00C719D5">
              <w:rPr>
                <w:lang w:eastAsia="zh-CN"/>
              </w:rPr>
              <w:t xml:space="preserve"> </w:t>
            </w:r>
            <w:r w:rsidR="00C719D5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R2D Receiver sensitivity [dBm]. (See R2D[2L]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(8)</w:t>
            </w:r>
            <w:r w:rsidR="00C719D5">
              <w:rPr>
                <w:lang w:eastAsia="zh-CN"/>
              </w:rPr>
              <w:t xml:space="preserve"> </w:t>
            </w:r>
            <w:r w:rsidR="00C719D5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On Object Penalty [dB] (See R2D[2H]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(9)</w:t>
            </w:r>
            <w:r w:rsidR="00C719D5">
              <w:rPr>
                <w:lang w:eastAsia="zh-CN"/>
              </w:rPr>
              <w:t xml:space="preserve"> </w:t>
            </w:r>
            <w:r w:rsidR="00C719D5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loss [dB] (See [1H]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(10) </w:t>
            </w:r>
            <w:r w:rsidR="00C719D5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message size for D2R [bit] 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(11) </w:t>
            </w:r>
            <w:r w:rsidR="00C719D5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cancellation [dB] (See D2R[2K]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(12) </w:t>
            </w:r>
            <w:r w:rsidR="00C719D5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CW2D distance [m] (See D2R[1E3]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(13) </w:t>
            </w:r>
            <w:r w:rsidR="00C719D5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coherent or non-coherent receiver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(14) </w:t>
            </w:r>
            <w:r w:rsidR="00C719D5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Carrier frequency (MHz)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(15) </w:t>
            </w:r>
            <w:r w:rsidR="00C719D5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Row indices in the table.</w:t>
            </w:r>
          </w:p>
        </w:tc>
        <w:tc>
          <w:tcPr>
            <w:tcW w:w="297" w:type="pct"/>
            <w:shd w:val="clear" w:color="auto" w:fill="auto"/>
          </w:tcPr>
          <w:p w14:paraId="3F04B173" w14:textId="77777777" w:rsidR="00AF370A" w:rsidRDefault="00E00C06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AF370A" w14:paraId="675645E5" w14:textId="77777777">
        <w:trPr>
          <w:trHeight w:val="210"/>
        </w:trPr>
        <w:tc>
          <w:tcPr>
            <w:tcW w:w="284" w:type="pct"/>
            <w:shd w:val="clear" w:color="D9E1F2" w:fill="D9E1F2"/>
            <w:noWrap/>
            <w:vAlign w:val="center"/>
          </w:tcPr>
          <w:p w14:paraId="6C893932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DxTx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-Y</w:t>
            </w:r>
          </w:p>
        </w:tc>
        <w:tc>
          <w:tcPr>
            <w:tcW w:w="375" w:type="pct"/>
            <w:shd w:val="clear" w:color="D9E1F2" w:fill="D9E1F2"/>
            <w:noWrap/>
            <w:vAlign w:val="center"/>
          </w:tcPr>
          <w:p w14:paraId="67643709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99" w:type="pct"/>
            <w:shd w:val="clear" w:color="D9E1F2" w:fill="D9E1F2"/>
            <w:noWrap/>
            <w:vAlign w:val="center"/>
          </w:tcPr>
          <w:p w14:paraId="0AA0487D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6" w:type="pct"/>
            <w:shd w:val="clear" w:color="D9E1F2" w:fill="D9E1F2"/>
            <w:noWrap/>
            <w:vAlign w:val="center"/>
          </w:tcPr>
          <w:p w14:paraId="42098C52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49" w:type="pct"/>
            <w:shd w:val="clear" w:color="D9E1F2" w:fill="D9E1F2"/>
            <w:noWrap/>
            <w:vAlign w:val="center"/>
          </w:tcPr>
          <w:p w14:paraId="03590660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4" w:type="pct"/>
            <w:shd w:val="clear" w:color="D9E1F2" w:fill="D9E1F2"/>
            <w:noWrap/>
            <w:vAlign w:val="center"/>
          </w:tcPr>
          <w:p w14:paraId="09564986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4E4F5971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552733FE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6" w:type="pct"/>
            <w:shd w:val="clear" w:color="D9E1F2" w:fill="D9E1F2"/>
            <w:noWrap/>
            <w:vAlign w:val="center"/>
          </w:tcPr>
          <w:p w14:paraId="5C027F59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(6)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TxPwr</w:t>
            </w:r>
            <w:proofErr w:type="spellEnd"/>
          </w:p>
        </w:tc>
        <w:tc>
          <w:tcPr>
            <w:tcW w:w="288" w:type="pct"/>
            <w:shd w:val="clear" w:color="D9E1F2" w:fill="D9E1F2"/>
            <w:noWrap/>
            <w:vAlign w:val="center"/>
          </w:tcPr>
          <w:p w14:paraId="66DC5EA2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8" w:type="pct"/>
            <w:shd w:val="clear" w:color="D9E1F2" w:fill="D9E1F2"/>
            <w:noWrap/>
            <w:vAlign w:val="center"/>
          </w:tcPr>
          <w:p w14:paraId="2F275CDF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2" w:type="pct"/>
            <w:shd w:val="clear" w:color="D9E1F2" w:fill="D9E1F2"/>
            <w:noWrap/>
            <w:vAlign w:val="center"/>
          </w:tcPr>
          <w:p w14:paraId="14229FB2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68" w:type="pct"/>
            <w:shd w:val="clear" w:color="D9E1F2" w:fill="D9E1F2"/>
            <w:noWrap/>
            <w:vAlign w:val="center"/>
          </w:tcPr>
          <w:p w14:paraId="0F552A7C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7" w:type="pct"/>
            <w:shd w:val="clear" w:color="D9E1F2" w:fill="D9E1F2"/>
            <w:noWrap/>
            <w:vAlign w:val="center"/>
          </w:tcPr>
          <w:p w14:paraId="514BA113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08" w:type="pct"/>
            <w:shd w:val="clear" w:color="D9E1F2" w:fill="D9E1F2"/>
            <w:noWrap/>
            <w:vAlign w:val="center"/>
          </w:tcPr>
          <w:p w14:paraId="5D6F416C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89" w:type="pct"/>
            <w:shd w:val="clear" w:color="D9E1F2" w:fill="D9E1F2"/>
            <w:noWrap/>
            <w:vAlign w:val="center"/>
          </w:tcPr>
          <w:p w14:paraId="102DBF2D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460BED40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52998A2A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:rsidR="00AF370A" w14:paraId="09586765" w14:textId="77777777">
        <w:trPr>
          <w:trHeight w:val="210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73C45DD2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D1T1-A1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4F503640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533E23EB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13.12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1F4D314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57.2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78525E89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0B01976C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571AC234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38993908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692DB036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18CDEC53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2EEFE46D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441AECE2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57FE7849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58596EB8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79F97FC0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13.12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73A6F311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66C7B900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17112F83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122</w:t>
            </w:r>
          </w:p>
        </w:tc>
      </w:tr>
      <w:tr w:rsidR="00AF370A" w14:paraId="5E99C1D2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1F834704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0A481636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0A88BA1C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22.2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3A588942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62.2</w:t>
            </w:r>
          </w:p>
        </w:tc>
        <w:tc>
          <w:tcPr>
            <w:tcW w:w="249" w:type="pct"/>
            <w:vMerge/>
            <w:vAlign w:val="center"/>
          </w:tcPr>
          <w:p w14:paraId="71966E95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331D4084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9" w:type="pct"/>
            <w:vMerge/>
            <w:vAlign w:val="center"/>
          </w:tcPr>
          <w:p w14:paraId="0440E17F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8177AEF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47D40CB3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8" w:type="pct"/>
            <w:vMerge/>
            <w:vAlign w:val="center"/>
          </w:tcPr>
          <w:p w14:paraId="2CF7FBC1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081F4F4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49F0650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73C20473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7531A45D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C7B75E8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22.2</w:t>
            </w:r>
          </w:p>
        </w:tc>
        <w:tc>
          <w:tcPr>
            <w:tcW w:w="289" w:type="pct"/>
            <w:vMerge/>
            <w:vAlign w:val="center"/>
          </w:tcPr>
          <w:p w14:paraId="7766EAF8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25113F2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B76FB76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125</w:t>
            </w:r>
          </w:p>
        </w:tc>
      </w:tr>
      <w:tr w:rsidR="00AF370A" w14:paraId="3732A1A6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4BAD7AF7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953423A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6A208582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10.52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7CAEAF47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54873BF1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63135DD9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79042ABD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2FE89DDB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09FCA484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8" w:type="pct"/>
            <w:vMerge/>
            <w:vAlign w:val="center"/>
          </w:tcPr>
          <w:p w14:paraId="3C401A25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237CE25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1EC069B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46C645BF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3F6E8E46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0F54DDC3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58.36</w:t>
            </w:r>
          </w:p>
        </w:tc>
        <w:tc>
          <w:tcPr>
            <w:tcW w:w="289" w:type="pct"/>
            <w:vMerge/>
            <w:vAlign w:val="center"/>
          </w:tcPr>
          <w:p w14:paraId="45CC3C82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73A29AF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D5DEBFA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206</w:t>
            </w:r>
          </w:p>
        </w:tc>
      </w:tr>
      <w:tr w:rsidR="00AF370A" w14:paraId="49CC46D9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C703040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66F7E402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4EF31BFC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F8564AB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B73D0F6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452422DE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9" w:type="pct"/>
            <w:vMerge/>
            <w:vAlign w:val="center"/>
          </w:tcPr>
          <w:p w14:paraId="165A6CA7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606F984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49F154A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600BE02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5860B99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277C140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773D97D4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10F6894B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CFDBDAA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58.23</w:t>
            </w:r>
          </w:p>
        </w:tc>
        <w:tc>
          <w:tcPr>
            <w:tcW w:w="289" w:type="pct"/>
            <w:vMerge/>
            <w:vAlign w:val="center"/>
          </w:tcPr>
          <w:p w14:paraId="0D61FE2C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360A88B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E2E85B5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208</w:t>
            </w:r>
          </w:p>
        </w:tc>
      </w:tr>
      <w:tr w:rsidR="00AF370A" w14:paraId="3B2DF5E9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CC6C15B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FF4A7B0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57D1C66E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5B64C58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5D9B9266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344C495E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9" w:type="pct"/>
            <w:vMerge/>
            <w:vAlign w:val="center"/>
          </w:tcPr>
          <w:p w14:paraId="6DA76DB8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B290C20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0C31134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677A8BE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7916B59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0D010F8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3927D98E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48D1DFCC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6836C54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61.1</w:t>
            </w:r>
          </w:p>
        </w:tc>
        <w:tc>
          <w:tcPr>
            <w:tcW w:w="289" w:type="pct"/>
            <w:vMerge/>
            <w:vAlign w:val="center"/>
          </w:tcPr>
          <w:p w14:paraId="6ADF9679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E9C967F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8464765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216</w:t>
            </w:r>
          </w:p>
        </w:tc>
      </w:tr>
      <w:tr w:rsidR="00AF370A" w14:paraId="430CA735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D3FCE2C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43D568B8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6D1F22B3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E830E48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4C7D7AA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61A98A18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9" w:type="pct"/>
            <w:vMerge/>
            <w:vAlign w:val="center"/>
          </w:tcPr>
          <w:p w14:paraId="4023A5CB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29C25E1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B65E701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7F5BE907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4079F51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3779DF3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0EF33D9C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248F4458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73DA010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60.96</w:t>
            </w:r>
          </w:p>
        </w:tc>
        <w:tc>
          <w:tcPr>
            <w:tcW w:w="289" w:type="pct"/>
            <w:vMerge/>
            <w:vAlign w:val="center"/>
          </w:tcPr>
          <w:p w14:paraId="02325338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FAF30CE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EF04825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218</w:t>
            </w:r>
          </w:p>
        </w:tc>
      </w:tr>
      <w:tr w:rsidR="00AF370A" w14:paraId="13740132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7776815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AE0C094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3B48A42A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14.62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6CCEB426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58.23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50E20E4A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0B4B09B9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8C0B3B4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3BAF4C0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664C6D52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8" w:type="pct"/>
            <w:vMerge/>
            <w:vAlign w:val="center"/>
          </w:tcPr>
          <w:p w14:paraId="1D0AE17F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5797E88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0F8067D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261DD682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61BAFEAF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DC96806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58.23</w:t>
            </w:r>
          </w:p>
        </w:tc>
        <w:tc>
          <w:tcPr>
            <w:tcW w:w="289" w:type="pct"/>
            <w:vMerge/>
            <w:vAlign w:val="center"/>
          </w:tcPr>
          <w:p w14:paraId="12A88FF7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7A7ABC7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75E236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207</w:t>
            </w:r>
          </w:p>
        </w:tc>
      </w:tr>
      <w:tr w:rsidR="00AF370A" w14:paraId="74D8564C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45E8AE4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A0341B8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09FCF11C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16.11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47BA7AAA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59.15</w:t>
            </w:r>
          </w:p>
        </w:tc>
        <w:tc>
          <w:tcPr>
            <w:tcW w:w="249" w:type="pct"/>
            <w:vMerge/>
            <w:vAlign w:val="center"/>
          </w:tcPr>
          <w:p w14:paraId="5800AE23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2D256183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9" w:type="pct"/>
            <w:vMerge/>
            <w:vAlign w:val="center"/>
          </w:tcPr>
          <w:p w14:paraId="0E1AAE8B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0A6B6B4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6BBF7AD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74196AFB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E2A15CC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F92FB43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44BE3678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503C809F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C1F243C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59.15</w:t>
            </w:r>
          </w:p>
        </w:tc>
        <w:tc>
          <w:tcPr>
            <w:tcW w:w="289" w:type="pct"/>
            <w:vMerge/>
            <w:vAlign w:val="center"/>
          </w:tcPr>
          <w:p w14:paraId="11BDEEC9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E7E5875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0144644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205</w:t>
            </w:r>
          </w:p>
        </w:tc>
      </w:tr>
      <w:tr w:rsidR="00AF370A" w14:paraId="65DA1874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A739946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FCBC90E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37ECE186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19.49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5949771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60.96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08281A7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29B48E9B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9" w:type="pct"/>
            <w:vMerge/>
            <w:vAlign w:val="center"/>
          </w:tcPr>
          <w:p w14:paraId="0ECF86DC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A756DE4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6059C5C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704C2D04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567EA1D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E8D3785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3A97D31E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6D8AEBA7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57F69FF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60.96</w:t>
            </w:r>
          </w:p>
        </w:tc>
        <w:tc>
          <w:tcPr>
            <w:tcW w:w="289" w:type="pct"/>
            <w:vMerge/>
            <w:vAlign w:val="center"/>
          </w:tcPr>
          <w:p w14:paraId="041206B9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298ABB1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5FF7FE3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217</w:t>
            </w:r>
          </w:p>
        </w:tc>
      </w:tr>
      <w:tr w:rsidR="00AF370A" w14:paraId="57360864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AE9170B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B25F954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5ADB00ED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21.47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EBF7624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61.88</w:t>
            </w:r>
          </w:p>
        </w:tc>
        <w:tc>
          <w:tcPr>
            <w:tcW w:w="249" w:type="pct"/>
            <w:vMerge/>
            <w:vAlign w:val="center"/>
          </w:tcPr>
          <w:p w14:paraId="32240817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2B5718FF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9" w:type="pct"/>
            <w:vMerge/>
            <w:vAlign w:val="center"/>
          </w:tcPr>
          <w:p w14:paraId="4766C2C8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C4B4BD2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FA896F8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1B4A694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A672042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14D4910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7CF8C769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6F070B94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C541BBB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61.88</w:t>
            </w:r>
          </w:p>
        </w:tc>
        <w:tc>
          <w:tcPr>
            <w:tcW w:w="289" w:type="pct"/>
            <w:vMerge/>
            <w:vAlign w:val="center"/>
          </w:tcPr>
          <w:p w14:paraId="41B8D596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AE6B0AF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151792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215</w:t>
            </w:r>
          </w:p>
        </w:tc>
      </w:tr>
      <w:tr w:rsidR="00AF370A" w14:paraId="176C4FD6" w14:textId="77777777">
        <w:trPr>
          <w:trHeight w:val="210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4EECC1B0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D1T1-A2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6BCF6336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0E1E0C80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13.12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31D243F9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57.2</w:t>
            </w:r>
          </w:p>
        </w:tc>
        <w:tc>
          <w:tcPr>
            <w:tcW w:w="249" w:type="pct"/>
            <w:vMerge/>
            <w:vAlign w:val="center"/>
          </w:tcPr>
          <w:p w14:paraId="6A866725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412FDF6B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649AD1B4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226BCB52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C63D5F8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vMerge/>
            <w:vAlign w:val="center"/>
          </w:tcPr>
          <w:p w14:paraId="3D144204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D3572C3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6807E7B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5A80EDC7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1F2ED4DF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62A91FDD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13.12</w:t>
            </w:r>
          </w:p>
        </w:tc>
        <w:tc>
          <w:tcPr>
            <w:tcW w:w="289" w:type="pct"/>
            <w:vMerge/>
            <w:vAlign w:val="center"/>
          </w:tcPr>
          <w:p w14:paraId="0D384B9D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3B96FD8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C0498F2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123</w:t>
            </w:r>
          </w:p>
        </w:tc>
      </w:tr>
      <w:tr w:rsidR="00AF370A" w14:paraId="78C351B5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13F8901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6D77B10B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23CFF05A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22.2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7B44822F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62.2</w:t>
            </w:r>
          </w:p>
        </w:tc>
        <w:tc>
          <w:tcPr>
            <w:tcW w:w="249" w:type="pct"/>
            <w:vMerge/>
            <w:vAlign w:val="center"/>
          </w:tcPr>
          <w:p w14:paraId="0E434EF2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473855C8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9" w:type="pct"/>
            <w:vMerge/>
            <w:vAlign w:val="center"/>
          </w:tcPr>
          <w:p w14:paraId="573FB884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2967825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218BF544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8" w:type="pct"/>
            <w:vMerge/>
            <w:vAlign w:val="center"/>
          </w:tcPr>
          <w:p w14:paraId="114CF2AB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006501A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D3BE850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1E4C0A00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662859AB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504F3C0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22.2</w:t>
            </w:r>
          </w:p>
        </w:tc>
        <w:tc>
          <w:tcPr>
            <w:tcW w:w="289" w:type="pct"/>
            <w:vMerge/>
            <w:vAlign w:val="center"/>
          </w:tcPr>
          <w:p w14:paraId="1A07E58B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BFDC257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1549F7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126</w:t>
            </w:r>
          </w:p>
        </w:tc>
      </w:tr>
      <w:tr w:rsidR="00AF370A" w14:paraId="61B56A7E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82289CE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600DAA2E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07469AC7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10.52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3AAC85A2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78F5A51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21888D53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0EA26FF7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08ADFCCC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15C7DC14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8" w:type="pct"/>
            <w:vMerge/>
            <w:vAlign w:val="center"/>
          </w:tcPr>
          <w:p w14:paraId="2F52A70F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0DFC258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32F5FEA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7B7F8BD1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6723BBD9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60EA5576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58.36</w:t>
            </w:r>
          </w:p>
        </w:tc>
        <w:tc>
          <w:tcPr>
            <w:tcW w:w="289" w:type="pct"/>
            <w:vMerge/>
            <w:vAlign w:val="center"/>
          </w:tcPr>
          <w:p w14:paraId="18DD83B6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512898E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333B50C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210</w:t>
            </w:r>
          </w:p>
        </w:tc>
      </w:tr>
      <w:tr w:rsidR="00AF370A" w14:paraId="72B66F6D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7C35B83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6C9A6E1B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7B7EE084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D781892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353732E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037672E6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9" w:type="pct"/>
            <w:vMerge/>
            <w:vAlign w:val="center"/>
          </w:tcPr>
          <w:p w14:paraId="72228418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13282CF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9D0FCDD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18196EE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38810FC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6007C4C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BAD46E6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7185D6D8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6900EE3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58.23</w:t>
            </w:r>
          </w:p>
        </w:tc>
        <w:tc>
          <w:tcPr>
            <w:tcW w:w="289" w:type="pct"/>
            <w:vMerge/>
            <w:vAlign w:val="center"/>
          </w:tcPr>
          <w:p w14:paraId="4F97DC07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FE0CFEA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94EF8B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212</w:t>
            </w:r>
          </w:p>
        </w:tc>
      </w:tr>
      <w:tr w:rsidR="00AF370A" w14:paraId="6987B966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BDD90D2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E09BB9A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366EF1B1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93AD89C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4194B32F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00AAFC1A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9" w:type="pct"/>
            <w:vMerge/>
            <w:vAlign w:val="center"/>
          </w:tcPr>
          <w:p w14:paraId="3A9625BF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D32E1FC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4145E6F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C7792A7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241F1B3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6E2428E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1203C51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2CB6DDA6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E61E432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61.1</w:t>
            </w:r>
          </w:p>
        </w:tc>
        <w:tc>
          <w:tcPr>
            <w:tcW w:w="289" w:type="pct"/>
            <w:vMerge/>
            <w:vAlign w:val="center"/>
          </w:tcPr>
          <w:p w14:paraId="0C7C4987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71D8129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F0AF73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220</w:t>
            </w:r>
          </w:p>
        </w:tc>
      </w:tr>
      <w:tr w:rsidR="00AF370A" w14:paraId="4CC3F26E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16E06A1B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A533E70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268F241C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C68FC58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2A5A252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67510246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9" w:type="pct"/>
            <w:vMerge/>
            <w:vAlign w:val="center"/>
          </w:tcPr>
          <w:p w14:paraId="29D11325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4D83281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5166452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47134F04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ACB3341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07A268B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19258BD9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5072C64B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E2E0981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60.96</w:t>
            </w:r>
          </w:p>
        </w:tc>
        <w:tc>
          <w:tcPr>
            <w:tcW w:w="289" w:type="pct"/>
            <w:vMerge/>
            <w:vAlign w:val="center"/>
          </w:tcPr>
          <w:p w14:paraId="272F8709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55C30B2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CC500FF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222</w:t>
            </w:r>
          </w:p>
        </w:tc>
      </w:tr>
      <w:tr w:rsidR="00AF370A" w14:paraId="727EA90D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14383DDB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4CA9B082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24E53CAD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14.62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09557D56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58.23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2FB60078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743CC638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A8D4F3F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A261C4B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2318657B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8" w:type="pct"/>
            <w:vMerge/>
            <w:vAlign w:val="center"/>
          </w:tcPr>
          <w:p w14:paraId="79F9D973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11812B5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3925C09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70E1742C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1432BC74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9745EC4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58.23</w:t>
            </w:r>
          </w:p>
        </w:tc>
        <w:tc>
          <w:tcPr>
            <w:tcW w:w="289" w:type="pct"/>
            <w:vMerge/>
            <w:vAlign w:val="center"/>
          </w:tcPr>
          <w:p w14:paraId="006480FD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AB52016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9CABFD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211</w:t>
            </w:r>
          </w:p>
        </w:tc>
      </w:tr>
      <w:tr w:rsidR="00AF370A" w14:paraId="1FC498B1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0285502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651E15B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2E3F194F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16.11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45BAA4DF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59.15</w:t>
            </w:r>
          </w:p>
        </w:tc>
        <w:tc>
          <w:tcPr>
            <w:tcW w:w="249" w:type="pct"/>
            <w:vMerge/>
            <w:vAlign w:val="center"/>
          </w:tcPr>
          <w:p w14:paraId="2453C931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3D5A2FE6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9" w:type="pct"/>
            <w:vMerge/>
            <w:vAlign w:val="center"/>
          </w:tcPr>
          <w:p w14:paraId="47EC4EE4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F9B4D7B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3F83A8F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4EB2F61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D857541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3F0105C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BB079C7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6C3CB7C2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062800A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59.15</w:t>
            </w:r>
          </w:p>
        </w:tc>
        <w:tc>
          <w:tcPr>
            <w:tcW w:w="289" w:type="pct"/>
            <w:vMerge/>
            <w:vAlign w:val="center"/>
          </w:tcPr>
          <w:p w14:paraId="0DD6F580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A94D857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3C34DC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209</w:t>
            </w:r>
          </w:p>
        </w:tc>
      </w:tr>
      <w:tr w:rsidR="00AF370A" w14:paraId="42408D44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4227DB0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4A3CBC67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171491BD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19.49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0B27BCBB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60.96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E8006D6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6092FC5C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39" w:type="pct"/>
            <w:vMerge/>
            <w:vAlign w:val="center"/>
          </w:tcPr>
          <w:p w14:paraId="01E82D3E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31C5281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095F46F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3CF2171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C429ABB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236D7FD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D08FFDD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0D4CC443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512054C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60.96</w:t>
            </w:r>
          </w:p>
        </w:tc>
        <w:tc>
          <w:tcPr>
            <w:tcW w:w="289" w:type="pct"/>
            <w:vMerge/>
            <w:vAlign w:val="center"/>
          </w:tcPr>
          <w:p w14:paraId="2F620EF9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FE5428B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36B166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221</w:t>
            </w:r>
          </w:p>
        </w:tc>
      </w:tr>
      <w:tr w:rsidR="00AF370A" w14:paraId="1D3A1021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4178433E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DB87DB0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69BA8C72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21.47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34AAE481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61.88</w:t>
            </w:r>
          </w:p>
        </w:tc>
        <w:tc>
          <w:tcPr>
            <w:tcW w:w="249" w:type="pct"/>
            <w:vMerge/>
            <w:vAlign w:val="center"/>
          </w:tcPr>
          <w:p w14:paraId="1B0D02B4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5D2D8510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39" w:type="pct"/>
            <w:vMerge/>
            <w:vAlign w:val="center"/>
          </w:tcPr>
          <w:p w14:paraId="36569034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1E6E91E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289EFA8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0BBA5A6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9CE8BD4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3D7092B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2B879675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0BA3C632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4F72EC7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61.88</w:t>
            </w:r>
          </w:p>
        </w:tc>
        <w:tc>
          <w:tcPr>
            <w:tcW w:w="289" w:type="pct"/>
            <w:vMerge/>
            <w:vAlign w:val="center"/>
          </w:tcPr>
          <w:p w14:paraId="39CA4E20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124068E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1C42C2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219</w:t>
            </w:r>
          </w:p>
        </w:tc>
      </w:tr>
      <w:tr w:rsidR="00AF370A" w14:paraId="0B53C0A3" w14:textId="77777777">
        <w:trPr>
          <w:trHeight w:val="210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57897B02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D1T1-B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040DE55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639E3E37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48C5ADEE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49" w:type="pct"/>
            <w:vMerge/>
            <w:vAlign w:val="center"/>
          </w:tcPr>
          <w:p w14:paraId="62AE5727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55526F40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5682BC4C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707E8579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40D3794E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vMerge/>
            <w:vAlign w:val="center"/>
          </w:tcPr>
          <w:p w14:paraId="0BE1730A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30707F8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FC99DEC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14BC1EA2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0FEFF3A9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036366D3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/>
            <w:vAlign w:val="center"/>
          </w:tcPr>
          <w:p w14:paraId="176C6A9F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543118E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9054C7A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124</w:t>
            </w:r>
          </w:p>
        </w:tc>
      </w:tr>
      <w:tr w:rsidR="00AF370A" w14:paraId="26EDED34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711D84D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72A3C674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10015118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34.44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D90D06D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66.38</w:t>
            </w:r>
          </w:p>
        </w:tc>
        <w:tc>
          <w:tcPr>
            <w:tcW w:w="249" w:type="pct"/>
            <w:vMerge/>
            <w:vAlign w:val="center"/>
          </w:tcPr>
          <w:p w14:paraId="57989CBE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14C2193D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54F086E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4036AE7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4229255E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8" w:type="pct"/>
            <w:vMerge/>
            <w:vAlign w:val="center"/>
          </w:tcPr>
          <w:p w14:paraId="3F8B4DF5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E3A7C6E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4C46C4B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7E7B3509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57AE9886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601E2911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01A4998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B860C96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09D8B18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127</w:t>
            </w:r>
          </w:p>
        </w:tc>
      </w:tr>
      <w:tr w:rsidR="00AF370A" w14:paraId="317EF466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10B1B827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0CF25A3E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487CC2D8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10.52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754BB125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73D7C456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379406A9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44D05F21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08DE57BF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54D8FD4C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8" w:type="pct"/>
            <w:vMerge/>
            <w:vAlign w:val="center"/>
          </w:tcPr>
          <w:p w14:paraId="237A2E51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14FADDF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8CE12B1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4AFB923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445E4D54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vMerge/>
            <w:vAlign w:val="center"/>
          </w:tcPr>
          <w:p w14:paraId="70C972A5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B4009B1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2C0BEEA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768FB57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214</w:t>
            </w:r>
          </w:p>
        </w:tc>
      </w:tr>
      <w:tr w:rsidR="00AF370A" w14:paraId="5D8ED3E2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E72C4F1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43FA543A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757E0684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ECCE0CC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14D8F337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61F73741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40FB43E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982A37C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3C6BAA4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9F30350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AD2F6D2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A539932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74291B3B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6806A13D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61649645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6AE5D198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DA6B014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EBDAC7B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</w:tr>
      <w:tr w:rsidR="00AF370A" w14:paraId="50730781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4B635FD7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E6093AC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1A0DFBC9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258120BE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59.03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65D1E0E1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3FACF8FF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9D91FA2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99F7141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04C89792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8" w:type="pct"/>
            <w:vMerge/>
            <w:vAlign w:val="center"/>
          </w:tcPr>
          <w:p w14:paraId="1E6B5E0F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8042AC3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2E92EFD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76BC89EE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3A047090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575F1CF4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6E691E8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6786640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3F74731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213</w:t>
            </w:r>
          </w:p>
        </w:tc>
      </w:tr>
      <w:tr w:rsidR="00AF370A" w14:paraId="13859E7C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7F3BE7F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0CDFF7CA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0731B835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21.2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9748918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61.76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26BC2E45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1C47CAA9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93674B6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9283041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5CFE1B0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7311FFFD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4969210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F6E1ABE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E04EE4C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4E36BC70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24E80502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414DBEA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F459711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C15925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223</w:t>
            </w:r>
          </w:p>
        </w:tc>
      </w:tr>
    </w:tbl>
    <w:p w14:paraId="081DBDD0" w14:textId="77777777" w:rsidR="00AF370A" w:rsidRDefault="00AF370A" w:rsidP="00C719D5"/>
    <w:p w14:paraId="769CD593" w14:textId="0CFDACE6" w:rsidR="00AF370A" w:rsidRDefault="00E00C06" w:rsidP="00C719D5">
      <w:pPr>
        <w:pStyle w:val="TH"/>
      </w:pPr>
      <w:r>
        <w:rPr>
          <w:noProof/>
        </w:rPr>
        <w:drawing>
          <wp:inline distT="0" distB="0" distL="0" distR="0" wp14:anchorId="2215660E" wp14:editId="29F8F5C3">
            <wp:extent cx="9074785" cy="5012055"/>
            <wp:effectExtent l="0" t="0" r="0" b="0"/>
            <wp:docPr id="129887488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8874884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87706D" w14:textId="77777777" w:rsidR="00C719D5" w:rsidRDefault="00C719D5" w:rsidP="00C719D5">
      <w:pPr>
        <w:pStyle w:val="TF"/>
      </w:pPr>
      <w:r>
        <w:rPr>
          <w:rFonts w:hint="eastAsia"/>
        </w:rPr>
        <w:t>Figure</w:t>
      </w:r>
      <w:r>
        <w:t xml:space="preserve"> 7.1.1.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1.3.1-</w:t>
      </w:r>
      <w:r>
        <w:t>1</w:t>
      </w:r>
    </w:p>
    <w:p w14:paraId="415438A6" w14:textId="4A19B6D2" w:rsidR="00AF370A" w:rsidRDefault="00E00C06" w:rsidP="00C719D5">
      <w:pPr>
        <w:pStyle w:val="H6"/>
        <w:rPr>
          <w:lang w:eastAsia="zh-CN"/>
        </w:rPr>
      </w:pPr>
      <w:r>
        <w:rPr>
          <w:rFonts w:hint="eastAsia"/>
          <w:lang w:eastAsia="zh-CN"/>
        </w:rPr>
        <w:t>7.1.1.2.1.3.2</w:t>
      </w:r>
      <w:r>
        <w:rPr>
          <w:lang w:eastAsia="zh-CN"/>
        </w:rPr>
        <w:tab/>
      </w:r>
      <w:r>
        <w:rPr>
          <w:rFonts w:hint="eastAsia"/>
          <w:lang w:eastAsia="zh-CN"/>
        </w:rPr>
        <w:t>others</w:t>
      </w:r>
    </w:p>
    <w:p w14:paraId="5125DAB9" w14:textId="77777777" w:rsidR="00AF370A" w:rsidRDefault="00E00C06" w:rsidP="00C719D5">
      <w:pPr>
        <w:pStyle w:val="TH"/>
      </w:pPr>
      <w:r>
        <w:rPr>
          <w:rFonts w:hint="eastAsia"/>
        </w:rPr>
        <w:t xml:space="preserve">Table </w:t>
      </w:r>
      <w:r>
        <w:t>7.1.1.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1.3.2-</w:t>
      </w:r>
      <w: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955"/>
        <w:gridCol w:w="1146"/>
        <w:gridCol w:w="732"/>
        <w:gridCol w:w="715"/>
        <w:gridCol w:w="641"/>
        <w:gridCol w:w="683"/>
        <w:gridCol w:w="686"/>
        <w:gridCol w:w="732"/>
        <w:gridCol w:w="909"/>
        <w:gridCol w:w="680"/>
        <w:gridCol w:w="664"/>
        <w:gridCol w:w="1056"/>
        <w:gridCol w:w="622"/>
        <w:gridCol w:w="884"/>
        <w:gridCol w:w="827"/>
        <w:gridCol w:w="690"/>
        <w:gridCol w:w="844"/>
      </w:tblGrid>
      <w:tr w:rsidR="00AF370A" w:rsidRPr="00C719D5" w14:paraId="0244F0AF" w14:textId="77777777">
        <w:trPr>
          <w:trHeight w:val="210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3444DA07" w14:textId="77777777" w:rsidR="00AF370A" w:rsidRPr="00C719D5" w:rsidRDefault="00E00C06" w:rsidP="00C719D5">
            <w:pPr>
              <w:pStyle w:val="TAH"/>
              <w:rPr>
                <w:rFonts w:eastAsia="DengXian"/>
                <w:lang w:val="fr-FR"/>
              </w:rPr>
            </w:pPr>
            <w:proofErr w:type="spellStart"/>
            <w:r w:rsidRPr="00C719D5">
              <w:rPr>
                <w:rFonts w:eastAsia="DengXian"/>
                <w:lang w:val="fr-FR"/>
              </w:rPr>
              <w:t>others</w:t>
            </w:r>
            <w:proofErr w:type="spellEnd"/>
            <w:r w:rsidRPr="00C719D5">
              <w:rPr>
                <w:rFonts w:eastAsia="DengXian"/>
                <w:lang w:val="fr-FR"/>
              </w:rPr>
              <w:t xml:space="preserve">, </w:t>
            </w:r>
            <w:proofErr w:type="spellStart"/>
            <w:r w:rsidRPr="00C719D5">
              <w:rPr>
                <w:rFonts w:eastAsia="DengXian"/>
                <w:lang w:val="fr-FR"/>
              </w:rPr>
              <w:t>device</w:t>
            </w:r>
            <w:proofErr w:type="spellEnd"/>
            <w:r w:rsidRPr="00C719D5">
              <w:rPr>
                <w:rFonts w:eastAsia="DengXian"/>
                <w:lang w:val="fr-FR"/>
              </w:rPr>
              <w:t xml:space="preserve"> 2a, D1T1, </w:t>
            </w:r>
            <w:proofErr w:type="spellStart"/>
            <w:r w:rsidRPr="00C719D5">
              <w:rPr>
                <w:rFonts w:eastAsia="DengXian"/>
                <w:lang w:val="fr-FR"/>
              </w:rPr>
              <w:t>InF</w:t>
            </w:r>
            <w:proofErr w:type="spellEnd"/>
            <w:r w:rsidRPr="00C719D5">
              <w:rPr>
                <w:rFonts w:eastAsia="DengXian"/>
                <w:lang w:val="fr-FR"/>
              </w:rPr>
              <w:t>-DH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506D0AD2" w14:textId="77777777" w:rsidR="00AF370A" w:rsidRPr="00C719D5" w:rsidRDefault="00AF370A" w:rsidP="00C719D5">
            <w:pPr>
              <w:pStyle w:val="TAH"/>
              <w:rPr>
                <w:rFonts w:eastAsia="DengXian"/>
                <w:lang w:val="fr-FR"/>
              </w:rPr>
            </w:pPr>
          </w:p>
        </w:tc>
      </w:tr>
      <w:tr w:rsidR="00AF370A" w14:paraId="3804AA0A" w14:textId="77777777">
        <w:trPr>
          <w:trHeight w:val="1870"/>
        </w:trPr>
        <w:tc>
          <w:tcPr>
            <w:tcW w:w="2503" w:type="pct"/>
            <w:gridSpan w:val="9"/>
            <w:shd w:val="clear" w:color="auto" w:fill="auto"/>
          </w:tcPr>
          <w:p w14:paraId="29D22D9C" w14:textId="13D14BB6" w:rsidR="00AF370A" w:rsidRDefault="00E00C06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(1a) </w:t>
            </w:r>
            <w:r w:rsidR="00C719D5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Distance,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(1b) </w:t>
            </w:r>
            <w:r w:rsidR="00C719D5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MPL,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(2) </w:t>
            </w:r>
            <w:r w:rsidR="00C719D5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BLER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(3)</w:t>
            </w:r>
            <w:r w:rsidR="00C719D5">
              <w:rPr>
                <w:lang w:eastAsia="zh-CN"/>
              </w:rPr>
              <w:t xml:space="preserve"> </w:t>
            </w:r>
            <w:r w:rsidR="00C719D5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case.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(4) </w:t>
            </w:r>
            <w:r w:rsidR="00C719D5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Alternative 1 or 2.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(5) </w:t>
            </w:r>
            <w:r w:rsidR="00C719D5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data rate (kbps). (Refer to [0m] in LLS table, also see editors' notes [info-D2R-datarate]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(6)</w:t>
            </w:r>
            <w:r w:rsidR="00C719D5">
              <w:rPr>
                <w:lang w:eastAsia="zh-CN"/>
              </w:rPr>
              <w:t xml:space="preserve"> </w:t>
            </w:r>
            <w:r w:rsidR="00C719D5">
              <w:rPr>
                <w:lang w:eastAsia="zh-CN"/>
              </w:rPr>
              <w:tab/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TxPower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[dBm]. (See R2D[1E] in link budget table)</w:t>
            </w:r>
          </w:p>
        </w:tc>
        <w:tc>
          <w:tcPr>
            <w:tcW w:w="2199" w:type="pct"/>
            <w:gridSpan w:val="8"/>
            <w:shd w:val="clear" w:color="auto" w:fill="auto"/>
          </w:tcPr>
          <w:p w14:paraId="7F2C90D0" w14:textId="55D266E2" w:rsidR="00AF370A" w:rsidRDefault="00E00C06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(7)</w:t>
            </w:r>
            <w:r w:rsidR="00C719D5">
              <w:rPr>
                <w:lang w:eastAsia="zh-CN"/>
              </w:rPr>
              <w:t xml:space="preserve"> </w:t>
            </w:r>
            <w:r w:rsidR="00C719D5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R2D Receiver sensitivity [dBm]. (See R2D[2L]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(8) </w:t>
            </w:r>
            <w:r w:rsidR="00C719D5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On Object Penalty [dB] (See R2D[2H]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(9) </w:t>
            </w:r>
            <w:r w:rsidR="00C719D5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loss [dB] (See [1H]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(10) </w:t>
            </w:r>
            <w:r w:rsidR="00C719D5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message size for D2R [bit] 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(11) </w:t>
            </w:r>
            <w:r w:rsidR="00C719D5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cancellation [dB] (See D2R[2K]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(12) </w:t>
            </w:r>
            <w:r w:rsidR="00C719D5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CW2D distance [m] (See D2R[1E3]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(13) </w:t>
            </w:r>
            <w:r w:rsidR="00C719D5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coherent or non-coherent receiver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(14) </w:t>
            </w:r>
            <w:r w:rsidR="00C719D5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Carrier frequency (MHz)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(15) </w:t>
            </w:r>
            <w:r w:rsidR="00C719D5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Row indices in the table.</w:t>
            </w:r>
          </w:p>
        </w:tc>
        <w:tc>
          <w:tcPr>
            <w:tcW w:w="297" w:type="pct"/>
            <w:shd w:val="clear" w:color="auto" w:fill="auto"/>
          </w:tcPr>
          <w:p w14:paraId="6BBC75EB" w14:textId="77777777" w:rsidR="00AF370A" w:rsidRDefault="00E00C06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AF370A" w14:paraId="39A5FCBF" w14:textId="77777777">
        <w:trPr>
          <w:trHeight w:val="210"/>
        </w:trPr>
        <w:tc>
          <w:tcPr>
            <w:tcW w:w="287" w:type="pct"/>
            <w:shd w:val="clear" w:color="D9E1F2" w:fill="D9E1F2"/>
            <w:noWrap/>
            <w:vAlign w:val="center"/>
          </w:tcPr>
          <w:p w14:paraId="25FC0A3E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DxTx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-Y</w:t>
            </w:r>
          </w:p>
        </w:tc>
        <w:tc>
          <w:tcPr>
            <w:tcW w:w="336" w:type="pct"/>
            <w:shd w:val="clear" w:color="D9E1F2" w:fill="D9E1F2"/>
            <w:noWrap/>
            <w:vAlign w:val="center"/>
          </w:tcPr>
          <w:p w14:paraId="5121A060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03" w:type="pct"/>
            <w:shd w:val="clear" w:color="D9E1F2" w:fill="D9E1F2"/>
            <w:noWrap/>
            <w:vAlign w:val="center"/>
          </w:tcPr>
          <w:p w14:paraId="12125107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63BB3E53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2152EC9E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6" w:type="pct"/>
            <w:shd w:val="clear" w:color="D9E1F2" w:fill="D9E1F2"/>
            <w:noWrap/>
            <w:vAlign w:val="center"/>
          </w:tcPr>
          <w:p w14:paraId="054C238C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54FC6389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71836904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5960AE05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(6)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TxPwr</w:t>
            </w:r>
            <w:proofErr w:type="spellEnd"/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6D00E17C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55D752EC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4" w:type="pct"/>
            <w:shd w:val="clear" w:color="D9E1F2" w:fill="D9E1F2"/>
            <w:noWrap/>
            <w:vAlign w:val="center"/>
          </w:tcPr>
          <w:p w14:paraId="409511C2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71" w:type="pct"/>
            <w:shd w:val="clear" w:color="D9E1F2" w:fill="D9E1F2"/>
            <w:noWrap/>
            <w:vAlign w:val="center"/>
          </w:tcPr>
          <w:p w14:paraId="31D71A24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9" w:type="pct"/>
            <w:shd w:val="clear" w:color="D9E1F2" w:fill="D9E1F2"/>
            <w:noWrap/>
            <w:vAlign w:val="center"/>
          </w:tcPr>
          <w:p w14:paraId="2412A8AD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11" w:type="pct"/>
            <w:shd w:val="clear" w:color="D9E1F2" w:fill="D9E1F2"/>
            <w:noWrap/>
            <w:vAlign w:val="center"/>
          </w:tcPr>
          <w:p w14:paraId="7ADDC744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2932746A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0FA8D1F7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5A8BA0D5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:rsidR="00AF370A" w14:paraId="20426ACF" w14:textId="77777777">
        <w:trPr>
          <w:trHeight w:val="210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2FDDFE69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D1T1-A1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</w:tcPr>
          <w:p w14:paraId="7275BF82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2A40D55D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446236F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61CA1A36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215C6EFF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721AFD42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1072B7E7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1C05D430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26AA02EA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633E9DCD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7438B6A8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3EC44E88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0C0588DB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4B5FFE0B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16.44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3CA1C696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254C331F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775202CD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128</w:t>
            </w:r>
          </w:p>
        </w:tc>
      </w:tr>
      <w:tr w:rsidR="00AF370A" w14:paraId="592B1091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2F085640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</w:tcPr>
          <w:p w14:paraId="6DE1A0ED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03E78F79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15.43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6577D3AC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252" w:type="pct"/>
            <w:vMerge/>
            <w:vAlign w:val="center"/>
          </w:tcPr>
          <w:p w14:paraId="41004899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42EDEAA0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C4EDC2F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3861CBAB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58" w:type="pct"/>
            <w:vMerge/>
            <w:vAlign w:val="center"/>
          </w:tcPr>
          <w:p w14:paraId="1ACF3BBC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1B336242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D4D31FB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35831FE8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026BEA31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0104044A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12253DFD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11.74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39C7D8BD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2" w:type="pct"/>
            <w:vMerge/>
            <w:vAlign w:val="center"/>
          </w:tcPr>
          <w:p w14:paraId="42D29C77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C94A10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131</w:t>
            </w:r>
          </w:p>
        </w:tc>
      </w:tr>
      <w:tr w:rsidR="00AF370A" w14:paraId="6682F39E" w14:textId="77777777">
        <w:trPr>
          <w:trHeight w:val="210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642772D3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D1T1-A2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</w:tcPr>
          <w:p w14:paraId="586CF4EC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[Sony]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66FCEDA1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8.28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03528E9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52.82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626F29F1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5DA8DE56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1" w:type="pct"/>
            <w:vMerge/>
            <w:vAlign w:val="center"/>
          </w:tcPr>
          <w:p w14:paraId="326676A3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1FE22C8D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42D3CED3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91" w:type="pct"/>
            <w:vMerge/>
            <w:vAlign w:val="center"/>
          </w:tcPr>
          <w:p w14:paraId="52B257EE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EE43927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34715207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7A64AD9B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03651610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580C15F0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8.28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62B285E1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vMerge/>
            <w:vAlign w:val="center"/>
          </w:tcPr>
          <w:p w14:paraId="75C705F1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3BDC65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514</w:t>
            </w:r>
          </w:p>
        </w:tc>
      </w:tr>
      <w:tr w:rsidR="00AF370A" w14:paraId="03920F3A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48C8E803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</w:tcPr>
          <w:p w14:paraId="5E799F58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7AE2CE27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14.31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6A0BB08A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58.02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5D80A06E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/>
            <w:vAlign w:val="center"/>
          </w:tcPr>
          <w:p w14:paraId="2A97974B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493F157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0A9E48F6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7561BB3D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41590401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EFB631F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5D165E0C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3E22DEA2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5AC3B262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209F4906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14.31</w:t>
            </w:r>
          </w:p>
        </w:tc>
        <w:tc>
          <w:tcPr>
            <w:tcW w:w="291" w:type="pct"/>
            <w:vMerge/>
            <w:vAlign w:val="center"/>
          </w:tcPr>
          <w:p w14:paraId="19C1227B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21547E1C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176BF34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513</w:t>
            </w:r>
          </w:p>
        </w:tc>
      </w:tr>
      <w:tr w:rsidR="00AF370A" w14:paraId="505D6830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155ED5AD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restart"/>
            <w:shd w:val="clear" w:color="auto" w:fill="auto"/>
            <w:vAlign w:val="center"/>
          </w:tcPr>
          <w:p w14:paraId="72380AC3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6B01CE87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F5CFC44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52" w:type="pct"/>
            <w:vMerge/>
            <w:vAlign w:val="center"/>
          </w:tcPr>
          <w:p w14:paraId="6D4693D8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47A2A8D3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1" w:type="pct"/>
            <w:vMerge/>
            <w:vAlign w:val="center"/>
          </w:tcPr>
          <w:p w14:paraId="46337B19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40063CC2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4A55ADAD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1" w:type="pct"/>
            <w:vMerge/>
            <w:vAlign w:val="center"/>
          </w:tcPr>
          <w:p w14:paraId="53F49F76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A9654FF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2447A064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6AE0E96D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5167F747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1C86423A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16.44</w:t>
            </w:r>
          </w:p>
        </w:tc>
        <w:tc>
          <w:tcPr>
            <w:tcW w:w="291" w:type="pct"/>
            <w:vMerge/>
            <w:vAlign w:val="center"/>
          </w:tcPr>
          <w:p w14:paraId="65A75FF8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61199013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B900B8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129</w:t>
            </w:r>
          </w:p>
        </w:tc>
      </w:tr>
      <w:tr w:rsidR="00AF370A" w14:paraId="6D97156B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2A72CF02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</w:tcPr>
          <w:p w14:paraId="117C43D7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674346DA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16.43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B01F86F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52" w:type="pct"/>
            <w:vMerge/>
            <w:vAlign w:val="center"/>
          </w:tcPr>
          <w:p w14:paraId="35A468A2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7F4ECC10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CF79161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1090EA9E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58" w:type="pct"/>
            <w:vMerge/>
            <w:vAlign w:val="center"/>
          </w:tcPr>
          <w:p w14:paraId="2285619A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71FE1F3E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D01869C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7E95D686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5553DA4D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0CEA8D20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1D34AD3D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11.74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08E6C1E0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2" w:type="pct"/>
            <w:vMerge/>
            <w:vAlign w:val="center"/>
          </w:tcPr>
          <w:p w14:paraId="17A85125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3DB6B5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132</w:t>
            </w:r>
          </w:p>
        </w:tc>
      </w:tr>
      <w:tr w:rsidR="00AF370A" w14:paraId="65009105" w14:textId="77777777">
        <w:trPr>
          <w:trHeight w:val="210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581D97A4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D1T1-B</w:t>
            </w:r>
          </w:p>
        </w:tc>
        <w:tc>
          <w:tcPr>
            <w:tcW w:w="336" w:type="pct"/>
            <w:vMerge/>
            <w:vAlign w:val="center"/>
          </w:tcPr>
          <w:p w14:paraId="024F4C78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37353B8F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03ABDFD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52" w:type="pct"/>
            <w:vMerge/>
            <w:vAlign w:val="center"/>
          </w:tcPr>
          <w:p w14:paraId="38973FA5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1D716147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41" w:type="pct"/>
            <w:vMerge/>
            <w:vAlign w:val="center"/>
          </w:tcPr>
          <w:p w14:paraId="21ADAD72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1EE3C149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58" w:type="pct"/>
            <w:vMerge/>
            <w:vAlign w:val="center"/>
          </w:tcPr>
          <w:p w14:paraId="227AE351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5F6F4D13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BECCA03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560EB572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0D53C6E3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6201983A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7239D7E3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301C121B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vMerge/>
            <w:vAlign w:val="center"/>
          </w:tcPr>
          <w:p w14:paraId="3FEF6C5A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1C8AAA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</w:tr>
      <w:tr w:rsidR="00AF370A" w14:paraId="77F1924A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61C850EB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</w:tcPr>
          <w:p w14:paraId="5CD53AFC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7B44B9CC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17.43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698C8AA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61.1</w:t>
            </w:r>
          </w:p>
        </w:tc>
        <w:tc>
          <w:tcPr>
            <w:tcW w:w="252" w:type="pct"/>
            <w:vMerge/>
            <w:vAlign w:val="center"/>
          </w:tcPr>
          <w:p w14:paraId="7E56D77A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64956C96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373ADB4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17DBABDC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58" w:type="pct"/>
            <w:vMerge/>
            <w:vAlign w:val="center"/>
          </w:tcPr>
          <w:p w14:paraId="615CC5C0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3F1B44BF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4291FBE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08B37306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67506D17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1376093D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324D22A2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5436608A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2" w:type="pct"/>
            <w:vMerge/>
            <w:vAlign w:val="center"/>
          </w:tcPr>
          <w:p w14:paraId="4522771B" w14:textId="77777777" w:rsidR="00AF370A" w:rsidRDefault="00AF370A" w:rsidP="00C719D5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403301" w14:textId="77777777" w:rsidR="00AF370A" w:rsidRDefault="00E00C06" w:rsidP="00C719D5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133</w:t>
            </w:r>
          </w:p>
        </w:tc>
      </w:tr>
    </w:tbl>
    <w:p w14:paraId="0986146D" w14:textId="77777777" w:rsidR="00AF370A" w:rsidRDefault="00AF370A" w:rsidP="00C719D5"/>
    <w:p w14:paraId="703F9EC0" w14:textId="222DD8B5" w:rsidR="00AF370A" w:rsidRDefault="00E00C06" w:rsidP="00C719D5">
      <w:pPr>
        <w:pStyle w:val="TH"/>
      </w:pPr>
      <w:r>
        <w:rPr>
          <w:noProof/>
        </w:rPr>
        <w:drawing>
          <wp:inline distT="0" distB="0" distL="0" distR="0" wp14:anchorId="4EF9090A" wp14:editId="42DC9E3F">
            <wp:extent cx="9074785" cy="5012055"/>
            <wp:effectExtent l="0" t="0" r="0" b="0"/>
            <wp:docPr id="42076383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763838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A2937F" w14:textId="53DF600F" w:rsidR="00AF370A" w:rsidRDefault="000F4DE8" w:rsidP="000F4DE8">
      <w:pPr>
        <w:pStyle w:val="TF"/>
      </w:pPr>
      <w:r>
        <w:rPr>
          <w:rFonts w:hint="eastAsia"/>
        </w:rPr>
        <w:t>Figure</w:t>
      </w:r>
      <w:r>
        <w:t xml:space="preserve"> 7.1.1.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1.3.2-</w:t>
      </w:r>
      <w:r>
        <w:t>1</w:t>
      </w:r>
    </w:p>
    <w:p w14:paraId="46012AA1" w14:textId="77777777" w:rsidR="00AF370A" w:rsidRDefault="00E00C06" w:rsidP="00C719D5">
      <w:pPr>
        <w:pStyle w:val="Heading5"/>
      </w:pPr>
      <w:r>
        <w:rPr>
          <w:rFonts w:hint="eastAsia"/>
        </w:rPr>
        <w:lastRenderedPageBreak/>
        <w:t>7.1.1.2.2</w:t>
      </w:r>
      <w:r>
        <w:tab/>
      </w:r>
      <w:r>
        <w:rPr>
          <w:rFonts w:hint="eastAsia"/>
        </w:rPr>
        <w:t>Observations</w:t>
      </w:r>
    </w:p>
    <w:p w14:paraId="1ED7E572" w14:textId="77777777" w:rsidR="00AF370A" w:rsidRDefault="00E00C06" w:rsidP="00C719D5">
      <w:pPr>
        <w:rPr>
          <w:rFonts w:eastAsia="DengXian"/>
          <w:lang w:val="en-US" w:eastAsia="zh-CN" w:bidi="ar"/>
        </w:rPr>
      </w:pPr>
      <w:r>
        <w:rPr>
          <w:rFonts w:eastAsia="SimSun"/>
          <w:lang w:val="en-US" w:eastAsia="zh-CN" w:bidi="ar"/>
        </w:rPr>
        <w:t xml:space="preserve">For Device 2a and D1T1, it is observed that </w:t>
      </w:r>
      <w:r>
        <w:rPr>
          <w:rFonts w:eastAsia="DengXian" w:hint="eastAsia"/>
          <w:lang w:val="en-US" w:eastAsia="zh-CN" w:bidi="ar"/>
        </w:rPr>
        <w:t xml:space="preserve">the </w:t>
      </w:r>
      <w:r>
        <w:rPr>
          <w:rFonts w:eastAsia="DengXian"/>
          <w:lang w:val="en-US" w:eastAsia="zh-CN" w:bidi="ar"/>
        </w:rPr>
        <w:t>maximum achievable coverage</w:t>
      </w:r>
      <w:r>
        <w:rPr>
          <w:rFonts w:eastAsia="DengXian" w:hint="eastAsia"/>
          <w:lang w:val="en-US" w:eastAsia="zh-CN" w:bidi="ar"/>
        </w:rPr>
        <w:t xml:space="preserve"> is as follows,</w:t>
      </w:r>
    </w:p>
    <w:p w14:paraId="5B8A165C" w14:textId="77777777" w:rsidR="00AF370A" w:rsidRDefault="00E00C06" w:rsidP="00C719D5">
      <w:pPr>
        <w:rPr>
          <w:rFonts w:eastAsia="SimSun"/>
          <w:lang w:val="en-US" w:eastAsia="zh-CN" w:bidi="ar"/>
        </w:rPr>
      </w:pPr>
      <w:r>
        <w:rPr>
          <w:rFonts w:eastAsia="SimSun" w:hint="eastAsia"/>
          <w:lang w:val="en-US" w:eastAsia="zh-CN" w:bidi="ar"/>
        </w:rPr>
        <w:t>Note the following assumptions are made for the observations (per agreed mandatory assumptions)</w:t>
      </w:r>
    </w:p>
    <w:p w14:paraId="5B88C05B" w14:textId="71DB716E" w:rsidR="00AF370A" w:rsidRDefault="00C719D5" w:rsidP="00C719D5">
      <w:pPr>
        <w:pStyle w:val="B1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-</w:t>
      </w:r>
      <w:r>
        <w:rPr>
          <w:rFonts w:eastAsia="SimSun"/>
          <w:lang w:val="en-US" w:eastAsia="zh-CN" w:bidi="ar"/>
        </w:rPr>
        <w:tab/>
      </w:r>
      <w:r w:rsidR="00E00C06">
        <w:rPr>
          <w:rFonts w:eastAsia="SimSun" w:hint="eastAsia"/>
          <w:lang w:val="en-US" w:eastAsia="zh-CN" w:bidi="ar"/>
        </w:rPr>
        <w:t>R2D Tx Power (R2D[1E]): 23 or 24 or 33 dBm (M)</w:t>
      </w:r>
    </w:p>
    <w:p w14:paraId="28484358" w14:textId="3CF03168" w:rsidR="00AF370A" w:rsidRDefault="00C719D5" w:rsidP="00C719D5">
      <w:pPr>
        <w:pStyle w:val="B1"/>
        <w:rPr>
          <w:rFonts w:eastAsia="DengXian"/>
          <w:lang w:val="en-US" w:eastAsia="zh-CN" w:bidi="ar"/>
        </w:rPr>
      </w:pPr>
      <w:r>
        <w:rPr>
          <w:rFonts w:eastAsia="SimSun"/>
          <w:lang w:val="en-US" w:eastAsia="zh-CN" w:bidi="ar"/>
        </w:rPr>
        <w:t>-</w:t>
      </w:r>
      <w:r>
        <w:rPr>
          <w:rFonts w:eastAsia="SimSun"/>
          <w:lang w:val="en-US" w:eastAsia="zh-CN" w:bidi="ar"/>
        </w:rPr>
        <w:tab/>
      </w:r>
      <w:r w:rsidR="00E00C06">
        <w:rPr>
          <w:rFonts w:eastAsia="DengXian"/>
          <w:lang w:val="en-US" w:eastAsia="zh-CN" w:bidi="ar"/>
        </w:rPr>
        <w:t xml:space="preserve">Number of receive antenna elements / </w:t>
      </w:r>
      <w:proofErr w:type="spellStart"/>
      <w:r w:rsidR="00E00C06">
        <w:rPr>
          <w:rFonts w:eastAsia="DengXian"/>
          <w:lang w:val="en-US" w:eastAsia="zh-CN" w:bidi="ar"/>
        </w:rPr>
        <w:t>TxRU</w:t>
      </w:r>
      <w:proofErr w:type="spellEnd"/>
      <w:r w:rsidR="00E00C06">
        <w:rPr>
          <w:rFonts w:eastAsia="DengXian"/>
          <w:lang w:val="en-US" w:eastAsia="zh-CN" w:bidi="ar"/>
        </w:rPr>
        <w:t xml:space="preserve"> / chains</w:t>
      </w:r>
      <w:r w:rsidR="00E00C06">
        <w:rPr>
          <w:rFonts w:eastAsia="DengXian" w:hint="eastAsia"/>
          <w:lang w:val="en-US" w:eastAsia="zh-CN" w:bidi="ar"/>
        </w:rPr>
        <w:t xml:space="preserve"> (D2R[2A]): 2 (M)</w:t>
      </w:r>
    </w:p>
    <w:p w14:paraId="774C4A1A" w14:textId="77961902" w:rsidR="00AF370A" w:rsidRDefault="00C719D5" w:rsidP="00C719D5">
      <w:pPr>
        <w:pStyle w:val="B1"/>
        <w:rPr>
          <w:rFonts w:eastAsia="DengXian"/>
          <w:lang w:val="en-US" w:eastAsia="zh-CN" w:bidi="ar"/>
        </w:rPr>
      </w:pPr>
      <w:r>
        <w:rPr>
          <w:rFonts w:eastAsia="SimSun"/>
          <w:lang w:val="en-US" w:eastAsia="zh-CN" w:bidi="ar"/>
        </w:rPr>
        <w:t>-</w:t>
      </w:r>
      <w:r>
        <w:rPr>
          <w:rFonts w:eastAsia="SimSun"/>
          <w:lang w:val="en-US" w:eastAsia="zh-CN" w:bidi="ar"/>
        </w:rPr>
        <w:tab/>
      </w:r>
      <w:r w:rsidR="00E00C06">
        <w:rPr>
          <w:rFonts w:eastAsia="DengXian"/>
          <w:lang w:val="en-US" w:eastAsia="zh-CN" w:bidi="ar"/>
        </w:rPr>
        <w:t>Reference data rate</w:t>
      </w:r>
      <w:r w:rsidR="00E00C06">
        <w:rPr>
          <w:rFonts w:eastAsia="DengXian" w:hint="eastAsia"/>
          <w:lang w:val="en-US" w:eastAsia="zh-CN" w:bidi="ar"/>
        </w:rPr>
        <w:t xml:space="preserve"> ([0m]): 1 kbps (M) or 5 - 7 kbps (M)</w:t>
      </w:r>
    </w:p>
    <w:p w14:paraId="44C3BE0F" w14:textId="54A0EEE1" w:rsidR="00AF370A" w:rsidRDefault="00C719D5" w:rsidP="00C719D5">
      <w:pPr>
        <w:pStyle w:val="B1"/>
        <w:rPr>
          <w:rFonts w:eastAsia="DengXian"/>
          <w:lang w:val="en-US" w:eastAsia="zh-CN" w:bidi="ar"/>
        </w:rPr>
      </w:pPr>
      <w:r>
        <w:rPr>
          <w:rFonts w:eastAsia="SimSun"/>
          <w:lang w:val="en-US" w:eastAsia="zh-CN" w:bidi="ar"/>
        </w:rPr>
        <w:t>-</w:t>
      </w:r>
      <w:r>
        <w:rPr>
          <w:rFonts w:eastAsia="SimSun"/>
          <w:lang w:val="en-US" w:eastAsia="zh-CN" w:bidi="ar"/>
        </w:rPr>
        <w:tab/>
      </w:r>
      <w:r w:rsidR="00E00C06">
        <w:rPr>
          <w:rFonts w:eastAsia="DengXian" w:hint="eastAsia"/>
          <w:lang w:val="en-US" w:eastAsia="zh-CN" w:bidi="ar"/>
        </w:rPr>
        <w:t>Carrier frequency ([0C]):  900MHz (M)</w:t>
      </w:r>
    </w:p>
    <w:p w14:paraId="245F0D9B" w14:textId="7FC4A462" w:rsidR="00AF370A" w:rsidRDefault="00C719D5" w:rsidP="00C719D5">
      <w:pPr>
        <w:pStyle w:val="B1"/>
        <w:rPr>
          <w:rFonts w:eastAsia="DengXian"/>
          <w:lang w:val="en-US" w:eastAsia="zh-CN" w:bidi="ar"/>
        </w:rPr>
      </w:pPr>
      <w:r>
        <w:rPr>
          <w:rFonts w:eastAsia="DengXian"/>
          <w:lang w:val="en-US" w:eastAsia="zh-CN" w:bidi="ar"/>
        </w:rPr>
        <w:t>-</w:t>
      </w:r>
      <w:r>
        <w:rPr>
          <w:rFonts w:eastAsia="DengXian"/>
          <w:lang w:val="en-US" w:eastAsia="zh-CN" w:bidi="ar"/>
        </w:rPr>
        <w:tab/>
      </w:r>
      <w:r w:rsidR="00E00C06">
        <w:rPr>
          <w:rFonts w:eastAsia="DengXian"/>
          <w:lang w:val="en-US" w:eastAsia="zh-CN" w:bidi="ar"/>
        </w:rPr>
        <w:t>Topology/Pathloss model</w:t>
      </w:r>
      <w:r w:rsidR="00E00C06">
        <w:rPr>
          <w:rFonts w:eastAsia="DengXian" w:hint="eastAsia"/>
          <w:lang w:val="en-US" w:eastAsia="zh-CN" w:bidi="ar"/>
        </w:rPr>
        <w:t xml:space="preserve"> ([0D]): </w:t>
      </w:r>
      <w:proofErr w:type="spellStart"/>
      <w:r w:rsidR="00E00C06">
        <w:rPr>
          <w:rFonts w:eastAsia="DengXian"/>
          <w:lang w:val="en-US" w:eastAsia="zh-CN" w:bidi="ar"/>
        </w:rPr>
        <w:t>InF</w:t>
      </w:r>
      <w:proofErr w:type="spellEnd"/>
      <w:r w:rsidR="00E00C06">
        <w:rPr>
          <w:rFonts w:eastAsia="DengXian"/>
          <w:lang w:val="en-US" w:eastAsia="zh-CN" w:bidi="ar"/>
        </w:rPr>
        <w:t>-DH NLOS</w:t>
      </w:r>
    </w:p>
    <w:p w14:paraId="6D99CA13" w14:textId="269FD807" w:rsidR="00AF370A" w:rsidRDefault="00C719D5" w:rsidP="00C719D5">
      <w:pPr>
        <w:pStyle w:val="B1"/>
        <w:rPr>
          <w:rFonts w:eastAsia="DengXian"/>
          <w:lang w:val="en-US" w:eastAsia="zh-CN" w:bidi="ar"/>
        </w:rPr>
      </w:pPr>
      <w:r>
        <w:rPr>
          <w:rFonts w:eastAsia="DengXian"/>
          <w:lang w:val="en-US" w:eastAsia="zh-CN" w:bidi="ar"/>
        </w:rPr>
        <w:t>-</w:t>
      </w:r>
      <w:r>
        <w:rPr>
          <w:rFonts w:eastAsia="DengXian"/>
          <w:lang w:val="en-US" w:eastAsia="zh-CN" w:bidi="ar"/>
        </w:rPr>
        <w:tab/>
      </w:r>
      <w:r w:rsidR="00E00C06">
        <w:rPr>
          <w:rFonts w:eastAsia="DengXian" w:hint="eastAsia"/>
          <w:lang w:val="en-US" w:eastAsia="zh-CN" w:bidi="ar"/>
        </w:rPr>
        <w:t xml:space="preserve">R2D </w:t>
      </w:r>
      <w:r w:rsidR="00E00C06">
        <w:rPr>
          <w:rFonts w:eastAsia="SimSun"/>
          <w:kern w:val="2"/>
          <w:lang w:val="en-US" w:eastAsia="zh-CN" w:bidi="ar"/>
        </w:rPr>
        <w:t>Budget-Alt1</w:t>
      </w:r>
      <w:r w:rsidR="00E00C06">
        <w:rPr>
          <w:rFonts w:eastAsia="SimSun" w:hint="eastAsia"/>
          <w:kern w:val="2"/>
          <w:lang w:val="en-US" w:eastAsia="zh-CN" w:bidi="ar"/>
        </w:rPr>
        <w:t xml:space="preserve">, D2R </w:t>
      </w:r>
      <w:r w:rsidR="00E00C06">
        <w:rPr>
          <w:rFonts w:eastAsia="SimSun"/>
          <w:kern w:val="2"/>
          <w:lang w:val="en-US" w:eastAsia="zh-CN" w:bidi="ar"/>
        </w:rPr>
        <w:t>Budget-Alt</w:t>
      </w:r>
      <w:r w:rsidR="00E00C06">
        <w:rPr>
          <w:rFonts w:eastAsia="SimSun" w:hint="eastAsia"/>
          <w:kern w:val="2"/>
          <w:lang w:val="en-US" w:eastAsia="zh-CN" w:bidi="ar"/>
        </w:rPr>
        <w:t>2</w:t>
      </w:r>
    </w:p>
    <w:p w14:paraId="798FF4E5" w14:textId="77777777" w:rsidR="00AF370A" w:rsidRDefault="00E00C06" w:rsidP="00C719D5">
      <w:pPr>
        <w:pStyle w:val="TH"/>
      </w:pPr>
      <w:r>
        <w:rPr>
          <w:rFonts w:hint="eastAsia"/>
        </w:rPr>
        <w:t xml:space="preserve">Table </w:t>
      </w:r>
      <w:r>
        <w:t>7.1.1.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2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3729"/>
        <w:gridCol w:w="3518"/>
        <w:gridCol w:w="3518"/>
        <w:gridCol w:w="3516"/>
      </w:tblGrid>
      <w:tr w:rsidR="00AF370A" w14:paraId="24931BF9" w14:textId="77777777">
        <w:tc>
          <w:tcPr>
            <w:tcW w:w="1305" w:type="pct"/>
          </w:tcPr>
          <w:p w14:paraId="22B3007C" w14:textId="77777777" w:rsidR="00AF370A" w:rsidRPr="00C719D5" w:rsidRDefault="00E00C06" w:rsidP="00C719D5">
            <w:pPr>
              <w:pStyle w:val="TAH"/>
            </w:pPr>
            <w:r w:rsidRPr="00C719D5">
              <w:t>Device 2a</w:t>
            </w:r>
          </w:p>
        </w:tc>
        <w:tc>
          <w:tcPr>
            <w:tcW w:w="1231" w:type="pct"/>
          </w:tcPr>
          <w:p w14:paraId="4826624C" w14:textId="77777777" w:rsidR="00AF370A" w:rsidRPr="00C719D5" w:rsidRDefault="00E00C06" w:rsidP="00C719D5">
            <w:pPr>
              <w:pStyle w:val="TAH"/>
            </w:pPr>
            <w:r w:rsidRPr="00C719D5">
              <w:t>D1T1-A1</w:t>
            </w:r>
          </w:p>
        </w:tc>
        <w:tc>
          <w:tcPr>
            <w:tcW w:w="1231" w:type="pct"/>
          </w:tcPr>
          <w:p w14:paraId="0395E1DE" w14:textId="77777777" w:rsidR="00AF370A" w:rsidRPr="00C719D5" w:rsidRDefault="00E00C06" w:rsidP="00C719D5">
            <w:pPr>
              <w:pStyle w:val="TAH"/>
            </w:pPr>
            <w:r w:rsidRPr="00C719D5">
              <w:t>D1T1-A2</w:t>
            </w:r>
          </w:p>
        </w:tc>
        <w:tc>
          <w:tcPr>
            <w:tcW w:w="1230" w:type="pct"/>
          </w:tcPr>
          <w:p w14:paraId="2806B67A" w14:textId="77777777" w:rsidR="00AF370A" w:rsidRPr="00C719D5" w:rsidRDefault="00E00C06" w:rsidP="00C719D5">
            <w:pPr>
              <w:pStyle w:val="TAH"/>
            </w:pPr>
            <w:r w:rsidRPr="00C719D5">
              <w:t>D1T1-B</w:t>
            </w:r>
          </w:p>
        </w:tc>
      </w:tr>
      <w:tr w:rsidR="00AF370A" w14:paraId="48BA3B27" w14:textId="77777777">
        <w:tc>
          <w:tcPr>
            <w:tcW w:w="1305" w:type="pct"/>
          </w:tcPr>
          <w:p w14:paraId="3AA4D508" w14:textId="77777777" w:rsidR="00AF370A" w:rsidRPr="00C719D5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 R2D Tx power 33dBm, R2D Rx sensitivity &lt;= -45dBm</w:t>
            </w:r>
          </w:p>
        </w:tc>
        <w:tc>
          <w:tcPr>
            <w:tcW w:w="1231" w:type="pct"/>
          </w:tcPr>
          <w:p w14:paraId="608D68E0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37.16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95.51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(12: [CMCC]:95.51, [</w:t>
            </w:r>
            <w:proofErr w:type="spellStart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ChinaTelecom</w:t>
            </w:r>
            <w:proofErr w:type="spellEnd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]:37.16, [Ericsson]:37.36, [HW]:62.86, [Honor]:95.51, [MTK]:45.86, [NOK]:77.58, [QC]:42.51, [</w:t>
            </w:r>
            <w:proofErr w:type="spellStart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]:47.83, [Tejas]:62, [Xiaomi]:77.58, [ZTE]:94.2) </w:t>
            </w:r>
          </w:p>
        </w:tc>
        <w:tc>
          <w:tcPr>
            <w:tcW w:w="1231" w:type="pct"/>
          </w:tcPr>
          <w:p w14:paraId="2BFD3277" w14:textId="77777777" w:rsidR="00AF370A" w:rsidRPr="00C719D5" w:rsidRDefault="00E00C06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8.89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67.1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(12: [CMCC]:47.07, [</w:t>
            </w:r>
            <w:proofErr w:type="spellStart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ChinaTelecom</w:t>
            </w:r>
            <w:proofErr w:type="spellEnd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]:20.57, [Ericsson]:35.44, [HW]:40.87, [Honor]:26.76, [MTK]:28.48, [NOK]:62.19, [QC]:8.89, [</w:t>
            </w:r>
            <w:proofErr w:type="spellStart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]:19.77, [Tejas]:37, [Xiaomi]:67.1, [ZTE]:56.1) </w:t>
            </w:r>
          </w:p>
        </w:tc>
        <w:tc>
          <w:tcPr>
            <w:tcW w:w="1230" w:type="pct"/>
          </w:tcPr>
          <w:p w14:paraId="2B85D7F2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37.16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105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(11: [CMCC]:95.51, [</w:t>
            </w:r>
            <w:proofErr w:type="spellStart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ChinaTelecom</w:t>
            </w:r>
            <w:proofErr w:type="spellEnd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]:37.16, [Ericsson]:48.77, [HW]:62.86, [Honor]:95.51, [MTK]:45.86, [NOK]:77.58, [QC]:59, [</w:t>
            </w:r>
            <w:proofErr w:type="spellStart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]:77.58, [Tejas]:105, [Xiaomi]:77.58)  </w:t>
            </w:r>
          </w:p>
        </w:tc>
      </w:tr>
      <w:tr w:rsidR="00AF370A" w14:paraId="146698C4" w14:textId="77777777">
        <w:tc>
          <w:tcPr>
            <w:tcW w:w="1305" w:type="pct"/>
          </w:tcPr>
          <w:p w14:paraId="2B7C11A6" w14:textId="77777777" w:rsidR="00AF370A" w:rsidRPr="00C719D5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>R2D Tx power 23/24dBm dBm, R2D Rx sensitivity &lt;= -45dBm</w:t>
            </w:r>
          </w:p>
        </w:tc>
        <w:tc>
          <w:tcPr>
            <w:tcW w:w="1231" w:type="pct"/>
          </w:tcPr>
          <w:p w14:paraId="51BDD5E9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19.78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37.16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(6: [Ericsson]:23.28, [HW]:37.16, [Honor]:36.59, [NOK]:19.78, [Xiaomi]:27.11, [ZTE]:23.5) </w:t>
            </w:r>
          </w:p>
        </w:tc>
        <w:tc>
          <w:tcPr>
            <w:tcW w:w="1231" w:type="pct"/>
          </w:tcPr>
          <w:p w14:paraId="7AC425DB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19.78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37.16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(6: [Ericsson]:22.08, [HW]:37.16, [Honor]:26.73, [NOK]:19.78, [Xiaomi]:27.11, [ZTE]:23.5) </w:t>
            </w:r>
          </w:p>
        </w:tc>
        <w:tc>
          <w:tcPr>
            <w:tcW w:w="1230" w:type="pct"/>
          </w:tcPr>
          <w:p w14:paraId="51ED3712" w14:textId="77777777" w:rsidR="00AF370A" w:rsidRPr="00C719D5" w:rsidRDefault="00E00C06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19.78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37.16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(6: [Ericsson]:30.11, [HW]:37.16, [Honor]:36.59, [NOK]:19.78, [Xiaomi]:27.11, [ZTE]:23.5)    </w:t>
            </w:r>
          </w:p>
        </w:tc>
      </w:tr>
      <w:tr w:rsidR="00AF370A" w14:paraId="4D4D282D" w14:textId="77777777">
        <w:tc>
          <w:tcPr>
            <w:tcW w:w="1305" w:type="pct"/>
          </w:tcPr>
          <w:p w14:paraId="3EFF47E8" w14:textId="77777777" w:rsidR="00AF370A" w:rsidRPr="00C719D5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 R2D Tx power 33dBm, R2D Rx sensitivity &gt;=-40dBm</w:t>
            </w:r>
          </w:p>
        </w:tc>
        <w:tc>
          <w:tcPr>
            <w:tcW w:w="1231" w:type="pct"/>
          </w:tcPr>
          <w:p w14:paraId="62766BAB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26.32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56.59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(9: [CEWiT]:56.59, [DOCOMO]:27.11, [FW]:45.09, [IDCC]:56.22, [IITK]:37.34, [Lenovo]:41.3, [OPPO]:41.28, [QC]:41.28, [vivo]:26.32) </w:t>
            </w:r>
          </w:p>
        </w:tc>
        <w:tc>
          <w:tcPr>
            <w:tcW w:w="1231" w:type="pct"/>
          </w:tcPr>
          <w:p w14:paraId="740D5789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23.88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41.28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(9: [CEWiT]:26.7, [DOCOMO]:27.11, [FW]:26.91, [IDCC]:23.88, [IITK]:37.34, [Lenovo]:30.9, [OPPO]:32.56, [QC]:41.28, [vivo]:26.32) </w:t>
            </w:r>
          </w:p>
        </w:tc>
        <w:tc>
          <w:tcPr>
            <w:tcW w:w="1230" w:type="pct"/>
          </w:tcPr>
          <w:p w14:paraId="3EE4097F" w14:textId="77777777" w:rsidR="00AF370A" w:rsidRPr="00C719D5" w:rsidRDefault="00E00C06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27.11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56.59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(7: [CEWiT]:56.59, [DOCOMO]:27.11, [FW]:43.4, [IDCC]:56.22, [IITK]:50.94, [OPPO]:41.28, [QC]:41.28)  </w:t>
            </w:r>
          </w:p>
        </w:tc>
      </w:tr>
      <w:tr w:rsidR="00AF370A" w14:paraId="14B8D0F5" w14:textId="77777777">
        <w:tc>
          <w:tcPr>
            <w:tcW w:w="1305" w:type="pct"/>
          </w:tcPr>
          <w:p w14:paraId="240B146D" w14:textId="77777777" w:rsidR="00AF370A" w:rsidRPr="00C719D5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>R2D Tx power 23/24dBm dBm, R2D Rx sensitivity &gt;= -40dBm</w:t>
            </w:r>
          </w:p>
        </w:tc>
        <w:tc>
          <w:tcPr>
            <w:tcW w:w="1231" w:type="pct"/>
          </w:tcPr>
          <w:p w14:paraId="581B576A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10.52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16.03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(3: [DOCOMO]:10.52, [IITK]:16.03, [QC]:16.03) </w:t>
            </w:r>
          </w:p>
        </w:tc>
        <w:tc>
          <w:tcPr>
            <w:tcW w:w="1231" w:type="pct"/>
          </w:tcPr>
          <w:p w14:paraId="2BF551BB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8.89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16.03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(4: [DOCOMO]:10.52, [IITK]:16.03, [Lenovo]:14.4, [QC]:8.89) </w:t>
            </w:r>
          </w:p>
        </w:tc>
        <w:tc>
          <w:tcPr>
            <w:tcW w:w="1230" w:type="pct"/>
          </w:tcPr>
          <w:p w14:paraId="7D4D2CB3" w14:textId="77777777" w:rsidR="00AF370A" w:rsidRPr="00C719D5" w:rsidRDefault="00E00C06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9.5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16.03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(4: [DOCOMO]:10.52, [IITK]:16.03, [Lenovo]:9.5, [QC]:16.03)   </w:t>
            </w:r>
          </w:p>
        </w:tc>
      </w:tr>
      <w:tr w:rsidR="00AF370A" w14:paraId="282ED437" w14:textId="77777777">
        <w:tc>
          <w:tcPr>
            <w:tcW w:w="1305" w:type="pct"/>
          </w:tcPr>
          <w:p w14:paraId="1134F949" w14:textId="77777777" w:rsidR="00AF370A" w:rsidRPr="00C719D5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 D2R BLER 10% and data rate ~1kbps</w:t>
            </w:r>
          </w:p>
        </w:tc>
        <w:tc>
          <w:tcPr>
            <w:tcW w:w="1231" w:type="pct"/>
          </w:tcPr>
          <w:p w14:paraId="384C146D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26.32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95.51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(8: [CEWiT]:56.59, [CMCC]:95.51, [HW]:62.86, [IDCC]:56.22, [Lenovo]:41.3, [OPPO]:41.28, [Xiaomi]:77.58, [vivo]:26.32) </w:t>
            </w:r>
          </w:p>
        </w:tc>
        <w:tc>
          <w:tcPr>
            <w:tcW w:w="1231" w:type="pct"/>
          </w:tcPr>
          <w:p w14:paraId="59B86832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23.88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67.1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(8: [CEWiT]:26.7, [CMCC]:46.05, [HW]:39.33, [IDCC]:23.88, [Lenovo]:26.81, [OPPO]:32.56, [Xiaomi]:67.1, [vivo]:26.32) </w:t>
            </w:r>
          </w:p>
        </w:tc>
        <w:tc>
          <w:tcPr>
            <w:tcW w:w="1230" w:type="pct"/>
          </w:tcPr>
          <w:p w14:paraId="128234C3" w14:textId="77777777" w:rsidR="00AF370A" w:rsidRPr="00C719D5" w:rsidRDefault="00E00C06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41.28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95.51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(6: [CEWiT]:56.59, [CMCC]:95.51, [HW]:62.86, [IDCC]:56.22, [OPPO]:41.28, [Xiaomi]:77.58)  </w:t>
            </w:r>
          </w:p>
        </w:tc>
      </w:tr>
      <w:tr w:rsidR="00AF370A" w14:paraId="4E81E321" w14:textId="77777777">
        <w:tc>
          <w:tcPr>
            <w:tcW w:w="1305" w:type="pct"/>
          </w:tcPr>
          <w:p w14:paraId="278FFE60" w14:textId="77777777" w:rsidR="00AF370A" w:rsidRPr="00C719D5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>D2R BLER 10% and data rate 5~7kbps</w:t>
            </w:r>
          </w:p>
        </w:tc>
        <w:tc>
          <w:tcPr>
            <w:tcW w:w="1231" w:type="pct"/>
          </w:tcPr>
          <w:p w14:paraId="5A1E6BC9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26.32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95.51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(16: [CEWiT]:56.59, [CMCC]:95.51, [</w:t>
            </w:r>
            <w:proofErr w:type="spellStart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ChinaTelecom</w:t>
            </w:r>
            <w:proofErr w:type="spellEnd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]:37.16, [DOCOMO]:27.11, [Ericsson]:37.36, [FW]:35.97, [HW]:62.86, [IDCC]:56.22, [IITK]:37.34, [Lenovo]:38.05, [OPPO]:38.92, [QC]:42.51, [</w:t>
            </w:r>
            <w:proofErr w:type="spellStart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]:47.83, [Tejas]:62, [ZTE]:94.2, [vivo]:26.32) </w:t>
            </w:r>
          </w:p>
        </w:tc>
        <w:tc>
          <w:tcPr>
            <w:tcW w:w="1231" w:type="pct"/>
          </w:tcPr>
          <w:p w14:paraId="5C19DFBA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19.77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56.1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(16: [CEWiT]:25.11, [CMCC]:47.07, [</w:t>
            </w:r>
            <w:proofErr w:type="spellStart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ChinaTelecom</w:t>
            </w:r>
            <w:proofErr w:type="spellEnd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]:20.57, [DOCOMO]:27.11, [Ericsson]:35.44, [FW]:21.46, [HW]:40.87, [IDCC]:20.92, [IITK]:37.34, [Lenovo]:30.9, [OPPO]:23.14, [QC]:41.28, [</w:t>
            </w:r>
            <w:proofErr w:type="spellStart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]:19.77, [Tejas]:37, [ZTE]:56.1, [vivo]:26.32) </w:t>
            </w:r>
          </w:p>
        </w:tc>
        <w:tc>
          <w:tcPr>
            <w:tcW w:w="1230" w:type="pct"/>
          </w:tcPr>
          <w:p w14:paraId="67A8B703" w14:textId="77777777" w:rsidR="00AF370A" w:rsidRPr="00C719D5" w:rsidRDefault="00E00C06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9.5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105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(15: [CEWiT]:56.59, [CMCC]:95.51, [</w:t>
            </w:r>
            <w:proofErr w:type="spellStart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ChinaTelecom</w:t>
            </w:r>
            <w:proofErr w:type="spellEnd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]:37.16, [DOCOMO]:27.11, [Ericsson]:48.77, [FW]:34.62, [HW]:49.24, [IDCC]:56.22, [IITK]:50.94, [Lenovo]:9.5, [OPPO]:32.94, [QC]:59, [</w:t>
            </w:r>
            <w:proofErr w:type="spellStart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]:77.58, [Tejas]:105, [ZTE]:23.5)   </w:t>
            </w:r>
          </w:p>
        </w:tc>
      </w:tr>
      <w:tr w:rsidR="00AF370A" w14:paraId="551C9340" w14:textId="77777777">
        <w:tc>
          <w:tcPr>
            <w:tcW w:w="1305" w:type="pct"/>
          </w:tcPr>
          <w:p w14:paraId="67F3382F" w14:textId="77777777" w:rsidR="00AF370A" w:rsidRPr="00C719D5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D2R BLER 1% and data rate ~1kbps</w:t>
            </w:r>
          </w:p>
        </w:tc>
        <w:tc>
          <w:tcPr>
            <w:tcW w:w="1231" w:type="pct"/>
          </w:tcPr>
          <w:p w14:paraId="78BF630C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41.28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95.51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(5: [FW]:45.09, [HW]:62.86, [Honor]:95.51, [Lenovo]:41.3, [OPPO]:41.28) </w:t>
            </w:r>
          </w:p>
        </w:tc>
        <w:tc>
          <w:tcPr>
            <w:tcW w:w="1231" w:type="pct"/>
          </w:tcPr>
          <w:p w14:paraId="6147CCDA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21.84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30.09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(5: [FW]:26.91, [HW]:29, [Honor]:26.76, [Lenovo]:21.84, [OPPO]:30.09) </w:t>
            </w:r>
          </w:p>
        </w:tc>
        <w:tc>
          <w:tcPr>
            <w:tcW w:w="1230" w:type="pct"/>
          </w:tcPr>
          <w:p w14:paraId="1A8AAD07" w14:textId="77777777" w:rsidR="00AF370A" w:rsidRPr="00C719D5" w:rsidRDefault="00E00C06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41.28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95.51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(4: [FW]:43.4, [HW]:56.23, [Honor]:95.51, [OPPO]:41.28)  </w:t>
            </w:r>
          </w:p>
        </w:tc>
      </w:tr>
      <w:tr w:rsidR="00AF370A" w14:paraId="28D92AD7" w14:textId="77777777">
        <w:tc>
          <w:tcPr>
            <w:tcW w:w="1305" w:type="pct"/>
          </w:tcPr>
          <w:p w14:paraId="4449D072" w14:textId="77777777" w:rsidR="00AF370A" w:rsidRPr="00C719D5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>D2R BLER 1% and data rate 5~7kbps</w:t>
            </w:r>
          </w:p>
        </w:tc>
        <w:tc>
          <w:tcPr>
            <w:tcW w:w="1231" w:type="pct"/>
          </w:tcPr>
          <w:p w14:paraId="5ECE8938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18.75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77.58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(10: [</w:t>
            </w:r>
            <w:proofErr w:type="spellStart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ChinaTelecom</w:t>
            </w:r>
            <w:proofErr w:type="spellEnd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]:37.16, [DOCOMO]:20.9, [Ericsson]:33.28, [HW]:59.9, [IITK]:18.75, [Lenovo]:26.61, [MTK]:45.86, [NOK]:77.58, [OPPO]:28.84, [QC]:41.28) </w:t>
            </w:r>
          </w:p>
        </w:tc>
        <w:tc>
          <w:tcPr>
            <w:tcW w:w="1231" w:type="pct"/>
          </w:tcPr>
          <w:p w14:paraId="34730116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17.15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62.19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(10: [</w:t>
            </w:r>
            <w:proofErr w:type="spellStart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ChinaTelecom</w:t>
            </w:r>
            <w:proofErr w:type="spellEnd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]:18.66, [DOCOMO]:20.9, [Ericsson]:31.57, [HW]:30.61, [IITK]:18.75, [Lenovo]:27.09, [MTK]:28.48, [NOK]:62.19, [OPPO]:17.15, [QC]:41.28) </w:t>
            </w:r>
          </w:p>
        </w:tc>
        <w:tc>
          <w:tcPr>
            <w:tcW w:w="1230" w:type="pct"/>
          </w:tcPr>
          <w:p w14:paraId="3AFD775E" w14:textId="77777777" w:rsidR="00AF370A" w:rsidRPr="00C719D5" w:rsidRDefault="00E00C06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9.5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77.58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(10: [</w:t>
            </w:r>
            <w:proofErr w:type="spellStart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ChinaTelecom</w:t>
            </w:r>
            <w:proofErr w:type="spellEnd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]:37.16, [DOCOMO]:20.64, [Ericsson]:38.7, [HW]:37.16, [IITK]:50.94, [Lenovo]:9.5, [MTK]:45.86, [NOK]:77.58, [OPPO]:24.41, [QC]:41.28)   </w:t>
            </w:r>
          </w:p>
        </w:tc>
      </w:tr>
      <w:tr w:rsidR="00AF370A" w14:paraId="0E24076B" w14:textId="77777777">
        <w:tc>
          <w:tcPr>
            <w:tcW w:w="1305" w:type="pct"/>
          </w:tcPr>
          <w:p w14:paraId="2E4D3DD8" w14:textId="77777777" w:rsidR="00AF370A" w:rsidRPr="00C719D5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>D2R coherent receiver</w:t>
            </w:r>
          </w:p>
        </w:tc>
        <w:tc>
          <w:tcPr>
            <w:tcW w:w="1231" w:type="pct"/>
          </w:tcPr>
          <w:p w14:paraId="644A42BC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37.34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95.51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(10: [CMCC]:95.51, [HW]:62.86, [Honor]:95.51, [IITK]:37.34, [MTK]:45.86, [NOK]:77.58, [QC]:42.51, [</w:t>
            </w:r>
            <w:proofErr w:type="spellStart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]:47.83, [Xiaomi]:77.58, [ZTE]:94.2) </w:t>
            </w:r>
          </w:p>
        </w:tc>
        <w:tc>
          <w:tcPr>
            <w:tcW w:w="1231" w:type="pct"/>
          </w:tcPr>
          <w:p w14:paraId="0FEF1A24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19.77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67.1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(10: [CMCC]:47.07, [HW]:40.87, [Honor]:26.76, [IITK]:37.34, [MTK]:28.48, [NOK]:62.19, [QC]:41.28, [</w:t>
            </w:r>
            <w:proofErr w:type="spellStart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]:19.77, [Xiaomi]:67.1, [ZTE]:56.1) </w:t>
            </w:r>
          </w:p>
        </w:tc>
        <w:tc>
          <w:tcPr>
            <w:tcW w:w="1230" w:type="pct"/>
          </w:tcPr>
          <w:p w14:paraId="62CA8382" w14:textId="77777777" w:rsidR="00AF370A" w:rsidRPr="00C719D5" w:rsidRDefault="00E00C06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23.5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95.51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(10: [CMCC]:95.51, [HW]:62.86, [Honor]:95.51, [IITK]:50.94, [MTK]:45.86, [NOK]:77.58, [QC]:59, [</w:t>
            </w:r>
            <w:proofErr w:type="spellStart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]:77.58, [Xiaomi]:77.58, [ZTE]:23.5)  </w:t>
            </w:r>
          </w:p>
        </w:tc>
      </w:tr>
      <w:tr w:rsidR="00AF370A" w14:paraId="54556198" w14:textId="77777777">
        <w:tc>
          <w:tcPr>
            <w:tcW w:w="1305" w:type="pct"/>
          </w:tcPr>
          <w:p w14:paraId="173D4AA6" w14:textId="77777777" w:rsidR="00AF370A" w:rsidRPr="00C719D5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>D2R non-coherent receiver</w:t>
            </w:r>
          </w:p>
        </w:tc>
        <w:tc>
          <w:tcPr>
            <w:tcW w:w="1231" w:type="pct"/>
          </w:tcPr>
          <w:p w14:paraId="25656D51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26.32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62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(11: [CEWiT]:56.59, [</w:t>
            </w:r>
            <w:proofErr w:type="spellStart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ChinaTelecom</w:t>
            </w:r>
            <w:proofErr w:type="spellEnd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]:37.16, [DOCOMO]:27.11, [Ericsson]:37.36, [FW]:45.09, [IDCC]:56.22, [IITK]:28.56, [Lenovo]:41.3, [OPPO]:41.28, [Tejas]:62, [vivo]:26.32) </w:t>
            </w:r>
          </w:p>
        </w:tc>
        <w:tc>
          <w:tcPr>
            <w:tcW w:w="1231" w:type="pct"/>
          </w:tcPr>
          <w:p w14:paraId="3F1F79F1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20.57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37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(11: [CEWiT]:26.7, [</w:t>
            </w:r>
            <w:proofErr w:type="spellStart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ChinaTelecom</w:t>
            </w:r>
            <w:proofErr w:type="spellEnd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]:20.57, [DOCOMO]:27.11, [Ericsson]:35.44, [FW]:26.91, [IDCC]:23.88, [IITK]:28.56, [Lenovo]:30.9, [OPPO]:32.56, [Tejas]:37, [vivo]:26.32) </w:t>
            </w:r>
          </w:p>
        </w:tc>
        <w:tc>
          <w:tcPr>
            <w:tcW w:w="1230" w:type="pct"/>
          </w:tcPr>
          <w:p w14:paraId="3595F143" w14:textId="77777777" w:rsidR="00AF370A" w:rsidRPr="00C719D5" w:rsidRDefault="00E00C06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9.5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105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(10: [CEWiT]:56.59, [</w:t>
            </w:r>
            <w:proofErr w:type="spellStart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ChinaTelecom</w:t>
            </w:r>
            <w:proofErr w:type="spellEnd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]:37.16, [DOCOMO]:27.11, [Ericsson]:48.77, [FW]:43.4, [IDCC]:56.22, [IITK]:50.94, [Lenovo]:9.5, [OPPO]:41.28, [Tejas]:105)  </w:t>
            </w:r>
          </w:p>
        </w:tc>
      </w:tr>
      <w:tr w:rsidR="00AF370A" w14:paraId="77C1281F" w14:textId="77777777">
        <w:tc>
          <w:tcPr>
            <w:tcW w:w="1305" w:type="pct"/>
          </w:tcPr>
          <w:p w14:paraId="6A8DDE48" w14:textId="77777777" w:rsidR="00AF370A" w:rsidRPr="00C719D5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>CW cancellation capability &lt; 120dB</w:t>
            </w:r>
          </w:p>
        </w:tc>
        <w:tc>
          <w:tcPr>
            <w:tcW w:w="1231" w:type="pct"/>
          </w:tcPr>
          <w:p w14:paraId="5F9556BB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41.3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41.3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(1: [Lenovo]:41.3) </w:t>
            </w:r>
          </w:p>
        </w:tc>
        <w:tc>
          <w:tcPr>
            <w:tcW w:w="1231" w:type="pct"/>
          </w:tcPr>
          <w:p w14:paraId="7F2D3752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8.89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8.89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(1: [QC]:8.89) </w:t>
            </w:r>
          </w:p>
        </w:tc>
        <w:tc>
          <w:tcPr>
            <w:tcW w:w="1230" w:type="pct"/>
          </w:tcPr>
          <w:p w14:paraId="04B03A81" w14:textId="77777777" w:rsidR="00AF370A" w:rsidRPr="00C719D5" w:rsidRDefault="00E00C06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7.9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7.9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(1: [QC]:7.9)  </w:t>
            </w:r>
          </w:p>
        </w:tc>
      </w:tr>
      <w:tr w:rsidR="00AF370A" w14:paraId="18B3F2BE" w14:textId="77777777">
        <w:tc>
          <w:tcPr>
            <w:tcW w:w="1305" w:type="pct"/>
          </w:tcPr>
          <w:p w14:paraId="482D357B" w14:textId="77777777" w:rsidR="00AF370A" w:rsidRPr="00C719D5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lastRenderedPageBreak/>
              <w:t xml:space="preserve"> CW cancellation capability &gt;=120dB and &lt; 140dB </w:t>
            </w:r>
          </w:p>
        </w:tc>
        <w:tc>
          <w:tcPr>
            <w:tcW w:w="1231" w:type="pct"/>
          </w:tcPr>
          <w:p w14:paraId="09699238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15.04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15.04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(1: [QC]:15.04) </w:t>
            </w:r>
          </w:p>
        </w:tc>
        <w:tc>
          <w:tcPr>
            <w:tcW w:w="1231" w:type="pct"/>
          </w:tcPr>
          <w:p w14:paraId="321B1C5A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19.77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19.77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(1: [</w:t>
            </w:r>
            <w:proofErr w:type="spellStart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]:19.77) </w:t>
            </w:r>
          </w:p>
        </w:tc>
        <w:tc>
          <w:tcPr>
            <w:tcW w:w="1230" w:type="pct"/>
          </w:tcPr>
          <w:p w14:paraId="551B7067" w14:textId="77777777" w:rsidR="00AF370A" w:rsidRPr="00C719D5" w:rsidRDefault="00E00C06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59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59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(1: [QC]:59)   </w:t>
            </w:r>
          </w:p>
        </w:tc>
      </w:tr>
      <w:tr w:rsidR="00AF370A" w14:paraId="7921723E" w14:textId="77777777">
        <w:tc>
          <w:tcPr>
            <w:tcW w:w="1305" w:type="pct"/>
          </w:tcPr>
          <w:p w14:paraId="4A7415E6" w14:textId="77777777" w:rsidR="00AF370A" w:rsidRPr="00C719D5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CW cancellation capability &gt;=140dB and &lt; 150dB</w:t>
            </w:r>
          </w:p>
        </w:tc>
        <w:tc>
          <w:tcPr>
            <w:tcW w:w="1231" w:type="pct"/>
          </w:tcPr>
          <w:p w14:paraId="6278FF34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27.11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42.51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(3: [DOCOMO]:27.11, [IITK]:37.34, [QC]:42.51) </w:t>
            </w:r>
          </w:p>
        </w:tc>
        <w:tc>
          <w:tcPr>
            <w:tcW w:w="1231" w:type="pct"/>
          </w:tcPr>
          <w:p w14:paraId="56E3683F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20.57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67.1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(18: [CEWiT]:26.7, [CMCC]:47.07, [</w:t>
            </w:r>
            <w:proofErr w:type="spellStart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ChinaTelecom</w:t>
            </w:r>
            <w:proofErr w:type="spellEnd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]:20.57, [DOCOMO]:27.11, [FW]:26.91, [HW]:40.87, [Honor]:26.76, [IDCC]:23.88, [IITK]:37.34, [Lenovo]:30.9, [MTK]:28.48, [NOK]:62.19, [OPPO]:32.56, [QC]:41.28, [Tejas]:37, [Xiaomi]:67.1, [ZTE]:56.1, [vivo]:26.32) </w:t>
            </w:r>
          </w:p>
        </w:tc>
        <w:tc>
          <w:tcPr>
            <w:tcW w:w="1230" w:type="pct"/>
          </w:tcPr>
          <w:p w14:paraId="6D232A7A" w14:textId="77777777" w:rsidR="00AF370A" w:rsidRPr="00C719D5" w:rsidRDefault="00E00C06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9.5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50.94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(3: [DOCOMO]:27.11, [IITK]:50.94, [Lenovo]:9.5)   </w:t>
            </w:r>
          </w:p>
        </w:tc>
      </w:tr>
      <w:tr w:rsidR="00AF370A" w14:paraId="38B814F2" w14:textId="77777777">
        <w:tc>
          <w:tcPr>
            <w:tcW w:w="1305" w:type="pct"/>
          </w:tcPr>
          <w:p w14:paraId="1328B255" w14:textId="77777777" w:rsidR="00AF370A" w:rsidRPr="00C719D5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CW cancellation capability &gt;=150dB</w:t>
            </w:r>
          </w:p>
        </w:tc>
        <w:tc>
          <w:tcPr>
            <w:tcW w:w="1231" w:type="pct"/>
          </w:tcPr>
          <w:p w14:paraId="1B4E1975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26.32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94.2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(9: [FW]:45.09, [HW]:62.86, [MTK]:45.86, [NOK]:77.58, [OPPO]:41.28, [QC]:41.28, [</w:t>
            </w:r>
            <w:proofErr w:type="spellStart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]:47.83, [ZTE]:94.2, [vivo]:26.32) </w:t>
            </w:r>
          </w:p>
        </w:tc>
        <w:tc>
          <w:tcPr>
            <w:tcW w:w="1231" w:type="pct"/>
          </w:tcPr>
          <w:p w14:paraId="1E336849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26.32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41.28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(2: [QC]:41.28, [vivo]:26.32) </w:t>
            </w:r>
          </w:p>
        </w:tc>
        <w:tc>
          <w:tcPr>
            <w:tcW w:w="1230" w:type="pct"/>
          </w:tcPr>
          <w:p w14:paraId="353476A3" w14:textId="77777777" w:rsidR="00AF370A" w:rsidRPr="00C719D5" w:rsidRDefault="00E00C06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23.5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77.58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(8: [FW]:43.4, [HW]:62.86, [MTK]:45.86, [NOK]:77.58, [OPPO]:41.28, [QC]:41.28, [</w:t>
            </w:r>
            <w:proofErr w:type="spellStart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]:77.58, [ZTE]:23.5)  </w:t>
            </w:r>
          </w:p>
        </w:tc>
      </w:tr>
      <w:tr w:rsidR="00AF370A" w14:paraId="7E3DD772" w14:textId="77777777">
        <w:tc>
          <w:tcPr>
            <w:tcW w:w="1305" w:type="pct"/>
          </w:tcPr>
          <w:p w14:paraId="09085791" w14:textId="77777777" w:rsidR="00AF370A" w:rsidRPr="00C719D5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R2D Tx EIRP power &lt; 30dBm, </w:t>
            </w:r>
          </w:p>
        </w:tc>
        <w:tc>
          <w:tcPr>
            <w:tcW w:w="1231" w:type="pct"/>
          </w:tcPr>
          <w:p w14:paraId="20140C60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>R2D Rx sensitivity of -45dBm</w:t>
            </w:r>
          </w:p>
          <w:p w14:paraId="3C2B8948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19.78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27.11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(5: [Ericsson]:23.28, [Honor]:23.52, [NOK]:19.78, [Xiaomi]:27.11, [ZTE]:23.5) </w:t>
            </w:r>
          </w:p>
          <w:p w14:paraId="6D3E50CA" w14:textId="77777777" w:rsidR="00AF370A" w:rsidRPr="00C719D5" w:rsidRDefault="00AF370A">
            <w:pPr>
              <w:pStyle w:val="2"/>
              <w:ind w:firstLine="40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0AAE5A16" w14:textId="77777777" w:rsidR="00AF370A" w:rsidRPr="00C719D5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>R2D Rx sensitivity of -40dBm</w:t>
            </w:r>
          </w:p>
          <w:p w14:paraId="5DC2A57A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10.52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16.03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(3: [DOCOMO]:10.52, [IITK]:16.03, [QC]:16.03) </w:t>
            </w:r>
          </w:p>
          <w:p w14:paraId="0F532EF6" w14:textId="77777777" w:rsidR="00AF370A" w:rsidRPr="00C719D5" w:rsidRDefault="00AF370A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1" w:type="pct"/>
          </w:tcPr>
          <w:p w14:paraId="053D4D97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>R2D Rx sensitivity of -45dBm</w:t>
            </w:r>
          </w:p>
          <w:p w14:paraId="1BD65281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19.78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27.11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(5: [Ericsson]:22.08, [Honor]:23.52, [NOK]:19.78, [Xiaomi]:27.11, [ZTE]:23.5) </w:t>
            </w:r>
          </w:p>
          <w:p w14:paraId="0827DEA2" w14:textId="77777777" w:rsidR="00AF370A" w:rsidRPr="00C719D5" w:rsidRDefault="00AF370A">
            <w:pPr>
              <w:pStyle w:val="2"/>
              <w:ind w:firstLine="40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7C949011" w14:textId="77777777" w:rsidR="00AF370A" w:rsidRPr="00C719D5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>R2D Rx sensitivity of -40dBm</w:t>
            </w:r>
          </w:p>
          <w:p w14:paraId="6A67C440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8.89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16.03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(4: [DOCOMO]:10.52, [IITK]:16.03, [Lenovo]:14.4, [QC]:8.89) </w:t>
            </w:r>
          </w:p>
          <w:p w14:paraId="29E0B0A1" w14:textId="77777777" w:rsidR="00AF370A" w:rsidRPr="00C719D5" w:rsidRDefault="00AF370A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pct"/>
          </w:tcPr>
          <w:p w14:paraId="2BE4E11D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>R2D Rx sensitivity of -45dBm</w:t>
            </w:r>
          </w:p>
          <w:p w14:paraId="069CDA19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19.78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30.11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(5: [Ericsson]:30.11, [Honor]:23.52, [NOK]:19.78, [Xiaomi]:27.11, [ZTE]:23.5) </w:t>
            </w:r>
          </w:p>
          <w:p w14:paraId="4A67AC46" w14:textId="77777777" w:rsidR="00AF370A" w:rsidRPr="00C719D5" w:rsidRDefault="00AF370A">
            <w:pPr>
              <w:pStyle w:val="2"/>
              <w:ind w:firstLine="40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0648E64E" w14:textId="77777777" w:rsidR="00AF370A" w:rsidRPr="00C719D5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>R2D Rx sensitivity of -40dBm</w:t>
            </w:r>
          </w:p>
          <w:p w14:paraId="35B7EEE4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9.5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16.03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(4: [DOCOMO]:10.52, [IITK]:16.03, [Lenovo]:9.5, [QC]:16.03) </w:t>
            </w:r>
          </w:p>
          <w:p w14:paraId="6C546F47" w14:textId="77777777" w:rsidR="00AF370A" w:rsidRPr="00C719D5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 </w:t>
            </w:r>
          </w:p>
        </w:tc>
      </w:tr>
      <w:tr w:rsidR="00AF370A" w14:paraId="3A3749F0" w14:textId="77777777">
        <w:tc>
          <w:tcPr>
            <w:tcW w:w="1305" w:type="pct"/>
          </w:tcPr>
          <w:p w14:paraId="257F3CE8" w14:textId="77777777" w:rsidR="00AF370A" w:rsidRPr="00C719D5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R2D Tx EIRP power &gt;=30dBm and &lt;35dBm</w:t>
            </w:r>
          </w:p>
        </w:tc>
        <w:tc>
          <w:tcPr>
            <w:tcW w:w="1231" w:type="pct"/>
          </w:tcPr>
          <w:p w14:paraId="1D5059F0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>R2D Rx sensitivity of -45dBm</w:t>
            </w:r>
          </w:p>
          <w:p w14:paraId="2E9714DF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36.59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45.86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(4: [Ericsson]:37.36, [HW]:37.16, [Honor]:36.59, [MTK]:45.86) </w:t>
            </w:r>
          </w:p>
          <w:p w14:paraId="750869D4" w14:textId="77777777" w:rsidR="00AF370A" w:rsidRPr="00C719D5" w:rsidRDefault="00AF370A">
            <w:pPr>
              <w:pStyle w:val="2"/>
              <w:ind w:firstLine="40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5ED0DA68" w14:textId="77777777" w:rsidR="00AF370A" w:rsidRPr="00C719D5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>R2D Rx sensitivity of -40dBm</w:t>
            </w:r>
          </w:p>
          <w:p w14:paraId="0D57B34F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26.32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27.11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(2: [DOCOMO]:27.11, [vivo]:26.32) </w:t>
            </w:r>
          </w:p>
          <w:p w14:paraId="788683E9" w14:textId="77777777" w:rsidR="00AF370A" w:rsidRPr="00C719D5" w:rsidRDefault="00AF370A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1" w:type="pct"/>
          </w:tcPr>
          <w:p w14:paraId="5B7F73E9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>R2D Rx sensitivity of -45dBm</w:t>
            </w:r>
          </w:p>
          <w:p w14:paraId="438E8BA2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26.73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37.16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(4: [Ericsson]:35.44, [HW]:37.16, [Honor]:26.73, [MTK]:28.48) </w:t>
            </w:r>
          </w:p>
          <w:p w14:paraId="4E8FA576" w14:textId="77777777" w:rsidR="00AF370A" w:rsidRPr="00C719D5" w:rsidRDefault="00AF370A">
            <w:pPr>
              <w:pStyle w:val="2"/>
              <w:ind w:firstLine="40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77CB7103" w14:textId="77777777" w:rsidR="00AF370A" w:rsidRPr="00C719D5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>R2D Rx sensitivity of -40dBm</w:t>
            </w:r>
          </w:p>
          <w:p w14:paraId="52BB756D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26.32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27.11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(2: [DOCOMO]:27.11, [vivo]:26.32) </w:t>
            </w:r>
          </w:p>
          <w:p w14:paraId="7C94C1D1" w14:textId="77777777" w:rsidR="00AF370A" w:rsidRPr="00C719D5" w:rsidRDefault="00AF370A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pct"/>
          </w:tcPr>
          <w:p w14:paraId="71DC6C5A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>R2D Rx sensitivity of -45dBm</w:t>
            </w:r>
          </w:p>
          <w:p w14:paraId="3035BB99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36.59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48.77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(4: [Ericsson]:48.77, [HW]:37.16, [Honor]:36.59, [MTK]:45.86) </w:t>
            </w:r>
          </w:p>
          <w:p w14:paraId="186A9CA6" w14:textId="77777777" w:rsidR="00AF370A" w:rsidRPr="00C719D5" w:rsidRDefault="00AF370A">
            <w:pPr>
              <w:pStyle w:val="2"/>
              <w:ind w:firstLine="40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4D084B65" w14:textId="77777777" w:rsidR="00AF370A" w:rsidRPr="00C719D5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>R2D Rx sensitivity of -40dBm</w:t>
            </w:r>
          </w:p>
          <w:p w14:paraId="52413948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27.11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27.11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(1: [DOCOMO]:27.11) </w:t>
            </w:r>
          </w:p>
          <w:p w14:paraId="2B3F65F6" w14:textId="77777777" w:rsidR="00AF370A" w:rsidRPr="00C719D5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   </w:t>
            </w:r>
          </w:p>
        </w:tc>
      </w:tr>
      <w:tr w:rsidR="00AF370A" w14:paraId="264AE625" w14:textId="77777777">
        <w:tc>
          <w:tcPr>
            <w:tcW w:w="1305" w:type="pct"/>
          </w:tcPr>
          <w:p w14:paraId="761C3F2C" w14:textId="77777777" w:rsidR="00AF370A" w:rsidRPr="00C719D5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>R2D Tx EIRP power &gt;=35dBm</w:t>
            </w:r>
          </w:p>
        </w:tc>
        <w:tc>
          <w:tcPr>
            <w:tcW w:w="1231" w:type="pct"/>
          </w:tcPr>
          <w:p w14:paraId="34B063A9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>R2D Rx sensitivity of -45dBm</w:t>
            </w:r>
          </w:p>
          <w:p w14:paraId="6DEC1ACA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37.16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95.51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(10: [CMCC]:95.51, [</w:t>
            </w:r>
            <w:proofErr w:type="spellStart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ChinaTelecom</w:t>
            </w:r>
            <w:proofErr w:type="spellEnd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]:37.16, [HW]:62.86, [Honor]:95.51, [NOK]:77.58, [QC]:42.51, [</w:t>
            </w:r>
            <w:proofErr w:type="spellStart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]:47.83, [Tejas]:62, [Xiaomi]:77.58, [ZTE]:94.2) </w:t>
            </w:r>
          </w:p>
          <w:p w14:paraId="15CCB3C4" w14:textId="77777777" w:rsidR="00AF370A" w:rsidRPr="00C719D5" w:rsidRDefault="00AF370A">
            <w:pPr>
              <w:pStyle w:val="2"/>
              <w:ind w:firstLine="40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69192DC2" w14:textId="77777777" w:rsidR="00AF370A" w:rsidRPr="00C719D5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>R2D Rx sensitivity of -40dBm</w:t>
            </w:r>
          </w:p>
          <w:p w14:paraId="05FD573A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37.34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56.59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(7: [CEWiT]:56.59, [FW]:45.09, [IDCC]:56.22, [IITK]:37.34, [Lenovo]:41.3, [OPPO]:41.28, [QC]:41.28) </w:t>
            </w:r>
          </w:p>
          <w:p w14:paraId="63080730" w14:textId="77777777" w:rsidR="00AF370A" w:rsidRPr="00C719D5" w:rsidRDefault="00AF370A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1" w:type="pct"/>
          </w:tcPr>
          <w:p w14:paraId="4608A257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>R2D Rx sensitivity of -45dBm</w:t>
            </w:r>
          </w:p>
          <w:p w14:paraId="5448BEA4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8.89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67.1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(10: [CMCC]:47.07, [</w:t>
            </w:r>
            <w:proofErr w:type="spellStart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ChinaTelecom</w:t>
            </w:r>
            <w:proofErr w:type="spellEnd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]:20.57, [HW]:40.87, [Honor]:26.76, [NOK]:62.19, [QC]:8.89, [</w:t>
            </w:r>
            <w:proofErr w:type="spellStart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]:19.77, [Tejas]:37, [Xiaomi]:67.1, [ZTE]:56.1) </w:t>
            </w:r>
          </w:p>
          <w:p w14:paraId="05C68E05" w14:textId="77777777" w:rsidR="00AF370A" w:rsidRPr="00C719D5" w:rsidRDefault="00AF370A">
            <w:pPr>
              <w:pStyle w:val="2"/>
              <w:ind w:firstLine="40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2D4313A2" w14:textId="77777777" w:rsidR="00AF370A" w:rsidRPr="00C719D5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>R2D Rx sensitivity of -40dBm</w:t>
            </w:r>
          </w:p>
          <w:p w14:paraId="01550213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23.88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41.28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(7: [CEWiT]:26.7, [FW]:26.91, [IDCC]:23.88, [IITK]:37.34, [Lenovo]:30.9, [OPPO]:32.56, [QC]:41.28) </w:t>
            </w:r>
          </w:p>
          <w:p w14:paraId="353D4CAC" w14:textId="77777777" w:rsidR="00AF370A" w:rsidRPr="00C719D5" w:rsidRDefault="00AF370A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pct"/>
          </w:tcPr>
          <w:p w14:paraId="0BB33E0D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>R2D Rx sensitivity of -45dBm</w:t>
            </w:r>
          </w:p>
          <w:p w14:paraId="76603659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37.16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105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(9: [CMCC]:95.51, [</w:t>
            </w:r>
            <w:proofErr w:type="spellStart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ChinaTelecom</w:t>
            </w:r>
            <w:proofErr w:type="spellEnd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]:37.16, [HW]:62.86, [Honor]:95.51, [NOK]:77.58, [QC]:59, [</w:t>
            </w:r>
            <w:proofErr w:type="spellStart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]:77.58, [Tejas]:105, [Xiaomi]:77.58) </w:t>
            </w:r>
          </w:p>
          <w:p w14:paraId="6411F0AC" w14:textId="77777777" w:rsidR="00AF370A" w:rsidRPr="00C719D5" w:rsidRDefault="00AF370A">
            <w:pPr>
              <w:pStyle w:val="2"/>
              <w:ind w:firstLine="40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1F4AF424" w14:textId="77777777" w:rsidR="00AF370A" w:rsidRPr="00C719D5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>R2D Rx sensitivity of -40dBm</w:t>
            </w:r>
          </w:p>
          <w:p w14:paraId="1984D402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41.28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56.59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(6: [CEWiT]:56.59, [FW]:43.4, [IDCC]:56.22, [IITK]:50.94, [OPPO]:41.28, [QC]:41.28) </w:t>
            </w:r>
          </w:p>
          <w:p w14:paraId="17C61CC8" w14:textId="77777777" w:rsidR="00AF370A" w:rsidRPr="00C719D5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 </w:t>
            </w:r>
          </w:p>
        </w:tc>
      </w:tr>
      <w:tr w:rsidR="00AF370A" w14:paraId="332DE3FD" w14:textId="77777777">
        <w:tc>
          <w:tcPr>
            <w:tcW w:w="1305" w:type="pct"/>
          </w:tcPr>
          <w:p w14:paraId="226BE9D7" w14:textId="77777777" w:rsidR="00AF370A" w:rsidRPr="00C719D5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>FEC code (1/2, 1/3, 1/4)</w:t>
            </w:r>
          </w:p>
        </w:tc>
        <w:tc>
          <w:tcPr>
            <w:tcW w:w="1231" w:type="pct"/>
          </w:tcPr>
          <w:p w14:paraId="20F6B320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27.11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95.51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(9: [CMCC]:95.51, [DOCOMO]:27.11, [HW]:62.86, [Honor]:95.51, [IDCC]:56.22, [MTK]:45.86, [OPPO]:41.28, [QC]:42.51, [ZTE]:94.2) </w:t>
            </w:r>
          </w:p>
        </w:tc>
        <w:tc>
          <w:tcPr>
            <w:tcW w:w="1231" w:type="pct"/>
          </w:tcPr>
          <w:p w14:paraId="33429A2F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23.88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56.1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(9: [CMCC]:47.07, [DOCOMO]:27.11, [HW]:40.87, [Honor]:26.76, [IDCC]:23.88, [MTK]:28.48, [OPPO]:32.56, [QC]:41.28, [ZTE]:56.1) </w:t>
            </w:r>
          </w:p>
        </w:tc>
        <w:tc>
          <w:tcPr>
            <w:tcW w:w="1230" w:type="pct"/>
          </w:tcPr>
          <w:p w14:paraId="1D21C276" w14:textId="77777777" w:rsidR="00AF370A" w:rsidRPr="00C719D5" w:rsidRDefault="00E00C06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23.5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95.51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(9: [CMCC]:95.51, [DOCOMO]:27.11, [HW]:62.86, [Honor]:95.51, [IDCC]:56.22, [MTK]:45.86, [OPPO]:41.28, [QC]:59, [ZTE]:23.5)  </w:t>
            </w:r>
          </w:p>
        </w:tc>
      </w:tr>
      <w:tr w:rsidR="00AF370A" w14:paraId="64A59319" w14:textId="77777777">
        <w:tc>
          <w:tcPr>
            <w:tcW w:w="1305" w:type="pct"/>
          </w:tcPr>
          <w:p w14:paraId="02902074" w14:textId="77777777" w:rsidR="00AF370A" w:rsidRPr="00C719D5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>without FEC</w:t>
            </w:r>
          </w:p>
        </w:tc>
        <w:tc>
          <w:tcPr>
            <w:tcW w:w="1231" w:type="pct"/>
          </w:tcPr>
          <w:p w14:paraId="6E39B6D0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26.32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77.58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(11: [CEWiT]:56.59, [</w:t>
            </w:r>
            <w:proofErr w:type="spellStart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ChinaTelecom</w:t>
            </w:r>
            <w:proofErr w:type="spellEnd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]:37.16, [Ericsson]:37.36, [FW]:45.09, [IITK]:37.34, [Lenovo]:41.3, [NOK]:77.58, [</w:t>
            </w:r>
            <w:proofErr w:type="spellStart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]:47.83, [Tejas]:62, [Xiaomi]:77.58, [vivo]:26.32) </w:t>
            </w:r>
          </w:p>
        </w:tc>
        <w:tc>
          <w:tcPr>
            <w:tcW w:w="1231" w:type="pct"/>
          </w:tcPr>
          <w:p w14:paraId="37273E01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19.77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67.1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(11: [CEWiT]:26.7, [</w:t>
            </w:r>
            <w:proofErr w:type="spellStart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ChinaTelecom</w:t>
            </w:r>
            <w:proofErr w:type="spellEnd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]:20.57, [Ericsson]:35.44, [FW]:26.91, [IITK]:37.34, [Lenovo]:30.9, [NOK]:62.19, [</w:t>
            </w:r>
            <w:proofErr w:type="spellStart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]:19.77, [Tejas]:37, [Xiaomi]:67.1, [vivo]:26.32) </w:t>
            </w:r>
          </w:p>
        </w:tc>
        <w:tc>
          <w:tcPr>
            <w:tcW w:w="1230" w:type="pct"/>
          </w:tcPr>
          <w:p w14:paraId="77828141" w14:textId="77777777" w:rsidR="00AF370A" w:rsidRPr="00C719D5" w:rsidRDefault="00E00C06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9.5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105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(10: [CEWiT]:56.59, [</w:t>
            </w:r>
            <w:proofErr w:type="spellStart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ChinaTelecom</w:t>
            </w:r>
            <w:proofErr w:type="spellEnd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]:37.16, [Ericsson]:48.77, [FW]:43.4, [IITK]:50.94, [Lenovo]:9.5, [NOK]:77.58, [</w:t>
            </w:r>
            <w:proofErr w:type="spellStart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]:77.58, [Tejas]:105, [Xiaomi]:77.58)  </w:t>
            </w:r>
          </w:p>
        </w:tc>
      </w:tr>
      <w:tr w:rsidR="00AF370A" w14:paraId="5246D921" w14:textId="77777777">
        <w:tc>
          <w:tcPr>
            <w:tcW w:w="1305" w:type="pct"/>
          </w:tcPr>
          <w:p w14:paraId="3F0902EB" w14:textId="77777777" w:rsidR="00AF370A" w:rsidRPr="00C719D5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>OOK</w:t>
            </w:r>
          </w:p>
        </w:tc>
        <w:tc>
          <w:tcPr>
            <w:tcW w:w="1231" w:type="pct"/>
          </w:tcPr>
          <w:p w14:paraId="57C1CD3B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26.32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95.51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(17: [CEWiT]:56.59, [</w:t>
            </w:r>
            <w:proofErr w:type="spellStart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ChinaTelecom</w:t>
            </w:r>
            <w:proofErr w:type="spellEnd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]:37.16, [DOCOMO]:27.11, [Ericsson]:37.36, [FW]:45.09, [HW]:62.86, [Honor]:95.51, [IDCC]:56.22, [IITK]:37.34, [Lenovo]:41.3, [NOK]:54.94, [OPPO]:41.28, [</w:t>
            </w:r>
            <w:proofErr w:type="spellStart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]:47.83, [Tejas]:62, [Xiaomi]:77.58, [ZTE]:94.2, [vivo]:26.32) </w:t>
            </w:r>
          </w:p>
        </w:tc>
        <w:tc>
          <w:tcPr>
            <w:tcW w:w="1231" w:type="pct"/>
          </w:tcPr>
          <w:p w14:paraId="40EB44CC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19.77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56.1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(17: [CEWiT]:26.7, [</w:t>
            </w:r>
            <w:proofErr w:type="spellStart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ChinaTelecom</w:t>
            </w:r>
            <w:proofErr w:type="spellEnd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]:20.57, [DOCOMO]:27.11, [Ericsson]:35.44, [FW]:26.91, [HW]:40.87, [Honor]:26.76, [IDCC]:23.88, [IITK]:37.34, [Lenovo]:30.9, [NOK]:32.57, [OPPO]:32.56, [</w:t>
            </w:r>
            <w:proofErr w:type="spellStart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]:19.77, [Tejas]:37, [Xiaomi]:39.7, [ZTE]:56.1, [vivo]:26.32) </w:t>
            </w:r>
          </w:p>
        </w:tc>
        <w:tc>
          <w:tcPr>
            <w:tcW w:w="1230" w:type="pct"/>
          </w:tcPr>
          <w:p w14:paraId="1CBB2353" w14:textId="77777777" w:rsidR="00AF370A" w:rsidRPr="00C719D5" w:rsidRDefault="00E00C06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9.5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105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(16: [CEWiT]:56.59, [</w:t>
            </w:r>
            <w:proofErr w:type="spellStart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ChinaTelecom</w:t>
            </w:r>
            <w:proofErr w:type="spellEnd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]:37.16, [DOCOMO]:27.11, [Ericsson]:48.77, [FW]:43.4, [HW]:62.86, [Honor]:95.51, [IDCC]:56.22, [IITK]:50.94, [Lenovo]:9.5, [NOK]:77.58, [OPPO]:41.28, [</w:t>
            </w:r>
            <w:proofErr w:type="spellStart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]:77.58, [Tejas]:105, [Xiaomi]:77.58, [ZTE]:23.5)  </w:t>
            </w:r>
          </w:p>
        </w:tc>
      </w:tr>
      <w:tr w:rsidR="00AF370A" w14:paraId="6765D639" w14:textId="77777777">
        <w:tc>
          <w:tcPr>
            <w:tcW w:w="1305" w:type="pct"/>
          </w:tcPr>
          <w:p w14:paraId="0304A6C0" w14:textId="77777777" w:rsidR="00AF370A" w:rsidRPr="00C719D5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>BPSK</w:t>
            </w:r>
          </w:p>
        </w:tc>
        <w:tc>
          <w:tcPr>
            <w:tcW w:w="1231" w:type="pct"/>
          </w:tcPr>
          <w:p w14:paraId="647DCC78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42.51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95.51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(5: [CMCC]:95.51, [MTK]:45.86, [NOK]:77.58, [QC]:42.51, [Xiaomi]:77.58) </w:t>
            </w:r>
          </w:p>
        </w:tc>
        <w:tc>
          <w:tcPr>
            <w:tcW w:w="1231" w:type="pct"/>
          </w:tcPr>
          <w:p w14:paraId="491A04B1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28.48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67.1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(5: [CMCC]:47.07, [MTK]:28.48, [NOK]:62.19, [QC]:41.28, [Xiaomi]:67.1) </w:t>
            </w:r>
          </w:p>
        </w:tc>
        <w:tc>
          <w:tcPr>
            <w:tcW w:w="1230" w:type="pct"/>
          </w:tcPr>
          <w:p w14:paraId="0632D6C4" w14:textId="77777777" w:rsidR="00AF370A" w:rsidRPr="00C719D5" w:rsidRDefault="00E00C06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45.86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95.51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(5: [CMCC]:95.51, [MTK]:45.86, [NOK]:77.58, [QC]:59, [Xiaomi]:77.58)  </w:t>
            </w:r>
          </w:p>
        </w:tc>
      </w:tr>
      <w:tr w:rsidR="00AF370A" w14:paraId="4DB1452B" w14:textId="77777777">
        <w:tc>
          <w:tcPr>
            <w:tcW w:w="1305" w:type="pct"/>
          </w:tcPr>
          <w:p w14:paraId="48D82B50" w14:textId="77777777" w:rsidR="00AF370A" w:rsidRPr="00C719D5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>MSK</w:t>
            </w:r>
          </w:p>
        </w:tc>
        <w:tc>
          <w:tcPr>
            <w:tcW w:w="1231" w:type="pct"/>
          </w:tcPr>
          <w:p w14:paraId="28027767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77.58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77.58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(1: [NOK]:77.58) </w:t>
            </w:r>
          </w:p>
        </w:tc>
        <w:tc>
          <w:tcPr>
            <w:tcW w:w="1231" w:type="pct"/>
          </w:tcPr>
          <w:p w14:paraId="01AB6E02" w14:textId="77777777" w:rsidR="00AF370A" w:rsidRPr="00C719D5" w:rsidRDefault="00E00C06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53.96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53.96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(1: [NOK]:53.96) </w:t>
            </w:r>
          </w:p>
        </w:tc>
        <w:tc>
          <w:tcPr>
            <w:tcW w:w="1230" w:type="pct"/>
          </w:tcPr>
          <w:p w14:paraId="28A7F00F" w14:textId="77777777" w:rsidR="00AF370A" w:rsidRPr="00C719D5" w:rsidRDefault="00E00C06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C719D5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77.58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C719D5">
              <w:rPr>
                <w:rFonts w:ascii="Arial" w:hAnsi="Arial" w:cs="Arial"/>
                <w:sz w:val="16"/>
                <w:szCs w:val="16"/>
                <w:highlight w:val="yellow"/>
              </w:rPr>
              <w:t>77.58</w:t>
            </w:r>
            <w:r w:rsidRPr="00C719D5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C719D5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(1: [NOK]:77.58)  </w:t>
            </w:r>
          </w:p>
        </w:tc>
      </w:tr>
    </w:tbl>
    <w:p w14:paraId="2BAA724A" w14:textId="77777777" w:rsidR="00AF370A" w:rsidRDefault="00AF370A" w:rsidP="000F4DE8"/>
    <w:p w14:paraId="44EF3B54" w14:textId="77777777" w:rsidR="00AF370A" w:rsidRDefault="00E00C06" w:rsidP="000F4DE8">
      <w:pPr>
        <w:pStyle w:val="Heading4"/>
      </w:pPr>
      <w:r>
        <w:rPr>
          <w:rFonts w:hint="eastAsia"/>
        </w:rPr>
        <w:t>7.1.1.3</w:t>
      </w:r>
      <w:r>
        <w:tab/>
        <w:t>D</w:t>
      </w:r>
      <w:r>
        <w:rPr>
          <w:rFonts w:hint="eastAsia"/>
        </w:rPr>
        <w:t>evice 2b</w:t>
      </w:r>
    </w:p>
    <w:p w14:paraId="28C3D311" w14:textId="77777777" w:rsidR="00AF370A" w:rsidRDefault="00E00C06" w:rsidP="000F4DE8">
      <w:pPr>
        <w:pStyle w:val="Heading5"/>
      </w:pPr>
      <w:r>
        <w:rPr>
          <w:rFonts w:hint="eastAsia"/>
        </w:rPr>
        <w:t>7.1.1.3.1</w:t>
      </w:r>
      <w:r>
        <w:tab/>
        <w:t>Collection of the results</w:t>
      </w:r>
    </w:p>
    <w:p w14:paraId="3A4E4441" w14:textId="77777777" w:rsidR="00AF370A" w:rsidRDefault="00E00C06" w:rsidP="000F4DE8">
      <w:pPr>
        <w:pStyle w:val="H6"/>
      </w:pPr>
      <w:r>
        <w:rPr>
          <w:rFonts w:hint="eastAsia"/>
        </w:rPr>
        <w:t>7.1.1.3.1.1</w:t>
      </w:r>
      <w:r>
        <w:tab/>
      </w:r>
      <w:r>
        <w:rPr>
          <w:rFonts w:hint="eastAsia"/>
        </w:rPr>
        <w:t>[1kbps]</w:t>
      </w:r>
    </w:p>
    <w:p w14:paraId="679D4F32" w14:textId="77777777" w:rsidR="00AF370A" w:rsidRDefault="00E00C06" w:rsidP="000F4DE8">
      <w:pPr>
        <w:pStyle w:val="TH"/>
      </w:pPr>
      <w:r>
        <w:rPr>
          <w:rFonts w:hint="eastAsia"/>
        </w:rPr>
        <w:t xml:space="preserve">Table </w:t>
      </w:r>
      <w:r>
        <w:t>7.1.1.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1.1-</w:t>
      </w:r>
      <w: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2"/>
        <w:gridCol w:w="983"/>
        <w:gridCol w:w="1143"/>
        <w:gridCol w:w="732"/>
        <w:gridCol w:w="712"/>
        <w:gridCol w:w="641"/>
        <w:gridCol w:w="683"/>
        <w:gridCol w:w="686"/>
        <w:gridCol w:w="732"/>
        <w:gridCol w:w="909"/>
        <w:gridCol w:w="678"/>
        <w:gridCol w:w="663"/>
        <w:gridCol w:w="1052"/>
        <w:gridCol w:w="621"/>
        <w:gridCol w:w="881"/>
        <w:gridCol w:w="827"/>
        <w:gridCol w:w="687"/>
        <w:gridCol w:w="839"/>
      </w:tblGrid>
      <w:tr w:rsidR="00AF370A" w:rsidRPr="00C719D5" w14:paraId="04B5FF02" w14:textId="77777777">
        <w:trPr>
          <w:trHeight w:val="210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18F42C59" w14:textId="77777777" w:rsidR="00AF370A" w:rsidRPr="00C719D5" w:rsidRDefault="00E00C06" w:rsidP="000F4DE8">
            <w:pPr>
              <w:pStyle w:val="TAH"/>
              <w:rPr>
                <w:rFonts w:eastAsia="DengXian"/>
                <w:lang w:val="fr-FR"/>
              </w:rPr>
            </w:pPr>
            <w:r w:rsidRPr="00C719D5">
              <w:rPr>
                <w:rFonts w:eastAsia="DengXian"/>
                <w:lang w:val="fr-FR"/>
              </w:rPr>
              <w:t xml:space="preserve">~1kbps, </w:t>
            </w:r>
            <w:proofErr w:type="spellStart"/>
            <w:r w:rsidRPr="00C719D5">
              <w:rPr>
                <w:rFonts w:eastAsia="DengXian"/>
                <w:lang w:val="fr-FR"/>
              </w:rPr>
              <w:t>device</w:t>
            </w:r>
            <w:proofErr w:type="spellEnd"/>
            <w:r w:rsidRPr="00C719D5">
              <w:rPr>
                <w:rFonts w:eastAsia="DengXian"/>
                <w:lang w:val="fr-FR"/>
              </w:rPr>
              <w:t xml:space="preserve"> 2b, D1T1, </w:t>
            </w:r>
            <w:proofErr w:type="spellStart"/>
            <w:r w:rsidRPr="00C719D5">
              <w:rPr>
                <w:rFonts w:eastAsia="DengXian"/>
                <w:lang w:val="fr-FR"/>
              </w:rPr>
              <w:t>InF</w:t>
            </w:r>
            <w:proofErr w:type="spellEnd"/>
            <w:r w:rsidRPr="00C719D5">
              <w:rPr>
                <w:rFonts w:eastAsia="DengXian"/>
                <w:lang w:val="fr-FR"/>
              </w:rPr>
              <w:t>-DH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6A561D7C" w14:textId="77777777" w:rsidR="00AF370A" w:rsidRPr="00C719D5" w:rsidRDefault="00AF370A" w:rsidP="000F4DE8">
            <w:pPr>
              <w:pStyle w:val="TAH"/>
              <w:rPr>
                <w:rFonts w:eastAsia="DengXian"/>
                <w:lang w:val="fr-FR"/>
              </w:rPr>
            </w:pPr>
          </w:p>
        </w:tc>
      </w:tr>
      <w:tr w:rsidR="00AF370A" w14:paraId="5B2FF013" w14:textId="77777777">
        <w:trPr>
          <w:trHeight w:val="1870"/>
        </w:trPr>
        <w:tc>
          <w:tcPr>
            <w:tcW w:w="2508" w:type="pct"/>
            <w:gridSpan w:val="9"/>
            <w:shd w:val="clear" w:color="auto" w:fill="auto"/>
          </w:tcPr>
          <w:p w14:paraId="5504A4DA" w14:textId="72531488" w:rsidR="00AF370A" w:rsidRDefault="00E00C06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(1a)</w:t>
            </w:r>
            <w:r w:rsidR="000F4DE8">
              <w:t xml:space="preserve"> </w:t>
            </w:r>
            <w:r w:rsidR="000F4DE8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Distance,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(1b) </w:t>
            </w:r>
            <w:r w:rsidR="000F4DE8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MPL,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(2)</w:t>
            </w:r>
            <w:r w:rsidR="000F4DE8">
              <w:t xml:space="preserve"> </w:t>
            </w:r>
            <w:r w:rsidR="000F4DE8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BLER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(3) </w:t>
            </w:r>
            <w:r w:rsidR="000F4DE8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case.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(4)</w:t>
            </w:r>
            <w:r w:rsidR="000F4DE8">
              <w:t xml:space="preserve"> </w:t>
            </w:r>
            <w:r w:rsidR="000F4DE8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Alternative 1 or 2.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(5)</w:t>
            </w:r>
            <w:r w:rsidR="000F4DE8">
              <w:t xml:space="preserve"> </w:t>
            </w:r>
            <w:r w:rsidR="000F4DE8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data rate (kbps). (Refer to [0m] in LLS table, also see editors' notes [info-D2R-datarate]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(6) </w:t>
            </w:r>
            <w:r w:rsidR="000F4DE8">
              <w:tab/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TxPower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[dBm]. (See R2D[1E] in link budget table)</w:t>
            </w:r>
          </w:p>
        </w:tc>
        <w:tc>
          <w:tcPr>
            <w:tcW w:w="2195" w:type="pct"/>
            <w:gridSpan w:val="8"/>
            <w:shd w:val="clear" w:color="auto" w:fill="auto"/>
          </w:tcPr>
          <w:p w14:paraId="2E3510B8" w14:textId="3F3C9E0B" w:rsidR="00AF370A" w:rsidRDefault="00E00C06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(7) </w:t>
            </w:r>
            <w:r w:rsidR="000F4DE8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R2D Receiver sensitivity [dBm]. (See R2D[2L]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(8) </w:t>
            </w:r>
            <w:r w:rsidR="000F4DE8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On Object Penalty [dB] (See R2D[2H]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(9) </w:t>
            </w:r>
            <w:r w:rsidR="000F4DE8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loss [dB] (See [1H]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(10) </w:t>
            </w:r>
            <w:r w:rsidR="000F4DE8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message size for D2R [bit] 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(11)</w:t>
            </w:r>
            <w:r w:rsidR="000F4DE8">
              <w:t xml:space="preserve"> </w:t>
            </w:r>
            <w:r w:rsidR="000F4DE8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cancellation [dB] (See D2R[2K]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(12) </w:t>
            </w:r>
            <w:r w:rsidR="000F4DE8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CW2D distance [m] (See D2R[1E3]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(13) </w:t>
            </w:r>
            <w:r w:rsidR="000F4DE8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coherent or non-coherent receiver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(14) </w:t>
            </w:r>
            <w:r w:rsidR="000F4DE8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Carrier frequency (MHz)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(15) </w:t>
            </w:r>
            <w:r w:rsidR="000F4DE8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Row indices in the table.</w:t>
            </w:r>
          </w:p>
        </w:tc>
        <w:tc>
          <w:tcPr>
            <w:tcW w:w="297" w:type="pct"/>
            <w:shd w:val="clear" w:color="auto" w:fill="auto"/>
          </w:tcPr>
          <w:p w14:paraId="44CF2E4C" w14:textId="77777777" w:rsidR="00AF370A" w:rsidRDefault="00E00C06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AF370A" w14:paraId="2F2EA442" w14:textId="77777777">
        <w:trPr>
          <w:trHeight w:val="210"/>
        </w:trPr>
        <w:tc>
          <w:tcPr>
            <w:tcW w:w="286" w:type="pct"/>
            <w:shd w:val="clear" w:color="D9E1F2" w:fill="D9E1F2"/>
            <w:noWrap/>
            <w:vAlign w:val="center"/>
          </w:tcPr>
          <w:p w14:paraId="5919FA4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DxTx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-Y</w:t>
            </w:r>
          </w:p>
        </w:tc>
        <w:tc>
          <w:tcPr>
            <w:tcW w:w="346" w:type="pct"/>
            <w:shd w:val="clear" w:color="D9E1F2" w:fill="D9E1F2"/>
            <w:noWrap/>
            <w:vAlign w:val="center"/>
          </w:tcPr>
          <w:p w14:paraId="54A2FC16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02" w:type="pct"/>
            <w:shd w:val="clear" w:color="D9E1F2" w:fill="D9E1F2"/>
            <w:noWrap/>
            <w:vAlign w:val="center"/>
          </w:tcPr>
          <w:p w14:paraId="0BADBBB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230778F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51" w:type="pct"/>
            <w:shd w:val="clear" w:color="D9E1F2" w:fill="D9E1F2"/>
            <w:noWrap/>
            <w:vAlign w:val="center"/>
          </w:tcPr>
          <w:p w14:paraId="70B907AD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6" w:type="pct"/>
            <w:shd w:val="clear" w:color="D9E1F2" w:fill="D9E1F2"/>
            <w:noWrap/>
            <w:vAlign w:val="center"/>
          </w:tcPr>
          <w:p w14:paraId="0568778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13BE3D4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044282D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06A28A7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(6)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TxPwr</w:t>
            </w:r>
            <w:proofErr w:type="spellEnd"/>
          </w:p>
        </w:tc>
        <w:tc>
          <w:tcPr>
            <w:tcW w:w="290" w:type="pct"/>
            <w:shd w:val="clear" w:color="D9E1F2" w:fill="D9E1F2"/>
            <w:noWrap/>
            <w:vAlign w:val="center"/>
          </w:tcPr>
          <w:p w14:paraId="24A5A8B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0246D0B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4" w:type="pct"/>
            <w:shd w:val="clear" w:color="D9E1F2" w:fill="D9E1F2"/>
            <w:noWrap/>
            <w:vAlign w:val="center"/>
          </w:tcPr>
          <w:p w14:paraId="71C1106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70" w:type="pct"/>
            <w:shd w:val="clear" w:color="D9E1F2" w:fill="D9E1F2"/>
            <w:noWrap/>
            <w:vAlign w:val="center"/>
          </w:tcPr>
          <w:p w14:paraId="16A04F0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9" w:type="pct"/>
            <w:shd w:val="clear" w:color="D9E1F2" w:fill="D9E1F2"/>
            <w:noWrap/>
            <w:vAlign w:val="center"/>
          </w:tcPr>
          <w:p w14:paraId="1F040B0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10" w:type="pct"/>
            <w:shd w:val="clear" w:color="D9E1F2" w:fill="D9E1F2"/>
            <w:noWrap/>
            <w:vAlign w:val="center"/>
          </w:tcPr>
          <w:p w14:paraId="79278BFD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7D326C8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127B8956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2850649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:rsidR="00AF370A" w14:paraId="0A278380" w14:textId="77777777">
        <w:trPr>
          <w:trHeight w:val="210"/>
        </w:trPr>
        <w:tc>
          <w:tcPr>
            <w:tcW w:w="286" w:type="pct"/>
            <w:vMerge w:val="restart"/>
            <w:shd w:val="clear" w:color="auto" w:fill="auto"/>
            <w:vAlign w:val="center"/>
          </w:tcPr>
          <w:p w14:paraId="2B603771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D1T1-C</w:t>
            </w:r>
          </w:p>
        </w:tc>
        <w:tc>
          <w:tcPr>
            <w:tcW w:w="346" w:type="pct"/>
            <w:shd w:val="clear" w:color="auto" w:fill="auto"/>
            <w:vAlign w:val="center"/>
          </w:tcPr>
          <w:p w14:paraId="253BBE1F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7FF97D7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95.51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214ED55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76.1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685A0F7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620F306D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7BC19F4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4E089D9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3B93980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90" w:type="pct"/>
            <w:shd w:val="clear" w:color="auto" w:fill="auto"/>
            <w:vAlign w:val="center"/>
          </w:tcPr>
          <w:p w14:paraId="283C386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294BDA66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5E0649E1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324D19E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shd w:val="clear" w:color="auto" w:fill="auto"/>
            <w:vAlign w:val="center"/>
          </w:tcPr>
          <w:p w14:paraId="52E677BF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6E8CBE4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286C156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557E4DC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697A0BE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86</w:t>
            </w:r>
          </w:p>
        </w:tc>
      </w:tr>
      <w:tr w:rsidR="00AF370A" w14:paraId="435856D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8EC6C2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10FE569C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084D5FDD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B6355D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105.24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4CDFCCB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/>
            <w:vAlign w:val="center"/>
          </w:tcPr>
          <w:p w14:paraId="40BCDB7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283B9E4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1232BE11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8" w:type="pct"/>
            <w:vMerge/>
            <w:vAlign w:val="center"/>
          </w:tcPr>
          <w:p w14:paraId="3FB24A3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35D6417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-98.35</w:t>
            </w:r>
          </w:p>
        </w:tc>
        <w:tc>
          <w:tcPr>
            <w:tcW w:w="239" w:type="pct"/>
            <w:vMerge/>
            <w:vAlign w:val="center"/>
          </w:tcPr>
          <w:p w14:paraId="7799C35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60E72C3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1F98AEA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3F6FE5C6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0" w:type="pct"/>
            <w:vMerge/>
            <w:vAlign w:val="center"/>
          </w:tcPr>
          <w:p w14:paraId="42CEB8D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0F96F19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CC0137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B87B2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AF370A" w14:paraId="4005F065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F0926C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0D20F5D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4482E06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6BE810A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105.74</w:t>
            </w:r>
          </w:p>
        </w:tc>
        <w:tc>
          <w:tcPr>
            <w:tcW w:w="251" w:type="pct"/>
            <w:vMerge/>
            <w:vAlign w:val="center"/>
          </w:tcPr>
          <w:p w14:paraId="40D3E82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1C7EFCF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EBB317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7E64D89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7DD56A6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F5FB39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5791D9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6271083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25540D9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2499AF1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36DE2A3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04076B2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BA6C72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340DE6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AF370A" w14:paraId="1197A839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EE4233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5128BF1D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2338A13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220.68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4E8D811D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84.05</w:t>
            </w:r>
          </w:p>
        </w:tc>
        <w:tc>
          <w:tcPr>
            <w:tcW w:w="251" w:type="pct"/>
            <w:vMerge/>
            <w:vAlign w:val="center"/>
          </w:tcPr>
          <w:p w14:paraId="259F0FF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6234A68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8E4CE6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1CCE0A1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2766370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1759C82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-65.95</w:t>
            </w:r>
          </w:p>
        </w:tc>
        <w:tc>
          <w:tcPr>
            <w:tcW w:w="239" w:type="pct"/>
            <w:vMerge/>
            <w:vAlign w:val="center"/>
          </w:tcPr>
          <w:p w14:paraId="6A5F89D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6E3877A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07539E3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2DE83A6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10" w:type="pct"/>
            <w:vMerge/>
            <w:vAlign w:val="center"/>
          </w:tcPr>
          <w:p w14:paraId="4116612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129920A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1" w:type="pct"/>
            <w:vMerge/>
            <w:vAlign w:val="center"/>
          </w:tcPr>
          <w:p w14:paraId="1786959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124888F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AF370A" w14:paraId="608CCB36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21D571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3AA3ED8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3DDBD61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336.13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5B0375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88.05</w:t>
            </w:r>
          </w:p>
        </w:tc>
        <w:tc>
          <w:tcPr>
            <w:tcW w:w="251" w:type="pct"/>
            <w:vMerge/>
            <w:vAlign w:val="center"/>
          </w:tcPr>
          <w:p w14:paraId="44481DC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1DAA7FC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0F5E3F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64385F2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1A7AA9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847747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84CA3E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5F3862E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11381D0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30BE63D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1309283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6157A7A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AC7B94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B1C1CE1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</w:t>
            </w:r>
          </w:p>
        </w:tc>
      </w:tr>
      <w:tr w:rsidR="00AF370A" w14:paraId="4FF6B8BC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45CD0E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47C6F22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3645946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485.71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265ABDAF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91.55</w:t>
            </w:r>
          </w:p>
        </w:tc>
        <w:tc>
          <w:tcPr>
            <w:tcW w:w="251" w:type="pct"/>
            <w:vMerge/>
            <w:vAlign w:val="center"/>
          </w:tcPr>
          <w:p w14:paraId="022BB7F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623E67C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F21568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D0254B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/>
            <w:vAlign w:val="center"/>
          </w:tcPr>
          <w:p w14:paraId="2D789CC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14:paraId="0722CC1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-73.45</w:t>
            </w:r>
          </w:p>
        </w:tc>
        <w:tc>
          <w:tcPr>
            <w:tcW w:w="239" w:type="pct"/>
            <w:vMerge/>
            <w:vAlign w:val="center"/>
          </w:tcPr>
          <w:p w14:paraId="5CFC73B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5BF0C3E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3E98F94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0DA093C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64530C5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610D62E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9976CE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13A2DA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</w:tr>
      <w:tr w:rsidR="00AF370A" w14:paraId="5145AF4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719E64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47A5084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213BE37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568.69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191106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93.05</w:t>
            </w:r>
          </w:p>
        </w:tc>
        <w:tc>
          <w:tcPr>
            <w:tcW w:w="251" w:type="pct"/>
            <w:vMerge/>
            <w:vAlign w:val="center"/>
          </w:tcPr>
          <w:p w14:paraId="052E717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61C4CC3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5DAFA8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4CC8D3E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4F75D866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90" w:type="pct"/>
            <w:shd w:val="clear" w:color="auto" w:fill="auto"/>
            <w:vAlign w:val="center"/>
          </w:tcPr>
          <w:p w14:paraId="76FBA39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-65.95</w:t>
            </w:r>
          </w:p>
        </w:tc>
        <w:tc>
          <w:tcPr>
            <w:tcW w:w="239" w:type="pct"/>
            <w:vMerge/>
            <w:vAlign w:val="center"/>
          </w:tcPr>
          <w:p w14:paraId="2EBF85D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047F372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1F734156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/>
            <w:vAlign w:val="center"/>
          </w:tcPr>
          <w:p w14:paraId="239E513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0B9F789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7FE0F94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4C76E1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1D7077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</w:tr>
      <w:tr w:rsidR="00AF370A" w14:paraId="3E81923F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96305B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66DF617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22AC3681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724.29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43B3C5E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95.35</w:t>
            </w:r>
          </w:p>
        </w:tc>
        <w:tc>
          <w:tcPr>
            <w:tcW w:w="251" w:type="pct"/>
            <w:vMerge/>
            <w:vAlign w:val="center"/>
          </w:tcPr>
          <w:p w14:paraId="62BB52D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4765862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CD858A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32CE4B1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2F22DF2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67D7F7C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-91.45</w:t>
            </w:r>
          </w:p>
        </w:tc>
        <w:tc>
          <w:tcPr>
            <w:tcW w:w="239" w:type="pct"/>
            <w:vMerge/>
            <w:vAlign w:val="center"/>
          </w:tcPr>
          <w:p w14:paraId="63490C2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0464B20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260E794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1450791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6E42DD7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16381F1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20C7F0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73188C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</w:t>
            </w:r>
          </w:p>
        </w:tc>
      </w:tr>
      <w:tr w:rsidR="00AF370A" w14:paraId="030A8505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BD44E2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6AC6409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52A9FE8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5E96A17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53BD27F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1AB2675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932B10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38BDECC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6932421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90" w:type="pct"/>
            <w:vMerge/>
            <w:vAlign w:val="center"/>
          </w:tcPr>
          <w:p w14:paraId="481E99D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8FFAD8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63B0321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797F4CD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23B49B5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62B754F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2E430F6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DB19D9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F7307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</w:t>
            </w:r>
          </w:p>
        </w:tc>
      </w:tr>
      <w:tr w:rsidR="00AF370A" w14:paraId="300DB8A2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59DD11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526BE3C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100F105C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739.68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2CF3479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95.55</w:t>
            </w:r>
          </w:p>
        </w:tc>
        <w:tc>
          <w:tcPr>
            <w:tcW w:w="251" w:type="pct"/>
            <w:vMerge/>
            <w:vAlign w:val="center"/>
          </w:tcPr>
          <w:p w14:paraId="0C0DCE6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08B45D3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A692DB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00AE54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/>
            <w:vAlign w:val="center"/>
          </w:tcPr>
          <w:p w14:paraId="3D0A7F9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14:paraId="56CD1FB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-77.45</w:t>
            </w:r>
          </w:p>
        </w:tc>
        <w:tc>
          <w:tcPr>
            <w:tcW w:w="239" w:type="pct"/>
            <w:vMerge/>
            <w:vAlign w:val="center"/>
          </w:tcPr>
          <w:p w14:paraId="16478E5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522D9DE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3B0F035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/>
            <w:vAlign w:val="center"/>
          </w:tcPr>
          <w:p w14:paraId="49FF7CA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695D723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40F3DBF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64A2B6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6F1F3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</w:t>
            </w:r>
          </w:p>
        </w:tc>
      </w:tr>
      <w:tr w:rsidR="00AF370A" w14:paraId="58E756F8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970DA0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1969C4D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09B24F9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18A33C2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4946784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2F81482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DB9225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1267ED61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/>
            <w:vAlign w:val="center"/>
          </w:tcPr>
          <w:p w14:paraId="380A606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14:paraId="01222CA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-73.45</w:t>
            </w:r>
          </w:p>
        </w:tc>
        <w:tc>
          <w:tcPr>
            <w:tcW w:w="239" w:type="pct"/>
            <w:vMerge/>
            <w:vAlign w:val="center"/>
          </w:tcPr>
          <w:p w14:paraId="17181AE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2CDAD2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7779435D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021A4F3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465CEB8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75C4AD5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53B4A9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EA91DC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</w:t>
            </w:r>
          </w:p>
        </w:tc>
      </w:tr>
      <w:tr w:rsidR="00AF370A" w14:paraId="371AA285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E004A7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2C35F0C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2C61EC1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866.05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43A9F46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97.05</w:t>
            </w:r>
          </w:p>
        </w:tc>
        <w:tc>
          <w:tcPr>
            <w:tcW w:w="251" w:type="pct"/>
            <w:vMerge/>
            <w:vAlign w:val="center"/>
          </w:tcPr>
          <w:p w14:paraId="6A1133E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31004E9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3D43A3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2FC9583F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5A4B38D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90" w:type="pct"/>
            <w:shd w:val="clear" w:color="auto" w:fill="auto"/>
            <w:vAlign w:val="center"/>
          </w:tcPr>
          <w:p w14:paraId="12D03C51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-65.95</w:t>
            </w:r>
          </w:p>
        </w:tc>
        <w:tc>
          <w:tcPr>
            <w:tcW w:w="239" w:type="pct"/>
            <w:vMerge/>
            <w:vAlign w:val="center"/>
          </w:tcPr>
          <w:p w14:paraId="59A6A95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69BB7E7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58EF91D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/>
            <w:vAlign w:val="center"/>
          </w:tcPr>
          <w:p w14:paraId="79BAD38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0F52980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6E9EE2E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0730DF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EB54A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</w:t>
            </w:r>
          </w:p>
        </w:tc>
      </w:tr>
      <w:tr w:rsidR="00AF370A" w14:paraId="4E9FD07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3D98FB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1C6B8A0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649AA52D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992.9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1BBF9481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98.35</w:t>
            </w:r>
          </w:p>
        </w:tc>
        <w:tc>
          <w:tcPr>
            <w:tcW w:w="251" w:type="pct"/>
            <w:vMerge/>
            <w:vAlign w:val="center"/>
          </w:tcPr>
          <w:p w14:paraId="1FB0D49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5DD8290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8ABB82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7EC4A79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/>
            <w:vAlign w:val="center"/>
          </w:tcPr>
          <w:p w14:paraId="595EAD5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14:paraId="202BC55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-73.45</w:t>
            </w:r>
          </w:p>
        </w:tc>
        <w:tc>
          <w:tcPr>
            <w:tcW w:w="239" w:type="pct"/>
            <w:vMerge/>
            <w:vAlign w:val="center"/>
          </w:tcPr>
          <w:p w14:paraId="4A3E1D9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4C0280F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171ABD1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77D576D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533C311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473491F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6D1145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E0706E1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AF370A" w14:paraId="354D990C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40C255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41014D7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6A06171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06B18C8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6469CEF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4A35E07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FF08C3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1A41190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4E6976E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3F0394EC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-98.95</w:t>
            </w:r>
          </w:p>
        </w:tc>
        <w:tc>
          <w:tcPr>
            <w:tcW w:w="239" w:type="pct"/>
            <w:vMerge/>
            <w:vAlign w:val="center"/>
          </w:tcPr>
          <w:p w14:paraId="0774F82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2D5FCE0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4F6F935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0673942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1B0723B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7BF2CA6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C4B827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DA1B1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</w:t>
            </w:r>
          </w:p>
        </w:tc>
      </w:tr>
      <w:tr w:rsidR="00AF370A" w14:paraId="1CD9E26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CF51F7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62C5550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475CA35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47F4509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02C3E1C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2FBA83D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160871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0F2AEF0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7D215E9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90" w:type="pct"/>
            <w:vMerge/>
            <w:vAlign w:val="center"/>
          </w:tcPr>
          <w:p w14:paraId="0436F91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BFF85C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24BD197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0587883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3B8225A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0AEAAEC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683F52C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0581B6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20EAB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</w:t>
            </w:r>
          </w:p>
        </w:tc>
      </w:tr>
      <w:tr w:rsidR="00AF370A" w14:paraId="137F244C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DCE399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1B834E7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1765D62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1102.98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38D5E62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99.35</w:t>
            </w:r>
          </w:p>
        </w:tc>
        <w:tc>
          <w:tcPr>
            <w:tcW w:w="251" w:type="pct"/>
            <w:vMerge/>
            <w:vAlign w:val="center"/>
          </w:tcPr>
          <w:p w14:paraId="00EBE27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745B460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C9A0B6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6CB44ED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5C41D25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642F490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-91.45</w:t>
            </w:r>
          </w:p>
        </w:tc>
        <w:tc>
          <w:tcPr>
            <w:tcW w:w="239" w:type="pct"/>
            <w:vMerge/>
            <w:vAlign w:val="center"/>
          </w:tcPr>
          <w:p w14:paraId="0511107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7AB29D2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3143797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/>
            <w:vAlign w:val="center"/>
          </w:tcPr>
          <w:p w14:paraId="0496DE9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2AE4ED1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2B69513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25DA97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E3ADEB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</w:t>
            </w:r>
          </w:p>
        </w:tc>
      </w:tr>
      <w:tr w:rsidR="00AF370A" w14:paraId="4B129A1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FA02DD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0F0C17E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5DFCED1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4B20DA8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466C765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4A03ABE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9E6E31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79A37E5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1033A3C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90" w:type="pct"/>
            <w:vMerge/>
            <w:vAlign w:val="center"/>
          </w:tcPr>
          <w:p w14:paraId="281EFC0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7B6B61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4774504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54383E9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0CC5B9F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187BF86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66F609D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7E48FA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6851AF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</w:t>
            </w:r>
          </w:p>
        </w:tc>
      </w:tr>
      <w:tr w:rsidR="00AF370A" w14:paraId="591BD23B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3AF27D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1197829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7C7A033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1126.42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6FDA5ACD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99.55</w:t>
            </w:r>
          </w:p>
        </w:tc>
        <w:tc>
          <w:tcPr>
            <w:tcW w:w="251" w:type="pct"/>
            <w:vMerge/>
            <w:vAlign w:val="center"/>
          </w:tcPr>
          <w:p w14:paraId="26DA543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20DCE76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5A5D06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5537E60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/>
            <w:vAlign w:val="center"/>
          </w:tcPr>
          <w:p w14:paraId="5C80EE7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5948329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-77.45</w:t>
            </w:r>
          </w:p>
        </w:tc>
        <w:tc>
          <w:tcPr>
            <w:tcW w:w="239" w:type="pct"/>
            <w:vMerge/>
            <w:vAlign w:val="center"/>
          </w:tcPr>
          <w:p w14:paraId="41CA17B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00FC6BD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6EC134CC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/>
            <w:vAlign w:val="center"/>
          </w:tcPr>
          <w:p w14:paraId="05136A5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54E2CD0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1BE0DF2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CDD07C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800A66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</w:t>
            </w:r>
          </w:p>
        </w:tc>
      </w:tr>
      <w:tr w:rsidR="00AF370A" w14:paraId="30B19D8F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B5CFFD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59CFD63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1559C02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1291.41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2F2DF056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100.85</w:t>
            </w:r>
          </w:p>
        </w:tc>
        <w:tc>
          <w:tcPr>
            <w:tcW w:w="251" w:type="pct"/>
            <w:vMerge/>
            <w:vAlign w:val="center"/>
          </w:tcPr>
          <w:p w14:paraId="1069EE5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4AE9EE1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B603B8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05D7987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3B009D1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90" w:type="pct"/>
            <w:vMerge/>
            <w:vAlign w:val="center"/>
          </w:tcPr>
          <w:p w14:paraId="21984ED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B1601E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465496D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362AD94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24DE03E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7447CA7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012E4CF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84C23C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C0681E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</w:tr>
      <w:tr w:rsidR="00AF370A" w14:paraId="759F797F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8F6445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0AA8FC8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0FEC73A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7D1C9DE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4DE1E25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6DB5B59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F05523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3A2F6CA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4867514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3EA6D7A1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-102.75</w:t>
            </w:r>
          </w:p>
        </w:tc>
        <w:tc>
          <w:tcPr>
            <w:tcW w:w="239" w:type="pct"/>
            <w:vMerge/>
            <w:vAlign w:val="center"/>
          </w:tcPr>
          <w:p w14:paraId="21AB217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3D2FB43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6A22521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41B5071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58DDCE0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5036BA9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EA1F67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7946D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AF370A" w14:paraId="5F7B52B3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20503B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156C194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6F12D9E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413DDE8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7D8F1E6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768D960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0C1714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08233F1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4B38BCE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90" w:type="pct"/>
            <w:vMerge/>
            <w:vAlign w:val="center"/>
          </w:tcPr>
          <w:p w14:paraId="5AB30E4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237B46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4E0FA70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4986D34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5464965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31E9A83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6BE6D01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0CA169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3D0773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</w:tr>
      <w:tr w:rsidR="00AF370A" w14:paraId="50F70907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9207A5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0E012E6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5E5CCE26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1512.02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295D674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102.35</w:t>
            </w:r>
          </w:p>
        </w:tc>
        <w:tc>
          <w:tcPr>
            <w:tcW w:w="251" w:type="pct"/>
            <w:vMerge/>
            <w:vAlign w:val="center"/>
          </w:tcPr>
          <w:p w14:paraId="7F4F5EE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22F90E3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7A38B0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6819821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35A020B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90" w:type="pct"/>
            <w:shd w:val="clear" w:color="auto" w:fill="auto"/>
            <w:vAlign w:val="center"/>
          </w:tcPr>
          <w:p w14:paraId="5B14ECF1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-73.45</w:t>
            </w:r>
          </w:p>
        </w:tc>
        <w:tc>
          <w:tcPr>
            <w:tcW w:w="239" w:type="pct"/>
            <w:vMerge/>
            <w:vAlign w:val="center"/>
          </w:tcPr>
          <w:p w14:paraId="4CD2C42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4CBCB80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7EECE1E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60A309F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69C271F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639C03A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343EF9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04C0F6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</w:t>
            </w:r>
          </w:p>
        </w:tc>
      </w:tr>
      <w:tr w:rsidR="00AF370A" w14:paraId="48A0D577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02236F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2BA4AC3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677013D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51B733F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7C508DE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3960993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9E33CD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2DA18D6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29BA499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6AA6D16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-98.95</w:t>
            </w:r>
          </w:p>
        </w:tc>
        <w:tc>
          <w:tcPr>
            <w:tcW w:w="239" w:type="pct"/>
            <w:vMerge/>
            <w:vAlign w:val="center"/>
          </w:tcPr>
          <w:p w14:paraId="1CBCD75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39E7D9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4245319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738D6ED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13E1EBE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5D24910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EDCA0A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0BB16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</w:t>
            </w:r>
          </w:p>
        </w:tc>
      </w:tr>
      <w:tr w:rsidR="00AF370A" w14:paraId="45AE4FC1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D2A206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3429F80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491CA12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A5FE82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7C5A11D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266B074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302DBA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4FB24E1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066BBFD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90" w:type="pct"/>
            <w:vMerge/>
            <w:vAlign w:val="center"/>
          </w:tcPr>
          <w:p w14:paraId="6EAABCD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71B975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6889BB9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06EEB20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0E2F868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50491C1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1FC8AFC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10B0E1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028BB8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AF370A" w14:paraId="0DBFA5B9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B367DA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0480122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4045B79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1966.6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4D9FF52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104.85</w:t>
            </w:r>
          </w:p>
        </w:tc>
        <w:tc>
          <w:tcPr>
            <w:tcW w:w="251" w:type="pct"/>
            <w:vMerge/>
            <w:vAlign w:val="center"/>
          </w:tcPr>
          <w:p w14:paraId="0C8C3A2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7A9F95F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74A61C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5B96F39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490B432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90" w:type="pct"/>
            <w:shd w:val="clear" w:color="auto" w:fill="auto"/>
            <w:vAlign w:val="center"/>
          </w:tcPr>
          <w:p w14:paraId="501B95C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-77.45</w:t>
            </w:r>
          </w:p>
        </w:tc>
        <w:tc>
          <w:tcPr>
            <w:tcW w:w="239" w:type="pct"/>
            <w:vMerge/>
            <w:vAlign w:val="center"/>
          </w:tcPr>
          <w:p w14:paraId="4D4D6A4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2DF3ED9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01EF20C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/>
            <w:vAlign w:val="center"/>
          </w:tcPr>
          <w:p w14:paraId="4DC991D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48EBCDC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194132E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54A1D2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74C860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</w:t>
            </w:r>
          </w:p>
        </w:tc>
      </w:tr>
      <w:tr w:rsidR="00AF370A" w14:paraId="7734EF95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C456D7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5E8658F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630F953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7DBE2C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7998B66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729B594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CBCBF0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7FF8447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7268089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1C1E3D8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-102.75</w:t>
            </w:r>
          </w:p>
        </w:tc>
        <w:tc>
          <w:tcPr>
            <w:tcW w:w="239" w:type="pct"/>
            <w:vMerge/>
            <w:vAlign w:val="center"/>
          </w:tcPr>
          <w:p w14:paraId="4F2B588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4CF12AB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5B013E6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59C3893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3D73419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09A741E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098EA4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61779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</w:t>
            </w:r>
          </w:p>
        </w:tc>
      </w:tr>
      <w:tr w:rsidR="00AF370A" w14:paraId="321FDAC9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4D8154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30B4F8D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29BC3FB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35E4BB2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22ED7E9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0C1D7CF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250902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47B6583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39633D7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90" w:type="pct"/>
            <w:vMerge/>
            <w:vAlign w:val="center"/>
          </w:tcPr>
          <w:p w14:paraId="2F394E3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479EA2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419663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2D720ED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0BB0FC7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1FD151D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3C3CA5C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DB1925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492BB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</w:tr>
      <w:tr w:rsidR="00AF370A" w14:paraId="5A71A2FC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B1924C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5EA53611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03181E7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37.16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4F55917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20BAAB6C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/>
            <w:vAlign w:val="center"/>
          </w:tcPr>
          <w:p w14:paraId="344F1E4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5A48A38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2" w:type="pct"/>
            <w:vMerge/>
            <w:vAlign w:val="center"/>
          </w:tcPr>
          <w:p w14:paraId="2FB5DB1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EA3D16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1DA575E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9" w:type="pct"/>
            <w:vMerge/>
            <w:vAlign w:val="center"/>
          </w:tcPr>
          <w:p w14:paraId="6FA7C5D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125E0DDF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70" w:type="pct"/>
            <w:vMerge/>
            <w:vAlign w:val="center"/>
          </w:tcPr>
          <w:p w14:paraId="3D46D73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61BA289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10" w:type="pct"/>
            <w:vMerge/>
            <w:vAlign w:val="center"/>
          </w:tcPr>
          <w:p w14:paraId="3DB45F7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4BBED83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1" w:type="pct"/>
            <w:vMerge/>
            <w:vAlign w:val="center"/>
          </w:tcPr>
          <w:p w14:paraId="737A294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08E341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106</w:t>
            </w:r>
          </w:p>
        </w:tc>
      </w:tr>
      <w:tr w:rsidR="00AF370A" w14:paraId="5AB781A1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48679B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45F7FEA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55F0333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7AE99ED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6F7EAFF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6A3149E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FED258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47C529C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71E13FD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95BE96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61733C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4328F9D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16062DB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061563B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7D9EEB7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54BD51A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DF38BC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47208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</w:tr>
      <w:tr w:rsidR="00AF370A" w14:paraId="24D521E3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CF4EC3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6B17961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02E6819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007755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192CAC5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61DCAFD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A52BF5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03827C11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/>
            <w:vAlign w:val="center"/>
          </w:tcPr>
          <w:p w14:paraId="3FDE526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4F0BCBB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292782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818601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7A2BFA3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042C283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2D0EA97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2687B63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F650A4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47500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107</w:t>
            </w:r>
          </w:p>
        </w:tc>
      </w:tr>
      <w:tr w:rsidR="00AF370A" w14:paraId="0798ECE3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F81CE0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51CA47E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58351C7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0892003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641FD31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33F101C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FDDF78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416DAD6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27A29E4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49E599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9E0BDB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6DDBF67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2A8B284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3794AE6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5DF4000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74B31A5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6063BB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82ED47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113</w:t>
            </w:r>
          </w:p>
        </w:tc>
      </w:tr>
      <w:tr w:rsidR="00AF370A" w14:paraId="37EF0C81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0C4814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5DA05F3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6C7122A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4B4A8B6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05D2AD4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7E4E8C3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6659A0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22D3EBF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1.04</w:t>
            </w:r>
          </w:p>
        </w:tc>
        <w:tc>
          <w:tcPr>
            <w:tcW w:w="258" w:type="pct"/>
            <w:vMerge/>
            <w:vAlign w:val="center"/>
          </w:tcPr>
          <w:p w14:paraId="37105D9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9E425A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0864F4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0B9CA3E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134781A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/>
            <w:vAlign w:val="center"/>
          </w:tcPr>
          <w:p w14:paraId="394481E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1438969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59F7167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725E91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46BD5A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108</w:t>
            </w:r>
          </w:p>
        </w:tc>
      </w:tr>
      <w:tr w:rsidR="00AF370A" w14:paraId="50287B05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8BF7F3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158120D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15D60EE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5007A21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4FE2403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35C590F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756FC3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5F15C0E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09788A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306199B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B52429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0DD2720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5D6D4D1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453316F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5404D0A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57C4949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B85587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9FD7D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114</w:t>
            </w:r>
          </w:p>
        </w:tc>
      </w:tr>
      <w:tr w:rsidR="00AF370A" w14:paraId="5F696D76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C044AD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0BB782F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1A279F9D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62.86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7D22FCC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72.1</w:t>
            </w:r>
          </w:p>
        </w:tc>
        <w:tc>
          <w:tcPr>
            <w:tcW w:w="251" w:type="pct"/>
            <w:vMerge/>
            <w:vAlign w:val="center"/>
          </w:tcPr>
          <w:p w14:paraId="42479D8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50742CD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3E8652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557C91F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26F83E3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90" w:type="pct"/>
            <w:vMerge/>
            <w:vAlign w:val="center"/>
          </w:tcPr>
          <w:p w14:paraId="1C77B87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7EDA4E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32DCC1D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5A04E8E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/>
            <w:vAlign w:val="center"/>
          </w:tcPr>
          <w:p w14:paraId="0967248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54F0531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22B148B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640664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9FC58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AF370A" w14:paraId="06220917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A99224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0FC5ED6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3730F41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C11CDC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020F616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23192CE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7DC440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782AB48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195CA62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25E79B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D71062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0405CC6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6D7E604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2440891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5AD8169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2EE7738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047BF4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B81302D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94</w:t>
            </w:r>
          </w:p>
        </w:tc>
      </w:tr>
      <w:tr w:rsidR="00AF370A" w14:paraId="6CACA962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2C377F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7FDD486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673011F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3A2E8D3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26ED732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7E6804D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78DE21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1926E16D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/>
            <w:vAlign w:val="center"/>
          </w:tcPr>
          <w:p w14:paraId="03A2C31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6229DC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90A8D2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34D669D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20A8027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6872D45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1848C9E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3B77450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9A0767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ED60F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101</w:t>
            </w:r>
          </w:p>
        </w:tc>
      </w:tr>
      <w:tr w:rsidR="00AF370A" w14:paraId="1F08D93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6EAF86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6F48858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4C37340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7CD4D6E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0C4613C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7771461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F9B55F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153DF51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04F15A9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3A2C17E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89E181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740E168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5B82DE0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468DB51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45695D2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76271ED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5D72C7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AD1D5E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95</w:t>
            </w:r>
          </w:p>
        </w:tc>
      </w:tr>
      <w:tr w:rsidR="00AF370A" w14:paraId="5CE38296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182C17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0044D6F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6BF66D7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7D20B2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0002C3B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051C0B1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FE16A1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25B0A12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1.04</w:t>
            </w:r>
          </w:p>
        </w:tc>
        <w:tc>
          <w:tcPr>
            <w:tcW w:w="258" w:type="pct"/>
            <w:vMerge/>
            <w:vAlign w:val="center"/>
          </w:tcPr>
          <w:p w14:paraId="0423A5B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698648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F56224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266CF7D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3D6C15D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/>
            <w:vAlign w:val="center"/>
          </w:tcPr>
          <w:p w14:paraId="768DEDA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3DE3341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50529CD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C57C45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E13139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102</w:t>
            </w:r>
          </w:p>
        </w:tc>
      </w:tr>
      <w:tr w:rsidR="00AF370A" w14:paraId="75C19962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F15A29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1C0A41A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5084BD1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0F57020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17F4DAB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2777B67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69EA84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7FA9769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23385D4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445FF49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0381A3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7353123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54EDA39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3BA99DE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751BED7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4B72487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A540E9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C1C57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</w:tr>
      <w:tr w:rsidR="00AF370A" w14:paraId="0D4D9036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F262A0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162832D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1F32BD6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41.28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78987F0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68.1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0D4DA68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/>
            <w:vAlign w:val="center"/>
          </w:tcPr>
          <w:p w14:paraId="76FB50D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259AF0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59CBF3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58" w:type="pct"/>
            <w:vMerge/>
            <w:vAlign w:val="center"/>
          </w:tcPr>
          <w:p w14:paraId="49607DB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15C4B6EC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9" w:type="pct"/>
            <w:vMerge/>
            <w:vAlign w:val="center"/>
          </w:tcPr>
          <w:p w14:paraId="36AA277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38B9E99C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4F43E18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7A3012C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10" w:type="pct"/>
            <w:vMerge/>
            <w:vAlign w:val="center"/>
          </w:tcPr>
          <w:p w14:paraId="214CECC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1F2466A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282349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2923C1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</w:t>
            </w:r>
          </w:p>
        </w:tc>
      </w:tr>
      <w:tr w:rsidR="00AF370A" w14:paraId="32BAF9E3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3A22D1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2FA81A5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5F07D0A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49DB737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02E9D1A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5F1C042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0D9016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301788BD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8" w:type="pct"/>
            <w:vMerge/>
            <w:vAlign w:val="center"/>
          </w:tcPr>
          <w:p w14:paraId="11E5769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B03D7C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D799B0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4D3C213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16D25EF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1F9227D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450F0B1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6D2A579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C6EFF9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950257D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</w:t>
            </w:r>
          </w:p>
        </w:tc>
      </w:tr>
      <w:tr w:rsidR="00AF370A" w14:paraId="46A2D222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A114C4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14A7752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7746A96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CDD591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02AE9ED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00108AD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5AAB00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502EB75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8" w:type="pct"/>
            <w:vMerge/>
            <w:vAlign w:val="center"/>
          </w:tcPr>
          <w:p w14:paraId="2B3BD76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31C2C63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83BBA6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466AA34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0407054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/>
            <w:vAlign w:val="center"/>
          </w:tcPr>
          <w:p w14:paraId="1C61715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61470C6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7DB46CF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DC42E0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A255E6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</w:t>
            </w:r>
          </w:p>
        </w:tc>
      </w:tr>
      <w:tr w:rsidR="00AF370A" w14:paraId="101C7DB8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F6437D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72BF3CF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2D92FEB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7B4184D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1B933E2C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/>
            <w:vAlign w:val="center"/>
          </w:tcPr>
          <w:p w14:paraId="7AC4EBD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F98400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3EDCBA3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8" w:type="pct"/>
            <w:vMerge/>
            <w:vAlign w:val="center"/>
          </w:tcPr>
          <w:p w14:paraId="34DF8A1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EC19F9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513909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3A9F922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16B6C81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7D26359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3DE23CD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2B44E87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D95CC7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D2629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</w:t>
            </w:r>
          </w:p>
        </w:tc>
      </w:tr>
      <w:tr w:rsidR="00AF370A" w14:paraId="176808A8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00FA6E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6383BCF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4FF46A8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EA6A17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098E355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2FA0367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05695D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4BE9FA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8" w:type="pct"/>
            <w:vMerge/>
            <w:vAlign w:val="center"/>
          </w:tcPr>
          <w:p w14:paraId="1FFEFDD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45D01D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F1C5BB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0DF64CD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3CEE04F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/>
            <w:vAlign w:val="center"/>
          </w:tcPr>
          <w:p w14:paraId="1241F23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06F60A7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27FB381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BA3962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C55C0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AF370A" w14:paraId="5B5AF9FB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D20CA9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3E09714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0B4B89E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221.91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6BF57BD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84.1</w:t>
            </w:r>
          </w:p>
        </w:tc>
        <w:tc>
          <w:tcPr>
            <w:tcW w:w="251" w:type="pct"/>
            <w:vMerge/>
            <w:vAlign w:val="center"/>
          </w:tcPr>
          <w:p w14:paraId="439BDD2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4D805ED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0C2212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427E11CF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8" w:type="pct"/>
            <w:vMerge/>
            <w:vAlign w:val="center"/>
          </w:tcPr>
          <w:p w14:paraId="797E00B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71EEA0D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-60</w:t>
            </w:r>
          </w:p>
        </w:tc>
        <w:tc>
          <w:tcPr>
            <w:tcW w:w="239" w:type="pct"/>
            <w:vMerge/>
            <w:vAlign w:val="center"/>
          </w:tcPr>
          <w:p w14:paraId="6A9CED4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2148D92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02BE69E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5DF1B57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0" w:type="pct"/>
            <w:vMerge/>
            <w:vAlign w:val="center"/>
          </w:tcPr>
          <w:p w14:paraId="1CCC257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5EC6721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E14B69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BADF34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118</w:t>
            </w:r>
          </w:p>
        </w:tc>
      </w:tr>
      <w:tr w:rsidR="00AF370A" w14:paraId="7F6A8A9A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C34F08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25FBEC1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4C9D1D0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426F53E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43F1E3B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31BA8CF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CBDFE1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FC9EB4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8" w:type="pct"/>
            <w:vMerge/>
            <w:vAlign w:val="center"/>
          </w:tcPr>
          <w:p w14:paraId="0054201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365F103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7FD878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5445898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0AB9FC81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/>
            <w:vAlign w:val="center"/>
          </w:tcPr>
          <w:p w14:paraId="1C18890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744D92C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5F05CAB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C3DCAD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99B21BF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119</w:t>
            </w:r>
          </w:p>
        </w:tc>
      </w:tr>
      <w:tr w:rsidR="00AF370A" w14:paraId="76333D13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5543D9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7BCAB4D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2A87D1A1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27.11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3781D25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64.1</w:t>
            </w:r>
          </w:p>
        </w:tc>
        <w:tc>
          <w:tcPr>
            <w:tcW w:w="251" w:type="pct"/>
            <w:vMerge/>
            <w:vAlign w:val="center"/>
          </w:tcPr>
          <w:p w14:paraId="0A6F776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7144607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734A77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6A0966F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05BF9FF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2368B43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9" w:type="pct"/>
            <w:vMerge/>
            <w:vAlign w:val="center"/>
          </w:tcPr>
          <w:p w14:paraId="02D5F0D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6484C8DC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551A839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7536A59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10" w:type="pct"/>
            <w:vMerge/>
            <w:vAlign w:val="center"/>
          </w:tcPr>
          <w:p w14:paraId="4C7AC5F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1D08FB7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1" w:type="pct"/>
            <w:vMerge/>
            <w:vAlign w:val="center"/>
          </w:tcPr>
          <w:p w14:paraId="7CA46F5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50CF7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AF370A" w14:paraId="44F888C7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6BAFAF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6E3B83C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7C3AD77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78689B0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600FB78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55FF9B9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A01C86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4170EBC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241145F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45B71D4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CEB1E3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02F3BDC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5BC4A7A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225F9CA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4908FF3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7932DCC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F4DBB2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411ABCC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AF370A" w14:paraId="4757C43A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DA401B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67E20DD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6639B47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77.58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4ECD1E6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74.1</w:t>
            </w:r>
          </w:p>
        </w:tc>
        <w:tc>
          <w:tcPr>
            <w:tcW w:w="251" w:type="pct"/>
            <w:vMerge/>
            <w:vAlign w:val="center"/>
          </w:tcPr>
          <w:p w14:paraId="2E1377A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3BE3457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8EDF99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7C8C271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27C54B8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90" w:type="pct"/>
            <w:vMerge/>
            <w:vAlign w:val="center"/>
          </w:tcPr>
          <w:p w14:paraId="56EFDC6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AE72B2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216EE81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36CB407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2E748A8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47F2C4C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477372B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30586D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12B93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AF370A" w14:paraId="6508AF18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D0FB1B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2E21D91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6391AA0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635DA7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3B0AD8F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2A32CF2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A42E1D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72DDDB0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4429708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4CF50D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05D723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3BF2A81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6726DEC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593D7E7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272A677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20D002D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709DE4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0A214E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AF370A" w14:paraId="7C750D7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932090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2F90562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4F455056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3127C1F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5D4A0371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/>
            <w:vAlign w:val="center"/>
          </w:tcPr>
          <w:p w14:paraId="7B72DB8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05D470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1579AD3C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77F78F4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0" w:type="pct"/>
            <w:vMerge/>
            <w:vAlign w:val="center"/>
          </w:tcPr>
          <w:p w14:paraId="6F4116C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F14B1B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47F32521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55E446C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317CB17D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17B1D6C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154.28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1C89B6B6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1" w:type="pct"/>
            <w:vMerge/>
            <w:vAlign w:val="center"/>
          </w:tcPr>
          <w:p w14:paraId="6A3327D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78CB7D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129</w:t>
            </w:r>
          </w:p>
        </w:tc>
      </w:tr>
      <w:tr w:rsidR="00AF370A" w14:paraId="0C319923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1936D9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7FDF48E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33FE034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32D1218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1BFEE96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/>
            <w:vAlign w:val="center"/>
          </w:tcPr>
          <w:p w14:paraId="1D4C7C8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A51AFF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4AD872A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CB3DF1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4B824E7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108443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52D621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09191F7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23D7FB0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FC6389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200.67</w:t>
            </w:r>
          </w:p>
        </w:tc>
        <w:tc>
          <w:tcPr>
            <w:tcW w:w="291" w:type="pct"/>
            <w:vMerge/>
            <w:vAlign w:val="center"/>
          </w:tcPr>
          <w:p w14:paraId="6276257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989196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A175D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128</w:t>
            </w:r>
          </w:p>
        </w:tc>
      </w:tr>
    </w:tbl>
    <w:p w14:paraId="65CC8EC2" w14:textId="77777777" w:rsidR="00AF370A" w:rsidRDefault="00AF370A" w:rsidP="000F4DE8"/>
    <w:p w14:paraId="03BC2C9E" w14:textId="023DA05D" w:rsidR="00AF370A" w:rsidRDefault="00E00C06" w:rsidP="000F4DE8">
      <w:pPr>
        <w:pStyle w:val="TH"/>
      </w:pPr>
      <w:r>
        <w:rPr>
          <w:noProof/>
        </w:rPr>
        <w:drawing>
          <wp:inline distT="0" distB="0" distL="0" distR="0" wp14:anchorId="24AFBA05" wp14:editId="04801136">
            <wp:extent cx="9074785" cy="5012055"/>
            <wp:effectExtent l="0" t="0" r="0" b="0"/>
            <wp:docPr id="1989398042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9398042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085DD9" w14:textId="113DB4E1" w:rsidR="00AF370A" w:rsidRDefault="000F4DE8" w:rsidP="000F4DE8">
      <w:pPr>
        <w:pStyle w:val="TF"/>
      </w:pPr>
      <w:r>
        <w:rPr>
          <w:rFonts w:hint="eastAsia"/>
        </w:rPr>
        <w:t>Figure</w:t>
      </w:r>
      <w:r>
        <w:t xml:space="preserve"> 7.1.1.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1.1-</w:t>
      </w:r>
      <w:r>
        <w:t>1</w:t>
      </w:r>
    </w:p>
    <w:p w14:paraId="37BFD62A" w14:textId="77777777" w:rsidR="00AF370A" w:rsidRDefault="00E00C06" w:rsidP="000F4DE8">
      <w:pPr>
        <w:pStyle w:val="H6"/>
      </w:pPr>
      <w:r>
        <w:rPr>
          <w:rFonts w:hint="eastAsia"/>
        </w:rPr>
        <w:t>7.1.1.3.1.2</w:t>
      </w:r>
      <w:r>
        <w:tab/>
      </w:r>
      <w:r>
        <w:rPr>
          <w:rFonts w:hint="eastAsia"/>
        </w:rPr>
        <w:t>[5~7kbps]</w:t>
      </w:r>
    </w:p>
    <w:p w14:paraId="5587DC21" w14:textId="77777777" w:rsidR="00AF370A" w:rsidRDefault="00E00C06" w:rsidP="000F4DE8">
      <w:pPr>
        <w:pStyle w:val="TH"/>
      </w:pPr>
      <w:r>
        <w:rPr>
          <w:rFonts w:hint="eastAsia"/>
        </w:rPr>
        <w:t xml:space="preserve">Table </w:t>
      </w:r>
      <w:r>
        <w:t>7.1.1.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1.2-</w:t>
      </w:r>
      <w: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5"/>
        <w:gridCol w:w="1099"/>
        <w:gridCol w:w="1131"/>
        <w:gridCol w:w="722"/>
        <w:gridCol w:w="702"/>
        <w:gridCol w:w="635"/>
        <w:gridCol w:w="675"/>
        <w:gridCol w:w="678"/>
        <w:gridCol w:w="723"/>
        <w:gridCol w:w="909"/>
        <w:gridCol w:w="672"/>
        <w:gridCol w:w="672"/>
        <w:gridCol w:w="1040"/>
        <w:gridCol w:w="612"/>
        <w:gridCol w:w="872"/>
        <w:gridCol w:w="818"/>
        <w:gridCol w:w="678"/>
        <w:gridCol w:w="838"/>
      </w:tblGrid>
      <w:tr w:rsidR="00AF370A" w:rsidRPr="00C719D5" w14:paraId="5222103B" w14:textId="77777777">
        <w:trPr>
          <w:trHeight w:val="210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5814B3C8" w14:textId="77777777" w:rsidR="00AF370A" w:rsidRPr="00C719D5" w:rsidRDefault="00E00C06" w:rsidP="000F4DE8">
            <w:pPr>
              <w:pStyle w:val="TAH"/>
              <w:rPr>
                <w:rFonts w:eastAsia="DengXian"/>
                <w:lang w:val="fr-FR"/>
              </w:rPr>
            </w:pPr>
            <w:r w:rsidRPr="00C719D5">
              <w:rPr>
                <w:rFonts w:eastAsia="DengXian"/>
                <w:lang w:val="fr-FR"/>
              </w:rPr>
              <w:t xml:space="preserve">~5-7kbps, </w:t>
            </w:r>
            <w:proofErr w:type="spellStart"/>
            <w:r w:rsidRPr="00C719D5">
              <w:rPr>
                <w:rFonts w:eastAsia="DengXian"/>
                <w:lang w:val="fr-FR"/>
              </w:rPr>
              <w:t>device</w:t>
            </w:r>
            <w:proofErr w:type="spellEnd"/>
            <w:r w:rsidRPr="00C719D5">
              <w:rPr>
                <w:rFonts w:eastAsia="DengXian"/>
                <w:lang w:val="fr-FR"/>
              </w:rPr>
              <w:t xml:space="preserve"> 2b, D1T1, </w:t>
            </w:r>
            <w:proofErr w:type="spellStart"/>
            <w:r w:rsidRPr="00C719D5">
              <w:rPr>
                <w:rFonts w:eastAsia="DengXian"/>
                <w:lang w:val="fr-FR"/>
              </w:rPr>
              <w:t>InF</w:t>
            </w:r>
            <w:proofErr w:type="spellEnd"/>
            <w:r w:rsidRPr="00C719D5">
              <w:rPr>
                <w:rFonts w:eastAsia="DengXian"/>
                <w:lang w:val="fr-FR"/>
              </w:rPr>
              <w:t>-DH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2D41D8AC" w14:textId="77777777" w:rsidR="00AF370A" w:rsidRPr="00C719D5" w:rsidRDefault="00AF370A" w:rsidP="000F4DE8">
            <w:pPr>
              <w:pStyle w:val="TAH"/>
              <w:rPr>
                <w:rFonts w:eastAsia="DengXian"/>
                <w:lang w:val="fr-FR"/>
              </w:rPr>
            </w:pPr>
          </w:p>
        </w:tc>
      </w:tr>
      <w:tr w:rsidR="00AF370A" w14:paraId="15FB937B" w14:textId="77777777">
        <w:trPr>
          <w:trHeight w:val="1870"/>
        </w:trPr>
        <w:tc>
          <w:tcPr>
            <w:tcW w:w="2526" w:type="pct"/>
            <w:gridSpan w:val="9"/>
            <w:shd w:val="clear" w:color="auto" w:fill="auto"/>
          </w:tcPr>
          <w:p w14:paraId="7FD587CA" w14:textId="4C2F9FA6" w:rsidR="00AF370A" w:rsidRDefault="00E00C06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(1a) </w:t>
            </w:r>
            <w:r w:rsidR="000F4DE8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Distance,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(1b) </w:t>
            </w:r>
            <w:r w:rsidR="000F4DE8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MPL,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(2)</w:t>
            </w:r>
            <w:r w:rsidR="000F4DE8">
              <w:t xml:space="preserve"> </w:t>
            </w:r>
            <w:r w:rsidR="000F4DE8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BLER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(3) </w:t>
            </w:r>
            <w:r w:rsidR="000F4DE8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case.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(4) </w:t>
            </w:r>
            <w:r w:rsidR="000F4DE8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Alternative 1 or 2.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(5) </w:t>
            </w:r>
            <w:r w:rsidR="000F4DE8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data rate (kbps). (Refer to [0m] in LLS table, also see editors' notes [info-D2R-datarate]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(6) </w:t>
            </w:r>
            <w:r w:rsidR="000F4DE8">
              <w:tab/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TxPower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[dBm]. (See R2D[1E] in link budget table)</w:t>
            </w:r>
          </w:p>
        </w:tc>
        <w:tc>
          <w:tcPr>
            <w:tcW w:w="2176" w:type="pct"/>
            <w:gridSpan w:val="8"/>
            <w:shd w:val="clear" w:color="auto" w:fill="auto"/>
          </w:tcPr>
          <w:p w14:paraId="3DC740DA" w14:textId="360D72C9" w:rsidR="00AF370A" w:rsidRDefault="00E00C06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(7) </w:t>
            </w:r>
            <w:r w:rsidR="000F4DE8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R2D Receiver sensitivity [dBm]. (See R2D[2L]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(8) </w:t>
            </w:r>
            <w:r w:rsidR="000F4DE8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On Object Penalty [dB] (See R2D[2H]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(9) </w:t>
            </w:r>
            <w:r w:rsidR="000F4DE8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loss [dB] (See [1H]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(10) </w:t>
            </w:r>
            <w:r w:rsidR="000F4DE8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message size for D2R [bit] 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(11) </w:t>
            </w:r>
            <w:r w:rsidR="000F4DE8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cancellation [dB] (See D2R[2K]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(12) </w:t>
            </w:r>
            <w:r w:rsidR="000F4DE8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CW2D distance [m] (See D2R[1E3]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(13) </w:t>
            </w:r>
            <w:r w:rsidR="000F4DE8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coherent or non-coherent receiver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(14) </w:t>
            </w:r>
            <w:r w:rsidR="000F4DE8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Carrier frequency (MHz)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(15) </w:t>
            </w:r>
            <w:r w:rsidR="000F4DE8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Row indices in the table.</w:t>
            </w:r>
          </w:p>
        </w:tc>
        <w:tc>
          <w:tcPr>
            <w:tcW w:w="297" w:type="pct"/>
            <w:shd w:val="clear" w:color="auto" w:fill="auto"/>
          </w:tcPr>
          <w:p w14:paraId="200FB766" w14:textId="77777777" w:rsidR="00AF370A" w:rsidRDefault="00E00C06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AF370A" w14:paraId="321538B7" w14:textId="77777777">
        <w:trPr>
          <w:trHeight w:val="210"/>
        </w:trPr>
        <w:tc>
          <w:tcPr>
            <w:tcW w:w="284" w:type="pct"/>
            <w:shd w:val="clear" w:color="D9E1F2" w:fill="D9E1F2"/>
            <w:noWrap/>
            <w:vAlign w:val="center"/>
          </w:tcPr>
          <w:p w14:paraId="6F559DD6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DxTx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-Y</w:t>
            </w:r>
          </w:p>
        </w:tc>
        <w:tc>
          <w:tcPr>
            <w:tcW w:w="387" w:type="pct"/>
            <w:shd w:val="clear" w:color="D9E1F2" w:fill="D9E1F2"/>
            <w:noWrap/>
            <w:vAlign w:val="center"/>
          </w:tcPr>
          <w:p w14:paraId="429517DF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98" w:type="pct"/>
            <w:shd w:val="clear" w:color="D9E1F2" w:fill="D9E1F2"/>
            <w:noWrap/>
            <w:vAlign w:val="center"/>
          </w:tcPr>
          <w:p w14:paraId="6CC1AD0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5" w:type="pct"/>
            <w:shd w:val="clear" w:color="D9E1F2" w:fill="D9E1F2"/>
            <w:noWrap/>
            <w:vAlign w:val="center"/>
          </w:tcPr>
          <w:p w14:paraId="5D18291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48" w:type="pct"/>
            <w:shd w:val="clear" w:color="D9E1F2" w:fill="D9E1F2"/>
            <w:noWrap/>
            <w:vAlign w:val="center"/>
          </w:tcPr>
          <w:p w14:paraId="02EDCDF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4" w:type="pct"/>
            <w:shd w:val="clear" w:color="D9E1F2" w:fill="D9E1F2"/>
            <w:noWrap/>
            <w:vAlign w:val="center"/>
          </w:tcPr>
          <w:p w14:paraId="78028E4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38" w:type="pct"/>
            <w:shd w:val="clear" w:color="D9E1F2" w:fill="D9E1F2"/>
            <w:noWrap/>
            <w:vAlign w:val="center"/>
          </w:tcPr>
          <w:p w14:paraId="15196A6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0B13C0C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5" w:type="pct"/>
            <w:shd w:val="clear" w:color="D9E1F2" w:fill="D9E1F2"/>
            <w:noWrap/>
            <w:vAlign w:val="center"/>
          </w:tcPr>
          <w:p w14:paraId="0FD706C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(6)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TxPwr</w:t>
            </w:r>
            <w:proofErr w:type="spellEnd"/>
          </w:p>
        </w:tc>
        <w:tc>
          <w:tcPr>
            <w:tcW w:w="287" w:type="pct"/>
            <w:shd w:val="clear" w:color="D9E1F2" w:fill="D9E1F2"/>
            <w:noWrap/>
            <w:vAlign w:val="center"/>
          </w:tcPr>
          <w:p w14:paraId="472AF50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7" w:type="pct"/>
            <w:shd w:val="clear" w:color="D9E1F2" w:fill="D9E1F2"/>
            <w:noWrap/>
            <w:vAlign w:val="center"/>
          </w:tcPr>
          <w:p w14:paraId="5605E78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7" w:type="pct"/>
            <w:shd w:val="clear" w:color="D9E1F2" w:fill="D9E1F2"/>
            <w:noWrap/>
            <w:vAlign w:val="center"/>
          </w:tcPr>
          <w:p w14:paraId="3B8F05EC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66" w:type="pct"/>
            <w:shd w:val="clear" w:color="D9E1F2" w:fill="D9E1F2"/>
            <w:noWrap/>
            <w:vAlign w:val="center"/>
          </w:tcPr>
          <w:p w14:paraId="78E3023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6" w:type="pct"/>
            <w:shd w:val="clear" w:color="D9E1F2" w:fill="D9E1F2"/>
            <w:noWrap/>
            <w:vAlign w:val="center"/>
          </w:tcPr>
          <w:p w14:paraId="37D86C11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07" w:type="pct"/>
            <w:shd w:val="clear" w:color="D9E1F2" w:fill="D9E1F2"/>
            <w:noWrap/>
            <w:vAlign w:val="center"/>
          </w:tcPr>
          <w:p w14:paraId="04B6A6A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88" w:type="pct"/>
            <w:shd w:val="clear" w:color="D9E1F2" w:fill="D9E1F2"/>
            <w:noWrap/>
            <w:vAlign w:val="center"/>
          </w:tcPr>
          <w:p w14:paraId="6E247D1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08E05B3D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2218F25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:rsidR="00AF370A" w14:paraId="53AA14D0" w14:textId="77777777">
        <w:trPr>
          <w:trHeight w:val="210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732D80CC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D1T1-C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33B2F46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73576C5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95.51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7BE3F34F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76.1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72FA166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7F3A859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38" w:type="pct"/>
            <w:shd w:val="clear" w:color="auto" w:fill="auto"/>
            <w:vAlign w:val="center"/>
          </w:tcPr>
          <w:p w14:paraId="03241521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1A4B3EAD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53B0225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2722CDAF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D397721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209C34E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23A6954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48BA8FD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07" w:type="pct"/>
            <w:vMerge w:val="restart"/>
            <w:shd w:val="clear" w:color="auto" w:fill="auto"/>
            <w:vAlign w:val="center"/>
          </w:tcPr>
          <w:p w14:paraId="382C7E3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1DF3321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15D6617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5C6617C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87</w:t>
            </w:r>
          </w:p>
        </w:tc>
      </w:tr>
      <w:tr w:rsidR="00AF370A" w14:paraId="5A7FC684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EED574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32398E2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650FBF8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2833182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100.94</w:t>
            </w:r>
          </w:p>
        </w:tc>
        <w:tc>
          <w:tcPr>
            <w:tcW w:w="248" w:type="pct"/>
            <w:vMerge/>
            <w:vAlign w:val="center"/>
          </w:tcPr>
          <w:p w14:paraId="4B31500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3DD8E70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4524BFE1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9" w:type="pct"/>
            <w:vMerge/>
            <w:vAlign w:val="center"/>
          </w:tcPr>
          <w:p w14:paraId="2DE1F2A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5025E6C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14:paraId="591417E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-98.35</w:t>
            </w:r>
          </w:p>
        </w:tc>
        <w:tc>
          <w:tcPr>
            <w:tcW w:w="237" w:type="pct"/>
            <w:vMerge/>
            <w:vAlign w:val="center"/>
          </w:tcPr>
          <w:p w14:paraId="72E67D3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0F5EA7EF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66" w:type="pct"/>
            <w:vMerge/>
            <w:vAlign w:val="center"/>
          </w:tcPr>
          <w:p w14:paraId="3D5D468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restart"/>
            <w:shd w:val="clear" w:color="auto" w:fill="auto"/>
            <w:vAlign w:val="center"/>
          </w:tcPr>
          <w:p w14:paraId="3E67868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7" w:type="pct"/>
            <w:vMerge/>
            <w:vAlign w:val="center"/>
          </w:tcPr>
          <w:p w14:paraId="24A1C37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CD36EF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654B3F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88505C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AF370A" w14:paraId="0FE11F10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2EFA1C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6E1E116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128D982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5D13930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103.24</w:t>
            </w:r>
          </w:p>
        </w:tc>
        <w:tc>
          <w:tcPr>
            <w:tcW w:w="248" w:type="pct"/>
            <w:vMerge/>
            <w:vAlign w:val="center"/>
          </w:tcPr>
          <w:p w14:paraId="52FCFCA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4E74EBC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686271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39618C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0041ADD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72B7BEC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E1E49F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B09164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66A7569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3CB1A15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05867EB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3B6ECB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BA527D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9F53AE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AF370A" w14:paraId="467A6B27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4A71614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7AAEEBE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239C5BA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37.16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4074D6A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48" w:type="pct"/>
            <w:vMerge/>
            <w:vAlign w:val="center"/>
          </w:tcPr>
          <w:p w14:paraId="5D5ACAD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7F24403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2CC175D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14D1D75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513E636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14:paraId="6178D8A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7" w:type="pct"/>
            <w:vMerge/>
            <w:vAlign w:val="center"/>
          </w:tcPr>
          <w:p w14:paraId="741CAE9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0B63104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7275496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6" w:type="pct"/>
            <w:vMerge w:val="restart"/>
            <w:shd w:val="clear" w:color="auto" w:fill="auto"/>
            <w:vAlign w:val="center"/>
          </w:tcPr>
          <w:p w14:paraId="188D5EF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07" w:type="pct"/>
            <w:vMerge/>
            <w:vAlign w:val="center"/>
          </w:tcPr>
          <w:p w14:paraId="0281EBD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4D41B8C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D5B699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EDA90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109</w:t>
            </w:r>
          </w:p>
        </w:tc>
      </w:tr>
      <w:tr w:rsidR="00AF370A" w14:paraId="59000CE2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16D897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423E787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71A01A7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2624FC2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/>
            <w:vAlign w:val="center"/>
          </w:tcPr>
          <w:p w14:paraId="73EA872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074F262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2786BE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0CF874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1485A84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6694A0F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EEF743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34AA8C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12393D0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38E5DBB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652B474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485A97C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67CB7F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A9FA9D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115</w:t>
            </w:r>
          </w:p>
        </w:tc>
      </w:tr>
      <w:tr w:rsidR="00AF370A" w14:paraId="726CD31C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1FB2E9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4C38282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216A635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09712F3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/>
            <w:vAlign w:val="center"/>
          </w:tcPr>
          <w:p w14:paraId="562DE09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390E123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BDDB08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32C92D9D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5" w:type="pct"/>
            <w:vMerge/>
            <w:vAlign w:val="center"/>
          </w:tcPr>
          <w:p w14:paraId="6AE7B77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56769C2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F52A16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006963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57BE168C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6" w:type="pct"/>
            <w:vMerge/>
            <w:vAlign w:val="center"/>
          </w:tcPr>
          <w:p w14:paraId="3273CCC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1F83D8E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025750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808711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E6E1AF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110</w:t>
            </w:r>
          </w:p>
        </w:tc>
      </w:tr>
      <w:tr w:rsidR="00AF370A" w14:paraId="1866DABA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3EBBF8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161F565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4B3F24B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5070384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/>
            <w:vAlign w:val="center"/>
          </w:tcPr>
          <w:p w14:paraId="7C2CC82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5D0836E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F2ED33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269F7F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165B8D4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5148045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2DB106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9117CB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6EE93F0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0524009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513806F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D6FDE3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7AD9FF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DE2CB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116</w:t>
            </w:r>
          </w:p>
        </w:tc>
      </w:tr>
      <w:tr w:rsidR="00AF370A" w14:paraId="4711C1C5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CE1CE6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3DB87ED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69E7D3A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7DAE9E2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/>
            <w:vAlign w:val="center"/>
          </w:tcPr>
          <w:p w14:paraId="2EF72A9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5B2ADC6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656D9B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1CEB7AC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5" w:type="pct"/>
            <w:vMerge/>
            <w:vAlign w:val="center"/>
          </w:tcPr>
          <w:p w14:paraId="10D205B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643182F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A79F68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3F366B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7BB96EB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6" w:type="pct"/>
            <w:vMerge/>
            <w:vAlign w:val="center"/>
          </w:tcPr>
          <w:p w14:paraId="13D9980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1DAA493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8C89D4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3475B4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385977F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111</w:t>
            </w:r>
          </w:p>
        </w:tc>
      </w:tr>
      <w:tr w:rsidR="00AF370A" w14:paraId="01662D01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F438C3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2D66F82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624B497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7D4E046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/>
            <w:vAlign w:val="center"/>
          </w:tcPr>
          <w:p w14:paraId="350C3A7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312BA6B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2A6CEB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455D47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6BC5C9A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1DD5EA6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28D557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3159CD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1F2EA45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5B62AAE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7342C32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34545D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396575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9A1DB4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117</w:t>
            </w:r>
          </w:p>
        </w:tc>
      </w:tr>
      <w:tr w:rsidR="00AF370A" w14:paraId="29647E94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47D93CA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73F8C2D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29576DD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62.86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1A1D08A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72.1</w:t>
            </w:r>
          </w:p>
        </w:tc>
        <w:tc>
          <w:tcPr>
            <w:tcW w:w="248" w:type="pct"/>
            <w:vMerge/>
            <w:vAlign w:val="center"/>
          </w:tcPr>
          <w:p w14:paraId="66E1AFB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7B1E7FB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C160B2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54B6032C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65A4976F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7" w:type="pct"/>
            <w:vMerge/>
            <w:vAlign w:val="center"/>
          </w:tcPr>
          <w:p w14:paraId="76525F1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1176A3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A52D74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2718F4E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6" w:type="pct"/>
            <w:vMerge/>
            <w:vAlign w:val="center"/>
          </w:tcPr>
          <w:p w14:paraId="03788B1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427D32F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8193BB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B14E3B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702C6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103</w:t>
            </w:r>
          </w:p>
        </w:tc>
      </w:tr>
      <w:tr w:rsidR="00AF370A" w14:paraId="49B15A1C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F58C3B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5B59160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03AFD10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0AF1FCD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/>
            <w:vAlign w:val="center"/>
          </w:tcPr>
          <w:p w14:paraId="007E7A8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0F2FA1D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160F7F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016C1C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341499B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155AD0F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80E428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61B2FD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4C078CD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58B4163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0FC4EF3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11A8D9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2B5B31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FA3604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97</w:t>
            </w:r>
          </w:p>
        </w:tc>
      </w:tr>
      <w:tr w:rsidR="00AF370A" w14:paraId="4F8975AF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3DAC79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6B283A3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014DE63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248663B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/>
            <w:vAlign w:val="center"/>
          </w:tcPr>
          <w:p w14:paraId="52AB334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0CD9FB3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186A6B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45B5EC5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5" w:type="pct"/>
            <w:vMerge/>
            <w:vAlign w:val="center"/>
          </w:tcPr>
          <w:p w14:paraId="6F38416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5C322C6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BDDCAA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6B51A3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7CBBF291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6" w:type="pct"/>
            <w:vMerge/>
            <w:vAlign w:val="center"/>
          </w:tcPr>
          <w:p w14:paraId="51559A2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5C080FE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C56F82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F7B6EF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D5E239F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104</w:t>
            </w:r>
          </w:p>
        </w:tc>
      </w:tr>
      <w:tr w:rsidR="00AF370A" w14:paraId="686C3AB0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7749C3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7F996AB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3BA05AB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11C586D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/>
            <w:vAlign w:val="center"/>
          </w:tcPr>
          <w:p w14:paraId="61D27D7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6324CB4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59806D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44C277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789328F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40978E0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1309DF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128535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5311DED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6F9E945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31AE2E0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22829E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9DBF2E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01A6E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98</w:t>
            </w:r>
          </w:p>
        </w:tc>
      </w:tr>
      <w:tr w:rsidR="00AF370A" w14:paraId="225CDBF1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1B14652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787A571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086D300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5FD9633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/>
            <w:vAlign w:val="center"/>
          </w:tcPr>
          <w:p w14:paraId="31C06F4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3E78D98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D3D930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7E3ECAA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5" w:type="pct"/>
            <w:vMerge/>
            <w:vAlign w:val="center"/>
          </w:tcPr>
          <w:p w14:paraId="49F1A20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55E2422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410E14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69F5E7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5AF72CB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6" w:type="pct"/>
            <w:vMerge/>
            <w:vAlign w:val="center"/>
          </w:tcPr>
          <w:p w14:paraId="577AE7C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211BB1B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E7C7D5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8E1224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EC2BE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105</w:t>
            </w:r>
          </w:p>
        </w:tc>
      </w:tr>
      <w:tr w:rsidR="00AF370A" w14:paraId="1207BC7E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F6E67D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2991B0C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553721F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3F2028D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/>
            <w:vAlign w:val="center"/>
          </w:tcPr>
          <w:p w14:paraId="4FCB03C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3A5D2DC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3B128F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E7E76F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34A76BC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15DF718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8137B5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E6FD25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02E5E2C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4839871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620164C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A84708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5DDA80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384359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99</w:t>
            </w:r>
          </w:p>
        </w:tc>
      </w:tr>
      <w:tr w:rsidR="00AF370A" w14:paraId="2CB32F0B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4DD6E5D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483B7E0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2D5EE37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41.28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2C48BE3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68.1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7DB6457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54936E8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704D0F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4ED27BD6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5" w:type="pct"/>
            <w:vMerge/>
            <w:vAlign w:val="center"/>
          </w:tcPr>
          <w:p w14:paraId="7BE5993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14:paraId="32345A21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7" w:type="pct"/>
            <w:vMerge/>
            <w:vAlign w:val="center"/>
          </w:tcPr>
          <w:p w14:paraId="1D727AD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BDF04DC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45CA50B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6" w:type="pct"/>
            <w:vMerge w:val="restart"/>
            <w:shd w:val="clear" w:color="auto" w:fill="auto"/>
            <w:vAlign w:val="center"/>
          </w:tcPr>
          <w:p w14:paraId="7D86C8A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07" w:type="pct"/>
            <w:vMerge/>
            <w:vAlign w:val="center"/>
          </w:tcPr>
          <w:p w14:paraId="36CBAE0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EDFAE1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6266BA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FC50C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</w:t>
            </w:r>
          </w:p>
        </w:tc>
      </w:tr>
      <w:tr w:rsidR="00AF370A" w14:paraId="5A2B3D9E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120898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08497D7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065E8A9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73F8306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/>
            <w:vAlign w:val="center"/>
          </w:tcPr>
          <w:p w14:paraId="1364CB7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1CDD453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FB4BA9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0367703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5" w:type="pct"/>
            <w:vMerge/>
            <w:vAlign w:val="center"/>
          </w:tcPr>
          <w:p w14:paraId="32482EA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16331D4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1F8023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27AD43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1D2D58E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6" w:type="pct"/>
            <w:vMerge/>
            <w:vAlign w:val="center"/>
          </w:tcPr>
          <w:p w14:paraId="6FB8F5A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25B4F00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969B0E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6B3B49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724645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</w:t>
            </w:r>
          </w:p>
        </w:tc>
      </w:tr>
      <w:tr w:rsidR="00AF370A" w14:paraId="0B003D55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47E7BD9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20608ED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3353964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28BA18E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06597B2F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31D76ED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0C369B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53BAB1B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5" w:type="pct"/>
            <w:vMerge/>
            <w:vAlign w:val="center"/>
          </w:tcPr>
          <w:p w14:paraId="3C40DAC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1F16C71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7E05DF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5810DA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42F528A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6" w:type="pct"/>
            <w:vMerge/>
            <w:vAlign w:val="center"/>
          </w:tcPr>
          <w:p w14:paraId="5225E4A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12C21E9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C1CF9C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EA6F62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3CF14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</w:t>
            </w:r>
          </w:p>
        </w:tc>
      </w:tr>
      <w:tr w:rsidR="00AF370A" w14:paraId="5B02A823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33D9CE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0DB823A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6C3C952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6B340BE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/>
            <w:vAlign w:val="center"/>
          </w:tcPr>
          <w:p w14:paraId="46B9A96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5BA4EAC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0D0832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3A44505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5" w:type="pct"/>
            <w:vMerge/>
            <w:vAlign w:val="center"/>
          </w:tcPr>
          <w:p w14:paraId="69CB56B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38CAE2B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A68EC8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646297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4CB2A0B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6" w:type="pct"/>
            <w:vMerge/>
            <w:vAlign w:val="center"/>
          </w:tcPr>
          <w:p w14:paraId="7BCB589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4311FB0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3D8570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D8F30F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957090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</w:t>
            </w:r>
          </w:p>
        </w:tc>
      </w:tr>
      <w:tr w:rsidR="00AF370A" w14:paraId="527D71F4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FF928F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64A4AAC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1C38461F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221.91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35E6E516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84.1</w:t>
            </w:r>
          </w:p>
        </w:tc>
        <w:tc>
          <w:tcPr>
            <w:tcW w:w="248" w:type="pct"/>
            <w:vMerge/>
            <w:vAlign w:val="center"/>
          </w:tcPr>
          <w:p w14:paraId="75EF3DF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7628A5F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074A79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664D124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5" w:type="pct"/>
            <w:vMerge/>
            <w:vAlign w:val="center"/>
          </w:tcPr>
          <w:p w14:paraId="35C24AB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14:paraId="79BA098D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-60</w:t>
            </w:r>
          </w:p>
        </w:tc>
        <w:tc>
          <w:tcPr>
            <w:tcW w:w="237" w:type="pct"/>
            <w:vMerge/>
            <w:vAlign w:val="center"/>
          </w:tcPr>
          <w:p w14:paraId="710D5EB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28F7229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2BF6D6C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6" w:type="pct"/>
            <w:vMerge w:val="restart"/>
            <w:shd w:val="clear" w:color="auto" w:fill="auto"/>
            <w:vAlign w:val="center"/>
          </w:tcPr>
          <w:p w14:paraId="379AFEB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7" w:type="pct"/>
            <w:vMerge/>
            <w:vAlign w:val="center"/>
          </w:tcPr>
          <w:p w14:paraId="502A8B9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B3938C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D43205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3CE72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121</w:t>
            </w:r>
          </w:p>
        </w:tc>
      </w:tr>
      <w:tr w:rsidR="00AF370A" w14:paraId="06726D95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18977D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01C7F1B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6E90B53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4084367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/>
            <w:vAlign w:val="center"/>
          </w:tcPr>
          <w:p w14:paraId="2B29D14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7E4ED2D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0FC06A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4F973E0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5" w:type="pct"/>
            <w:vMerge/>
            <w:vAlign w:val="center"/>
          </w:tcPr>
          <w:p w14:paraId="78348AA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12B92F1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551801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2ACE02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3D202F8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6" w:type="pct"/>
            <w:vMerge/>
            <w:vAlign w:val="center"/>
          </w:tcPr>
          <w:p w14:paraId="16CC357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332B3A5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C6B0DD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1FE442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89403F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</w:tr>
      <w:tr w:rsidR="00AF370A" w14:paraId="446155E0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EE2A58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07F5E37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</w:t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Spreadtrum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7F23625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1102.05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0B81240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99.34</w:t>
            </w:r>
          </w:p>
        </w:tc>
        <w:tc>
          <w:tcPr>
            <w:tcW w:w="248" w:type="pct"/>
            <w:vMerge/>
            <w:vAlign w:val="center"/>
          </w:tcPr>
          <w:p w14:paraId="744F50B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21D9781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2EE0058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9" w:type="pct"/>
            <w:shd w:val="clear" w:color="auto" w:fill="auto"/>
            <w:vAlign w:val="center"/>
          </w:tcPr>
          <w:p w14:paraId="63402431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5" w:type="pct"/>
            <w:vMerge/>
            <w:vAlign w:val="center"/>
          </w:tcPr>
          <w:p w14:paraId="2EB94F1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161BA5F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-95.45</w:t>
            </w:r>
          </w:p>
        </w:tc>
        <w:tc>
          <w:tcPr>
            <w:tcW w:w="237" w:type="pct"/>
            <w:vMerge/>
            <w:vAlign w:val="center"/>
          </w:tcPr>
          <w:p w14:paraId="3DBA6CD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3EF315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66" w:type="pct"/>
            <w:vMerge/>
            <w:vAlign w:val="center"/>
          </w:tcPr>
          <w:p w14:paraId="7A45261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49D2CC0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36EAA8B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63579C2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/>
            <w:vAlign w:val="center"/>
          </w:tcPr>
          <w:p w14:paraId="330F0B1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32959A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</w:tr>
      <w:tr w:rsidR="00AF370A" w14:paraId="0E9E39A2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528560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57793AB6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60CE2EBC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586.45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60E3BB3C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93.34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1B92DDF1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6C5924A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2E07DD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6948E3D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55" w:type="pct"/>
            <w:vMerge/>
            <w:vAlign w:val="center"/>
          </w:tcPr>
          <w:p w14:paraId="2C59B28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0822D5D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-79.45</w:t>
            </w:r>
          </w:p>
        </w:tc>
        <w:tc>
          <w:tcPr>
            <w:tcW w:w="237" w:type="pct"/>
            <w:vMerge/>
            <w:vAlign w:val="center"/>
          </w:tcPr>
          <w:p w14:paraId="3B714E3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04D1D8D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6" w:type="pct"/>
            <w:vMerge/>
            <w:vAlign w:val="center"/>
          </w:tcPr>
          <w:p w14:paraId="0179641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restart"/>
            <w:shd w:val="clear" w:color="auto" w:fill="auto"/>
            <w:vAlign w:val="center"/>
          </w:tcPr>
          <w:p w14:paraId="2900821F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07" w:type="pct"/>
            <w:vMerge/>
            <w:vAlign w:val="center"/>
          </w:tcPr>
          <w:p w14:paraId="138C9D9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487071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B27829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C8ACE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</w:t>
            </w:r>
          </w:p>
        </w:tc>
      </w:tr>
      <w:tr w:rsidR="00AF370A" w14:paraId="21C551E0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715A28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4408714D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12EF7E8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16.03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08D5B59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248" w:type="pct"/>
            <w:vMerge/>
            <w:vAlign w:val="center"/>
          </w:tcPr>
          <w:p w14:paraId="09A3622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5BFA44C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2B2D0D0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7A59F971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68C368D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14:paraId="2B993B66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7" w:type="pct"/>
            <w:vMerge/>
            <w:vAlign w:val="center"/>
          </w:tcPr>
          <w:p w14:paraId="30887C3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F13153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1A22A04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3D6B727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5E136C0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A23AA0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53F6AF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F7996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</w:tr>
      <w:tr w:rsidR="00AF370A" w14:paraId="166E768F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9E2B41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792405F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76068BC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742C6B0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671254B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4547D4D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FBDA52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974DF7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73ACE70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4B274CA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DB5B34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EACC07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44600B6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33A2C34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062AC94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279332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EACA1D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C93E7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148</w:t>
            </w:r>
          </w:p>
        </w:tc>
      </w:tr>
      <w:tr w:rsidR="00AF370A" w14:paraId="1A9AEFD6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6C7144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3E60E65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2670901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27.68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4753791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64.3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6859924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4F4D20E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CF434D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F9B8CF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2D7BEBC6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7" w:type="pct"/>
            <w:vMerge/>
            <w:vAlign w:val="center"/>
          </w:tcPr>
          <w:p w14:paraId="0610D11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E312D4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7" w:type="pct"/>
            <w:vMerge/>
            <w:vAlign w:val="center"/>
          </w:tcPr>
          <w:p w14:paraId="4FA1D34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0E34362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040D147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04D7AEF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16106D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25115C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BBDC77D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138</w:t>
            </w:r>
          </w:p>
        </w:tc>
      </w:tr>
      <w:tr w:rsidR="00AF370A" w14:paraId="712E910F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44EFAE0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39F3E86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5D26C70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33AE1FB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3A02ECCC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1D430EA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094D2A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862829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5639F6C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08BE565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9040E9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BB0AAC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4394215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24CF84B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4823E56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423A63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6AC35A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792AE1F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146</w:t>
            </w:r>
          </w:p>
        </w:tc>
      </w:tr>
      <w:tr w:rsidR="00AF370A" w14:paraId="1005D81C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27FD65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1D4DFAF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53A1437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41.28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6CA5605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68.1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1F6D504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3FADA50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3A0292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25868F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04BF4F0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3A47991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7C896C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7" w:type="pct"/>
            <w:vMerge/>
            <w:vAlign w:val="center"/>
          </w:tcPr>
          <w:p w14:paraId="154DAD4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5FFC89B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763B983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674BE11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507A25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0EC0C7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A827A6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134</w:t>
            </w:r>
          </w:p>
        </w:tc>
      </w:tr>
      <w:tr w:rsidR="00AF370A" w14:paraId="5B822B6C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4B40649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0060CEF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1CF01A0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4223E2B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/>
            <w:vAlign w:val="center"/>
          </w:tcPr>
          <w:p w14:paraId="75BCD8E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68DAC52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BCA46E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A0EEEA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79E725C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33A0652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B56908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2F30CF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31463B7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6E646A9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1D59462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4E5C57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DD4A0D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2B770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135</w:t>
            </w:r>
          </w:p>
        </w:tc>
      </w:tr>
      <w:tr w:rsidR="00AF370A" w14:paraId="3AEF5E35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BC8ACF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4C9F8A2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1F846DB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3670B92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/>
            <w:vAlign w:val="center"/>
          </w:tcPr>
          <w:p w14:paraId="1D7BDA3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336E7F8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11EAC2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0BEBBF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303DD93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4FC398D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DCBE88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2A478D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6ABC4B8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54AA9D8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306A77A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7F7CDDD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457665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7FDB401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136</w:t>
            </w:r>
          </w:p>
        </w:tc>
      </w:tr>
      <w:tr w:rsidR="00AF370A" w14:paraId="0C83B8EC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BFDFAE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298F867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0225C06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7D52BBA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/>
            <w:vAlign w:val="center"/>
          </w:tcPr>
          <w:p w14:paraId="69F500A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77261C0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C0EBFF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CE83FA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64DDBA7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29480D5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C3400A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20A7FF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67DB99B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6EA4044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2544F4A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169A06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C3C4A9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0575C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137</w:t>
            </w:r>
          </w:p>
        </w:tc>
      </w:tr>
      <w:tr w:rsidR="00AF370A" w14:paraId="09EFEE55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459EB9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78B08A2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27B0C2C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432D003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306E397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0F9F4AE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D0903A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DDE6DB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2924FBE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0AE0734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FB36AF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11C8A5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3EF2D21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04728A9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393B4D5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313134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DD7F46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C8945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142</w:t>
            </w:r>
          </w:p>
        </w:tc>
      </w:tr>
      <w:tr w:rsidR="00AF370A" w14:paraId="376CB53E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496D7B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39DF7BF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4DA2F0A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7EF6BBD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/>
            <w:vAlign w:val="center"/>
          </w:tcPr>
          <w:p w14:paraId="5A90EF0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052F148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A32190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EF66FD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7F2E612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3151F65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064A4C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013189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17A3946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7980FFB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64DE260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966D18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882390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D3D3A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143</w:t>
            </w:r>
          </w:p>
        </w:tc>
      </w:tr>
      <w:tr w:rsidR="00AF370A" w14:paraId="6BDA9BDC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071EF4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0DF4616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7348E57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4E97B92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/>
            <w:vAlign w:val="center"/>
          </w:tcPr>
          <w:p w14:paraId="2DA8075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222E17C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D5212B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0A4DAE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3F6DF93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78FEF9D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8C389C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089FEB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38FEC29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207C3FE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59AD207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1C460D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5C49EA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07587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144</w:t>
            </w:r>
          </w:p>
        </w:tc>
      </w:tr>
      <w:tr w:rsidR="00AF370A" w14:paraId="0836A5F2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C9A28B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01185CE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1EAFF54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5F60D6C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/>
            <w:vAlign w:val="center"/>
          </w:tcPr>
          <w:p w14:paraId="211D0BB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7257451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9028CD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1E246A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30BD957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741BC86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8E4E16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FA8042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5BB4674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32EA9BC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6D66253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2AE6A4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82EE6C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A59203D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145</w:t>
            </w:r>
          </w:p>
        </w:tc>
      </w:tr>
      <w:tr w:rsidR="00AF370A" w14:paraId="1345CCB2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388E9F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2684734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4247871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69.83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4D1679D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73.1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724BEF16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6620069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5AABD5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22E28D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2FE28F1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2199036F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7" w:type="pct"/>
            <w:vMerge/>
            <w:vAlign w:val="center"/>
          </w:tcPr>
          <w:p w14:paraId="0625802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7B164C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1B740AA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4DC857E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19E1AA4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14DA8A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B4BE01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E1A36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139</w:t>
            </w:r>
          </w:p>
        </w:tc>
      </w:tr>
      <w:tr w:rsidR="00AF370A" w14:paraId="020656EC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7CA7B9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2DF523A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3065B3F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48B676C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/>
            <w:vAlign w:val="center"/>
          </w:tcPr>
          <w:p w14:paraId="1AF6AA6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03F3CE3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B39FE0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AD400C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722FAEA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2A4B67D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7" w:type="pct"/>
            <w:vMerge/>
            <w:vAlign w:val="center"/>
          </w:tcPr>
          <w:p w14:paraId="29DBD85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20803C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3886F37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2C37F3C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798FEC4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1699CC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BB0E89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CD7E8A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141</w:t>
            </w:r>
          </w:p>
        </w:tc>
      </w:tr>
      <w:tr w:rsidR="00AF370A" w14:paraId="500034A8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48414B0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0BE7A38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5079896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6198E49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4186938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62D77D7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FF5E22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6F1BF6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5349503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3E9696AF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7" w:type="pct"/>
            <w:vMerge/>
            <w:vAlign w:val="center"/>
          </w:tcPr>
          <w:p w14:paraId="321F8F7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FCFA48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5BE839F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7703BD7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6588AC8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474F0A9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E56E78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FCEC41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147</w:t>
            </w:r>
          </w:p>
        </w:tc>
      </w:tr>
      <w:tr w:rsidR="00AF370A" w14:paraId="455ECDD8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2F0EFF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6032B5E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1478B98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767257B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/>
            <w:vAlign w:val="center"/>
          </w:tcPr>
          <w:p w14:paraId="1B9CFCD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709CEF2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F90126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51E9B8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6240BCDD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689A670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7" w:type="pct"/>
            <w:vMerge/>
            <w:vAlign w:val="center"/>
          </w:tcPr>
          <w:p w14:paraId="066FD50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B4C6B0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0DB38EB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3C76D6C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361A510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AA3775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C266A3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C4EA56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149</w:t>
            </w:r>
          </w:p>
        </w:tc>
      </w:tr>
      <w:tr w:rsidR="00AF370A" w14:paraId="6329E1C1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10BA0D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162591D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3A5816F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19.78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60757D8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61.1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165DC40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26359FB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23D66F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38A47EC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19A1739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14:paraId="61DC17A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7" w:type="pct"/>
            <w:vMerge/>
            <w:vAlign w:val="center"/>
          </w:tcPr>
          <w:p w14:paraId="538483E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1DC47EF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66" w:type="pct"/>
            <w:vMerge/>
            <w:vAlign w:val="center"/>
          </w:tcPr>
          <w:p w14:paraId="1647D25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restart"/>
            <w:shd w:val="clear" w:color="auto" w:fill="auto"/>
            <w:vAlign w:val="center"/>
          </w:tcPr>
          <w:p w14:paraId="5C5C990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7" w:type="pct"/>
            <w:vMerge/>
            <w:vAlign w:val="center"/>
          </w:tcPr>
          <w:p w14:paraId="6766E04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70B6FBF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6ED8D2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24CB0DD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</w:t>
            </w:r>
          </w:p>
        </w:tc>
      </w:tr>
      <w:tr w:rsidR="00AF370A" w14:paraId="70F5837F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8C6904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549A454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3D6122F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52882E7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/>
            <w:vAlign w:val="center"/>
          </w:tcPr>
          <w:p w14:paraId="4D6B239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2240E63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ECDAD9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38873B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44CCC7E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7F1D527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2F0800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F6BA72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5FF8D95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68B5B0F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1D5405C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B6F30D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3B05CE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FE8CC6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</w:t>
            </w:r>
          </w:p>
        </w:tc>
      </w:tr>
      <w:tr w:rsidR="00AF370A" w14:paraId="2BDB562B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15C28C4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638D7F3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4655B2D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60BA26B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/>
            <w:vAlign w:val="center"/>
          </w:tcPr>
          <w:p w14:paraId="606B063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04D9D1A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34DE36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E1A463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61050E6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1A06CF3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247B77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4550A5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2D7AB6D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57C482D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28DD135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443B5C7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45686F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8372E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</w:t>
            </w:r>
          </w:p>
        </w:tc>
      </w:tr>
      <w:tr w:rsidR="00AF370A" w14:paraId="0F9D67C1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1885721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52766DE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24628AA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77.58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736D5BA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74.1</w:t>
            </w:r>
          </w:p>
        </w:tc>
        <w:tc>
          <w:tcPr>
            <w:tcW w:w="248" w:type="pct"/>
            <w:vMerge/>
            <w:vAlign w:val="center"/>
          </w:tcPr>
          <w:p w14:paraId="456186E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4981548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194047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67B87F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6C1C06E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7" w:type="pct"/>
            <w:vMerge/>
            <w:vAlign w:val="center"/>
          </w:tcPr>
          <w:p w14:paraId="0A4231D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87EB37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FB8869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05105A4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5F64F0B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3E73BE4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79567D4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612144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A15DE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</w:t>
            </w:r>
          </w:p>
        </w:tc>
      </w:tr>
      <w:tr w:rsidR="00AF370A" w14:paraId="3981393C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4A206F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76F31AB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67557DA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55C35EE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/>
            <w:vAlign w:val="center"/>
          </w:tcPr>
          <w:p w14:paraId="431C332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2BE2852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C1C09C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AB00FD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5F5D020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0E2291B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F3DF46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6D5C6B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3236512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68D2F3E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7FE365A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1C023E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32EBD4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1FE42C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</w:t>
            </w:r>
          </w:p>
        </w:tc>
      </w:tr>
      <w:tr w:rsidR="00AF370A" w14:paraId="6121C830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D7D970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4618A8E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3B14CEA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2848DEF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/>
            <w:vAlign w:val="center"/>
          </w:tcPr>
          <w:p w14:paraId="0E9EA51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772F2FE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84D89A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1A5E81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54C584D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3885CE5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04A120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4A1C33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3CCB3C2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5BCF48E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3A2BE01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4040B1F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CF821E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3883B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</w:t>
            </w:r>
          </w:p>
        </w:tc>
      </w:tr>
      <w:tr w:rsidR="00AF370A" w14:paraId="6DDC50BB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809C8E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5A6E371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5144450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4318BE96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103.34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27545E4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6AB299B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60BF26D1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9" w:type="pct"/>
            <w:shd w:val="clear" w:color="auto" w:fill="auto"/>
            <w:vAlign w:val="center"/>
          </w:tcPr>
          <w:p w14:paraId="2041020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55" w:type="pct"/>
            <w:vMerge/>
            <w:vAlign w:val="center"/>
          </w:tcPr>
          <w:p w14:paraId="78F6D7A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30BBDBBD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-98.1</w:t>
            </w:r>
          </w:p>
        </w:tc>
        <w:tc>
          <w:tcPr>
            <w:tcW w:w="237" w:type="pct"/>
            <w:vMerge/>
            <w:vAlign w:val="center"/>
          </w:tcPr>
          <w:p w14:paraId="31E9B2C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D7D7E2C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025E491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6" w:type="pct"/>
            <w:vMerge w:val="restart"/>
            <w:shd w:val="clear" w:color="auto" w:fill="auto"/>
            <w:vAlign w:val="center"/>
          </w:tcPr>
          <w:p w14:paraId="76258DA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07" w:type="pct"/>
            <w:vMerge/>
            <w:vAlign w:val="center"/>
          </w:tcPr>
          <w:p w14:paraId="19B82B4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4960BA5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ED8EE3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36F186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</w:t>
            </w:r>
          </w:p>
        </w:tc>
      </w:tr>
      <w:tr w:rsidR="00AF370A" w14:paraId="3FB6799A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81218D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294FA0B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6ED621B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27D8460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102.44</w:t>
            </w:r>
          </w:p>
        </w:tc>
        <w:tc>
          <w:tcPr>
            <w:tcW w:w="248" w:type="pct"/>
            <w:vMerge/>
            <w:vAlign w:val="center"/>
          </w:tcPr>
          <w:p w14:paraId="2F02EDE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1E6CB63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B964D6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6023DC21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55" w:type="pct"/>
            <w:vMerge/>
            <w:vAlign w:val="center"/>
          </w:tcPr>
          <w:p w14:paraId="5AC0BFE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14:paraId="2F8F83B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-97.1</w:t>
            </w:r>
          </w:p>
        </w:tc>
        <w:tc>
          <w:tcPr>
            <w:tcW w:w="237" w:type="pct"/>
            <w:vMerge/>
            <w:vAlign w:val="center"/>
          </w:tcPr>
          <w:p w14:paraId="2FBD128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37C48A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51FB8AA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6" w:type="pct"/>
            <w:vMerge/>
            <w:vAlign w:val="center"/>
          </w:tcPr>
          <w:p w14:paraId="3A020E2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7BE64CA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4D16A17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83E32E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343A8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</w:t>
            </w:r>
          </w:p>
        </w:tc>
      </w:tr>
      <w:tr w:rsidR="00AF370A" w14:paraId="458516AE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663EEF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52D4959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407C6DD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008FC29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112.44</w:t>
            </w:r>
          </w:p>
        </w:tc>
        <w:tc>
          <w:tcPr>
            <w:tcW w:w="248" w:type="pct"/>
            <w:vMerge/>
            <w:vAlign w:val="center"/>
          </w:tcPr>
          <w:p w14:paraId="262874F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791B1ED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07AE28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552258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5B773C0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7" w:type="pct"/>
            <w:vMerge/>
            <w:vAlign w:val="center"/>
          </w:tcPr>
          <w:p w14:paraId="0846E66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301118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B0A05F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4A92B43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791938E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57AA328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761D2F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EE6363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BB1E46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77</w:t>
            </w:r>
          </w:p>
        </w:tc>
      </w:tr>
      <w:tr w:rsidR="00AF370A" w14:paraId="160DD28E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1DC3F45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0181935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62FEFD8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6B50D3FF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113.34</w:t>
            </w:r>
          </w:p>
        </w:tc>
        <w:tc>
          <w:tcPr>
            <w:tcW w:w="248" w:type="pct"/>
            <w:vMerge/>
            <w:vAlign w:val="center"/>
          </w:tcPr>
          <w:p w14:paraId="16E1CC8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6F7050A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2D2E8F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303F2A1D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55" w:type="pct"/>
            <w:vMerge/>
            <w:vAlign w:val="center"/>
          </w:tcPr>
          <w:p w14:paraId="023F55B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52C8AD71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-98.1</w:t>
            </w:r>
          </w:p>
        </w:tc>
        <w:tc>
          <w:tcPr>
            <w:tcW w:w="237" w:type="pct"/>
            <w:vMerge/>
            <w:vAlign w:val="center"/>
          </w:tcPr>
          <w:p w14:paraId="77B29EF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A89758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266F539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6" w:type="pct"/>
            <w:vMerge/>
            <w:vAlign w:val="center"/>
          </w:tcPr>
          <w:p w14:paraId="17E7095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155D687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B7DFA6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AFCBC8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CD86E56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</w:tr>
      <w:tr w:rsidR="00AF370A" w14:paraId="3A6BDCD3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B53480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3500435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6623221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27.11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6CDE9D0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64.1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333AC78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7105192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6BA2ACD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Alt1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5ACE36AF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5" w:type="pct"/>
            <w:vMerge/>
            <w:vAlign w:val="center"/>
          </w:tcPr>
          <w:p w14:paraId="3414AB6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14:paraId="18010B8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7" w:type="pct"/>
            <w:vMerge/>
            <w:vAlign w:val="center"/>
          </w:tcPr>
          <w:p w14:paraId="7B2403D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2FB4727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N//A</w:t>
            </w: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38977EB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6" w:type="pct"/>
            <w:vMerge/>
            <w:vAlign w:val="center"/>
          </w:tcPr>
          <w:p w14:paraId="26E523A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3F946F3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C7C674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B91F84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EDFF66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81</w:t>
            </w:r>
          </w:p>
        </w:tc>
      </w:tr>
      <w:tr w:rsidR="00AF370A" w14:paraId="27546FBB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7034C5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3495711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6420490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459DC0C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/>
            <w:vAlign w:val="center"/>
          </w:tcPr>
          <w:p w14:paraId="4FF926B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24505DC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A2A86D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C82CC8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10EC3CC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51E4051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3A5288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2110B6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42EF3D0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6F04B10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2208F71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4CFC368C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/>
            <w:vAlign w:val="center"/>
          </w:tcPr>
          <w:p w14:paraId="02C5891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29880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85</w:t>
            </w:r>
          </w:p>
        </w:tc>
      </w:tr>
      <w:tr w:rsidR="00AF370A" w14:paraId="2D264ED8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D4F14C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0DDDDB5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1334243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525E581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0866BC8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685B742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7834E8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368C63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0589342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7BA18B0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F5FC92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8B6061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1A14572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195F5E5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7AB3D34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5FBE0FA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/>
            <w:vAlign w:val="center"/>
          </w:tcPr>
          <w:p w14:paraId="196C76D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1177D1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79</w:t>
            </w:r>
          </w:p>
        </w:tc>
      </w:tr>
      <w:tr w:rsidR="00AF370A" w14:paraId="7DE3F986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1AB819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1B96945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7AC64A7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242478A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/>
            <w:vAlign w:val="center"/>
          </w:tcPr>
          <w:p w14:paraId="2636419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0A8009C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D04577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A9D065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550A013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7BDD763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A0E0B8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7DC2BC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2487678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799A71E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351104B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68EF7B5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/>
            <w:vAlign w:val="center"/>
          </w:tcPr>
          <w:p w14:paraId="465B605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A8AE79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83</w:t>
            </w:r>
          </w:p>
        </w:tc>
      </w:tr>
      <w:tr w:rsidR="00AF370A" w14:paraId="6E0C363E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DE8902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4DEFE9F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07F0480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86.18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280737F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75.1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37F9C96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04B05EB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D2F6F3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FC9B8A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18BD3F9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7" w:type="pct"/>
            <w:vMerge/>
            <w:vAlign w:val="center"/>
          </w:tcPr>
          <w:p w14:paraId="2F3CB5A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710C96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A0BBED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5FA6694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0E216A5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32FA33A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439C342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/>
            <w:vAlign w:val="center"/>
          </w:tcPr>
          <w:p w14:paraId="5A8AB07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5A174D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AF370A" w14:paraId="56DBEE0C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589D61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73E6399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623C59E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4050E8A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/>
            <w:vAlign w:val="center"/>
          </w:tcPr>
          <w:p w14:paraId="7AFB09D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0BB4700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43A223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54087B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77A3D74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6387213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21284E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B81CC7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2D8EBC3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57D6630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56A25C2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2DB66F7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/>
            <w:vAlign w:val="center"/>
          </w:tcPr>
          <w:p w14:paraId="4ADE97D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873359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</w:t>
            </w:r>
          </w:p>
        </w:tc>
      </w:tr>
      <w:tr w:rsidR="00AF370A" w14:paraId="250D05BE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4E48166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3E914C2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67237E5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57B280F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760B11E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21BB646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D086D6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75A176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163FD3F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29B3312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A7256A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F730D3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2BCE30C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2031EE4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368EE52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22FA987C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/>
            <w:vAlign w:val="center"/>
          </w:tcPr>
          <w:p w14:paraId="02B89C2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4C16A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78</w:t>
            </w:r>
          </w:p>
        </w:tc>
      </w:tr>
      <w:tr w:rsidR="00AF370A" w14:paraId="70705ED5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FA2201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09B6ED6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49BF2FD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469BECC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/>
            <w:vAlign w:val="center"/>
          </w:tcPr>
          <w:p w14:paraId="66D770A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720A634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38F911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5BE8B7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79F8C86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582C89B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FABB57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95CEEA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3D3CF38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66587BD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6B936DC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11E7252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/>
            <w:vAlign w:val="center"/>
          </w:tcPr>
          <w:p w14:paraId="6B88923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15F4F41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82</w:t>
            </w:r>
          </w:p>
        </w:tc>
      </w:tr>
      <w:tr w:rsidR="00AF370A" w14:paraId="44537A9B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1F2F2B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0056082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7F83D0C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30.11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7EED51DC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65.1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716A5EF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18CA98F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2F5B87E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6579CE5C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0CEE7BA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14:paraId="340ACCE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7" w:type="pct"/>
            <w:vMerge/>
            <w:vAlign w:val="center"/>
          </w:tcPr>
          <w:p w14:paraId="1D6275F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554F86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6" w:type="pct"/>
            <w:vMerge/>
            <w:vAlign w:val="center"/>
          </w:tcPr>
          <w:p w14:paraId="07CA2F3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7281C90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780A54B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F616A8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740290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3732B5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</w:t>
            </w:r>
          </w:p>
        </w:tc>
      </w:tr>
      <w:tr w:rsidR="00AF370A" w14:paraId="1DF236C2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19374C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20F3184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28F6776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124F01E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/>
            <w:vAlign w:val="center"/>
          </w:tcPr>
          <w:p w14:paraId="7C080AA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5B8E64F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0C3402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D80E06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342D86C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5198E19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113B23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BA845E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218DFCF1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6" w:type="pct"/>
            <w:vMerge/>
            <w:vAlign w:val="center"/>
          </w:tcPr>
          <w:p w14:paraId="5F2D7D7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6F334F3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E72DD0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7962CA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73D18EF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</w:t>
            </w:r>
          </w:p>
        </w:tc>
      </w:tr>
      <w:tr w:rsidR="00AF370A" w14:paraId="64E89259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02B713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4DA3226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066C622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06FF232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04F3671C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08C7408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F03BDC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D947EB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34CE234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632B0FE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60D55C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8A1673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7302CA8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6" w:type="pct"/>
            <w:vMerge/>
            <w:vAlign w:val="center"/>
          </w:tcPr>
          <w:p w14:paraId="4D218E4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1B5C8B8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4861309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392622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1CB7231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</w:t>
            </w:r>
          </w:p>
        </w:tc>
      </w:tr>
      <w:tr w:rsidR="00AF370A" w14:paraId="25102BE0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4943444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349F8A3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67858CA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097209D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/>
            <w:vAlign w:val="center"/>
          </w:tcPr>
          <w:p w14:paraId="76F0136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7326681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374CB7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2AE979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0EF9F29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25DB6A7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D8F024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2577BD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1135DDE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6" w:type="pct"/>
            <w:vMerge/>
            <w:vAlign w:val="center"/>
          </w:tcPr>
          <w:p w14:paraId="5A8F1D7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3F69642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4934C9F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9341A3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EDE668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</w:t>
            </w:r>
          </w:p>
        </w:tc>
      </w:tr>
      <w:tr w:rsidR="00AF370A" w14:paraId="18D7E042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86FFA4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7AE06D3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0ECA126D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77.58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79318B6D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74.1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7CBEDEC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4174DCF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B4CFE5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3C7167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57B4D30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7" w:type="pct"/>
            <w:vMerge/>
            <w:vAlign w:val="center"/>
          </w:tcPr>
          <w:p w14:paraId="4F10958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A460C2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C4DFEE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5738B49D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6" w:type="pct"/>
            <w:vMerge/>
            <w:vAlign w:val="center"/>
          </w:tcPr>
          <w:p w14:paraId="3575DD0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05AC2D6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956B18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DE5F54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FF0E6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</w:t>
            </w:r>
          </w:p>
        </w:tc>
      </w:tr>
      <w:tr w:rsidR="00AF370A" w14:paraId="592FA78C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CC2F3D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4E11F50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21F1A03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4D9BA72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/>
            <w:vAlign w:val="center"/>
          </w:tcPr>
          <w:p w14:paraId="67679EB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0D3FAFE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F4B6B2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B5AD99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175B2E1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2003B19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8C014F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BF21DC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626D3C66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6" w:type="pct"/>
            <w:vMerge/>
            <w:vAlign w:val="center"/>
          </w:tcPr>
          <w:p w14:paraId="13B2FE7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54D97DF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6C238E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40EF83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56776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</w:t>
            </w:r>
          </w:p>
        </w:tc>
      </w:tr>
      <w:tr w:rsidR="00AF370A" w14:paraId="16BA5616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143B8CB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4B92F13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5F3BF06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1982156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2E7AF70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3E641B7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17D8B9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8616CB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7C944CD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6053F1C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F70135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9A2266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3CA9042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6" w:type="pct"/>
            <w:vMerge/>
            <w:vAlign w:val="center"/>
          </w:tcPr>
          <w:p w14:paraId="3B1237B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44F073F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79DE10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ECEFE5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005B46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</w:t>
            </w:r>
          </w:p>
        </w:tc>
      </w:tr>
      <w:tr w:rsidR="00AF370A" w14:paraId="75911191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58552A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66C171A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2632772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7911D85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/>
            <w:vAlign w:val="center"/>
          </w:tcPr>
          <w:p w14:paraId="3CA4DB1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1B75F3C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715B46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6B73D4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2EB6561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2411518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772539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7FE42C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4055254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6" w:type="pct"/>
            <w:vMerge/>
            <w:vAlign w:val="center"/>
          </w:tcPr>
          <w:p w14:paraId="1D843C8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7514080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C84B25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9BB47B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0BB1E96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</w:t>
            </w:r>
          </w:p>
        </w:tc>
      </w:tr>
      <w:tr w:rsidR="00AF370A" w14:paraId="3C6E6F5F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95BE6E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35B6163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258018B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137.55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3E404C2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79.55</w:t>
            </w:r>
          </w:p>
        </w:tc>
        <w:tc>
          <w:tcPr>
            <w:tcW w:w="248" w:type="pct"/>
            <w:vMerge/>
            <w:vAlign w:val="center"/>
          </w:tcPr>
          <w:p w14:paraId="43B5D4F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31B9254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26D74106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9" w:type="pct"/>
            <w:vMerge/>
            <w:vAlign w:val="center"/>
          </w:tcPr>
          <w:p w14:paraId="2AE65A2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621E1F6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38A78EF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-64.45</w:t>
            </w:r>
          </w:p>
        </w:tc>
        <w:tc>
          <w:tcPr>
            <w:tcW w:w="237" w:type="pct"/>
            <w:vMerge/>
            <w:vAlign w:val="center"/>
          </w:tcPr>
          <w:p w14:paraId="0F240CF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5134AC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0027D03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126AA7D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20B6AEB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B5A6E9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7528D4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02832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</w:t>
            </w:r>
          </w:p>
        </w:tc>
      </w:tr>
      <w:tr w:rsidR="00AF370A" w14:paraId="64AC3B97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3B3612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43A4217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0AA4A08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145.78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68AF542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80.1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293B3DD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60C068B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07E789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EE43A1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3494DE3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14:paraId="4E1DD2B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-66.45</w:t>
            </w:r>
          </w:p>
        </w:tc>
        <w:tc>
          <w:tcPr>
            <w:tcW w:w="237" w:type="pct"/>
            <w:vMerge/>
            <w:vAlign w:val="center"/>
          </w:tcPr>
          <w:p w14:paraId="6929EEE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8BE084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7D4F694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6" w:type="pct"/>
            <w:vMerge/>
            <w:vAlign w:val="center"/>
          </w:tcPr>
          <w:p w14:paraId="6A867D1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4479D37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0B25C9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596D6F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C1677F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</w:t>
            </w:r>
          </w:p>
        </w:tc>
      </w:tr>
      <w:tr w:rsidR="00AF370A" w14:paraId="4A8D95D5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E77027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76A7988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16935D7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2E748F3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/>
            <w:vAlign w:val="center"/>
          </w:tcPr>
          <w:p w14:paraId="48A62E2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2A4588D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89EEDC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413DC8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59010C7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7" w:type="pct"/>
            <w:vMerge/>
            <w:vAlign w:val="center"/>
          </w:tcPr>
          <w:p w14:paraId="184781F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A512FE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7A6941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7C8C2FE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2916092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4D6925F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5E2023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A7BEC7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2C88E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</w:t>
            </w:r>
          </w:p>
        </w:tc>
      </w:tr>
      <w:tr w:rsidR="00AF370A" w14:paraId="3A1E5D7D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4B9ECE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5BC1988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2D04771D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1F5A5CB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84.1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68A4AA41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1024798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256D17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7AE762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3AF7B1A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4B67145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-64.45</w:t>
            </w:r>
          </w:p>
        </w:tc>
        <w:tc>
          <w:tcPr>
            <w:tcW w:w="237" w:type="pct"/>
            <w:vMerge/>
            <w:vAlign w:val="center"/>
          </w:tcPr>
          <w:p w14:paraId="4C83D15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80346A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30BB6B0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6" w:type="pct"/>
            <w:vMerge/>
            <w:vAlign w:val="center"/>
          </w:tcPr>
          <w:p w14:paraId="210517D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5B70BDC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F2DE60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EDF10E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98771C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AF370A" w14:paraId="60123392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9F5690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16CB7C4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176C5D6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279.78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3347300D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86.3</w:t>
            </w:r>
          </w:p>
        </w:tc>
        <w:tc>
          <w:tcPr>
            <w:tcW w:w="248" w:type="pct"/>
            <w:vMerge/>
            <w:vAlign w:val="center"/>
          </w:tcPr>
          <w:p w14:paraId="4D0B261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3FC0D8C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44952B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BF7ED9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21624D9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14:paraId="53465E76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-78.95</w:t>
            </w:r>
          </w:p>
        </w:tc>
        <w:tc>
          <w:tcPr>
            <w:tcW w:w="237" w:type="pct"/>
            <w:vMerge/>
            <w:vAlign w:val="center"/>
          </w:tcPr>
          <w:p w14:paraId="4DA2A3D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3745A2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51B45FD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6" w:type="pct"/>
            <w:vMerge/>
            <w:vAlign w:val="center"/>
          </w:tcPr>
          <w:p w14:paraId="0FCD9FB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5E75C6F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75EB92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7F1518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D16B6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</w:t>
            </w:r>
          </w:p>
        </w:tc>
      </w:tr>
      <w:tr w:rsidR="00AF370A" w14:paraId="0A84396C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5514A1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0A95583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1E64E38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1F78C34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/>
            <w:vAlign w:val="center"/>
          </w:tcPr>
          <w:p w14:paraId="76E928F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69D5EE0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F18D83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72B516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23DEC8B1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7" w:type="pct"/>
            <w:vMerge/>
            <w:vAlign w:val="center"/>
          </w:tcPr>
          <w:p w14:paraId="34C5F3D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92821C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3A56CC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7C4A9D5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5583731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2EE31AB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983A9E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B19E63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BA0FFD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</w:t>
            </w:r>
          </w:p>
        </w:tc>
      </w:tr>
      <w:tr w:rsidR="00AF370A" w14:paraId="5B8C857A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D9B94F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24AD979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329CBAD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41B7CAA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42E643A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16BD64F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AD6F34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340CB2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07BF877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14:paraId="59BBCAD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37" w:type="pct"/>
            <w:vMerge/>
            <w:vAlign w:val="center"/>
          </w:tcPr>
          <w:p w14:paraId="1460D32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191321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1A3C968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6" w:type="pct"/>
            <w:vMerge/>
            <w:vAlign w:val="center"/>
          </w:tcPr>
          <w:p w14:paraId="21673C3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107CEF6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3F926D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8532F6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A4EC94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</w:t>
            </w:r>
          </w:p>
        </w:tc>
      </w:tr>
      <w:tr w:rsidR="00AF370A" w14:paraId="7799F0B4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8E98D9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72EA6FE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26D4407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37BA1B2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/>
            <w:vAlign w:val="center"/>
          </w:tcPr>
          <w:p w14:paraId="79AF8B2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5E7AC3B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6B32E4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302473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4973978C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7" w:type="pct"/>
            <w:vMerge/>
            <w:vAlign w:val="center"/>
          </w:tcPr>
          <w:p w14:paraId="7289AC0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6995E0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4B962D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3712080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49CAF5A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0A3E938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DADB08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B59FDC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69100F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</w:t>
            </w:r>
          </w:p>
        </w:tc>
      </w:tr>
      <w:tr w:rsidR="00AF370A" w14:paraId="24F55BA4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7B420C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04594D3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70F47DFD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655.59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6E923D8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94.4</w:t>
            </w:r>
          </w:p>
        </w:tc>
        <w:tc>
          <w:tcPr>
            <w:tcW w:w="248" w:type="pct"/>
            <w:vMerge/>
            <w:vAlign w:val="center"/>
          </w:tcPr>
          <w:p w14:paraId="7B4F768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3282F71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654D929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Budget-Alt-2</w:t>
            </w:r>
          </w:p>
        </w:tc>
        <w:tc>
          <w:tcPr>
            <w:tcW w:w="239" w:type="pct"/>
            <w:shd w:val="clear" w:color="auto" w:fill="auto"/>
            <w:vAlign w:val="center"/>
          </w:tcPr>
          <w:p w14:paraId="6BFE2411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5" w:type="pct"/>
            <w:vMerge/>
            <w:vAlign w:val="center"/>
          </w:tcPr>
          <w:p w14:paraId="0FBA7F4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00B0F42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-99.09</w:t>
            </w:r>
          </w:p>
        </w:tc>
        <w:tc>
          <w:tcPr>
            <w:tcW w:w="237" w:type="pct"/>
            <w:vMerge/>
            <w:vAlign w:val="center"/>
          </w:tcPr>
          <w:p w14:paraId="1F93223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6A9515C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7470C77F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25A239A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7" w:type="pct"/>
            <w:vMerge/>
            <w:vAlign w:val="center"/>
          </w:tcPr>
          <w:p w14:paraId="5B8A0EA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A6056A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CEA5EC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41CA2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</w:t>
            </w:r>
          </w:p>
        </w:tc>
      </w:tr>
      <w:tr w:rsidR="00AF370A" w14:paraId="215F5C15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3C966C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10782BEC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6D39B18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595D96F6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48" w:type="pct"/>
            <w:vMerge/>
            <w:vAlign w:val="center"/>
          </w:tcPr>
          <w:p w14:paraId="7675374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09D7804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2B62099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9" w:type="pct"/>
            <w:shd w:val="clear" w:color="auto" w:fill="auto"/>
            <w:vAlign w:val="center"/>
          </w:tcPr>
          <w:p w14:paraId="6B16330D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4DB1741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14:paraId="2BBF14EF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7" w:type="pct"/>
            <w:vMerge/>
            <w:vAlign w:val="center"/>
          </w:tcPr>
          <w:p w14:paraId="5C92DD5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0942BF4F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6" w:type="pct"/>
            <w:vMerge/>
            <w:vAlign w:val="center"/>
          </w:tcPr>
          <w:p w14:paraId="60B1E59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restart"/>
            <w:shd w:val="clear" w:color="auto" w:fill="auto"/>
            <w:vAlign w:val="center"/>
          </w:tcPr>
          <w:p w14:paraId="23C2561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7" w:type="pct"/>
            <w:shd w:val="clear" w:color="auto" w:fill="auto"/>
            <w:vAlign w:val="center"/>
          </w:tcPr>
          <w:p w14:paraId="716D373F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162.61</w:t>
            </w:r>
          </w:p>
        </w:tc>
        <w:tc>
          <w:tcPr>
            <w:tcW w:w="288" w:type="pct"/>
            <w:vMerge/>
            <w:vAlign w:val="center"/>
          </w:tcPr>
          <w:p w14:paraId="05ED610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EAF133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D820DFD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123</w:t>
            </w:r>
          </w:p>
        </w:tc>
      </w:tr>
      <w:tr w:rsidR="00AF370A" w14:paraId="1F0BC573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25C5BC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0C3AE74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4AC812F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788B9A9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/>
            <w:vAlign w:val="center"/>
          </w:tcPr>
          <w:p w14:paraId="1EB57F8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33EAF3C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797E66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796FAD1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255" w:type="pct"/>
            <w:vMerge/>
            <w:vAlign w:val="center"/>
          </w:tcPr>
          <w:p w14:paraId="4C509F8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4C05CDA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5AF229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ACEA0B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63F79C16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6" w:type="pct"/>
            <w:vMerge/>
            <w:vAlign w:val="center"/>
          </w:tcPr>
          <w:p w14:paraId="2D2BE68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0837065C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186.43</w:t>
            </w:r>
          </w:p>
        </w:tc>
        <w:tc>
          <w:tcPr>
            <w:tcW w:w="288" w:type="pct"/>
            <w:vMerge/>
            <w:vAlign w:val="center"/>
          </w:tcPr>
          <w:p w14:paraId="41FBB7E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0CC34B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0F826F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125</w:t>
            </w:r>
          </w:p>
        </w:tc>
      </w:tr>
      <w:tr w:rsidR="00AF370A" w14:paraId="501F264F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1A2A08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76F5F78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552683C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419A8C4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/>
            <w:vAlign w:val="center"/>
          </w:tcPr>
          <w:p w14:paraId="6103C2C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685511D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29AE12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2ABCE39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255" w:type="pct"/>
            <w:vMerge/>
            <w:vAlign w:val="center"/>
          </w:tcPr>
          <w:p w14:paraId="2B74282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2235CD5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512722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FB1C77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523EDC4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6" w:type="pct"/>
            <w:vMerge/>
            <w:vAlign w:val="center"/>
          </w:tcPr>
          <w:p w14:paraId="50956FC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0FEDF2EC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190.39</w:t>
            </w:r>
          </w:p>
        </w:tc>
        <w:tc>
          <w:tcPr>
            <w:tcW w:w="288" w:type="pct"/>
            <w:vMerge/>
            <w:vAlign w:val="center"/>
          </w:tcPr>
          <w:p w14:paraId="368D021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A968C6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94B636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127</w:t>
            </w:r>
          </w:p>
        </w:tc>
      </w:tr>
      <w:tr w:rsidR="00AF370A" w14:paraId="69825DFC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60D85B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5FD0396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52367EB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0FA897C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51D2E6C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22EC89C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76E928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17F8FD5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5" w:type="pct"/>
            <w:vMerge/>
            <w:vAlign w:val="center"/>
          </w:tcPr>
          <w:p w14:paraId="461BF5C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39B1BBB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27A900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2F439C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4E58797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6" w:type="pct"/>
            <w:vMerge/>
            <w:vAlign w:val="center"/>
          </w:tcPr>
          <w:p w14:paraId="333836E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0E9EF4A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305.58</w:t>
            </w:r>
          </w:p>
        </w:tc>
        <w:tc>
          <w:tcPr>
            <w:tcW w:w="288" w:type="pct"/>
            <w:vMerge/>
            <w:vAlign w:val="center"/>
          </w:tcPr>
          <w:p w14:paraId="031BFE5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3F8088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D6BBEC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122</w:t>
            </w:r>
          </w:p>
        </w:tc>
      </w:tr>
      <w:tr w:rsidR="00AF370A" w14:paraId="0309BEE9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495C854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7D71005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7327728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4B62A72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/>
            <w:vAlign w:val="center"/>
          </w:tcPr>
          <w:p w14:paraId="22B3367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503E69D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57071A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45C4946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255" w:type="pct"/>
            <w:vMerge/>
            <w:vAlign w:val="center"/>
          </w:tcPr>
          <w:p w14:paraId="217E9FA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11C031F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548EE0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9E13A1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407E8E9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6" w:type="pct"/>
            <w:vMerge/>
            <w:vAlign w:val="center"/>
          </w:tcPr>
          <w:p w14:paraId="5231624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4B94A18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247.63</w:t>
            </w:r>
          </w:p>
        </w:tc>
        <w:tc>
          <w:tcPr>
            <w:tcW w:w="288" w:type="pct"/>
            <w:vMerge/>
            <w:vAlign w:val="center"/>
          </w:tcPr>
          <w:p w14:paraId="2004859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884CBE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98EB6D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124</w:t>
            </w:r>
          </w:p>
        </w:tc>
      </w:tr>
      <w:tr w:rsidR="00AF370A" w14:paraId="1B682F44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7EDB1D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64CC134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040C153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5E96759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/>
            <w:vAlign w:val="center"/>
          </w:tcPr>
          <w:p w14:paraId="4D2AB5F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7A93ABD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E33E1D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776B0E3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255" w:type="pct"/>
            <w:vMerge/>
            <w:vAlign w:val="center"/>
          </w:tcPr>
          <w:p w14:paraId="610DB83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6660D43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BBB4C8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B74AAF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55D0B01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6" w:type="pct"/>
            <w:vMerge/>
            <w:vAlign w:val="center"/>
          </w:tcPr>
          <w:p w14:paraId="41FFFF5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14F404D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297.65</w:t>
            </w:r>
          </w:p>
        </w:tc>
        <w:tc>
          <w:tcPr>
            <w:tcW w:w="288" w:type="pct"/>
            <w:vMerge/>
            <w:vAlign w:val="center"/>
          </w:tcPr>
          <w:p w14:paraId="706ADAE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E5D13E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3D271E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126</w:t>
            </w:r>
          </w:p>
        </w:tc>
      </w:tr>
      <w:tr w:rsidR="00AF370A" w14:paraId="49A18C6F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6EA0BB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5BD00DF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57B3EC0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2.52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2C72D70F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41.49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4CB1205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42332EF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409D360F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6A2FBB1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5" w:type="pct"/>
            <w:vMerge/>
            <w:vAlign w:val="center"/>
          </w:tcPr>
          <w:p w14:paraId="4429FCF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14:paraId="19DA306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-25.39</w:t>
            </w:r>
          </w:p>
        </w:tc>
        <w:tc>
          <w:tcPr>
            <w:tcW w:w="237" w:type="pct"/>
            <w:vMerge/>
            <w:vAlign w:val="center"/>
          </w:tcPr>
          <w:p w14:paraId="627F9A6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54529FE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6" w:type="pct"/>
            <w:vMerge/>
            <w:vAlign w:val="center"/>
          </w:tcPr>
          <w:p w14:paraId="00CE50B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 w:val="restart"/>
            <w:shd w:val="clear" w:color="auto" w:fill="auto"/>
            <w:vAlign w:val="center"/>
          </w:tcPr>
          <w:p w14:paraId="05FC565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07" w:type="pct"/>
            <w:vMerge w:val="restart"/>
            <w:shd w:val="clear" w:color="auto" w:fill="auto"/>
            <w:vAlign w:val="center"/>
          </w:tcPr>
          <w:p w14:paraId="3C897F8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88" w:type="pct"/>
            <w:vMerge/>
            <w:vAlign w:val="center"/>
          </w:tcPr>
          <w:p w14:paraId="01EF4D2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46F8E3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B06F1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93</w:t>
            </w:r>
          </w:p>
        </w:tc>
      </w:tr>
      <w:tr w:rsidR="00AF370A" w14:paraId="7C52533E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5954D1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5BBAA81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22CE900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2.79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6978666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42.49</w:t>
            </w:r>
          </w:p>
        </w:tc>
        <w:tc>
          <w:tcPr>
            <w:tcW w:w="248" w:type="pct"/>
            <w:vMerge/>
            <w:vAlign w:val="center"/>
          </w:tcPr>
          <w:p w14:paraId="4AFDAC6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00CABDB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CDDAD7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F55663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6A3FD84C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7" w:type="pct"/>
            <w:vMerge/>
            <w:vAlign w:val="center"/>
          </w:tcPr>
          <w:p w14:paraId="2E59C6E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530905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31D4BB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45ED9E1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47D6BBA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13E9298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72EB7E5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F5B402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B7E82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92</w:t>
            </w:r>
          </w:p>
        </w:tc>
      </w:tr>
      <w:tr w:rsidR="00AF370A" w14:paraId="243B3256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D50768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12DFB60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2B5782DD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57441AF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51.49</w:t>
            </w:r>
          </w:p>
        </w:tc>
        <w:tc>
          <w:tcPr>
            <w:tcW w:w="248" w:type="pct"/>
            <w:vMerge/>
            <w:vAlign w:val="center"/>
          </w:tcPr>
          <w:p w14:paraId="6ACB8F4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1E43B7C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6EE679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30825C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0A9F1A8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7" w:type="pct"/>
            <w:vMerge/>
            <w:vAlign w:val="center"/>
          </w:tcPr>
          <w:p w14:paraId="14C9FDA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41470C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F37EB0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5F3FFF6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3535CB1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6BBC0AF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7FC892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E259F3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59CDDC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91</w:t>
            </w:r>
          </w:p>
        </w:tc>
      </w:tr>
      <w:tr w:rsidR="00AF370A" w14:paraId="4A0B4EE5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E06D6A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37665EA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6D48E74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20DE8A9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53.72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14782C1C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6140F2C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3AFB15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633FF2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23D1124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14:paraId="26B6F8B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-37.62</w:t>
            </w:r>
          </w:p>
        </w:tc>
        <w:tc>
          <w:tcPr>
            <w:tcW w:w="237" w:type="pct"/>
            <w:vMerge/>
            <w:vAlign w:val="center"/>
          </w:tcPr>
          <w:p w14:paraId="54709D4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F4DD4D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67EA996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2E0C4D9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2909DB7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7A35723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F6BB03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53771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</w:t>
            </w:r>
          </w:p>
        </w:tc>
      </w:tr>
      <w:tr w:rsidR="00AF370A" w14:paraId="7A99DBC1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EDE75D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275C94D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25C7227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10.11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6381528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54.72</w:t>
            </w:r>
          </w:p>
        </w:tc>
        <w:tc>
          <w:tcPr>
            <w:tcW w:w="248" w:type="pct"/>
            <w:vMerge/>
            <w:vAlign w:val="center"/>
          </w:tcPr>
          <w:p w14:paraId="7348843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4006585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E784B1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7E5756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38D5547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7" w:type="pct"/>
            <w:vMerge/>
            <w:vAlign w:val="center"/>
          </w:tcPr>
          <w:p w14:paraId="6B16630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4E1B87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26DAA2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74268C7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05E77E7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1CEC190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8886A3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460CAC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50109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89</w:t>
            </w:r>
          </w:p>
        </w:tc>
      </w:tr>
      <w:tr w:rsidR="00AF370A" w14:paraId="37651083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B9065F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6DA4691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5761097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26.05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40B4561F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63.72</w:t>
            </w:r>
          </w:p>
        </w:tc>
        <w:tc>
          <w:tcPr>
            <w:tcW w:w="248" w:type="pct"/>
            <w:vMerge/>
            <w:vAlign w:val="center"/>
          </w:tcPr>
          <w:p w14:paraId="6158B8D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23B7877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2D5A48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915618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744C32E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7" w:type="pct"/>
            <w:vMerge/>
            <w:vAlign w:val="center"/>
          </w:tcPr>
          <w:p w14:paraId="2A49386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605D70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91815C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6C08E13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2BB3E37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2F2A8EA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EB01DA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56F2A6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4B9650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88</w:t>
            </w:r>
          </w:p>
        </w:tc>
      </w:tr>
      <w:tr w:rsidR="00AF370A" w14:paraId="07368EA7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B37451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526137A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769FD38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6C83038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79.84</w:t>
            </w:r>
          </w:p>
        </w:tc>
        <w:tc>
          <w:tcPr>
            <w:tcW w:w="248" w:type="pct"/>
            <w:vMerge/>
            <w:vAlign w:val="center"/>
          </w:tcPr>
          <w:p w14:paraId="792AA33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73C43AB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4A0E42B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9" w:type="pct"/>
            <w:shd w:val="clear" w:color="auto" w:fill="auto"/>
            <w:vAlign w:val="center"/>
          </w:tcPr>
          <w:p w14:paraId="20217F0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5" w:type="pct"/>
            <w:vMerge/>
            <w:vAlign w:val="center"/>
          </w:tcPr>
          <w:p w14:paraId="4012291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14:paraId="13C0695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-85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5796421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3A714BA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276F6E4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6" w:type="pct"/>
            <w:vMerge/>
            <w:vAlign w:val="center"/>
          </w:tcPr>
          <w:p w14:paraId="78E761C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5F9E048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4C20799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4E5B22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F07EA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131</w:t>
            </w:r>
          </w:p>
        </w:tc>
      </w:tr>
      <w:tr w:rsidR="00AF370A" w14:paraId="6B498DC6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30B5DE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761F555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2B18E6CF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755B59B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80.54</w:t>
            </w:r>
          </w:p>
        </w:tc>
        <w:tc>
          <w:tcPr>
            <w:tcW w:w="248" w:type="pct"/>
            <w:vMerge/>
            <w:vAlign w:val="center"/>
          </w:tcPr>
          <w:p w14:paraId="4C8D4BA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639CD3E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27B587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20FE4CA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5" w:type="pct"/>
            <w:vMerge/>
            <w:vAlign w:val="center"/>
          </w:tcPr>
          <w:p w14:paraId="56CFD16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7DA1265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A49EF1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165300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51F02FA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" w:type="pct"/>
            <w:vMerge/>
            <w:vAlign w:val="center"/>
          </w:tcPr>
          <w:p w14:paraId="0660A24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443EA01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190567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951F15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7A475D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132</w:t>
            </w:r>
          </w:p>
        </w:tc>
      </w:tr>
      <w:tr w:rsidR="00AF370A" w14:paraId="388555B2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FD0C88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07A90C8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7B516C4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7DB3E19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/>
            <w:vAlign w:val="center"/>
          </w:tcPr>
          <w:p w14:paraId="78E1689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7A765ED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A2247C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0028BB7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255" w:type="pct"/>
            <w:vMerge/>
            <w:vAlign w:val="center"/>
          </w:tcPr>
          <w:p w14:paraId="35ACAF1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3CC56CD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CEDE69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DB3672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7688FD3C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6" w:type="pct"/>
            <w:vMerge/>
            <w:vAlign w:val="center"/>
          </w:tcPr>
          <w:p w14:paraId="0067DE3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2BC56BF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4FCB466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458F90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56FF1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133</w:t>
            </w:r>
          </w:p>
        </w:tc>
      </w:tr>
      <w:tr w:rsidR="00AF370A" w14:paraId="132F527C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E3571E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/>
            <w:vAlign w:val="center"/>
          </w:tcPr>
          <w:p w14:paraId="13601F9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69A78D0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5BDA752C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82.04</w:t>
            </w:r>
          </w:p>
        </w:tc>
        <w:tc>
          <w:tcPr>
            <w:tcW w:w="248" w:type="pct"/>
            <w:vMerge/>
            <w:vAlign w:val="center"/>
          </w:tcPr>
          <w:p w14:paraId="66CE103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0A5027A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00D20A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52ABA13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5" w:type="pct"/>
            <w:vMerge/>
            <w:vAlign w:val="center"/>
          </w:tcPr>
          <w:p w14:paraId="1D543A9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vAlign w:val="center"/>
          </w:tcPr>
          <w:p w14:paraId="435929A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EA06B6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B44FF9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210D63E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6" w:type="pct"/>
            <w:vMerge/>
            <w:vAlign w:val="center"/>
          </w:tcPr>
          <w:p w14:paraId="19BD482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vAlign w:val="center"/>
          </w:tcPr>
          <w:p w14:paraId="0D8556A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4F5A531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733181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E30DA3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</w:tr>
    </w:tbl>
    <w:p w14:paraId="197C19DE" w14:textId="77777777" w:rsidR="00AF370A" w:rsidRDefault="00AF370A" w:rsidP="000F4DE8"/>
    <w:p w14:paraId="52A1422D" w14:textId="01406B99" w:rsidR="00AF370A" w:rsidRDefault="00E00C06" w:rsidP="000F4DE8">
      <w:pPr>
        <w:pStyle w:val="TH"/>
      </w:pPr>
      <w:r>
        <w:rPr>
          <w:noProof/>
        </w:rPr>
        <w:drawing>
          <wp:inline distT="0" distB="0" distL="0" distR="0" wp14:anchorId="4020EB5B" wp14:editId="49F1D860">
            <wp:extent cx="9074785" cy="4977130"/>
            <wp:effectExtent l="0" t="0" r="0" b="0"/>
            <wp:docPr id="340990055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990055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497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74A213" w14:textId="1F6C6BFB" w:rsidR="00AF370A" w:rsidRDefault="000F4DE8" w:rsidP="000F4DE8">
      <w:pPr>
        <w:pStyle w:val="TF"/>
      </w:pPr>
      <w:r>
        <w:rPr>
          <w:rFonts w:hint="eastAsia"/>
        </w:rPr>
        <w:t>Figure</w:t>
      </w:r>
      <w:r>
        <w:t xml:space="preserve"> 7.1.1.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1.2-</w:t>
      </w:r>
      <w:r>
        <w:t>1</w:t>
      </w:r>
    </w:p>
    <w:p w14:paraId="0083521E" w14:textId="77777777" w:rsidR="00AF370A" w:rsidRDefault="00E00C06" w:rsidP="000F4DE8">
      <w:pPr>
        <w:pStyle w:val="H6"/>
      </w:pPr>
      <w:r>
        <w:rPr>
          <w:rFonts w:hint="eastAsia"/>
        </w:rPr>
        <w:t>7.1.1.3.1.3</w:t>
      </w:r>
      <w:r>
        <w:tab/>
      </w:r>
      <w:r>
        <w:rPr>
          <w:rFonts w:hint="eastAsia"/>
        </w:rPr>
        <w:t>other data rate</w:t>
      </w:r>
    </w:p>
    <w:p w14:paraId="48F1F39B" w14:textId="77777777" w:rsidR="00AF370A" w:rsidRDefault="00E00C06" w:rsidP="000F4DE8">
      <w:pPr>
        <w:pStyle w:val="H6"/>
        <w:rPr>
          <w:lang w:eastAsia="zh-CN"/>
        </w:rPr>
      </w:pPr>
      <w:r>
        <w:rPr>
          <w:rFonts w:hint="eastAsia"/>
          <w:lang w:eastAsia="zh-CN"/>
        </w:rPr>
        <w:t>7.1.1.3.1.3.1</w:t>
      </w:r>
      <w:r>
        <w:rPr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48 - 60 kbps</w:t>
      </w:r>
      <w:r>
        <w:rPr>
          <w:rFonts w:hint="eastAsia"/>
          <w:lang w:eastAsia="zh-CN"/>
        </w:rPr>
        <w:t>]</w:t>
      </w:r>
    </w:p>
    <w:p w14:paraId="051B6FAF" w14:textId="77777777" w:rsidR="00AF370A" w:rsidRDefault="00E00C06" w:rsidP="000F4DE8">
      <w:pPr>
        <w:pStyle w:val="TH"/>
      </w:pPr>
      <w:r>
        <w:rPr>
          <w:rFonts w:hint="eastAsia"/>
        </w:rPr>
        <w:t xml:space="preserve">Table </w:t>
      </w:r>
      <w:r>
        <w:t>7.1.1.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1.3.1-</w:t>
      </w:r>
      <w: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5"/>
        <w:gridCol w:w="1066"/>
        <w:gridCol w:w="1135"/>
        <w:gridCol w:w="726"/>
        <w:gridCol w:w="706"/>
        <w:gridCol w:w="635"/>
        <w:gridCol w:w="678"/>
        <w:gridCol w:w="680"/>
        <w:gridCol w:w="729"/>
        <w:gridCol w:w="909"/>
        <w:gridCol w:w="675"/>
        <w:gridCol w:w="658"/>
        <w:gridCol w:w="1046"/>
        <w:gridCol w:w="615"/>
        <w:gridCol w:w="875"/>
        <w:gridCol w:w="820"/>
        <w:gridCol w:w="680"/>
        <w:gridCol w:w="843"/>
      </w:tblGrid>
      <w:tr w:rsidR="00AF370A" w:rsidRPr="000F4DE8" w14:paraId="2700D42C" w14:textId="77777777">
        <w:trPr>
          <w:trHeight w:val="210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08983A82" w14:textId="77777777" w:rsidR="00AF370A" w:rsidRPr="000F4DE8" w:rsidRDefault="00E00C06" w:rsidP="000F4DE8">
            <w:pPr>
              <w:pStyle w:val="TAH"/>
              <w:rPr>
                <w:rFonts w:eastAsia="DengXian"/>
                <w:lang w:val="fr-FR"/>
              </w:rPr>
            </w:pPr>
            <w:r w:rsidRPr="000F4DE8">
              <w:rPr>
                <w:rFonts w:eastAsia="DengXian"/>
                <w:lang w:val="fr-FR"/>
              </w:rPr>
              <w:t xml:space="preserve">~48-60kbps, </w:t>
            </w:r>
            <w:proofErr w:type="spellStart"/>
            <w:r w:rsidRPr="000F4DE8">
              <w:rPr>
                <w:rFonts w:eastAsia="DengXian"/>
                <w:lang w:val="fr-FR"/>
              </w:rPr>
              <w:t>device</w:t>
            </w:r>
            <w:proofErr w:type="spellEnd"/>
            <w:r w:rsidRPr="000F4DE8">
              <w:rPr>
                <w:rFonts w:eastAsia="DengXian"/>
                <w:lang w:val="fr-FR"/>
              </w:rPr>
              <w:t xml:space="preserve"> 2b, D1T1, </w:t>
            </w:r>
            <w:proofErr w:type="spellStart"/>
            <w:r w:rsidRPr="000F4DE8">
              <w:rPr>
                <w:rFonts w:eastAsia="DengXian"/>
                <w:lang w:val="fr-FR"/>
              </w:rPr>
              <w:t>InF</w:t>
            </w:r>
            <w:proofErr w:type="spellEnd"/>
            <w:r w:rsidRPr="000F4DE8">
              <w:rPr>
                <w:rFonts w:eastAsia="DengXian"/>
                <w:lang w:val="fr-FR"/>
              </w:rPr>
              <w:t>-DH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53094DF7" w14:textId="77777777" w:rsidR="00AF370A" w:rsidRPr="000F4DE8" w:rsidRDefault="00AF370A" w:rsidP="000F4DE8">
            <w:pPr>
              <w:pStyle w:val="TAH"/>
              <w:rPr>
                <w:rFonts w:eastAsia="DengXian"/>
                <w:lang w:val="fr-FR"/>
              </w:rPr>
            </w:pPr>
          </w:p>
        </w:tc>
      </w:tr>
      <w:tr w:rsidR="00AF370A" w14:paraId="457D4E16" w14:textId="77777777">
        <w:trPr>
          <w:trHeight w:val="1870"/>
        </w:trPr>
        <w:tc>
          <w:tcPr>
            <w:tcW w:w="2523" w:type="pct"/>
            <w:gridSpan w:val="9"/>
            <w:shd w:val="clear" w:color="auto" w:fill="auto"/>
          </w:tcPr>
          <w:p w14:paraId="65D874D9" w14:textId="0744E24D" w:rsidR="00AF370A" w:rsidRDefault="00E00C06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(1a)</w:t>
            </w:r>
            <w:r w:rsidR="000F4DE8">
              <w:rPr>
                <w:lang w:eastAsia="zh-CN"/>
              </w:rPr>
              <w:t xml:space="preserve"> </w:t>
            </w:r>
            <w:r w:rsidR="000F4DE8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Distance,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(1b) </w:t>
            </w:r>
            <w:r w:rsidR="000F4DE8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MPL,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(2) </w:t>
            </w:r>
            <w:r w:rsidR="000F4DE8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BLER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(3) </w:t>
            </w:r>
            <w:r w:rsidR="000F4DE8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case.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(4) </w:t>
            </w:r>
            <w:r w:rsidR="000F4DE8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Alternative 1 or 2.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(5)</w:t>
            </w:r>
            <w:r w:rsidR="000F4DE8">
              <w:rPr>
                <w:lang w:eastAsia="zh-CN"/>
              </w:rPr>
              <w:t xml:space="preserve"> </w:t>
            </w:r>
            <w:r w:rsidR="000F4DE8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data rate (kbps). (Refer to [0m] in LLS table, also see editors' notes [info-D2R-datarate]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(6)</w:t>
            </w:r>
            <w:r w:rsidR="000F4DE8">
              <w:rPr>
                <w:lang w:eastAsia="zh-CN"/>
              </w:rPr>
              <w:t xml:space="preserve"> </w:t>
            </w:r>
            <w:r w:rsidR="000F4DE8">
              <w:rPr>
                <w:lang w:eastAsia="zh-CN"/>
              </w:rPr>
              <w:tab/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TxPower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[dBm]. (See R2D[1E] in link budget table)</w:t>
            </w:r>
          </w:p>
        </w:tc>
        <w:tc>
          <w:tcPr>
            <w:tcW w:w="2180" w:type="pct"/>
            <w:gridSpan w:val="8"/>
            <w:shd w:val="clear" w:color="auto" w:fill="auto"/>
          </w:tcPr>
          <w:p w14:paraId="3C079302" w14:textId="0386E77F" w:rsidR="00AF370A" w:rsidRDefault="00E00C06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(7) </w:t>
            </w:r>
            <w:r w:rsidR="000F4DE8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R2D Receiver sensitivity [dBm]. (See R2D[2L]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(8)</w:t>
            </w:r>
            <w:r w:rsidR="000F4DE8">
              <w:rPr>
                <w:lang w:eastAsia="zh-CN"/>
              </w:rPr>
              <w:t xml:space="preserve"> </w:t>
            </w:r>
            <w:r w:rsidR="000F4DE8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On Object Penalty [dB] (See R2D[2H]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(9) </w:t>
            </w:r>
            <w:r w:rsidR="000F4DE8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loss [dB] (See [1H]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(10) </w:t>
            </w:r>
            <w:r w:rsidR="000F4DE8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message size for D2R [bit] 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(11) </w:t>
            </w:r>
            <w:r w:rsidR="000F4DE8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cancellation [dB] (See D2R[2K]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(12) </w:t>
            </w:r>
            <w:r w:rsidR="000F4DE8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CW2D distance [m] (See D2R[1E3]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(13) </w:t>
            </w:r>
            <w:r w:rsidR="000F4DE8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coherent or non-coherent receiver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(14) </w:t>
            </w:r>
            <w:r w:rsidR="000F4DE8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Carrier frequency (MHz)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(15) </w:t>
            </w:r>
            <w:r w:rsidR="000F4DE8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Row indices in the table.</w:t>
            </w:r>
          </w:p>
        </w:tc>
        <w:tc>
          <w:tcPr>
            <w:tcW w:w="297" w:type="pct"/>
            <w:shd w:val="clear" w:color="auto" w:fill="auto"/>
          </w:tcPr>
          <w:p w14:paraId="099F75F8" w14:textId="77777777" w:rsidR="00AF370A" w:rsidRDefault="00E00C06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AF370A" w14:paraId="7756B110" w14:textId="77777777">
        <w:trPr>
          <w:trHeight w:val="210"/>
        </w:trPr>
        <w:tc>
          <w:tcPr>
            <w:tcW w:w="284" w:type="pct"/>
            <w:shd w:val="clear" w:color="D9E1F2" w:fill="D9E1F2"/>
            <w:noWrap/>
            <w:vAlign w:val="center"/>
          </w:tcPr>
          <w:p w14:paraId="7329752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DxTx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-Y</w:t>
            </w:r>
          </w:p>
        </w:tc>
        <w:tc>
          <w:tcPr>
            <w:tcW w:w="375" w:type="pct"/>
            <w:shd w:val="clear" w:color="D9E1F2" w:fill="D9E1F2"/>
            <w:noWrap/>
            <w:vAlign w:val="center"/>
          </w:tcPr>
          <w:p w14:paraId="1880979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99" w:type="pct"/>
            <w:shd w:val="clear" w:color="D9E1F2" w:fill="D9E1F2"/>
            <w:noWrap/>
            <w:vAlign w:val="center"/>
          </w:tcPr>
          <w:p w14:paraId="184337EC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6" w:type="pct"/>
            <w:shd w:val="clear" w:color="D9E1F2" w:fill="D9E1F2"/>
            <w:noWrap/>
            <w:vAlign w:val="center"/>
          </w:tcPr>
          <w:p w14:paraId="65C50C9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49" w:type="pct"/>
            <w:shd w:val="clear" w:color="D9E1F2" w:fill="D9E1F2"/>
            <w:noWrap/>
            <w:vAlign w:val="center"/>
          </w:tcPr>
          <w:p w14:paraId="5380A4A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4" w:type="pct"/>
            <w:shd w:val="clear" w:color="D9E1F2" w:fill="D9E1F2"/>
            <w:noWrap/>
            <w:vAlign w:val="center"/>
          </w:tcPr>
          <w:p w14:paraId="093912B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6D9039A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510135A1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6" w:type="pct"/>
            <w:shd w:val="clear" w:color="D9E1F2" w:fill="D9E1F2"/>
            <w:noWrap/>
            <w:vAlign w:val="center"/>
          </w:tcPr>
          <w:p w14:paraId="3673398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(6)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TxPwr</w:t>
            </w:r>
            <w:proofErr w:type="spellEnd"/>
          </w:p>
        </w:tc>
        <w:tc>
          <w:tcPr>
            <w:tcW w:w="288" w:type="pct"/>
            <w:shd w:val="clear" w:color="D9E1F2" w:fill="D9E1F2"/>
            <w:noWrap/>
            <w:vAlign w:val="center"/>
          </w:tcPr>
          <w:p w14:paraId="7D72DA4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8" w:type="pct"/>
            <w:shd w:val="clear" w:color="D9E1F2" w:fill="D9E1F2"/>
            <w:noWrap/>
            <w:vAlign w:val="center"/>
          </w:tcPr>
          <w:p w14:paraId="3A2D387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2" w:type="pct"/>
            <w:shd w:val="clear" w:color="D9E1F2" w:fill="D9E1F2"/>
            <w:noWrap/>
            <w:vAlign w:val="center"/>
          </w:tcPr>
          <w:p w14:paraId="73DB7F7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68" w:type="pct"/>
            <w:shd w:val="clear" w:color="D9E1F2" w:fill="D9E1F2"/>
            <w:noWrap/>
            <w:vAlign w:val="center"/>
          </w:tcPr>
          <w:p w14:paraId="46B5394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7" w:type="pct"/>
            <w:shd w:val="clear" w:color="D9E1F2" w:fill="D9E1F2"/>
            <w:noWrap/>
            <w:vAlign w:val="center"/>
          </w:tcPr>
          <w:p w14:paraId="3163B5E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08" w:type="pct"/>
            <w:shd w:val="clear" w:color="D9E1F2" w:fill="D9E1F2"/>
            <w:noWrap/>
            <w:vAlign w:val="center"/>
          </w:tcPr>
          <w:p w14:paraId="59465FF1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89" w:type="pct"/>
            <w:shd w:val="clear" w:color="D9E1F2" w:fill="D9E1F2"/>
            <w:noWrap/>
            <w:vAlign w:val="center"/>
          </w:tcPr>
          <w:p w14:paraId="7BDB988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3276AC0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0DB1C17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:rsidR="00AF370A" w14:paraId="1BC3B175" w14:textId="77777777">
        <w:trPr>
          <w:trHeight w:val="210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53D3A8AC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D1T1-C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79FAC40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243FD9F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24.4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409A0896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7048483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200865FD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7D3D714D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3930815F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4DFF0A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6E201A0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60932C7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091E052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5FB7C7C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28775896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058E36A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3BD46FED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5FD6B23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4A7F96A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</w:t>
            </w:r>
          </w:p>
        </w:tc>
      </w:tr>
      <w:tr w:rsidR="00AF370A" w14:paraId="2A45DD71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D7B83B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46799FE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42F8749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64.18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509E124F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72.3</w:t>
            </w:r>
          </w:p>
        </w:tc>
        <w:tc>
          <w:tcPr>
            <w:tcW w:w="249" w:type="pct"/>
            <w:vMerge/>
            <w:vAlign w:val="center"/>
          </w:tcPr>
          <w:p w14:paraId="5B313CC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0AF5CDE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2E9CDF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E8E966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2F2BDC6F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8" w:type="pct"/>
            <w:vMerge/>
            <w:vAlign w:val="center"/>
          </w:tcPr>
          <w:p w14:paraId="40B455F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152645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0E0D46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3C41F32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4919D05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7E59B99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332EED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4008AA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D555B6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</w:t>
            </w:r>
          </w:p>
        </w:tc>
      </w:tr>
      <w:tr w:rsidR="00AF370A" w14:paraId="7997EA1C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54D05F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06EB1E11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04ED284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389.18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92EE4D1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89.44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370CE22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044D66F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2873AEF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Budget-Alt-2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790B9A5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4D2CAAF6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45A7716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-94.6</w:t>
            </w:r>
          </w:p>
        </w:tc>
        <w:tc>
          <w:tcPr>
            <w:tcW w:w="238" w:type="pct"/>
            <w:vMerge/>
            <w:vAlign w:val="center"/>
          </w:tcPr>
          <w:p w14:paraId="43B6C56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55BED3D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/>
            <w:vAlign w:val="center"/>
          </w:tcPr>
          <w:p w14:paraId="14D26C8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679B179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8" w:type="pct"/>
            <w:vMerge/>
            <w:vAlign w:val="center"/>
          </w:tcPr>
          <w:p w14:paraId="43E4E8C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FC3DE5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83639C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3525BC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</w:t>
            </w:r>
          </w:p>
        </w:tc>
      </w:tr>
      <w:tr w:rsidR="00AF370A" w14:paraId="63FC511F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3FD27EF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1F1EE1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2947C24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691.7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40F4A9B5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94.91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051F5A0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1ECD66C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8ECCEE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FC9B83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8AC5F4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47D0366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-100.22</w:t>
            </w:r>
          </w:p>
        </w:tc>
        <w:tc>
          <w:tcPr>
            <w:tcW w:w="238" w:type="pct"/>
            <w:vMerge/>
            <w:vAlign w:val="center"/>
          </w:tcPr>
          <w:p w14:paraId="19C4FBA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4F7A391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1B4AC05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1DC20BE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384F29C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003A6F7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729377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425D26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</w:t>
            </w:r>
          </w:p>
        </w:tc>
      </w:tr>
    </w:tbl>
    <w:p w14:paraId="61C0F5B1" w14:textId="77777777" w:rsidR="00AF370A" w:rsidRDefault="00AF370A" w:rsidP="000F4DE8"/>
    <w:p w14:paraId="620D74AE" w14:textId="58609199" w:rsidR="00AF370A" w:rsidRDefault="00E00C06" w:rsidP="000F4DE8">
      <w:pPr>
        <w:pStyle w:val="TH"/>
      </w:pPr>
      <w:r>
        <w:rPr>
          <w:noProof/>
        </w:rPr>
        <w:drawing>
          <wp:inline distT="0" distB="0" distL="0" distR="0" wp14:anchorId="5E06BE4E" wp14:editId="43BF9199">
            <wp:extent cx="9074785" cy="5012055"/>
            <wp:effectExtent l="0" t="0" r="0" b="0"/>
            <wp:docPr id="181191196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1911962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58689A" w14:textId="0BBE6F1B" w:rsidR="00AF370A" w:rsidRDefault="000F4DE8" w:rsidP="000F4DE8">
      <w:pPr>
        <w:pStyle w:val="TF"/>
      </w:pPr>
      <w:r>
        <w:rPr>
          <w:rFonts w:hint="eastAsia"/>
        </w:rPr>
        <w:t>Figure</w:t>
      </w:r>
      <w:r>
        <w:t xml:space="preserve"> 7.1.1.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1.3.1-</w:t>
      </w:r>
      <w:r>
        <w:t>1</w:t>
      </w:r>
    </w:p>
    <w:p w14:paraId="1BC606A5" w14:textId="77777777" w:rsidR="00AF370A" w:rsidRDefault="00E00C06" w:rsidP="000F4DE8">
      <w:pPr>
        <w:pStyle w:val="H6"/>
        <w:rPr>
          <w:lang w:eastAsia="zh-CN"/>
        </w:rPr>
      </w:pPr>
      <w:r>
        <w:rPr>
          <w:rFonts w:hint="eastAsia"/>
          <w:lang w:eastAsia="zh-CN"/>
        </w:rPr>
        <w:t>7.1.1.3.1.3.2</w:t>
      </w:r>
      <w:r>
        <w:rPr>
          <w:lang w:eastAsia="zh-CN"/>
        </w:rPr>
        <w:tab/>
      </w:r>
      <w:r>
        <w:rPr>
          <w:rFonts w:hint="eastAsia"/>
          <w:lang w:eastAsia="zh-CN"/>
        </w:rPr>
        <w:t>others</w:t>
      </w:r>
    </w:p>
    <w:p w14:paraId="030B0FAF" w14:textId="77777777" w:rsidR="00AF370A" w:rsidRDefault="00E00C06" w:rsidP="000F4DE8">
      <w:pPr>
        <w:pStyle w:val="TH"/>
      </w:pPr>
      <w:r>
        <w:rPr>
          <w:rFonts w:hint="eastAsia"/>
        </w:rPr>
        <w:t xml:space="preserve">Table </w:t>
      </w:r>
      <w:r>
        <w:t>7.1.1.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1.3.2-</w:t>
      </w:r>
      <w: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955"/>
        <w:gridCol w:w="1146"/>
        <w:gridCol w:w="732"/>
        <w:gridCol w:w="715"/>
        <w:gridCol w:w="641"/>
        <w:gridCol w:w="683"/>
        <w:gridCol w:w="686"/>
        <w:gridCol w:w="732"/>
        <w:gridCol w:w="909"/>
        <w:gridCol w:w="680"/>
        <w:gridCol w:w="664"/>
        <w:gridCol w:w="1056"/>
        <w:gridCol w:w="622"/>
        <w:gridCol w:w="884"/>
        <w:gridCol w:w="827"/>
        <w:gridCol w:w="690"/>
        <w:gridCol w:w="844"/>
      </w:tblGrid>
      <w:tr w:rsidR="00AF370A" w:rsidRPr="000F4DE8" w14:paraId="282C96DB" w14:textId="77777777">
        <w:trPr>
          <w:trHeight w:val="210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5A654D04" w14:textId="77777777" w:rsidR="00AF370A" w:rsidRPr="000F4DE8" w:rsidRDefault="00E00C06" w:rsidP="000F4DE8">
            <w:pPr>
              <w:pStyle w:val="TAH"/>
              <w:rPr>
                <w:rFonts w:eastAsia="DengXian"/>
                <w:lang w:val="fr-FR"/>
              </w:rPr>
            </w:pPr>
            <w:proofErr w:type="spellStart"/>
            <w:r w:rsidRPr="000F4DE8">
              <w:rPr>
                <w:rFonts w:eastAsia="DengXian"/>
                <w:lang w:val="fr-FR"/>
              </w:rPr>
              <w:t>others</w:t>
            </w:r>
            <w:proofErr w:type="spellEnd"/>
            <w:r w:rsidRPr="000F4DE8">
              <w:rPr>
                <w:rFonts w:eastAsia="DengXian"/>
                <w:lang w:val="fr-FR"/>
              </w:rPr>
              <w:t xml:space="preserve">, </w:t>
            </w:r>
            <w:proofErr w:type="spellStart"/>
            <w:r w:rsidRPr="000F4DE8">
              <w:rPr>
                <w:rFonts w:eastAsia="DengXian"/>
                <w:lang w:val="fr-FR"/>
              </w:rPr>
              <w:t>device</w:t>
            </w:r>
            <w:proofErr w:type="spellEnd"/>
            <w:r w:rsidRPr="000F4DE8">
              <w:rPr>
                <w:rFonts w:eastAsia="DengXian"/>
                <w:lang w:val="fr-FR"/>
              </w:rPr>
              <w:t xml:space="preserve"> 2b, D1T1, </w:t>
            </w:r>
            <w:proofErr w:type="spellStart"/>
            <w:r w:rsidRPr="000F4DE8">
              <w:rPr>
                <w:rFonts w:eastAsia="DengXian"/>
                <w:lang w:val="fr-FR"/>
              </w:rPr>
              <w:t>InF</w:t>
            </w:r>
            <w:proofErr w:type="spellEnd"/>
            <w:r w:rsidRPr="000F4DE8">
              <w:rPr>
                <w:rFonts w:eastAsia="DengXian"/>
                <w:lang w:val="fr-FR"/>
              </w:rPr>
              <w:t>-DH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7B48853E" w14:textId="77777777" w:rsidR="00AF370A" w:rsidRPr="000F4DE8" w:rsidRDefault="00AF370A" w:rsidP="000F4DE8">
            <w:pPr>
              <w:pStyle w:val="TAH"/>
              <w:rPr>
                <w:rFonts w:eastAsia="DengXian"/>
                <w:lang w:val="fr-FR"/>
              </w:rPr>
            </w:pPr>
          </w:p>
        </w:tc>
      </w:tr>
      <w:tr w:rsidR="00AF370A" w14:paraId="7B6938F8" w14:textId="77777777">
        <w:trPr>
          <w:trHeight w:val="1870"/>
        </w:trPr>
        <w:tc>
          <w:tcPr>
            <w:tcW w:w="2503" w:type="pct"/>
            <w:gridSpan w:val="9"/>
            <w:shd w:val="clear" w:color="auto" w:fill="auto"/>
          </w:tcPr>
          <w:p w14:paraId="51A428CC" w14:textId="44F771D4" w:rsidR="00AF370A" w:rsidRDefault="00E00C06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(1a) </w:t>
            </w:r>
            <w:r w:rsidR="000F4DE8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Distance,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(1b)</w:t>
            </w:r>
            <w:r w:rsidR="000F4DE8">
              <w:rPr>
                <w:lang w:eastAsia="zh-CN"/>
              </w:rPr>
              <w:t xml:space="preserve"> </w:t>
            </w:r>
            <w:r w:rsidR="000F4DE8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MPL,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(2) </w:t>
            </w:r>
            <w:r w:rsidR="000F4DE8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BLER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(3) </w:t>
            </w:r>
            <w:r w:rsidR="000F4DE8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case.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(4) </w:t>
            </w:r>
            <w:r w:rsidR="000F4DE8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Alternative 1 or 2.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(5)</w:t>
            </w:r>
            <w:r w:rsidR="000F4DE8">
              <w:rPr>
                <w:lang w:eastAsia="zh-CN"/>
              </w:rPr>
              <w:t xml:space="preserve"> </w:t>
            </w:r>
            <w:r w:rsidR="000F4DE8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data rate (kbps). (Refer to [0m] in LLS table, also see editors' notes [info-D2R-datarate]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(6) </w:t>
            </w:r>
            <w:r w:rsidR="000F4DE8">
              <w:rPr>
                <w:lang w:eastAsia="zh-CN"/>
              </w:rPr>
              <w:tab/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TxPower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[dBm]. (See R2D[1E] in link budget table)</w:t>
            </w:r>
          </w:p>
        </w:tc>
        <w:tc>
          <w:tcPr>
            <w:tcW w:w="2199" w:type="pct"/>
            <w:gridSpan w:val="8"/>
            <w:shd w:val="clear" w:color="auto" w:fill="auto"/>
          </w:tcPr>
          <w:p w14:paraId="21BE00C3" w14:textId="3DAB1470" w:rsidR="00AF370A" w:rsidRDefault="00E00C06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(7) </w:t>
            </w:r>
            <w:r w:rsidR="000F4DE8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R2D Receiver sensitivity [dBm]. (See R2D[2L]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(8) </w:t>
            </w:r>
            <w:r w:rsidR="000F4DE8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On Object Penalty [dB] (See R2D[2H]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(9) </w:t>
            </w:r>
            <w:r w:rsidR="000F4DE8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loss [dB] (See [1H]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(10) </w:t>
            </w:r>
            <w:r w:rsidR="000F4DE8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message size for D2R [bit] 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(11) </w:t>
            </w:r>
            <w:r w:rsidR="000F4DE8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cancellation [dB] (See D2R[2K]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(12) </w:t>
            </w:r>
            <w:r w:rsidR="000F4DE8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CW2D distance [m] (See D2R[1E3]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(13) </w:t>
            </w:r>
            <w:r w:rsidR="000F4DE8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coherent or non-coherent receiver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(14) </w:t>
            </w:r>
            <w:r w:rsidR="000F4DE8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Carrier frequency (MHz)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(15) </w:t>
            </w:r>
            <w:r w:rsidR="000F4DE8">
              <w:rPr>
                <w:lang w:eastAsia="zh-CN"/>
              </w:rPr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Row indices in the table.</w:t>
            </w:r>
          </w:p>
        </w:tc>
        <w:tc>
          <w:tcPr>
            <w:tcW w:w="297" w:type="pct"/>
            <w:shd w:val="clear" w:color="auto" w:fill="auto"/>
          </w:tcPr>
          <w:p w14:paraId="11300CD6" w14:textId="77777777" w:rsidR="00AF370A" w:rsidRDefault="00E00C06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AF370A" w14:paraId="0E43E074" w14:textId="77777777">
        <w:trPr>
          <w:trHeight w:val="210"/>
        </w:trPr>
        <w:tc>
          <w:tcPr>
            <w:tcW w:w="287" w:type="pct"/>
            <w:shd w:val="clear" w:color="D9E1F2" w:fill="D9E1F2"/>
            <w:noWrap/>
            <w:vAlign w:val="center"/>
          </w:tcPr>
          <w:p w14:paraId="0EBB6A06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DxTx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-Y</w:t>
            </w:r>
          </w:p>
        </w:tc>
        <w:tc>
          <w:tcPr>
            <w:tcW w:w="336" w:type="pct"/>
            <w:shd w:val="clear" w:color="D9E1F2" w:fill="D9E1F2"/>
            <w:noWrap/>
            <w:vAlign w:val="center"/>
          </w:tcPr>
          <w:p w14:paraId="46DF194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03" w:type="pct"/>
            <w:shd w:val="clear" w:color="D9E1F2" w:fill="D9E1F2"/>
            <w:noWrap/>
            <w:vAlign w:val="center"/>
          </w:tcPr>
          <w:p w14:paraId="77D8D1D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53F70F4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4811FF7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6" w:type="pct"/>
            <w:shd w:val="clear" w:color="D9E1F2" w:fill="D9E1F2"/>
            <w:noWrap/>
            <w:vAlign w:val="center"/>
          </w:tcPr>
          <w:p w14:paraId="75826EE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27E5FC6C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3D1186FD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647463E3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(6)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TxPwr</w:t>
            </w:r>
            <w:proofErr w:type="spellEnd"/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6028DC5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1A9A16D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4" w:type="pct"/>
            <w:shd w:val="clear" w:color="D9E1F2" w:fill="D9E1F2"/>
            <w:noWrap/>
            <w:vAlign w:val="center"/>
          </w:tcPr>
          <w:p w14:paraId="246B7ED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71" w:type="pct"/>
            <w:shd w:val="clear" w:color="D9E1F2" w:fill="D9E1F2"/>
            <w:noWrap/>
            <w:vAlign w:val="center"/>
          </w:tcPr>
          <w:p w14:paraId="4AEDC92F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9" w:type="pct"/>
            <w:shd w:val="clear" w:color="D9E1F2" w:fill="D9E1F2"/>
            <w:noWrap/>
            <w:vAlign w:val="center"/>
          </w:tcPr>
          <w:p w14:paraId="1F4BEA11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11" w:type="pct"/>
            <w:shd w:val="clear" w:color="D9E1F2" w:fill="D9E1F2"/>
            <w:noWrap/>
            <w:vAlign w:val="center"/>
          </w:tcPr>
          <w:p w14:paraId="3E5F476C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6843CB61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0BDE3D9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67ED1B79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:rsidR="00AF370A" w14:paraId="172E5746" w14:textId="77777777">
        <w:trPr>
          <w:trHeight w:val="210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5D06806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D1T1-C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</w:tcPr>
          <w:p w14:paraId="5D78ED7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033A1C3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24.4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675814E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39260BD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03A099D0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43397337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0E05D6BB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110B7DEE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00EADD9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4D42CFCD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172ADA4C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620546FC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7F812648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18A69836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4A2A136D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4B38253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43F7DEE2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</w:t>
            </w:r>
          </w:p>
        </w:tc>
      </w:tr>
      <w:tr w:rsidR="00AF370A" w14:paraId="4C0A0A83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67D6E3B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</w:tcPr>
          <w:p w14:paraId="39EB6BD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1794774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35B0179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/>
            <w:vAlign w:val="center"/>
          </w:tcPr>
          <w:p w14:paraId="3F86A67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2BAC370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8C82306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00F44CFD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58" w:type="pct"/>
            <w:vMerge/>
            <w:vAlign w:val="center"/>
          </w:tcPr>
          <w:p w14:paraId="373A350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4F11A42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2D2C06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A2C52FD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31787B7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76256FF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545AB4E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2CC98EF4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2" w:type="pct"/>
            <w:vMerge/>
            <w:vAlign w:val="center"/>
          </w:tcPr>
          <w:p w14:paraId="4B7DE248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75ED47A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</w:t>
            </w:r>
          </w:p>
        </w:tc>
      </w:tr>
      <w:tr w:rsidR="00AF370A" w14:paraId="33920065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3842144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</w:tcPr>
          <w:p w14:paraId="5A11266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5EFB679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DC1860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/>
            <w:vAlign w:val="center"/>
          </w:tcPr>
          <w:p w14:paraId="343EF47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6E36195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C76950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5C3F8AB3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0CB8E37A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2BFB68C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6EE9F1C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6B5ADDB2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17F7DE6B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1B1C5FF4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2A99C625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68533D40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5C61A8D9" w14:textId="77777777" w:rsidR="00AF370A" w:rsidRDefault="00AF370A" w:rsidP="000F4DE8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9977C8D" w14:textId="77777777" w:rsidR="00AF370A" w:rsidRDefault="00E00C06" w:rsidP="000F4DE8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</w:t>
            </w:r>
          </w:p>
        </w:tc>
      </w:tr>
    </w:tbl>
    <w:p w14:paraId="0325EE00" w14:textId="77777777" w:rsidR="00AF370A" w:rsidRDefault="00AF370A" w:rsidP="000F4DE8"/>
    <w:p w14:paraId="2C72E36B" w14:textId="76B3A34F" w:rsidR="00AF370A" w:rsidRDefault="00E00C06" w:rsidP="000F4DE8">
      <w:pPr>
        <w:pStyle w:val="TH"/>
      </w:pPr>
      <w:r>
        <w:rPr>
          <w:noProof/>
        </w:rPr>
        <w:drawing>
          <wp:inline distT="0" distB="0" distL="0" distR="0" wp14:anchorId="27417D90" wp14:editId="167AD522">
            <wp:extent cx="9074785" cy="5012055"/>
            <wp:effectExtent l="0" t="0" r="0" b="0"/>
            <wp:docPr id="910927318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0927318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032C88" w14:textId="648D13AB" w:rsidR="00AF370A" w:rsidRDefault="000F4DE8" w:rsidP="000F4DE8">
      <w:pPr>
        <w:pStyle w:val="TF"/>
      </w:pPr>
      <w:r>
        <w:rPr>
          <w:rFonts w:hint="eastAsia"/>
        </w:rPr>
        <w:t>Figure</w:t>
      </w:r>
      <w:r>
        <w:t xml:space="preserve"> 7.1.1.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1.3.2-</w:t>
      </w:r>
      <w:r>
        <w:t>1</w:t>
      </w:r>
    </w:p>
    <w:p w14:paraId="3BD02E8E" w14:textId="77777777" w:rsidR="00AF370A" w:rsidRDefault="00E00C06" w:rsidP="00296C5F">
      <w:pPr>
        <w:pStyle w:val="Heading5"/>
      </w:pPr>
      <w:r>
        <w:rPr>
          <w:rFonts w:hint="eastAsia"/>
        </w:rPr>
        <w:lastRenderedPageBreak/>
        <w:t>7.1.1.3.2</w:t>
      </w:r>
      <w:r>
        <w:tab/>
      </w:r>
      <w:r>
        <w:rPr>
          <w:rFonts w:hint="eastAsia"/>
        </w:rPr>
        <w:t>Observations</w:t>
      </w:r>
    </w:p>
    <w:p w14:paraId="00327507" w14:textId="77777777" w:rsidR="00AF370A" w:rsidRDefault="00E00C06" w:rsidP="00296C5F">
      <w:pPr>
        <w:rPr>
          <w:lang w:val="en-US"/>
        </w:rPr>
      </w:pPr>
      <w:r>
        <w:rPr>
          <w:rFonts w:eastAsia="SimSun"/>
          <w:lang w:val="en-US" w:eastAsia="zh-CN" w:bidi="ar"/>
        </w:rPr>
        <w:t xml:space="preserve">For Device 2b and D1T1, it is observed that </w:t>
      </w:r>
      <w:r>
        <w:rPr>
          <w:rFonts w:eastAsia="SimSun" w:hint="eastAsia"/>
          <w:lang w:val="en-US" w:eastAsia="zh-CN" w:bidi="ar"/>
        </w:rPr>
        <w:t>t</w:t>
      </w:r>
      <w:r>
        <w:rPr>
          <w:rFonts w:eastAsia="DengXian"/>
          <w:lang w:val="en-US" w:eastAsia="zh-CN" w:bidi="ar"/>
        </w:rPr>
        <w:t>he maximum achievable coverage</w:t>
      </w:r>
    </w:p>
    <w:p w14:paraId="2AC03050" w14:textId="77777777" w:rsidR="00AF370A" w:rsidRDefault="00E00C06" w:rsidP="00296C5F">
      <w:pPr>
        <w:rPr>
          <w:rFonts w:eastAsia="SimSun"/>
          <w:lang w:val="en-US" w:eastAsia="zh-CN" w:bidi="ar"/>
        </w:rPr>
      </w:pPr>
      <w:r>
        <w:rPr>
          <w:rFonts w:eastAsia="SimSun" w:hint="eastAsia"/>
          <w:lang w:val="en-US" w:eastAsia="zh-CN" w:bidi="ar"/>
        </w:rPr>
        <w:t>Note the following assumptions are made for the observations (per agreed mandatory assumptions)</w:t>
      </w:r>
    </w:p>
    <w:p w14:paraId="2A0A2B55" w14:textId="45943A11" w:rsidR="00AF370A" w:rsidRDefault="00296C5F" w:rsidP="00296C5F">
      <w:pPr>
        <w:pStyle w:val="B1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-</w:t>
      </w:r>
      <w:r>
        <w:rPr>
          <w:rFonts w:eastAsia="SimSun"/>
          <w:lang w:val="en-US" w:eastAsia="zh-CN" w:bidi="ar"/>
        </w:rPr>
        <w:tab/>
      </w:r>
      <w:r w:rsidR="00E00C06">
        <w:rPr>
          <w:rFonts w:eastAsia="SimSun" w:hint="eastAsia"/>
          <w:lang w:val="en-US" w:eastAsia="zh-CN" w:bidi="ar"/>
        </w:rPr>
        <w:t>R2D Tx Power (R2D[1E]): 23 or 24 or 33 dBm (M)</w:t>
      </w:r>
    </w:p>
    <w:p w14:paraId="632D1B91" w14:textId="68243DA4" w:rsidR="00AF370A" w:rsidRDefault="00296C5F" w:rsidP="00296C5F">
      <w:pPr>
        <w:pStyle w:val="B1"/>
        <w:rPr>
          <w:rFonts w:eastAsia="DengXian"/>
          <w:lang w:val="en-US" w:eastAsia="zh-CN" w:bidi="ar"/>
        </w:rPr>
      </w:pPr>
      <w:r>
        <w:rPr>
          <w:rFonts w:eastAsia="SimSun"/>
          <w:lang w:val="en-US" w:eastAsia="zh-CN" w:bidi="ar"/>
        </w:rPr>
        <w:t>-</w:t>
      </w:r>
      <w:r>
        <w:rPr>
          <w:rFonts w:eastAsia="SimSun"/>
          <w:lang w:val="en-US" w:eastAsia="zh-CN" w:bidi="ar"/>
        </w:rPr>
        <w:tab/>
      </w:r>
      <w:r w:rsidR="00E00C06">
        <w:rPr>
          <w:rFonts w:eastAsia="DengXian"/>
          <w:lang w:val="en-US" w:eastAsia="zh-CN" w:bidi="ar"/>
        </w:rPr>
        <w:t xml:space="preserve">Number of receive antenna elements / </w:t>
      </w:r>
      <w:proofErr w:type="spellStart"/>
      <w:r w:rsidR="00E00C06">
        <w:rPr>
          <w:rFonts w:eastAsia="DengXian"/>
          <w:lang w:val="en-US" w:eastAsia="zh-CN" w:bidi="ar"/>
        </w:rPr>
        <w:t>TxRU</w:t>
      </w:r>
      <w:proofErr w:type="spellEnd"/>
      <w:r w:rsidR="00E00C06">
        <w:rPr>
          <w:rFonts w:eastAsia="DengXian"/>
          <w:lang w:val="en-US" w:eastAsia="zh-CN" w:bidi="ar"/>
        </w:rPr>
        <w:t xml:space="preserve"> / chains</w:t>
      </w:r>
      <w:r w:rsidR="00E00C06">
        <w:rPr>
          <w:rFonts w:eastAsia="DengXian" w:hint="eastAsia"/>
          <w:lang w:val="en-US" w:eastAsia="zh-CN" w:bidi="ar"/>
        </w:rPr>
        <w:t xml:space="preserve"> (D2R[2A]): 2 (M)</w:t>
      </w:r>
    </w:p>
    <w:p w14:paraId="548772A6" w14:textId="61C2392A" w:rsidR="00AF370A" w:rsidRDefault="00296C5F" w:rsidP="00296C5F">
      <w:pPr>
        <w:pStyle w:val="B1"/>
        <w:rPr>
          <w:rFonts w:eastAsia="DengXian"/>
          <w:lang w:val="en-US" w:eastAsia="zh-CN" w:bidi="ar"/>
        </w:rPr>
      </w:pPr>
      <w:r>
        <w:rPr>
          <w:rFonts w:eastAsia="SimSun"/>
          <w:lang w:val="en-US" w:eastAsia="zh-CN" w:bidi="ar"/>
        </w:rPr>
        <w:t>-</w:t>
      </w:r>
      <w:r>
        <w:rPr>
          <w:rFonts w:eastAsia="SimSun"/>
          <w:lang w:val="en-US" w:eastAsia="zh-CN" w:bidi="ar"/>
        </w:rPr>
        <w:tab/>
      </w:r>
      <w:r w:rsidR="00E00C06">
        <w:rPr>
          <w:rFonts w:eastAsia="DengXian"/>
          <w:lang w:val="en-US" w:eastAsia="zh-CN" w:bidi="ar"/>
        </w:rPr>
        <w:t>Reference data rate</w:t>
      </w:r>
      <w:r w:rsidR="00E00C06">
        <w:rPr>
          <w:rFonts w:eastAsia="DengXian" w:hint="eastAsia"/>
          <w:lang w:val="en-US" w:eastAsia="zh-CN" w:bidi="ar"/>
        </w:rPr>
        <w:t xml:space="preserve"> ([0m]): 1 kbps (M) or 5 - 7 kbps (M)</w:t>
      </w:r>
    </w:p>
    <w:p w14:paraId="6B463680" w14:textId="2B32A60E" w:rsidR="00AF370A" w:rsidRDefault="00296C5F" w:rsidP="00296C5F">
      <w:pPr>
        <w:pStyle w:val="B1"/>
        <w:rPr>
          <w:rFonts w:eastAsia="DengXian"/>
          <w:lang w:val="en-US" w:eastAsia="zh-CN" w:bidi="ar"/>
        </w:rPr>
      </w:pPr>
      <w:r>
        <w:rPr>
          <w:rFonts w:eastAsia="SimSun"/>
          <w:lang w:val="en-US" w:eastAsia="zh-CN" w:bidi="ar"/>
        </w:rPr>
        <w:t>-</w:t>
      </w:r>
      <w:r>
        <w:rPr>
          <w:rFonts w:eastAsia="SimSun"/>
          <w:lang w:val="en-US" w:eastAsia="zh-CN" w:bidi="ar"/>
        </w:rPr>
        <w:tab/>
      </w:r>
      <w:r w:rsidR="00E00C06">
        <w:rPr>
          <w:rFonts w:eastAsia="DengXian" w:hint="eastAsia"/>
          <w:lang w:val="en-US" w:eastAsia="zh-CN" w:bidi="ar"/>
        </w:rPr>
        <w:t>Carrier frequency ([0C]):  900MHz (M)</w:t>
      </w:r>
    </w:p>
    <w:p w14:paraId="7FA5B16D" w14:textId="2D903FA9" w:rsidR="00AF370A" w:rsidRDefault="00296C5F" w:rsidP="00296C5F">
      <w:pPr>
        <w:pStyle w:val="B1"/>
        <w:rPr>
          <w:rFonts w:eastAsia="DengXian"/>
          <w:lang w:val="en-US" w:eastAsia="zh-CN" w:bidi="ar"/>
        </w:rPr>
      </w:pPr>
      <w:r>
        <w:rPr>
          <w:rFonts w:eastAsia="DengXian"/>
          <w:lang w:val="en-US" w:eastAsia="zh-CN" w:bidi="ar"/>
        </w:rPr>
        <w:t>-</w:t>
      </w:r>
      <w:r>
        <w:rPr>
          <w:rFonts w:eastAsia="DengXian"/>
          <w:lang w:val="en-US" w:eastAsia="zh-CN" w:bidi="ar"/>
        </w:rPr>
        <w:tab/>
      </w:r>
      <w:r w:rsidR="00E00C06">
        <w:rPr>
          <w:rFonts w:eastAsia="DengXian"/>
          <w:lang w:val="en-US" w:eastAsia="zh-CN" w:bidi="ar"/>
        </w:rPr>
        <w:t>Topology/Pathloss model</w:t>
      </w:r>
      <w:r w:rsidR="00E00C06">
        <w:rPr>
          <w:rFonts w:eastAsia="DengXian" w:hint="eastAsia"/>
          <w:lang w:val="en-US" w:eastAsia="zh-CN" w:bidi="ar"/>
        </w:rPr>
        <w:t xml:space="preserve"> ([0D]): </w:t>
      </w:r>
      <w:proofErr w:type="spellStart"/>
      <w:r w:rsidR="00E00C06">
        <w:rPr>
          <w:rFonts w:eastAsia="DengXian"/>
          <w:lang w:val="en-US" w:eastAsia="zh-CN" w:bidi="ar"/>
        </w:rPr>
        <w:t>InF</w:t>
      </w:r>
      <w:proofErr w:type="spellEnd"/>
      <w:r w:rsidR="00E00C06">
        <w:rPr>
          <w:rFonts w:eastAsia="DengXian"/>
          <w:lang w:val="en-US" w:eastAsia="zh-CN" w:bidi="ar"/>
        </w:rPr>
        <w:t>-DH NLOS</w:t>
      </w:r>
    </w:p>
    <w:p w14:paraId="12949637" w14:textId="69762E4D" w:rsidR="00AF370A" w:rsidRDefault="00296C5F" w:rsidP="00296C5F">
      <w:pPr>
        <w:pStyle w:val="B1"/>
        <w:rPr>
          <w:rFonts w:eastAsia="DengXian"/>
          <w:lang w:val="en-US" w:eastAsia="zh-CN" w:bidi="ar"/>
        </w:rPr>
      </w:pPr>
      <w:r>
        <w:rPr>
          <w:rFonts w:eastAsia="DengXian"/>
          <w:lang w:val="en-US" w:eastAsia="zh-CN" w:bidi="ar"/>
        </w:rPr>
        <w:t>-</w:t>
      </w:r>
      <w:r>
        <w:rPr>
          <w:rFonts w:eastAsia="DengXian"/>
          <w:lang w:val="en-US" w:eastAsia="zh-CN" w:bidi="ar"/>
        </w:rPr>
        <w:tab/>
      </w:r>
      <w:r w:rsidR="00E00C06">
        <w:rPr>
          <w:rFonts w:eastAsia="DengXian" w:hint="eastAsia"/>
          <w:lang w:val="en-US" w:eastAsia="zh-CN" w:bidi="ar"/>
        </w:rPr>
        <w:t xml:space="preserve">R2D </w:t>
      </w:r>
      <w:r w:rsidR="00E00C06">
        <w:rPr>
          <w:rFonts w:eastAsia="SimSun"/>
          <w:kern w:val="2"/>
          <w:lang w:val="en-US" w:eastAsia="zh-CN" w:bidi="ar"/>
        </w:rPr>
        <w:t>Budget-Alt1</w:t>
      </w:r>
      <w:r w:rsidR="00E00C06">
        <w:rPr>
          <w:rFonts w:eastAsia="SimSun" w:hint="eastAsia"/>
          <w:kern w:val="2"/>
          <w:lang w:val="en-US" w:eastAsia="zh-CN" w:bidi="ar"/>
        </w:rPr>
        <w:t xml:space="preserve"> or </w:t>
      </w:r>
      <w:r w:rsidR="00E00C06">
        <w:rPr>
          <w:rFonts w:eastAsia="SimSun"/>
          <w:kern w:val="2"/>
          <w:lang w:val="en-US" w:eastAsia="zh-CN" w:bidi="ar"/>
        </w:rPr>
        <w:t>Budget-Alt</w:t>
      </w:r>
      <w:r w:rsidR="00E00C06">
        <w:rPr>
          <w:rFonts w:eastAsia="SimSun" w:hint="eastAsia"/>
          <w:kern w:val="2"/>
          <w:lang w:val="en-US" w:eastAsia="zh-CN" w:bidi="ar"/>
        </w:rPr>
        <w:t xml:space="preserve">2, D2R </w:t>
      </w:r>
      <w:r w:rsidR="00E00C06">
        <w:rPr>
          <w:rFonts w:eastAsia="SimSun"/>
          <w:kern w:val="2"/>
          <w:lang w:val="en-US" w:eastAsia="zh-CN" w:bidi="ar"/>
        </w:rPr>
        <w:t>Budget-Alt</w:t>
      </w:r>
      <w:r w:rsidR="00E00C06">
        <w:rPr>
          <w:rFonts w:eastAsia="SimSun" w:hint="eastAsia"/>
          <w:kern w:val="2"/>
          <w:lang w:val="en-US" w:eastAsia="zh-CN" w:bidi="ar"/>
        </w:rPr>
        <w:t>2</w:t>
      </w:r>
    </w:p>
    <w:p w14:paraId="616D596E" w14:textId="77777777" w:rsidR="00AF370A" w:rsidRDefault="00E00C06" w:rsidP="00296C5F">
      <w:pPr>
        <w:pStyle w:val="TH"/>
      </w:pPr>
      <w:r>
        <w:rPr>
          <w:rFonts w:hint="eastAsia"/>
        </w:rPr>
        <w:t xml:space="preserve">Table </w:t>
      </w:r>
      <w:r>
        <w:t>7.1.1.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2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3673"/>
        <w:gridCol w:w="5610"/>
        <w:gridCol w:w="4998"/>
      </w:tblGrid>
      <w:tr w:rsidR="00AF370A" w14:paraId="2B96147C" w14:textId="77777777" w:rsidTr="00296C5F">
        <w:tc>
          <w:tcPr>
            <w:tcW w:w="1286" w:type="pct"/>
          </w:tcPr>
          <w:p w14:paraId="33E6A739" w14:textId="77777777" w:rsidR="00AF370A" w:rsidRPr="00E00C06" w:rsidRDefault="00E00C06" w:rsidP="00E00C06">
            <w:pPr>
              <w:pStyle w:val="TAH"/>
            </w:pPr>
            <w:r w:rsidRPr="00E00C06">
              <w:t>Device 2b</w:t>
            </w:r>
          </w:p>
        </w:tc>
        <w:tc>
          <w:tcPr>
            <w:tcW w:w="1964" w:type="pct"/>
          </w:tcPr>
          <w:p w14:paraId="32AA1072" w14:textId="77777777" w:rsidR="00AF370A" w:rsidRPr="00E00C06" w:rsidRDefault="00E00C06" w:rsidP="00E00C06">
            <w:pPr>
              <w:pStyle w:val="TAH"/>
            </w:pPr>
            <w:r w:rsidRPr="00E00C06">
              <w:t>D1T1-C (Budget-Alt1)</w:t>
            </w:r>
          </w:p>
        </w:tc>
        <w:tc>
          <w:tcPr>
            <w:tcW w:w="1750" w:type="pct"/>
          </w:tcPr>
          <w:p w14:paraId="4145BDFB" w14:textId="77777777" w:rsidR="00AF370A" w:rsidRPr="00E00C06" w:rsidRDefault="00E00C06" w:rsidP="00E00C06">
            <w:pPr>
              <w:pStyle w:val="TAH"/>
            </w:pPr>
            <w:r w:rsidRPr="00E00C06">
              <w:t>D1T1-C (Budget-Alt2)</w:t>
            </w:r>
          </w:p>
        </w:tc>
      </w:tr>
      <w:tr w:rsidR="00AF370A" w14:paraId="33C54EC6" w14:textId="77777777" w:rsidTr="00296C5F">
        <w:tc>
          <w:tcPr>
            <w:tcW w:w="1286" w:type="pct"/>
          </w:tcPr>
          <w:p w14:paraId="379CABC5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 R2D Tx power 33dBm, R2D Rx sensitivity &lt;= -45dBm</w:t>
            </w:r>
          </w:p>
        </w:tc>
        <w:tc>
          <w:tcPr>
            <w:tcW w:w="1964" w:type="pct"/>
          </w:tcPr>
          <w:p w14:paraId="10766C6D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>[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62.86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221.91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(9: [CMCC]:95.51, [Ericsson]:77.58, [HW]:62.86, [IITK]:86.18, [NOK]:77.58, [QC]:69.83, [Tejas]:179, [Xiaomi]:77.58, [vivo]:221.9) </w:t>
            </w:r>
          </w:p>
        </w:tc>
        <w:tc>
          <w:tcPr>
            <w:tcW w:w="1750" w:type="pct"/>
          </w:tcPr>
          <w:p w14:paraId="2A2A4C7E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279.78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1966.6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(5: [Ericsson]:279.8, [Honor]:1967, [MTK]:586.5, [</w:t>
            </w:r>
            <w:proofErr w:type="spellStart"/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]:1102, [ZTE]:500)  </w:t>
            </w:r>
          </w:p>
        </w:tc>
      </w:tr>
      <w:tr w:rsidR="00AF370A" w14:paraId="36ADBB55" w14:textId="77777777" w:rsidTr="00296C5F">
        <w:tc>
          <w:tcPr>
            <w:tcW w:w="1286" w:type="pct"/>
          </w:tcPr>
          <w:p w14:paraId="336BC2F8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>R2D Tx power 23/24dBm dBm, R2D Rx sensitivity &lt;= -45dBm</w:t>
            </w:r>
          </w:p>
        </w:tc>
        <w:tc>
          <w:tcPr>
            <w:tcW w:w="1964" w:type="pct"/>
          </w:tcPr>
          <w:p w14:paraId="4823710C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19.78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37.16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(5: [Ericsson]:30.11, [HW]:37.16, [IITK]:27.11, [NOK]:19.78, [Xiaomi]:27.11)  </w:t>
            </w:r>
          </w:p>
        </w:tc>
        <w:tc>
          <w:tcPr>
            <w:tcW w:w="1750" w:type="pct"/>
          </w:tcPr>
          <w:p w14:paraId="12B4A1BE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279.78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1966.6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(4: [DOCOMO]:655.6, [Ericsson]:279.8, [Honor]:1967, [ZTE]:500)    </w:t>
            </w:r>
          </w:p>
        </w:tc>
      </w:tr>
      <w:tr w:rsidR="00AF370A" w14:paraId="3CD66A2B" w14:textId="77777777" w:rsidTr="00296C5F">
        <w:tc>
          <w:tcPr>
            <w:tcW w:w="1286" w:type="pct"/>
          </w:tcPr>
          <w:p w14:paraId="41F88664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 R2D Tx power 33dBm, R2D Rx sensitivity &gt;=-40dBm</w:t>
            </w:r>
          </w:p>
        </w:tc>
        <w:tc>
          <w:tcPr>
            <w:tcW w:w="1964" w:type="pct"/>
          </w:tcPr>
          <w:p w14:paraId="76489459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41.28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41.28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(2: [OPPO]:41.28, [QC]:41.28) </w:t>
            </w:r>
          </w:p>
        </w:tc>
        <w:tc>
          <w:tcPr>
            <w:tcW w:w="1750" w:type="pct"/>
          </w:tcPr>
          <w:p w14:paraId="59701B5B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26.05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26.05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(1: [Samsung]:26.05)   </w:t>
            </w:r>
          </w:p>
        </w:tc>
      </w:tr>
      <w:tr w:rsidR="00AF370A" w14:paraId="7965B08B" w14:textId="77777777" w:rsidTr="00296C5F">
        <w:tc>
          <w:tcPr>
            <w:tcW w:w="1286" w:type="pct"/>
          </w:tcPr>
          <w:p w14:paraId="08B3D3FC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>R2D Tx power 23/24dBm dBm, R2D Rx sensitivity &gt;= -40dBm</w:t>
            </w:r>
          </w:p>
        </w:tc>
        <w:tc>
          <w:tcPr>
            <w:tcW w:w="1964" w:type="pct"/>
          </w:tcPr>
          <w:p w14:paraId="75D80E49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16.03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16.03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(1: [QC]:16.03)  </w:t>
            </w:r>
          </w:p>
        </w:tc>
        <w:tc>
          <w:tcPr>
            <w:tcW w:w="1750" w:type="pct"/>
          </w:tcPr>
          <w:p w14:paraId="7CA8F902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10.11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10.11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(1: [Samsung]:10.11)   </w:t>
            </w:r>
          </w:p>
        </w:tc>
      </w:tr>
      <w:tr w:rsidR="00AF370A" w14:paraId="21FDF07E" w14:textId="77777777" w:rsidTr="00296C5F">
        <w:tc>
          <w:tcPr>
            <w:tcW w:w="1286" w:type="pct"/>
          </w:tcPr>
          <w:p w14:paraId="4D32B736" w14:textId="25C91AFB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D2R BLER 10% and data rate ~1kbps</w:t>
            </w:r>
          </w:p>
        </w:tc>
        <w:tc>
          <w:tcPr>
            <w:tcW w:w="1964" w:type="pct"/>
          </w:tcPr>
          <w:p w14:paraId="2DAB700E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41.28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95.51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(4: [CMCC]:95.51, [HW]:62.86, [OPPO]:41.28, [Xiaomi]:77.58) </w:t>
            </w:r>
          </w:p>
        </w:tc>
        <w:tc>
          <w:tcPr>
            <w:tcW w:w="1750" w:type="pct"/>
          </w:tcPr>
          <w:p w14:paraId="24F68FF8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E00C06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E00C06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(0: )   </w:t>
            </w:r>
          </w:p>
        </w:tc>
      </w:tr>
      <w:tr w:rsidR="00AF370A" w14:paraId="125CB717" w14:textId="77777777" w:rsidTr="00296C5F">
        <w:tc>
          <w:tcPr>
            <w:tcW w:w="1286" w:type="pct"/>
          </w:tcPr>
          <w:p w14:paraId="25FFCB9F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>D2R BLER 10% and data rate 5~7kbps</w:t>
            </w:r>
          </w:p>
        </w:tc>
        <w:tc>
          <w:tcPr>
            <w:tcW w:w="1964" w:type="pct"/>
          </w:tcPr>
          <w:p w14:paraId="61334EED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41.28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221.91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(8: [CMCC]:95.51, [Ericsson]:77.58, [HW]:62.86, [IITK]:86.18, [OPPO]:41.28, [QC]:69.83, [Tejas]:179, [vivo]:221.9)  </w:t>
            </w:r>
          </w:p>
        </w:tc>
        <w:tc>
          <w:tcPr>
            <w:tcW w:w="1750" w:type="pct"/>
          </w:tcPr>
          <w:p w14:paraId="0867D4D5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26.05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1102.05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(4: [Ericsson]:279.8, [Samsung]:26.05, [</w:t>
            </w:r>
            <w:proofErr w:type="spellStart"/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]:1102, [ZTE]:500)    </w:t>
            </w:r>
          </w:p>
        </w:tc>
      </w:tr>
      <w:tr w:rsidR="00AF370A" w14:paraId="31FE861F" w14:textId="77777777" w:rsidTr="00296C5F">
        <w:tc>
          <w:tcPr>
            <w:tcW w:w="1286" w:type="pct"/>
          </w:tcPr>
          <w:p w14:paraId="09E89A51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D2R BLER 1% and data rate ~1kbps</w:t>
            </w:r>
          </w:p>
        </w:tc>
        <w:tc>
          <w:tcPr>
            <w:tcW w:w="1964" w:type="pct"/>
          </w:tcPr>
          <w:p w14:paraId="3B74C84D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41.28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41.28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(1: [OPPO]:41.28) </w:t>
            </w:r>
          </w:p>
        </w:tc>
        <w:tc>
          <w:tcPr>
            <w:tcW w:w="1750" w:type="pct"/>
          </w:tcPr>
          <w:p w14:paraId="0A3518A1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1966.6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1966.6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(1: [Honor]:1967)   </w:t>
            </w:r>
          </w:p>
        </w:tc>
      </w:tr>
      <w:tr w:rsidR="00AF370A" w14:paraId="78D35591" w14:textId="77777777" w:rsidTr="00296C5F">
        <w:tc>
          <w:tcPr>
            <w:tcW w:w="1286" w:type="pct"/>
          </w:tcPr>
          <w:p w14:paraId="0C6C1E7E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>D2R BLER 1% and data rate 5~7kbps</w:t>
            </w:r>
          </w:p>
        </w:tc>
        <w:tc>
          <w:tcPr>
            <w:tcW w:w="1964" w:type="pct"/>
          </w:tcPr>
          <w:p w14:paraId="2ADA8956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41.28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86.18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(5: [Ericsson]:77.58, [IITK]:86.18, [NOK]:77.58, [OPPO]:41.28, [QC]:69.83)  </w:t>
            </w:r>
          </w:p>
        </w:tc>
        <w:tc>
          <w:tcPr>
            <w:tcW w:w="1750" w:type="pct"/>
          </w:tcPr>
          <w:p w14:paraId="1CD37F9C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7.2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655.59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(4: [DOCOMO]:655.6, [Ericsson]:145.8, [MTK]:586.5, [Samsung]:7.2)    </w:t>
            </w:r>
          </w:p>
        </w:tc>
      </w:tr>
      <w:tr w:rsidR="00AF370A" w14:paraId="4ACA2E88" w14:textId="77777777" w:rsidTr="00296C5F">
        <w:tc>
          <w:tcPr>
            <w:tcW w:w="1286" w:type="pct"/>
          </w:tcPr>
          <w:p w14:paraId="5E8689F8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>D2R coherent receiver</w:t>
            </w:r>
          </w:p>
        </w:tc>
        <w:tc>
          <w:tcPr>
            <w:tcW w:w="1964" w:type="pct"/>
          </w:tcPr>
          <w:p w14:paraId="6A67D751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69.83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86.18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(4: [IITK]:86.18, [NOK]:77.58, [QC]:69.83, [Xiaomi]:77.58) </w:t>
            </w:r>
          </w:p>
        </w:tc>
        <w:tc>
          <w:tcPr>
            <w:tcW w:w="1750" w:type="pct"/>
          </w:tcPr>
          <w:p w14:paraId="2CBC31AB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500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1966.6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(4: [Honor]:1967, [MTK]:586.5, [</w:t>
            </w:r>
            <w:proofErr w:type="spellStart"/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]:1102, [ZTE]:500)   </w:t>
            </w:r>
          </w:p>
        </w:tc>
      </w:tr>
      <w:tr w:rsidR="00AF370A" w14:paraId="0AF2F53F" w14:textId="77777777" w:rsidTr="00296C5F">
        <w:tc>
          <w:tcPr>
            <w:tcW w:w="1286" w:type="pct"/>
          </w:tcPr>
          <w:p w14:paraId="49680733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>D2R non-coherent receiver</w:t>
            </w:r>
          </w:p>
        </w:tc>
        <w:tc>
          <w:tcPr>
            <w:tcW w:w="1964" w:type="pct"/>
          </w:tcPr>
          <w:p w14:paraId="36E909AB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41.28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221.91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(7: [CMCC]:95.51, [Ericsson]:77.58, [HW]:62.86, [IITK]:86.18, [OPPO]:41.28, [Tejas]:179, [vivo]:221.9) </w:t>
            </w:r>
          </w:p>
        </w:tc>
        <w:tc>
          <w:tcPr>
            <w:tcW w:w="1750" w:type="pct"/>
          </w:tcPr>
          <w:p w14:paraId="2524AC4E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26.05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655.59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(3: [DOCOMO]:655.6, [Ericsson]:279.8, [Samsung]:26.05)  </w:t>
            </w:r>
          </w:p>
        </w:tc>
      </w:tr>
      <w:tr w:rsidR="00AF370A" w14:paraId="25B51D9D" w14:textId="77777777" w:rsidTr="00296C5F">
        <w:tc>
          <w:tcPr>
            <w:tcW w:w="1286" w:type="pct"/>
          </w:tcPr>
          <w:p w14:paraId="25B71B40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R2D Tx EIRP power &lt; 30dBm, </w:t>
            </w:r>
          </w:p>
        </w:tc>
        <w:tc>
          <w:tcPr>
            <w:tcW w:w="1964" w:type="pct"/>
          </w:tcPr>
          <w:p w14:paraId="7C9D23EA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>R2D Rx sensitivity &lt;=-45dBm</w:t>
            </w:r>
          </w:p>
          <w:p w14:paraId="3377B4A8" w14:textId="77777777" w:rsidR="00AF370A" w:rsidRPr="00E00C06" w:rsidRDefault="00E00C06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19.78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30.11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(4: [Ericsson]:30.11, [IITK]:27.11, [NOK]:19.78, [Xiaomi]:27.11) </w:t>
            </w:r>
          </w:p>
          <w:p w14:paraId="125A5332" w14:textId="77777777" w:rsidR="00AF370A" w:rsidRPr="00E00C06" w:rsidRDefault="00AF370A">
            <w:pPr>
              <w:pStyle w:val="2"/>
              <w:ind w:firstLine="40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2E36678D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>R2D Rx sensitivity of -40dBm</w:t>
            </w:r>
          </w:p>
          <w:p w14:paraId="782F6383" w14:textId="77777777" w:rsidR="00AF370A" w:rsidRPr="00E00C06" w:rsidRDefault="00E00C06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16.03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16.03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(1: [QC]:16.03) </w:t>
            </w:r>
          </w:p>
          <w:p w14:paraId="4D0989E2" w14:textId="77777777" w:rsidR="00AF370A" w:rsidRPr="00E00C06" w:rsidRDefault="00AF370A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0" w:type="pct"/>
          </w:tcPr>
          <w:p w14:paraId="01FB6F28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lastRenderedPageBreak/>
              <w:t xml:space="preserve"> R2D Rx sensitivity &lt;=-45dBm</w:t>
            </w:r>
          </w:p>
          <w:p w14:paraId="25E41305" w14:textId="77777777" w:rsidR="00AF370A" w:rsidRPr="00E00C06" w:rsidRDefault="00E00C06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279.78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1291.41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(4: [DOCOMO]:655.6, [Ericsson]:279.8, [Honor]:1291, [ZTE]:500) </w:t>
            </w:r>
          </w:p>
          <w:p w14:paraId="39BA7738" w14:textId="77777777" w:rsidR="00AF370A" w:rsidRPr="00E00C06" w:rsidRDefault="00AF370A">
            <w:pPr>
              <w:pStyle w:val="2"/>
              <w:ind w:firstLine="40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417C6600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>R2D Rx sensitivity of -40dBm</w:t>
            </w:r>
          </w:p>
          <w:p w14:paraId="5C61F2DA" w14:textId="77777777" w:rsidR="00AF370A" w:rsidRPr="00E00C06" w:rsidRDefault="00E00C06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E00C06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E00C06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(0: ) </w:t>
            </w:r>
          </w:p>
          <w:p w14:paraId="34AE81C4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lastRenderedPageBreak/>
              <w:t xml:space="preserve">  </w:t>
            </w:r>
          </w:p>
        </w:tc>
      </w:tr>
      <w:tr w:rsidR="00AF370A" w14:paraId="06543513" w14:textId="77777777" w:rsidTr="00296C5F">
        <w:tc>
          <w:tcPr>
            <w:tcW w:w="1286" w:type="pct"/>
          </w:tcPr>
          <w:p w14:paraId="303DC89B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lastRenderedPageBreak/>
              <w:t xml:space="preserve"> R2D Tx EIRP power &gt;=30dBm and &lt;35dBm</w:t>
            </w:r>
          </w:p>
        </w:tc>
        <w:tc>
          <w:tcPr>
            <w:tcW w:w="1964" w:type="pct"/>
          </w:tcPr>
          <w:p w14:paraId="4D45C178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>R2D Rx sensitivity &lt;=-45dBm</w:t>
            </w:r>
          </w:p>
          <w:p w14:paraId="081BE64C" w14:textId="77777777" w:rsidR="00AF370A" w:rsidRPr="00E00C06" w:rsidRDefault="00E00C06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37.16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221.91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(3: [Ericsson]:77.58, [HW]:37.16, [vivo]:221.9) </w:t>
            </w:r>
          </w:p>
          <w:p w14:paraId="315EB2F3" w14:textId="77777777" w:rsidR="00AF370A" w:rsidRPr="00E00C06" w:rsidRDefault="00AF370A">
            <w:pPr>
              <w:pStyle w:val="2"/>
              <w:ind w:firstLine="40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1903D6BE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>R2D Rx sensitivity of -40dBm</w:t>
            </w:r>
          </w:p>
          <w:p w14:paraId="4351EEEC" w14:textId="77777777" w:rsidR="00AF370A" w:rsidRPr="00E00C06" w:rsidRDefault="00E00C06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E00C06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E00C06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(0: ) </w:t>
            </w:r>
          </w:p>
          <w:p w14:paraId="39479A8B" w14:textId="77777777" w:rsidR="00AF370A" w:rsidRPr="00E00C06" w:rsidRDefault="00AF370A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0" w:type="pct"/>
          </w:tcPr>
          <w:p w14:paraId="0B0092ED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>R2D Rx sensitivity &lt;=-45dBm</w:t>
            </w:r>
          </w:p>
          <w:p w14:paraId="30114C11" w14:textId="77777777" w:rsidR="00AF370A" w:rsidRPr="00E00C06" w:rsidRDefault="00E00C06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37.16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221.91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(3: [Ericsson]:77.58, [HW]:37.16, [vivo]:221.9) </w:t>
            </w:r>
          </w:p>
          <w:p w14:paraId="229FE3F8" w14:textId="77777777" w:rsidR="00AF370A" w:rsidRPr="00E00C06" w:rsidRDefault="00AF370A">
            <w:pPr>
              <w:pStyle w:val="2"/>
              <w:ind w:firstLine="40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6AF978FB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>R2D Rx sensitivity of -40dBm</w:t>
            </w:r>
          </w:p>
          <w:p w14:paraId="7FA337DB" w14:textId="77777777" w:rsidR="00AF370A" w:rsidRPr="00E00C06" w:rsidRDefault="00E00C06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E00C06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E00C06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(0: ) </w:t>
            </w:r>
          </w:p>
          <w:p w14:paraId="33A2C45F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  </w:t>
            </w:r>
          </w:p>
        </w:tc>
      </w:tr>
      <w:tr w:rsidR="00AF370A" w14:paraId="4E81E793" w14:textId="77777777" w:rsidTr="00296C5F">
        <w:tc>
          <w:tcPr>
            <w:tcW w:w="1286" w:type="pct"/>
          </w:tcPr>
          <w:p w14:paraId="6784D518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>R2D Tx EIRP power &gt;=35dBm</w:t>
            </w:r>
          </w:p>
        </w:tc>
        <w:tc>
          <w:tcPr>
            <w:tcW w:w="1964" w:type="pct"/>
          </w:tcPr>
          <w:p w14:paraId="6DEFE696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>R2D Rx sensitivity &lt;=-45dBm</w:t>
            </w:r>
          </w:p>
          <w:p w14:paraId="276E05C6" w14:textId="77777777" w:rsidR="00AF370A" w:rsidRPr="00E00C06" w:rsidRDefault="00E00C06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62.86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179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(7: [CMCC]:95.51, [HW]:62.86, [IITK]:86.18, [NOK]:77.58, [QC]:69.83, [Tejas]:179, [Xiaomi]:77.58) </w:t>
            </w:r>
          </w:p>
          <w:p w14:paraId="42E04B61" w14:textId="77777777" w:rsidR="00AF370A" w:rsidRPr="00E00C06" w:rsidRDefault="00AF370A">
            <w:pPr>
              <w:pStyle w:val="2"/>
              <w:ind w:firstLine="40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31B8A8E6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>R2D Rx sensitivity of -40dBm</w:t>
            </w:r>
          </w:p>
          <w:p w14:paraId="14343F2C" w14:textId="77777777" w:rsidR="00AF370A" w:rsidRPr="00E00C06" w:rsidRDefault="00E00C06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41.28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41.28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(2: [OPPO]:41.28, [QC]:41.28) </w:t>
            </w:r>
          </w:p>
          <w:p w14:paraId="336836A1" w14:textId="77777777" w:rsidR="00AF370A" w:rsidRPr="00E00C06" w:rsidRDefault="00AF370A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0" w:type="pct"/>
          </w:tcPr>
          <w:p w14:paraId="40048871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R2D Rx sensitivity &lt;=-45dBm</w:t>
            </w:r>
          </w:p>
          <w:p w14:paraId="08F33B9C" w14:textId="77777777" w:rsidR="00AF370A" w:rsidRPr="00E00C06" w:rsidRDefault="00E00C06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500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1966.6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(3: [Honor]:1967, [</w:t>
            </w:r>
            <w:proofErr w:type="spellStart"/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]:1102, [ZTE]:500) </w:t>
            </w:r>
          </w:p>
          <w:p w14:paraId="76427A01" w14:textId="77777777" w:rsidR="00AF370A" w:rsidRPr="00E00C06" w:rsidRDefault="00AF370A">
            <w:pPr>
              <w:pStyle w:val="2"/>
              <w:ind w:firstLine="40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6F4F6A40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>R2D Rx sensitivity of -40dBm</w:t>
            </w:r>
          </w:p>
          <w:p w14:paraId="54AC1D0C" w14:textId="77777777" w:rsidR="00AF370A" w:rsidRPr="00E00C06" w:rsidRDefault="00E00C06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E00C06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E00C06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(0: ) </w:t>
            </w:r>
          </w:p>
          <w:p w14:paraId="69E342AD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 </w:t>
            </w:r>
          </w:p>
        </w:tc>
      </w:tr>
      <w:tr w:rsidR="00AF370A" w14:paraId="4ADE0EE5" w14:textId="77777777" w:rsidTr="00296C5F">
        <w:tc>
          <w:tcPr>
            <w:tcW w:w="1286" w:type="pct"/>
          </w:tcPr>
          <w:p w14:paraId="689DCE7D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>FEC code (1/2, 1/3, 1/4)</w:t>
            </w:r>
          </w:p>
        </w:tc>
        <w:tc>
          <w:tcPr>
            <w:tcW w:w="1964" w:type="pct"/>
          </w:tcPr>
          <w:p w14:paraId="09077452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41.28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95.51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(4: [CMCC]:95.51, [HW]:62.86, [OPPO]:41.28, [QC]:69.83) </w:t>
            </w:r>
          </w:p>
        </w:tc>
        <w:tc>
          <w:tcPr>
            <w:tcW w:w="1750" w:type="pct"/>
          </w:tcPr>
          <w:p w14:paraId="7E061845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500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1966.6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(4: [DOCOMO]:655.6, [Honor]:1967, [MTK]:586.5, [ZTE]:500)   </w:t>
            </w:r>
          </w:p>
        </w:tc>
      </w:tr>
      <w:tr w:rsidR="00AF370A" w14:paraId="0057F498" w14:textId="77777777" w:rsidTr="00296C5F">
        <w:tc>
          <w:tcPr>
            <w:tcW w:w="1286" w:type="pct"/>
          </w:tcPr>
          <w:p w14:paraId="43EE3C89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>without FEC</w:t>
            </w:r>
          </w:p>
        </w:tc>
        <w:tc>
          <w:tcPr>
            <w:tcW w:w="1964" w:type="pct"/>
          </w:tcPr>
          <w:p w14:paraId="25952957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77.58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221.91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(6: [Ericsson]:77.58, [IITK]:86.18, [NOK]:77.58, [Tejas]:179, [Xiaomi]:77.58, [vivo]:221.9) </w:t>
            </w:r>
          </w:p>
        </w:tc>
        <w:tc>
          <w:tcPr>
            <w:tcW w:w="1750" w:type="pct"/>
          </w:tcPr>
          <w:p w14:paraId="665FB2B7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26.05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1102.05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(3: [Ericsson]:279.8, [Samsung]:26.05, [</w:t>
            </w:r>
            <w:proofErr w:type="spellStart"/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]:1102)   </w:t>
            </w:r>
          </w:p>
        </w:tc>
      </w:tr>
      <w:tr w:rsidR="00AF370A" w14:paraId="29085AEC" w14:textId="77777777" w:rsidTr="00296C5F">
        <w:tc>
          <w:tcPr>
            <w:tcW w:w="1286" w:type="pct"/>
          </w:tcPr>
          <w:p w14:paraId="494F2417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>OOK</w:t>
            </w:r>
          </w:p>
        </w:tc>
        <w:tc>
          <w:tcPr>
            <w:tcW w:w="1964" w:type="pct"/>
          </w:tcPr>
          <w:p w14:paraId="7C285B06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41.28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221.91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(9: [CMCC]:95.51, [Ericsson]:77.58, [HW]:62.86, [IITK]:86.18, [NOK]:77.58, [OPPO]:41.28, [Tejas]:179, [Xiaomi]:77.58, [vivo]:221.9) </w:t>
            </w:r>
          </w:p>
        </w:tc>
        <w:tc>
          <w:tcPr>
            <w:tcW w:w="1750" w:type="pct"/>
          </w:tcPr>
          <w:p w14:paraId="3338E726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26.05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1966.6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(6: [DOCOMO]:655.6, [Ericsson]:279.8, [Honor]:1967, [Samsung]:26.05, [</w:t>
            </w:r>
            <w:proofErr w:type="spellStart"/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Spreadtrum</w:t>
            </w:r>
            <w:proofErr w:type="spellEnd"/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]:1102, [ZTE]:500)   </w:t>
            </w:r>
          </w:p>
        </w:tc>
      </w:tr>
      <w:tr w:rsidR="00AF370A" w14:paraId="12A247E1" w14:textId="77777777" w:rsidTr="00296C5F">
        <w:tc>
          <w:tcPr>
            <w:tcW w:w="1286" w:type="pct"/>
          </w:tcPr>
          <w:p w14:paraId="4094D977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>BPSK</w:t>
            </w:r>
          </w:p>
        </w:tc>
        <w:tc>
          <w:tcPr>
            <w:tcW w:w="1964" w:type="pct"/>
          </w:tcPr>
          <w:p w14:paraId="296779E2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69.83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77.58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(3: [NOK]:77.58, [QC]:69.83, [Xiaomi]:77.58) </w:t>
            </w:r>
          </w:p>
        </w:tc>
        <w:tc>
          <w:tcPr>
            <w:tcW w:w="1750" w:type="pct"/>
          </w:tcPr>
          <w:p w14:paraId="01BB89CE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586.45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586.45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(1: [MTK]:586.5)   </w:t>
            </w:r>
          </w:p>
        </w:tc>
      </w:tr>
      <w:tr w:rsidR="00AF370A" w14:paraId="2308352D" w14:textId="77777777" w:rsidTr="00296C5F">
        <w:tc>
          <w:tcPr>
            <w:tcW w:w="1286" w:type="pct"/>
          </w:tcPr>
          <w:p w14:paraId="76AC4460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>MSK</w:t>
            </w:r>
          </w:p>
        </w:tc>
        <w:tc>
          <w:tcPr>
            <w:tcW w:w="1964" w:type="pct"/>
          </w:tcPr>
          <w:p w14:paraId="49C80C36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77.58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77.58</w:t>
            </w:r>
            <w:r w:rsidRPr="00E00C06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(1: [NOK]:77.58) </w:t>
            </w:r>
          </w:p>
        </w:tc>
        <w:tc>
          <w:tcPr>
            <w:tcW w:w="1750" w:type="pct"/>
          </w:tcPr>
          <w:p w14:paraId="1A895ED8" w14:textId="77777777" w:rsidR="00AF370A" w:rsidRPr="00E00C06" w:rsidRDefault="00E00C06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E00C06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E00C06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E00C06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E00C06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E00C06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(0: )   </w:t>
            </w:r>
          </w:p>
        </w:tc>
      </w:tr>
    </w:tbl>
    <w:p w14:paraId="6B79CBD2" w14:textId="77777777" w:rsidR="00AF370A" w:rsidRDefault="00AF370A"/>
    <w:sectPr w:rsidR="00AF370A">
      <w:headerReference w:type="default" r:id="rId21"/>
      <w:footerReference w:type="default" r:id="rId22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DD8EB4" w14:textId="77777777" w:rsidR="00E00C06" w:rsidRDefault="00E00C06">
      <w:pPr>
        <w:spacing w:after="0"/>
      </w:pPr>
      <w:r>
        <w:separator/>
      </w:r>
    </w:p>
  </w:endnote>
  <w:endnote w:type="continuationSeparator" w:id="0">
    <w:p w14:paraId="5FBAB662" w14:textId="77777777" w:rsidR="00E00C06" w:rsidRDefault="00E00C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269241" w14:textId="77777777" w:rsidR="00AF370A" w:rsidRDefault="00E00C0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C271E4" w14:textId="77777777" w:rsidR="00E00C06" w:rsidRDefault="00E00C06">
      <w:pPr>
        <w:spacing w:after="0"/>
      </w:pPr>
      <w:r>
        <w:separator/>
      </w:r>
    </w:p>
  </w:footnote>
  <w:footnote w:type="continuationSeparator" w:id="0">
    <w:p w14:paraId="658685D9" w14:textId="77777777" w:rsidR="00E00C06" w:rsidRDefault="00E00C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F3891" w14:textId="77777777" w:rsidR="004B3115" w:rsidRPr="004B3115" w:rsidRDefault="004B3115" w:rsidP="004B3115">
    <w:pPr>
      <w:framePr w:wrap="auto" w:vAnchor="text" w:hAnchor="margin" w:xAlign="right" w:y="1"/>
      <w:rPr>
        <w:rFonts w:ascii="Arial" w:hAnsi="Arial"/>
        <w:b/>
        <w:sz w:val="18"/>
        <w:lang w:eastAsia="en-US"/>
      </w:rPr>
    </w:pPr>
    <w:r w:rsidRPr="004B3115">
      <w:rPr>
        <w:rFonts w:ascii="Arial" w:hAnsi="Arial"/>
        <w:b/>
        <w:sz w:val="18"/>
        <w:lang w:eastAsia="en-US"/>
      </w:rPr>
      <w:t>3GPP TR 38.769 V1.1.1 (2024-11)</w:t>
    </w:r>
  </w:p>
  <w:p w14:paraId="24C9CD6C" w14:textId="77777777" w:rsidR="004B3115" w:rsidRPr="004B3115" w:rsidRDefault="004B3115" w:rsidP="004B3115">
    <w:pPr>
      <w:framePr w:wrap="auto" w:vAnchor="text" w:hAnchor="margin" w:xAlign="center" w:y="1"/>
      <w:rPr>
        <w:rFonts w:ascii="Arial" w:hAnsi="Arial"/>
        <w:b/>
        <w:sz w:val="18"/>
        <w:lang w:eastAsia="en-US"/>
      </w:rPr>
    </w:pPr>
    <w:r w:rsidRPr="004B3115">
      <w:rPr>
        <w:rFonts w:ascii="Arial" w:hAnsi="Arial"/>
        <w:b/>
        <w:sz w:val="18"/>
        <w:lang w:eastAsia="en-US"/>
      </w:rPr>
      <w:fldChar w:fldCharType="begin"/>
    </w:r>
    <w:r w:rsidRPr="004B3115">
      <w:rPr>
        <w:rFonts w:ascii="Arial" w:hAnsi="Arial"/>
        <w:b/>
        <w:sz w:val="18"/>
        <w:lang w:eastAsia="en-US"/>
      </w:rPr>
      <w:instrText xml:space="preserve"> PAGE </w:instrText>
    </w:r>
    <w:r w:rsidRPr="004B3115">
      <w:rPr>
        <w:rFonts w:ascii="Arial" w:hAnsi="Arial"/>
        <w:b/>
        <w:sz w:val="18"/>
        <w:lang w:eastAsia="en-US"/>
      </w:rPr>
      <w:fldChar w:fldCharType="separate"/>
    </w:r>
    <w:r w:rsidRPr="004B3115">
      <w:rPr>
        <w:rFonts w:ascii="Arial" w:hAnsi="Arial"/>
        <w:b/>
        <w:sz w:val="18"/>
        <w:lang w:eastAsia="en-US"/>
      </w:rPr>
      <w:t>1</w:t>
    </w:r>
    <w:r w:rsidRPr="004B3115">
      <w:rPr>
        <w:rFonts w:ascii="Arial" w:hAnsi="Arial"/>
        <w:b/>
        <w:sz w:val="18"/>
        <w:lang w:eastAsia="en-US"/>
      </w:rPr>
      <w:fldChar w:fldCharType="end"/>
    </w:r>
  </w:p>
  <w:p w14:paraId="6CDA6B4B" w14:textId="77777777" w:rsidR="004B3115" w:rsidRPr="004B3115" w:rsidRDefault="004B3115" w:rsidP="004B3115">
    <w:pPr>
      <w:widowControl w:val="0"/>
      <w:rPr>
        <w:rFonts w:ascii="Arial" w:hAnsi="Arial"/>
        <w:b/>
        <w:sz w:val="18"/>
        <w:lang w:eastAsia="en-US"/>
      </w:rPr>
    </w:pPr>
    <w:r w:rsidRPr="004B3115">
      <w:rPr>
        <w:rFonts w:ascii="Arial" w:hAnsi="Arial"/>
        <w:b/>
        <w:sz w:val="18"/>
        <w:lang w:eastAsia="en-US"/>
      </w:rPr>
      <w:t>Release 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1159072961">
    <w:abstractNumId w:val="3"/>
  </w:num>
  <w:num w:numId="2" w16cid:durableId="606818690">
    <w:abstractNumId w:val="5"/>
  </w:num>
  <w:num w:numId="3" w16cid:durableId="1943607744">
    <w:abstractNumId w:val="8"/>
  </w:num>
  <w:num w:numId="4" w16cid:durableId="5986117">
    <w:abstractNumId w:val="9"/>
  </w:num>
  <w:num w:numId="5" w16cid:durableId="301227944">
    <w:abstractNumId w:val="6"/>
  </w:num>
  <w:num w:numId="6" w16cid:durableId="89397111">
    <w:abstractNumId w:val="2"/>
  </w:num>
  <w:num w:numId="7" w16cid:durableId="1331593180">
    <w:abstractNumId w:val="7"/>
  </w:num>
  <w:num w:numId="8" w16cid:durableId="2101488492">
    <w:abstractNumId w:val="4"/>
  </w:num>
  <w:num w:numId="9" w16cid:durableId="274756370">
    <w:abstractNumId w:val="1"/>
  </w:num>
  <w:num w:numId="10" w16cid:durableId="943419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5E5"/>
    <w:rsid w:val="00004870"/>
    <w:rsid w:val="00006EF9"/>
    <w:rsid w:val="00010B50"/>
    <w:rsid w:val="00017857"/>
    <w:rsid w:val="00017C67"/>
    <w:rsid w:val="0002293D"/>
    <w:rsid w:val="00022F02"/>
    <w:rsid w:val="000270B9"/>
    <w:rsid w:val="000316CD"/>
    <w:rsid w:val="00031F1A"/>
    <w:rsid w:val="00033397"/>
    <w:rsid w:val="0003447C"/>
    <w:rsid w:val="00040095"/>
    <w:rsid w:val="00051834"/>
    <w:rsid w:val="00054A22"/>
    <w:rsid w:val="000612F4"/>
    <w:rsid w:val="00062023"/>
    <w:rsid w:val="000655A6"/>
    <w:rsid w:val="00075A58"/>
    <w:rsid w:val="0007639B"/>
    <w:rsid w:val="0007719A"/>
    <w:rsid w:val="00077480"/>
    <w:rsid w:val="00080512"/>
    <w:rsid w:val="000818CF"/>
    <w:rsid w:val="0008367D"/>
    <w:rsid w:val="00083DF8"/>
    <w:rsid w:val="000A4A33"/>
    <w:rsid w:val="000A5750"/>
    <w:rsid w:val="000B1CBE"/>
    <w:rsid w:val="000B4D84"/>
    <w:rsid w:val="000B5817"/>
    <w:rsid w:val="000C1C35"/>
    <w:rsid w:val="000C208B"/>
    <w:rsid w:val="000C47C3"/>
    <w:rsid w:val="000C5D12"/>
    <w:rsid w:val="000D46EC"/>
    <w:rsid w:val="000D58AB"/>
    <w:rsid w:val="000F4DE8"/>
    <w:rsid w:val="00105A7E"/>
    <w:rsid w:val="00122A78"/>
    <w:rsid w:val="0012793C"/>
    <w:rsid w:val="00133525"/>
    <w:rsid w:val="001434D3"/>
    <w:rsid w:val="0014372B"/>
    <w:rsid w:val="0014387C"/>
    <w:rsid w:val="00146F90"/>
    <w:rsid w:val="00150982"/>
    <w:rsid w:val="00152A89"/>
    <w:rsid w:val="001642E1"/>
    <w:rsid w:val="00170A5E"/>
    <w:rsid w:val="00172F29"/>
    <w:rsid w:val="00173E3B"/>
    <w:rsid w:val="00174E78"/>
    <w:rsid w:val="001843F3"/>
    <w:rsid w:val="00185122"/>
    <w:rsid w:val="001925EE"/>
    <w:rsid w:val="001938A9"/>
    <w:rsid w:val="00196C6D"/>
    <w:rsid w:val="00197D47"/>
    <w:rsid w:val="001A0A65"/>
    <w:rsid w:val="001A1783"/>
    <w:rsid w:val="001A30D6"/>
    <w:rsid w:val="001A4C42"/>
    <w:rsid w:val="001A7420"/>
    <w:rsid w:val="001B4CD4"/>
    <w:rsid w:val="001B6637"/>
    <w:rsid w:val="001C21C3"/>
    <w:rsid w:val="001C3029"/>
    <w:rsid w:val="001C75A1"/>
    <w:rsid w:val="001D02C2"/>
    <w:rsid w:val="001D0F9F"/>
    <w:rsid w:val="001F0C1D"/>
    <w:rsid w:val="001F0D69"/>
    <w:rsid w:val="001F1132"/>
    <w:rsid w:val="001F168B"/>
    <w:rsid w:val="001F1C95"/>
    <w:rsid w:val="001F4262"/>
    <w:rsid w:val="001F501A"/>
    <w:rsid w:val="001F71A7"/>
    <w:rsid w:val="00200C6E"/>
    <w:rsid w:val="00207574"/>
    <w:rsid w:val="00214E36"/>
    <w:rsid w:val="00222B9F"/>
    <w:rsid w:val="00226500"/>
    <w:rsid w:val="002347A2"/>
    <w:rsid w:val="00240D6C"/>
    <w:rsid w:val="00242B5D"/>
    <w:rsid w:val="002568F6"/>
    <w:rsid w:val="002675F0"/>
    <w:rsid w:val="002714EB"/>
    <w:rsid w:val="00272BD5"/>
    <w:rsid w:val="002749F2"/>
    <w:rsid w:val="002760EE"/>
    <w:rsid w:val="00281A03"/>
    <w:rsid w:val="002825BC"/>
    <w:rsid w:val="002852DA"/>
    <w:rsid w:val="002865D2"/>
    <w:rsid w:val="0029231E"/>
    <w:rsid w:val="00296C5F"/>
    <w:rsid w:val="00296FE8"/>
    <w:rsid w:val="002978E1"/>
    <w:rsid w:val="00297E39"/>
    <w:rsid w:val="002A50D9"/>
    <w:rsid w:val="002A680B"/>
    <w:rsid w:val="002B5817"/>
    <w:rsid w:val="002B6339"/>
    <w:rsid w:val="002C73D8"/>
    <w:rsid w:val="002D6D86"/>
    <w:rsid w:val="002E00EE"/>
    <w:rsid w:val="002E6DA8"/>
    <w:rsid w:val="002F290B"/>
    <w:rsid w:val="00300250"/>
    <w:rsid w:val="00305512"/>
    <w:rsid w:val="0030638D"/>
    <w:rsid w:val="00310DFC"/>
    <w:rsid w:val="0031339A"/>
    <w:rsid w:val="00315B85"/>
    <w:rsid w:val="003172DC"/>
    <w:rsid w:val="00340A9F"/>
    <w:rsid w:val="00342AEE"/>
    <w:rsid w:val="00347057"/>
    <w:rsid w:val="00347E87"/>
    <w:rsid w:val="003535FF"/>
    <w:rsid w:val="00353C13"/>
    <w:rsid w:val="0035462D"/>
    <w:rsid w:val="00356555"/>
    <w:rsid w:val="00372977"/>
    <w:rsid w:val="0037654D"/>
    <w:rsid w:val="003765B8"/>
    <w:rsid w:val="0038609A"/>
    <w:rsid w:val="0038610A"/>
    <w:rsid w:val="0039727D"/>
    <w:rsid w:val="003A76A6"/>
    <w:rsid w:val="003B4E6C"/>
    <w:rsid w:val="003B79B5"/>
    <w:rsid w:val="003C3971"/>
    <w:rsid w:val="003C668D"/>
    <w:rsid w:val="003D3B4E"/>
    <w:rsid w:val="003D3D20"/>
    <w:rsid w:val="003E01D1"/>
    <w:rsid w:val="003F05B1"/>
    <w:rsid w:val="003F08D1"/>
    <w:rsid w:val="003F5581"/>
    <w:rsid w:val="003F6F51"/>
    <w:rsid w:val="00423334"/>
    <w:rsid w:val="004247BE"/>
    <w:rsid w:val="004252BF"/>
    <w:rsid w:val="0043269A"/>
    <w:rsid w:val="004345EC"/>
    <w:rsid w:val="00434E6A"/>
    <w:rsid w:val="0044155B"/>
    <w:rsid w:val="004473B6"/>
    <w:rsid w:val="00456513"/>
    <w:rsid w:val="0046475E"/>
    <w:rsid w:val="00465515"/>
    <w:rsid w:val="00472220"/>
    <w:rsid w:val="00487D31"/>
    <w:rsid w:val="0049041C"/>
    <w:rsid w:val="00492ECA"/>
    <w:rsid w:val="0049751D"/>
    <w:rsid w:val="004B3115"/>
    <w:rsid w:val="004C30AC"/>
    <w:rsid w:val="004C70CE"/>
    <w:rsid w:val="004D3578"/>
    <w:rsid w:val="004E1E5F"/>
    <w:rsid w:val="004E207D"/>
    <w:rsid w:val="004E213A"/>
    <w:rsid w:val="004F0464"/>
    <w:rsid w:val="004F0988"/>
    <w:rsid w:val="004F0E6B"/>
    <w:rsid w:val="004F3340"/>
    <w:rsid w:val="00502CA8"/>
    <w:rsid w:val="00507411"/>
    <w:rsid w:val="00513074"/>
    <w:rsid w:val="0053388B"/>
    <w:rsid w:val="00535773"/>
    <w:rsid w:val="005379AD"/>
    <w:rsid w:val="00543E6C"/>
    <w:rsid w:val="00550162"/>
    <w:rsid w:val="00551ECB"/>
    <w:rsid w:val="00565087"/>
    <w:rsid w:val="00566DE2"/>
    <w:rsid w:val="005773BC"/>
    <w:rsid w:val="005827DF"/>
    <w:rsid w:val="005844D4"/>
    <w:rsid w:val="005845EF"/>
    <w:rsid w:val="00587F7D"/>
    <w:rsid w:val="0059047D"/>
    <w:rsid w:val="00597B11"/>
    <w:rsid w:val="005A0205"/>
    <w:rsid w:val="005A772D"/>
    <w:rsid w:val="005B4175"/>
    <w:rsid w:val="005C0BCB"/>
    <w:rsid w:val="005D2E01"/>
    <w:rsid w:val="005D7526"/>
    <w:rsid w:val="005E3D68"/>
    <w:rsid w:val="005E4BB2"/>
    <w:rsid w:val="005E5172"/>
    <w:rsid w:val="005F2779"/>
    <w:rsid w:val="005F5EF1"/>
    <w:rsid w:val="005F788A"/>
    <w:rsid w:val="006005EB"/>
    <w:rsid w:val="00602AEA"/>
    <w:rsid w:val="0060325E"/>
    <w:rsid w:val="00607C48"/>
    <w:rsid w:val="00614FDF"/>
    <w:rsid w:val="006163A5"/>
    <w:rsid w:val="006315D2"/>
    <w:rsid w:val="006338A0"/>
    <w:rsid w:val="0063543D"/>
    <w:rsid w:val="00637DFE"/>
    <w:rsid w:val="00647114"/>
    <w:rsid w:val="006508DC"/>
    <w:rsid w:val="006676B0"/>
    <w:rsid w:val="00670CF4"/>
    <w:rsid w:val="00673B9B"/>
    <w:rsid w:val="00677A32"/>
    <w:rsid w:val="006833B4"/>
    <w:rsid w:val="006912E9"/>
    <w:rsid w:val="0069566A"/>
    <w:rsid w:val="006A2CC1"/>
    <w:rsid w:val="006A323F"/>
    <w:rsid w:val="006A3B60"/>
    <w:rsid w:val="006B0631"/>
    <w:rsid w:val="006B30D0"/>
    <w:rsid w:val="006B499C"/>
    <w:rsid w:val="006B4A23"/>
    <w:rsid w:val="006C3D95"/>
    <w:rsid w:val="006C50FC"/>
    <w:rsid w:val="006D0C84"/>
    <w:rsid w:val="006D7A23"/>
    <w:rsid w:val="006E3DA9"/>
    <w:rsid w:val="006E5C86"/>
    <w:rsid w:val="006E770F"/>
    <w:rsid w:val="007000D6"/>
    <w:rsid w:val="00701116"/>
    <w:rsid w:val="00704CC0"/>
    <w:rsid w:val="0070708D"/>
    <w:rsid w:val="0071174C"/>
    <w:rsid w:val="007121D7"/>
    <w:rsid w:val="007128EE"/>
    <w:rsid w:val="00713C44"/>
    <w:rsid w:val="007151D6"/>
    <w:rsid w:val="007210BA"/>
    <w:rsid w:val="00722940"/>
    <w:rsid w:val="007321CA"/>
    <w:rsid w:val="00733A5E"/>
    <w:rsid w:val="00734A5B"/>
    <w:rsid w:val="0074026F"/>
    <w:rsid w:val="007429F6"/>
    <w:rsid w:val="00744E76"/>
    <w:rsid w:val="007462CD"/>
    <w:rsid w:val="0074767C"/>
    <w:rsid w:val="007544FE"/>
    <w:rsid w:val="00765904"/>
    <w:rsid w:val="00765EA3"/>
    <w:rsid w:val="00774DA4"/>
    <w:rsid w:val="00781F0F"/>
    <w:rsid w:val="00782938"/>
    <w:rsid w:val="00785A0E"/>
    <w:rsid w:val="007A1C1A"/>
    <w:rsid w:val="007A569A"/>
    <w:rsid w:val="007B10C0"/>
    <w:rsid w:val="007B600E"/>
    <w:rsid w:val="007C4173"/>
    <w:rsid w:val="007D6E94"/>
    <w:rsid w:val="007F0F4A"/>
    <w:rsid w:val="007F5C5E"/>
    <w:rsid w:val="0080145C"/>
    <w:rsid w:val="008028A4"/>
    <w:rsid w:val="008040D0"/>
    <w:rsid w:val="00820A7F"/>
    <w:rsid w:val="00820B95"/>
    <w:rsid w:val="00821E87"/>
    <w:rsid w:val="00822188"/>
    <w:rsid w:val="008244AD"/>
    <w:rsid w:val="00830747"/>
    <w:rsid w:val="00830904"/>
    <w:rsid w:val="008329F4"/>
    <w:rsid w:val="00836401"/>
    <w:rsid w:val="00843701"/>
    <w:rsid w:val="0084447D"/>
    <w:rsid w:val="00851EF0"/>
    <w:rsid w:val="008572F1"/>
    <w:rsid w:val="008768CA"/>
    <w:rsid w:val="00880E15"/>
    <w:rsid w:val="00886A4D"/>
    <w:rsid w:val="008967D7"/>
    <w:rsid w:val="008A3287"/>
    <w:rsid w:val="008A3BD9"/>
    <w:rsid w:val="008C384C"/>
    <w:rsid w:val="008C7487"/>
    <w:rsid w:val="008C7B64"/>
    <w:rsid w:val="008D0258"/>
    <w:rsid w:val="008D0D35"/>
    <w:rsid w:val="008D15B3"/>
    <w:rsid w:val="008D64F1"/>
    <w:rsid w:val="008D69A4"/>
    <w:rsid w:val="008E0636"/>
    <w:rsid w:val="008E1499"/>
    <w:rsid w:val="008E1743"/>
    <w:rsid w:val="008E2740"/>
    <w:rsid w:val="008E2D68"/>
    <w:rsid w:val="008E60D6"/>
    <w:rsid w:val="008E6756"/>
    <w:rsid w:val="00900CA2"/>
    <w:rsid w:val="0090271F"/>
    <w:rsid w:val="00902E23"/>
    <w:rsid w:val="00906B5D"/>
    <w:rsid w:val="00906CCF"/>
    <w:rsid w:val="009114D7"/>
    <w:rsid w:val="0091348E"/>
    <w:rsid w:val="00917CCB"/>
    <w:rsid w:val="00923CE0"/>
    <w:rsid w:val="009329E6"/>
    <w:rsid w:val="00933FB0"/>
    <w:rsid w:val="00935963"/>
    <w:rsid w:val="00936A17"/>
    <w:rsid w:val="009419E1"/>
    <w:rsid w:val="00942A74"/>
    <w:rsid w:val="00942EC2"/>
    <w:rsid w:val="0095258D"/>
    <w:rsid w:val="00964AB3"/>
    <w:rsid w:val="00965FF3"/>
    <w:rsid w:val="00971C9A"/>
    <w:rsid w:val="00975DAE"/>
    <w:rsid w:val="009763ED"/>
    <w:rsid w:val="009820A1"/>
    <w:rsid w:val="00987CA0"/>
    <w:rsid w:val="00993CE1"/>
    <w:rsid w:val="00996E6A"/>
    <w:rsid w:val="009B3378"/>
    <w:rsid w:val="009B3979"/>
    <w:rsid w:val="009B3A89"/>
    <w:rsid w:val="009B3D27"/>
    <w:rsid w:val="009B539B"/>
    <w:rsid w:val="009B7844"/>
    <w:rsid w:val="009C7F91"/>
    <w:rsid w:val="009E2532"/>
    <w:rsid w:val="009F37B7"/>
    <w:rsid w:val="00A0209D"/>
    <w:rsid w:val="00A03449"/>
    <w:rsid w:val="00A03CB6"/>
    <w:rsid w:val="00A10F02"/>
    <w:rsid w:val="00A164B4"/>
    <w:rsid w:val="00A17B11"/>
    <w:rsid w:val="00A26956"/>
    <w:rsid w:val="00A27486"/>
    <w:rsid w:val="00A27CCC"/>
    <w:rsid w:val="00A37154"/>
    <w:rsid w:val="00A53724"/>
    <w:rsid w:val="00A56066"/>
    <w:rsid w:val="00A62994"/>
    <w:rsid w:val="00A73129"/>
    <w:rsid w:val="00A77591"/>
    <w:rsid w:val="00A804DD"/>
    <w:rsid w:val="00A82346"/>
    <w:rsid w:val="00A825CB"/>
    <w:rsid w:val="00A92BA1"/>
    <w:rsid w:val="00A93B44"/>
    <w:rsid w:val="00A957F3"/>
    <w:rsid w:val="00A95A32"/>
    <w:rsid w:val="00AA2944"/>
    <w:rsid w:val="00AB4006"/>
    <w:rsid w:val="00AB4A5D"/>
    <w:rsid w:val="00AB4C77"/>
    <w:rsid w:val="00AC6BC6"/>
    <w:rsid w:val="00AC7232"/>
    <w:rsid w:val="00AD0D9C"/>
    <w:rsid w:val="00AD17ED"/>
    <w:rsid w:val="00AD45A1"/>
    <w:rsid w:val="00AD59BD"/>
    <w:rsid w:val="00AD6D26"/>
    <w:rsid w:val="00AE1F31"/>
    <w:rsid w:val="00AE6164"/>
    <w:rsid w:val="00AE65E2"/>
    <w:rsid w:val="00AF1460"/>
    <w:rsid w:val="00AF370A"/>
    <w:rsid w:val="00B11544"/>
    <w:rsid w:val="00B1171E"/>
    <w:rsid w:val="00B14B1B"/>
    <w:rsid w:val="00B15449"/>
    <w:rsid w:val="00B2134B"/>
    <w:rsid w:val="00B343F5"/>
    <w:rsid w:val="00B417B8"/>
    <w:rsid w:val="00B4512E"/>
    <w:rsid w:val="00B46CEF"/>
    <w:rsid w:val="00B60D44"/>
    <w:rsid w:val="00B744FC"/>
    <w:rsid w:val="00B858F9"/>
    <w:rsid w:val="00B906CA"/>
    <w:rsid w:val="00B93086"/>
    <w:rsid w:val="00BA0789"/>
    <w:rsid w:val="00BA19ED"/>
    <w:rsid w:val="00BA4B8D"/>
    <w:rsid w:val="00BA7FE4"/>
    <w:rsid w:val="00BB5B30"/>
    <w:rsid w:val="00BC0858"/>
    <w:rsid w:val="00BC0F7D"/>
    <w:rsid w:val="00BC1C4B"/>
    <w:rsid w:val="00BC2251"/>
    <w:rsid w:val="00BD587A"/>
    <w:rsid w:val="00BD6865"/>
    <w:rsid w:val="00BD7D31"/>
    <w:rsid w:val="00BE3255"/>
    <w:rsid w:val="00BE537B"/>
    <w:rsid w:val="00BF128E"/>
    <w:rsid w:val="00BF4B42"/>
    <w:rsid w:val="00BF65EC"/>
    <w:rsid w:val="00C03DC4"/>
    <w:rsid w:val="00C05C51"/>
    <w:rsid w:val="00C074DD"/>
    <w:rsid w:val="00C10089"/>
    <w:rsid w:val="00C1496A"/>
    <w:rsid w:val="00C25418"/>
    <w:rsid w:val="00C26175"/>
    <w:rsid w:val="00C33079"/>
    <w:rsid w:val="00C33C01"/>
    <w:rsid w:val="00C409BC"/>
    <w:rsid w:val="00C45231"/>
    <w:rsid w:val="00C4662D"/>
    <w:rsid w:val="00C469A6"/>
    <w:rsid w:val="00C54268"/>
    <w:rsid w:val="00C54BD8"/>
    <w:rsid w:val="00C551FF"/>
    <w:rsid w:val="00C563DD"/>
    <w:rsid w:val="00C61CB9"/>
    <w:rsid w:val="00C64917"/>
    <w:rsid w:val="00C6688B"/>
    <w:rsid w:val="00C719D5"/>
    <w:rsid w:val="00C72833"/>
    <w:rsid w:val="00C80F1D"/>
    <w:rsid w:val="00C82873"/>
    <w:rsid w:val="00C85A19"/>
    <w:rsid w:val="00C87266"/>
    <w:rsid w:val="00C9039E"/>
    <w:rsid w:val="00C91962"/>
    <w:rsid w:val="00C9278B"/>
    <w:rsid w:val="00C93F40"/>
    <w:rsid w:val="00C93FAD"/>
    <w:rsid w:val="00C94101"/>
    <w:rsid w:val="00CA3D0C"/>
    <w:rsid w:val="00CB6B61"/>
    <w:rsid w:val="00CD4978"/>
    <w:rsid w:val="00CD7942"/>
    <w:rsid w:val="00CE186E"/>
    <w:rsid w:val="00CE6308"/>
    <w:rsid w:val="00D10D87"/>
    <w:rsid w:val="00D14223"/>
    <w:rsid w:val="00D143A6"/>
    <w:rsid w:val="00D1608F"/>
    <w:rsid w:val="00D175E3"/>
    <w:rsid w:val="00D21991"/>
    <w:rsid w:val="00D22EB3"/>
    <w:rsid w:val="00D349AA"/>
    <w:rsid w:val="00D35956"/>
    <w:rsid w:val="00D41D6E"/>
    <w:rsid w:val="00D44363"/>
    <w:rsid w:val="00D56B9E"/>
    <w:rsid w:val="00D57972"/>
    <w:rsid w:val="00D60F7C"/>
    <w:rsid w:val="00D675A9"/>
    <w:rsid w:val="00D738D6"/>
    <w:rsid w:val="00D74243"/>
    <w:rsid w:val="00D755EB"/>
    <w:rsid w:val="00D76048"/>
    <w:rsid w:val="00D8298E"/>
    <w:rsid w:val="00D82E6F"/>
    <w:rsid w:val="00D834E3"/>
    <w:rsid w:val="00D85A71"/>
    <w:rsid w:val="00D87E00"/>
    <w:rsid w:val="00D9134D"/>
    <w:rsid w:val="00D95DB0"/>
    <w:rsid w:val="00DA7A03"/>
    <w:rsid w:val="00DB1818"/>
    <w:rsid w:val="00DB2BF8"/>
    <w:rsid w:val="00DB3C22"/>
    <w:rsid w:val="00DB62AD"/>
    <w:rsid w:val="00DB6625"/>
    <w:rsid w:val="00DC2A71"/>
    <w:rsid w:val="00DC309B"/>
    <w:rsid w:val="00DC4AFD"/>
    <w:rsid w:val="00DC4DA2"/>
    <w:rsid w:val="00DC598C"/>
    <w:rsid w:val="00DD1EE9"/>
    <w:rsid w:val="00DD4C17"/>
    <w:rsid w:val="00DD74A5"/>
    <w:rsid w:val="00DF2B1F"/>
    <w:rsid w:val="00DF4B79"/>
    <w:rsid w:val="00DF62CD"/>
    <w:rsid w:val="00E00C06"/>
    <w:rsid w:val="00E027FF"/>
    <w:rsid w:val="00E029BE"/>
    <w:rsid w:val="00E02AF1"/>
    <w:rsid w:val="00E16509"/>
    <w:rsid w:val="00E23457"/>
    <w:rsid w:val="00E24CF9"/>
    <w:rsid w:val="00E26821"/>
    <w:rsid w:val="00E31034"/>
    <w:rsid w:val="00E31385"/>
    <w:rsid w:val="00E36E39"/>
    <w:rsid w:val="00E44582"/>
    <w:rsid w:val="00E44FFC"/>
    <w:rsid w:val="00E50637"/>
    <w:rsid w:val="00E54372"/>
    <w:rsid w:val="00E57F78"/>
    <w:rsid w:val="00E64F3B"/>
    <w:rsid w:val="00E71548"/>
    <w:rsid w:val="00E75EB3"/>
    <w:rsid w:val="00E77645"/>
    <w:rsid w:val="00E77B6D"/>
    <w:rsid w:val="00E87902"/>
    <w:rsid w:val="00E96DF5"/>
    <w:rsid w:val="00E96F10"/>
    <w:rsid w:val="00EA15B0"/>
    <w:rsid w:val="00EA56F7"/>
    <w:rsid w:val="00EA5EA7"/>
    <w:rsid w:val="00EA66BD"/>
    <w:rsid w:val="00EA66D3"/>
    <w:rsid w:val="00EA68DB"/>
    <w:rsid w:val="00EB344E"/>
    <w:rsid w:val="00EB50C1"/>
    <w:rsid w:val="00EC06A1"/>
    <w:rsid w:val="00EC4A25"/>
    <w:rsid w:val="00ED185F"/>
    <w:rsid w:val="00ED4FF3"/>
    <w:rsid w:val="00ED51CE"/>
    <w:rsid w:val="00ED72EE"/>
    <w:rsid w:val="00EE2591"/>
    <w:rsid w:val="00EF608C"/>
    <w:rsid w:val="00F025A2"/>
    <w:rsid w:val="00F02794"/>
    <w:rsid w:val="00F04712"/>
    <w:rsid w:val="00F13360"/>
    <w:rsid w:val="00F1749F"/>
    <w:rsid w:val="00F22EC7"/>
    <w:rsid w:val="00F26FE7"/>
    <w:rsid w:val="00F27B8F"/>
    <w:rsid w:val="00F31901"/>
    <w:rsid w:val="00F325C8"/>
    <w:rsid w:val="00F34834"/>
    <w:rsid w:val="00F37507"/>
    <w:rsid w:val="00F43507"/>
    <w:rsid w:val="00F56C90"/>
    <w:rsid w:val="00F653B8"/>
    <w:rsid w:val="00F655FE"/>
    <w:rsid w:val="00F73CD8"/>
    <w:rsid w:val="00F84720"/>
    <w:rsid w:val="00F851F2"/>
    <w:rsid w:val="00F867F4"/>
    <w:rsid w:val="00F86F59"/>
    <w:rsid w:val="00F9008D"/>
    <w:rsid w:val="00F976A6"/>
    <w:rsid w:val="00FA1266"/>
    <w:rsid w:val="00FA219B"/>
    <w:rsid w:val="00FA5E0C"/>
    <w:rsid w:val="00FA6EF6"/>
    <w:rsid w:val="00FB4D73"/>
    <w:rsid w:val="00FC069C"/>
    <w:rsid w:val="00FC1192"/>
    <w:rsid w:val="00FC51D2"/>
    <w:rsid w:val="00FC67C2"/>
    <w:rsid w:val="00FD0F34"/>
    <w:rsid w:val="00FD56D4"/>
    <w:rsid w:val="00FE1271"/>
    <w:rsid w:val="049B3E83"/>
    <w:rsid w:val="0F904B30"/>
    <w:rsid w:val="149A6045"/>
    <w:rsid w:val="16544D45"/>
    <w:rsid w:val="18487564"/>
    <w:rsid w:val="24564234"/>
    <w:rsid w:val="2EDB48FE"/>
    <w:rsid w:val="39525EEB"/>
    <w:rsid w:val="3960684E"/>
    <w:rsid w:val="3C3D52F9"/>
    <w:rsid w:val="476F252F"/>
    <w:rsid w:val="492A659D"/>
    <w:rsid w:val="4C227CF0"/>
    <w:rsid w:val="5AD96C02"/>
    <w:rsid w:val="68C904EC"/>
    <w:rsid w:val="78D85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7F62DA5B"/>
  <w14:defaultImageDpi w14:val="32767"/>
  <w15:docId w15:val="{15BBBC71-6BEA-488A-9B1D-E2BD43968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qFormat="1"/>
    <w:lsdException w:name="toc 2" w:qFormat="1"/>
    <w:lsdException w:name="toc 3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ddress" w:qFormat="1"/>
    <w:lsdException w:name="HTML Keyboard" w:semiHidden="1" w:unhideWhenUsed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47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4247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247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247B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247B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247B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247BE"/>
    <w:pPr>
      <w:outlineLvl w:val="5"/>
    </w:pPr>
  </w:style>
  <w:style w:type="paragraph" w:styleId="Heading7">
    <w:name w:val="heading 7"/>
    <w:basedOn w:val="H6"/>
    <w:next w:val="Normal"/>
    <w:qFormat/>
    <w:rsid w:val="004247BE"/>
    <w:pPr>
      <w:outlineLvl w:val="6"/>
    </w:pPr>
  </w:style>
  <w:style w:type="paragraph" w:styleId="Heading8">
    <w:name w:val="heading 8"/>
    <w:basedOn w:val="Heading1"/>
    <w:next w:val="Normal"/>
    <w:qFormat/>
    <w:rsid w:val="004247B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247BE"/>
    <w:pPr>
      <w:outlineLvl w:val="8"/>
    </w:pPr>
  </w:style>
  <w:style w:type="character" w:default="1" w:styleId="DefaultParagraphFont">
    <w:name w:val="Default Paragraph Font"/>
    <w:semiHidden/>
    <w:rsid w:val="004247B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247BE"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eastAsia="en-US"/>
    </w:rPr>
  </w:style>
  <w:style w:type="paragraph" w:customStyle="1" w:styleId="H6">
    <w:name w:val="H6"/>
    <w:basedOn w:val="Heading5"/>
    <w:next w:val="Normal"/>
    <w:rsid w:val="004247BE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4247BE"/>
    <w:pPr>
      <w:ind w:left="1135"/>
    </w:pPr>
  </w:style>
  <w:style w:type="paragraph" w:styleId="TOC7">
    <w:name w:val="toc 7"/>
    <w:basedOn w:val="TOC6"/>
    <w:next w:val="Normal"/>
    <w:semiHidden/>
    <w:rsid w:val="004247BE"/>
    <w:pPr>
      <w:ind w:left="2268" w:hanging="2268"/>
    </w:pPr>
  </w:style>
  <w:style w:type="paragraph" w:styleId="TOC6">
    <w:name w:val="toc 6"/>
    <w:basedOn w:val="TOC5"/>
    <w:next w:val="Normal"/>
    <w:semiHidden/>
    <w:rsid w:val="004247BE"/>
    <w:pPr>
      <w:ind w:left="1985" w:hanging="1985"/>
    </w:pPr>
  </w:style>
  <w:style w:type="paragraph" w:styleId="TOC5">
    <w:name w:val="toc 5"/>
    <w:basedOn w:val="TOC4"/>
    <w:semiHidden/>
    <w:rsid w:val="004247BE"/>
    <w:pPr>
      <w:ind w:left="1701" w:hanging="1701"/>
    </w:pPr>
  </w:style>
  <w:style w:type="paragraph" w:styleId="TOC4">
    <w:name w:val="toc 4"/>
    <w:basedOn w:val="TOC3"/>
    <w:semiHidden/>
    <w:rsid w:val="004247BE"/>
    <w:pPr>
      <w:ind w:left="1418" w:hanging="1418"/>
    </w:pPr>
  </w:style>
  <w:style w:type="paragraph" w:styleId="TOC3">
    <w:name w:val="toc 3"/>
    <w:basedOn w:val="TOC2"/>
    <w:rsid w:val="004247BE"/>
    <w:pPr>
      <w:ind w:left="1134" w:hanging="1134"/>
    </w:pPr>
  </w:style>
  <w:style w:type="paragraph" w:styleId="TOC2">
    <w:name w:val="toc 2"/>
    <w:basedOn w:val="TOC1"/>
    <w:rsid w:val="004247BE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4247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rsid w:val="004247BE"/>
    <w:pPr>
      <w:ind w:left="851"/>
    </w:pPr>
  </w:style>
  <w:style w:type="paragraph" w:styleId="TableofAuthorities">
    <w:name w:val="table of authorities"/>
    <w:basedOn w:val="Normal"/>
    <w:next w:val="Normal"/>
    <w:qFormat/>
    <w:pPr>
      <w:ind w:left="200" w:hanging="200"/>
    </w:pPr>
    <w:rPr>
      <w:rFonts w:eastAsiaTheme="minorEastAsia"/>
      <w:lang w:eastAsia="en-US"/>
    </w:rPr>
  </w:style>
  <w:style w:type="paragraph" w:styleId="NoteHeading">
    <w:name w:val="Note Heading"/>
    <w:basedOn w:val="Normal"/>
    <w:next w:val="Normal"/>
    <w:link w:val="NoteHeadingChar"/>
    <w:qFormat/>
    <w:rPr>
      <w:rFonts w:eastAsiaTheme="minorEastAsia"/>
      <w:lang w:eastAsia="en-US"/>
    </w:rPr>
  </w:style>
  <w:style w:type="paragraph" w:styleId="ListBullet4">
    <w:name w:val="List Bullet 4"/>
    <w:basedOn w:val="ListBullet3"/>
    <w:rsid w:val="004247BE"/>
    <w:pPr>
      <w:ind w:left="1418"/>
    </w:pPr>
  </w:style>
  <w:style w:type="paragraph" w:styleId="Index8">
    <w:name w:val="index 8"/>
    <w:basedOn w:val="Normal"/>
    <w:next w:val="Normal"/>
    <w:qFormat/>
    <w:pPr>
      <w:ind w:left="1600" w:hanging="200"/>
    </w:pPr>
    <w:rPr>
      <w:rFonts w:eastAsiaTheme="minorEastAsia"/>
      <w:lang w:eastAsia="en-US"/>
    </w:rPr>
  </w:style>
  <w:style w:type="paragraph" w:styleId="E-mailSignature">
    <w:name w:val="E-mail Signature"/>
    <w:basedOn w:val="Normal"/>
    <w:link w:val="E-mailSignatureChar"/>
    <w:qFormat/>
    <w:rPr>
      <w:rFonts w:eastAsiaTheme="minorEastAsia"/>
      <w:lang w:eastAsia="en-US"/>
    </w:rPr>
  </w:style>
  <w:style w:type="paragraph" w:styleId="ListNumber">
    <w:name w:val="List Number"/>
    <w:basedOn w:val="List"/>
    <w:rsid w:val="004247BE"/>
  </w:style>
  <w:style w:type="paragraph" w:styleId="NormalIndent">
    <w:name w:val="Normal Indent"/>
    <w:basedOn w:val="Normal"/>
    <w:qFormat/>
    <w:pPr>
      <w:ind w:left="720"/>
    </w:pPr>
    <w:rPr>
      <w:rFonts w:eastAsiaTheme="minorEastAsia"/>
      <w:lang w:eastAsia="en-US"/>
    </w:r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rFonts w:eastAsiaTheme="minorEastAsia"/>
      <w:i/>
      <w:iCs/>
      <w:color w:val="44546A" w:themeColor="text2"/>
      <w:sz w:val="18"/>
      <w:szCs w:val="18"/>
      <w:lang w:eastAsia="en-US"/>
    </w:rPr>
  </w:style>
  <w:style w:type="paragraph" w:styleId="Index5">
    <w:name w:val="index 5"/>
    <w:basedOn w:val="Normal"/>
    <w:next w:val="Normal"/>
    <w:qFormat/>
    <w:pPr>
      <w:ind w:left="1000" w:hanging="200"/>
    </w:pPr>
    <w:rPr>
      <w:rFonts w:eastAsiaTheme="minorEastAsia"/>
      <w:lang w:eastAsia="en-US"/>
    </w:rPr>
  </w:style>
  <w:style w:type="paragraph" w:styleId="ListBullet">
    <w:name w:val="List Bullet"/>
    <w:basedOn w:val="List"/>
    <w:rsid w:val="004247BE"/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lang w:eastAsia="en-US"/>
    </w:rPr>
  </w:style>
  <w:style w:type="paragraph" w:styleId="DocumentMap">
    <w:name w:val="Document Map"/>
    <w:basedOn w:val="Normal"/>
    <w:link w:val="DocumentMapChar"/>
    <w:qFormat/>
    <w:rPr>
      <w:rFonts w:ascii="Segoe UI" w:eastAsiaTheme="minorEastAsia" w:hAnsi="Segoe UI" w:cs="Segoe UI"/>
      <w:sz w:val="16"/>
      <w:szCs w:val="16"/>
      <w:lang w:eastAsia="en-US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CommentText">
    <w:name w:val="annotation text"/>
    <w:basedOn w:val="Normal"/>
    <w:link w:val="CommentTextChar"/>
    <w:qFormat/>
    <w:rPr>
      <w:rFonts w:eastAsiaTheme="minorEastAsia"/>
      <w:lang w:eastAsia="en-US"/>
    </w:rPr>
  </w:style>
  <w:style w:type="paragraph" w:styleId="Index6">
    <w:name w:val="index 6"/>
    <w:basedOn w:val="Normal"/>
    <w:next w:val="Normal"/>
    <w:qFormat/>
    <w:pPr>
      <w:ind w:left="1200" w:hanging="200"/>
    </w:pPr>
    <w:rPr>
      <w:rFonts w:eastAsiaTheme="minorEastAsia"/>
      <w:lang w:eastAsia="en-US"/>
    </w:rPr>
  </w:style>
  <w:style w:type="paragraph" w:styleId="Salutation">
    <w:name w:val="Salutation"/>
    <w:basedOn w:val="Normal"/>
    <w:next w:val="Normal"/>
    <w:link w:val="SalutationChar"/>
    <w:qFormat/>
    <w:rPr>
      <w:rFonts w:eastAsiaTheme="minorEastAsia"/>
      <w:lang w:eastAsia="en-US"/>
    </w:rPr>
  </w:style>
  <w:style w:type="paragraph" w:styleId="BodyText3">
    <w:name w:val="Body Text 3"/>
    <w:basedOn w:val="Normal"/>
    <w:link w:val="BodyText3Char"/>
    <w:qFormat/>
    <w:pPr>
      <w:spacing w:after="120"/>
    </w:pPr>
    <w:rPr>
      <w:rFonts w:eastAsiaTheme="minorEastAsia"/>
      <w:sz w:val="16"/>
      <w:szCs w:val="16"/>
      <w:lang w:eastAsia="en-US"/>
    </w:rPr>
  </w:style>
  <w:style w:type="paragraph" w:styleId="Closing">
    <w:name w:val="Closing"/>
    <w:basedOn w:val="Normal"/>
    <w:link w:val="ClosingChar"/>
    <w:qFormat/>
    <w:pPr>
      <w:ind w:left="4252"/>
    </w:pPr>
    <w:rPr>
      <w:rFonts w:eastAsiaTheme="minorEastAsia"/>
      <w:lang w:eastAsia="en-US"/>
    </w:rPr>
  </w:style>
  <w:style w:type="paragraph" w:styleId="ListBullet3">
    <w:name w:val="List Bullet 3"/>
    <w:basedOn w:val="ListBullet2"/>
    <w:rsid w:val="004247BE"/>
    <w:pPr>
      <w:ind w:left="1135"/>
    </w:pPr>
  </w:style>
  <w:style w:type="paragraph" w:styleId="BodyText">
    <w:name w:val="Body Text"/>
    <w:basedOn w:val="Normal"/>
    <w:link w:val="BodyTextChar"/>
    <w:qFormat/>
    <w:pPr>
      <w:spacing w:after="120"/>
    </w:pPr>
    <w:rPr>
      <w:rFonts w:eastAsiaTheme="minorEastAsia"/>
      <w:lang w:eastAsia="en-US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Theme="minorEastAsia"/>
      <w:lang w:eastAsia="en-US"/>
    </w:rPr>
  </w:style>
  <w:style w:type="paragraph" w:styleId="ListNumber3">
    <w:name w:val="List Number 3"/>
    <w:basedOn w:val="Normal"/>
    <w:qFormat/>
    <w:pPr>
      <w:numPr>
        <w:numId w:val="6"/>
      </w:numPr>
      <w:contextualSpacing/>
    </w:pPr>
    <w:rPr>
      <w:rFonts w:eastAsiaTheme="minorEastAsia"/>
      <w:lang w:eastAsia="en-US"/>
    </w:rPr>
  </w:style>
  <w:style w:type="paragraph" w:styleId="List2">
    <w:name w:val="List 2"/>
    <w:basedOn w:val="List"/>
    <w:rsid w:val="004247BE"/>
    <w:pPr>
      <w:ind w:left="851"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eastAsiaTheme="minorEastAsia"/>
      <w:lang w:eastAsia="en-US"/>
    </w:r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lang w:eastAsia="en-US"/>
    </w:rPr>
  </w:style>
  <w:style w:type="paragraph" w:styleId="ListBullet2">
    <w:name w:val="List Bullet 2"/>
    <w:basedOn w:val="ListBullet"/>
    <w:rsid w:val="004247BE"/>
    <w:pPr>
      <w:ind w:left="851"/>
    </w:pPr>
  </w:style>
  <w:style w:type="paragraph" w:styleId="HTMLAddress">
    <w:name w:val="HTML Address"/>
    <w:basedOn w:val="Normal"/>
    <w:link w:val="HTMLAddressChar"/>
    <w:qFormat/>
    <w:rPr>
      <w:rFonts w:eastAsiaTheme="minorEastAsia"/>
      <w:i/>
      <w:iCs/>
      <w:lang w:eastAsia="en-US"/>
    </w:rPr>
  </w:style>
  <w:style w:type="paragraph" w:styleId="Index4">
    <w:name w:val="index 4"/>
    <w:basedOn w:val="Normal"/>
    <w:next w:val="Normal"/>
    <w:qFormat/>
    <w:pPr>
      <w:ind w:left="800" w:hanging="200"/>
    </w:pPr>
    <w:rPr>
      <w:rFonts w:eastAsiaTheme="minorEastAsia"/>
      <w:lang w:eastAsia="en-US"/>
    </w:rPr>
  </w:style>
  <w:style w:type="paragraph" w:styleId="PlainText">
    <w:name w:val="Plain Text"/>
    <w:basedOn w:val="Normal"/>
    <w:link w:val="PlainTextChar"/>
    <w:qFormat/>
    <w:rPr>
      <w:rFonts w:ascii="Consolas" w:eastAsiaTheme="minorEastAsia" w:hAnsi="Consolas"/>
      <w:sz w:val="21"/>
      <w:szCs w:val="21"/>
      <w:lang w:eastAsia="en-US"/>
    </w:rPr>
  </w:style>
  <w:style w:type="paragraph" w:styleId="ListBullet5">
    <w:name w:val="List Bullet 5"/>
    <w:basedOn w:val="ListBullet4"/>
    <w:rsid w:val="004247BE"/>
    <w:pPr>
      <w:ind w:left="1702"/>
    </w:pPr>
  </w:style>
  <w:style w:type="paragraph" w:styleId="ListNumber4">
    <w:name w:val="List Number 4"/>
    <w:basedOn w:val="Normal"/>
    <w:qFormat/>
    <w:pPr>
      <w:numPr>
        <w:numId w:val="9"/>
      </w:numPr>
      <w:contextualSpacing/>
    </w:pPr>
    <w:rPr>
      <w:rFonts w:eastAsiaTheme="minorEastAsia"/>
      <w:lang w:eastAsia="en-US"/>
    </w:rPr>
  </w:style>
  <w:style w:type="paragraph" w:styleId="TOC8">
    <w:name w:val="toc 8"/>
    <w:basedOn w:val="TOC1"/>
    <w:rsid w:val="004247BE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  <w:rPr>
      <w:rFonts w:eastAsiaTheme="minorEastAsia"/>
      <w:lang w:eastAsia="en-US"/>
    </w:rPr>
  </w:style>
  <w:style w:type="paragraph" w:styleId="Date">
    <w:name w:val="Date"/>
    <w:basedOn w:val="Normal"/>
    <w:next w:val="Normal"/>
    <w:link w:val="DateChar"/>
    <w:qFormat/>
    <w:rPr>
      <w:rFonts w:eastAsiaTheme="minorEastAsia"/>
      <w:lang w:eastAsia="en-US"/>
    </w:rPr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  <w:rPr>
      <w:rFonts w:eastAsiaTheme="minorEastAsia"/>
      <w:lang w:eastAsia="en-US"/>
    </w:rPr>
  </w:style>
  <w:style w:type="paragraph" w:styleId="EndnoteText">
    <w:name w:val="endnote text"/>
    <w:basedOn w:val="Normal"/>
    <w:link w:val="EndnoteTextChar"/>
    <w:qFormat/>
    <w:rPr>
      <w:rFonts w:eastAsiaTheme="minorEastAsia"/>
      <w:lang w:eastAsia="en-US"/>
    </w:rPr>
  </w:style>
  <w:style w:type="paragraph" w:styleId="ListContinue5">
    <w:name w:val="List Continue 5"/>
    <w:basedOn w:val="Normal"/>
    <w:qFormat/>
    <w:pPr>
      <w:spacing w:after="120"/>
      <w:ind w:left="1415"/>
      <w:contextualSpacing/>
    </w:pPr>
    <w:rPr>
      <w:rFonts w:eastAsiaTheme="minorEastAsia"/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Pr>
      <w:rFonts w:ascii="Segoe UI" w:eastAsiaTheme="minorEastAsia" w:hAnsi="Segoe UI" w:cs="Segoe UI"/>
      <w:sz w:val="18"/>
      <w:szCs w:val="18"/>
      <w:lang w:eastAsia="en-US"/>
    </w:rPr>
  </w:style>
  <w:style w:type="paragraph" w:styleId="Footer">
    <w:name w:val="footer"/>
    <w:basedOn w:val="Header"/>
    <w:rsid w:val="004247BE"/>
    <w:pPr>
      <w:jc w:val="center"/>
    </w:pPr>
    <w:rPr>
      <w:i/>
    </w:rPr>
  </w:style>
  <w:style w:type="paragraph" w:styleId="Header">
    <w:name w:val="header"/>
    <w:rsid w:val="004247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EnvelopeReturn">
    <w:name w:val="envelope return"/>
    <w:basedOn w:val="Normal"/>
    <w:qFormat/>
    <w:rPr>
      <w:rFonts w:asciiTheme="majorHAnsi" w:eastAsiaTheme="majorEastAsia" w:hAnsiTheme="majorHAnsi" w:cstheme="majorBidi"/>
      <w:lang w:eastAsia="en-US"/>
    </w:rPr>
  </w:style>
  <w:style w:type="paragraph" w:styleId="Signature">
    <w:name w:val="Signature"/>
    <w:basedOn w:val="Normal"/>
    <w:link w:val="SignatureChar"/>
    <w:qFormat/>
    <w:pPr>
      <w:ind w:left="4252"/>
    </w:pPr>
    <w:rPr>
      <w:rFonts w:eastAsiaTheme="minorEastAsia"/>
      <w:lang w:eastAsia="en-US"/>
    </w:rPr>
  </w:style>
  <w:style w:type="paragraph" w:styleId="ListContinue4">
    <w:name w:val="List Continue 4"/>
    <w:basedOn w:val="Normal"/>
    <w:qFormat/>
    <w:pPr>
      <w:spacing w:after="120"/>
      <w:ind w:left="1132"/>
      <w:contextualSpacing/>
    </w:pPr>
    <w:rPr>
      <w:rFonts w:eastAsiaTheme="minorEastAsia"/>
      <w:lang w:eastAsia="en-US"/>
    </w:r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  <w:lang w:eastAsia="en-US"/>
    </w:rPr>
  </w:style>
  <w:style w:type="paragraph" w:styleId="Index1">
    <w:name w:val="index 1"/>
    <w:basedOn w:val="Normal"/>
    <w:rsid w:val="004247BE"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paragraph" w:styleId="ListNumber5">
    <w:name w:val="List Number 5"/>
    <w:basedOn w:val="Normal"/>
    <w:qFormat/>
    <w:pPr>
      <w:numPr>
        <w:numId w:val="10"/>
      </w:numPr>
      <w:contextualSpacing/>
    </w:pPr>
    <w:rPr>
      <w:rFonts w:eastAsiaTheme="minorEastAsia"/>
      <w:lang w:eastAsia="en-US"/>
    </w:rPr>
  </w:style>
  <w:style w:type="paragraph" w:styleId="List">
    <w:name w:val="List"/>
    <w:basedOn w:val="Normal"/>
    <w:rsid w:val="004247BE"/>
    <w:pPr>
      <w:ind w:left="568" w:hanging="284"/>
    </w:pPr>
  </w:style>
  <w:style w:type="paragraph" w:styleId="FootnoteText">
    <w:name w:val="footnote text"/>
    <w:basedOn w:val="Normal"/>
    <w:link w:val="FootnoteTextChar"/>
    <w:rsid w:val="004247BE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4247BE"/>
    <w:pPr>
      <w:ind w:left="1702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rFonts w:eastAsiaTheme="minorEastAsia"/>
      <w:sz w:val="16"/>
      <w:szCs w:val="16"/>
      <w:lang w:eastAsia="en-US"/>
    </w:rPr>
  </w:style>
  <w:style w:type="paragraph" w:styleId="Index7">
    <w:name w:val="index 7"/>
    <w:basedOn w:val="Normal"/>
    <w:next w:val="Normal"/>
    <w:qFormat/>
    <w:pPr>
      <w:ind w:left="1400" w:hanging="200"/>
    </w:pPr>
    <w:rPr>
      <w:rFonts w:eastAsiaTheme="minorEastAsia"/>
      <w:lang w:eastAsia="en-US"/>
    </w:rPr>
  </w:style>
  <w:style w:type="paragraph" w:styleId="Index9">
    <w:name w:val="index 9"/>
    <w:basedOn w:val="Normal"/>
    <w:next w:val="Normal"/>
    <w:qFormat/>
    <w:pPr>
      <w:ind w:left="1800" w:hanging="200"/>
    </w:pPr>
    <w:rPr>
      <w:rFonts w:eastAsiaTheme="minorEastAsia"/>
      <w:lang w:eastAsia="en-US"/>
    </w:rPr>
  </w:style>
  <w:style w:type="paragraph" w:styleId="TableofFigures">
    <w:name w:val="table of figures"/>
    <w:basedOn w:val="Normal"/>
    <w:next w:val="Normal"/>
    <w:qFormat/>
    <w:rPr>
      <w:rFonts w:eastAsiaTheme="minorEastAsia"/>
      <w:lang w:eastAsia="en-US"/>
    </w:rPr>
  </w:style>
  <w:style w:type="paragraph" w:styleId="TOC9">
    <w:name w:val="toc 9"/>
    <w:basedOn w:val="TOC8"/>
    <w:rsid w:val="004247BE"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  <w:rPr>
      <w:rFonts w:eastAsiaTheme="minorEastAsia"/>
      <w:lang w:eastAsia="en-US"/>
    </w:rPr>
  </w:style>
  <w:style w:type="paragraph" w:styleId="List4">
    <w:name w:val="List 4"/>
    <w:basedOn w:val="List3"/>
    <w:rsid w:val="004247BE"/>
    <w:pPr>
      <w:ind w:left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eastAsiaTheme="minorEastAsia"/>
      <w:lang w:eastAsia="en-US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lang w:eastAsia="en-US"/>
    </w:rPr>
  </w:style>
  <w:style w:type="paragraph" w:styleId="HTMLPreformatted">
    <w:name w:val="HTML Preformatted"/>
    <w:basedOn w:val="Normal"/>
    <w:link w:val="HTMLPreformattedChar"/>
    <w:qFormat/>
    <w:rPr>
      <w:rFonts w:ascii="Consolas" w:eastAsiaTheme="minorEastAsia" w:hAnsi="Consolas"/>
      <w:lang w:eastAsia="en-US"/>
    </w:rPr>
  </w:style>
  <w:style w:type="paragraph" w:styleId="NormalWeb">
    <w:name w:val="Normal (Web)"/>
    <w:basedOn w:val="Normal"/>
    <w:uiPriority w:val="99"/>
    <w:qFormat/>
    <w:rPr>
      <w:rFonts w:eastAsiaTheme="minorEastAsia"/>
      <w:lang w:eastAsia="en-US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  <w:rPr>
      <w:rFonts w:eastAsiaTheme="minorEastAsia"/>
      <w:lang w:eastAsia="en-US"/>
    </w:rPr>
  </w:style>
  <w:style w:type="paragraph" w:styleId="Index2">
    <w:name w:val="index 2"/>
    <w:basedOn w:val="Index1"/>
    <w:rsid w:val="004247BE"/>
    <w:pPr>
      <w:ind w:left="284"/>
    </w:pPr>
  </w:style>
  <w:style w:type="paragraph" w:styleId="Title">
    <w:name w:val="Title"/>
    <w:basedOn w:val="Normal"/>
    <w:next w:val="Normal"/>
    <w:link w:val="TitleChar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Hyperlink">
    <w:name w:val="Hyperlink"/>
    <w:uiPriority w:val="99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EQ">
    <w:name w:val="EQ"/>
    <w:basedOn w:val="Normal"/>
    <w:next w:val="Normal"/>
    <w:rsid w:val="004247B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247BE"/>
  </w:style>
  <w:style w:type="paragraph" w:customStyle="1" w:styleId="ZD">
    <w:name w:val="ZD"/>
    <w:rsid w:val="004247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TT">
    <w:name w:val="TT"/>
    <w:basedOn w:val="Heading1"/>
    <w:next w:val="Normal"/>
    <w:rsid w:val="004247BE"/>
    <w:pPr>
      <w:outlineLvl w:val="9"/>
    </w:pPr>
  </w:style>
  <w:style w:type="paragraph" w:customStyle="1" w:styleId="NF">
    <w:name w:val="NF"/>
    <w:basedOn w:val="NO"/>
    <w:rsid w:val="004247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4247BE"/>
    <w:pPr>
      <w:keepLines/>
      <w:ind w:left="1135" w:hanging="851"/>
    </w:pPr>
  </w:style>
  <w:style w:type="paragraph" w:customStyle="1" w:styleId="PL">
    <w:name w:val="PL"/>
    <w:rsid w:val="004247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247BE"/>
    <w:pPr>
      <w:jc w:val="right"/>
    </w:pPr>
  </w:style>
  <w:style w:type="paragraph" w:customStyle="1" w:styleId="TAL">
    <w:name w:val="TAL"/>
    <w:basedOn w:val="Normal"/>
    <w:rsid w:val="004247B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4247BE"/>
    <w:rPr>
      <w:b/>
    </w:rPr>
  </w:style>
  <w:style w:type="paragraph" w:customStyle="1" w:styleId="TAC">
    <w:name w:val="TAC"/>
    <w:basedOn w:val="TAL"/>
    <w:rsid w:val="004247BE"/>
    <w:pPr>
      <w:jc w:val="center"/>
    </w:pPr>
  </w:style>
  <w:style w:type="paragraph" w:customStyle="1" w:styleId="LD">
    <w:name w:val="LD"/>
    <w:rsid w:val="004247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rsid w:val="004247BE"/>
    <w:pPr>
      <w:keepLines/>
      <w:ind w:left="1702" w:hanging="1418"/>
    </w:pPr>
  </w:style>
  <w:style w:type="paragraph" w:customStyle="1" w:styleId="FP">
    <w:name w:val="FP"/>
    <w:basedOn w:val="Normal"/>
    <w:rsid w:val="004247BE"/>
    <w:pPr>
      <w:spacing w:after="0"/>
    </w:pPr>
  </w:style>
  <w:style w:type="paragraph" w:customStyle="1" w:styleId="NW">
    <w:name w:val="NW"/>
    <w:basedOn w:val="NO"/>
    <w:rsid w:val="004247BE"/>
    <w:pPr>
      <w:spacing w:after="0"/>
    </w:pPr>
  </w:style>
  <w:style w:type="paragraph" w:customStyle="1" w:styleId="EW">
    <w:name w:val="EW"/>
    <w:basedOn w:val="EX"/>
    <w:rsid w:val="004247BE"/>
    <w:pPr>
      <w:spacing w:after="0"/>
    </w:pPr>
  </w:style>
  <w:style w:type="paragraph" w:customStyle="1" w:styleId="B1">
    <w:name w:val="B1"/>
    <w:basedOn w:val="List"/>
    <w:rsid w:val="004247BE"/>
  </w:style>
  <w:style w:type="paragraph" w:customStyle="1" w:styleId="EditorsNote">
    <w:name w:val="Editor's Note"/>
    <w:basedOn w:val="NO"/>
    <w:rsid w:val="004247BE"/>
    <w:rPr>
      <w:color w:val="FF0000"/>
    </w:rPr>
  </w:style>
  <w:style w:type="paragraph" w:customStyle="1" w:styleId="TH">
    <w:name w:val="TH"/>
    <w:basedOn w:val="Normal"/>
    <w:link w:val="THChar"/>
    <w:rsid w:val="004247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247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247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4247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4247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4247BE"/>
    <w:pPr>
      <w:ind w:left="851" w:hanging="851"/>
    </w:pPr>
  </w:style>
  <w:style w:type="paragraph" w:customStyle="1" w:styleId="ZH">
    <w:name w:val="ZH"/>
    <w:rsid w:val="004247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4247BE"/>
    <w:pPr>
      <w:keepNext w:val="0"/>
      <w:spacing w:before="0" w:after="240"/>
    </w:pPr>
  </w:style>
  <w:style w:type="paragraph" w:customStyle="1" w:styleId="ZG">
    <w:name w:val="ZG"/>
    <w:rsid w:val="004247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rsid w:val="004247BE"/>
  </w:style>
  <w:style w:type="paragraph" w:customStyle="1" w:styleId="B3">
    <w:name w:val="B3"/>
    <w:basedOn w:val="List3"/>
    <w:rsid w:val="004247BE"/>
  </w:style>
  <w:style w:type="paragraph" w:customStyle="1" w:styleId="B4">
    <w:name w:val="B4"/>
    <w:basedOn w:val="List4"/>
    <w:rsid w:val="004247BE"/>
  </w:style>
  <w:style w:type="paragraph" w:customStyle="1" w:styleId="B5">
    <w:name w:val="B5"/>
    <w:basedOn w:val="List5"/>
    <w:rsid w:val="004247BE"/>
  </w:style>
  <w:style w:type="paragraph" w:customStyle="1" w:styleId="ZTD">
    <w:name w:val="ZTD"/>
    <w:basedOn w:val="ZB"/>
    <w:rsid w:val="004247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247BE"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rFonts w:eastAsiaTheme="minorEastAsia"/>
      <w:i/>
      <w:color w:val="0000FF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Pr>
      <w:rFonts w:eastAsiaTheme="minorEastAsia"/>
      <w:lang w:eastAsia="en-US"/>
    </w:rPr>
  </w:style>
  <w:style w:type="character" w:customStyle="1" w:styleId="BodyTextChar">
    <w:name w:val="Body Text Char"/>
    <w:basedOn w:val="DefaultParagraphFont"/>
    <w:link w:val="BodyText"/>
    <w:qFormat/>
    <w:rPr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Pr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eastAsia="en-US"/>
    </w:rPr>
  </w:style>
  <w:style w:type="character" w:customStyle="1" w:styleId="ClosingChar">
    <w:name w:val="Closing Char"/>
    <w:basedOn w:val="DefaultParagraphFont"/>
    <w:link w:val="Closing"/>
    <w:qFormat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DateChar">
    <w:name w:val="Date Char"/>
    <w:basedOn w:val="DefaultParagraphFont"/>
    <w:link w:val="Date"/>
    <w:qFormat/>
    <w:rPr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472C4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eastAsiaTheme="minorEastAsia"/>
      <w:lang w:eastAsia="en-US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rFonts w:eastAsiaTheme="minorEastAsia"/>
      <w:lang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link w:val="Salutation"/>
    <w:qFormat/>
    <w:rPr>
      <w:lang w:eastAsia="en-US"/>
    </w:rPr>
  </w:style>
  <w:style w:type="character" w:customStyle="1" w:styleId="SignatureChar">
    <w:name w:val="Signature Char"/>
    <w:basedOn w:val="DefaultParagraphFont"/>
    <w:link w:val="Signature"/>
    <w:qFormat/>
    <w:rPr>
      <w:lang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/>
      <w:sz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/>
      <w:sz w:val="24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font6">
    <w:name w:val="font6"/>
    <w:basedOn w:val="Normal"/>
    <w:qFormat/>
    <w:pPr>
      <w:spacing w:before="100" w:beforeAutospacing="1" w:after="100" w:afterAutospacing="1"/>
    </w:pPr>
    <w:rPr>
      <w:rFonts w:ascii="DengXian" w:eastAsia="DengXian" w:hAnsi="DengXian"/>
      <w:sz w:val="18"/>
      <w:szCs w:val="18"/>
    </w:rPr>
  </w:style>
  <w:style w:type="paragraph" w:customStyle="1" w:styleId="font7">
    <w:name w:val="font7"/>
    <w:basedOn w:val="Normal"/>
    <w:qFormat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1">
    <w:name w:val="xl7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Normal"/>
    <w:qFormat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Normal"/>
    <w:qFormat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qFormat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qFormat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character" w:customStyle="1" w:styleId="Heading6Char">
    <w:name w:val="Heading 6 Char"/>
    <w:basedOn w:val="DefaultParagraphFont"/>
    <w:qFormat/>
    <w:rPr>
      <w:rFonts w:ascii="DengXian Light" w:eastAsia="DengXian Light" w:hAnsi="DengXian Light" w:cs="Times New Roman" w:hint="eastAsia"/>
      <w:b/>
      <w:bCs/>
      <w:sz w:val="24"/>
      <w:szCs w:val="24"/>
    </w:rPr>
  </w:style>
  <w:style w:type="table" w:customStyle="1" w:styleId="TableNormal1">
    <w:name w:val="Table Normal1"/>
    <w:basedOn w:val="TableNormal"/>
    <w:semiHidden/>
    <w:qFormat/>
    <w:rPr>
      <w:rFonts w:ascii="DengXian" w:eastAsia="DengXian" w:hAnsi="DengXian" w:cs="DengXian" w:hint="eastAsia"/>
      <w:kern w:val="2"/>
      <w:sz w:val="21"/>
      <w:szCs w:val="22"/>
    </w:rPr>
    <w:tblPr/>
  </w:style>
  <w:style w:type="table" w:customStyle="1" w:styleId="TableNormal2">
    <w:name w:val="Table Normal2"/>
    <w:basedOn w:val="TableNormal"/>
    <w:semiHidden/>
    <w:qFormat/>
    <w:rPr>
      <w:rFonts w:ascii="DengXian" w:eastAsia="DengXian" w:hAnsi="DengXian" w:cs="DengXian" w:hint="eastAsia"/>
      <w:kern w:val="2"/>
      <w:sz w:val="21"/>
      <w:szCs w:val="22"/>
    </w:rPr>
    <w:tblPr/>
  </w:style>
  <w:style w:type="table" w:customStyle="1" w:styleId="TableNormal3">
    <w:name w:val="Table Normal3"/>
    <w:basedOn w:val="TableNormal"/>
    <w:semiHidden/>
    <w:qFormat/>
    <w:rPr>
      <w:rFonts w:ascii="DengXian" w:eastAsia="DengXian" w:hAnsi="DengXian" w:cs="DengXian" w:hint="eastAsia"/>
      <w:kern w:val="2"/>
      <w:sz w:val="21"/>
      <w:szCs w:val="22"/>
    </w:rPr>
    <w:tblPr/>
  </w:style>
  <w:style w:type="paragraph" w:customStyle="1" w:styleId="xl83">
    <w:name w:val="xl83"/>
    <w:basedOn w:val="Normal"/>
    <w:qFormat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1">
    <w:name w:val="正文1"/>
    <w:qFormat/>
    <w:rPr>
      <w:rFonts w:ascii="SimSun" w:hAnsi="SimSun" w:cs="SimSun"/>
      <w:sz w:val="24"/>
      <w:szCs w:val="24"/>
      <w:lang w:val="en-US" w:eastAsia="zh-CN"/>
    </w:rPr>
  </w:style>
  <w:style w:type="table" w:customStyle="1" w:styleId="TableNormal4">
    <w:name w:val="Table Normal4"/>
    <w:basedOn w:val="TableNormal"/>
    <w:semiHidden/>
    <w:qFormat/>
    <w:rPr>
      <w:rFonts w:ascii="DengXian" w:eastAsia="DengXian" w:hAnsi="DengXian" w:cs="DengXian" w:hint="eastAsia"/>
      <w:kern w:val="2"/>
      <w:sz w:val="21"/>
      <w:szCs w:val="22"/>
    </w:rPr>
    <w:tblPr/>
  </w:style>
  <w:style w:type="table" w:customStyle="1" w:styleId="TableGrid1">
    <w:name w:val="Table Grid1"/>
    <w:basedOn w:val="TableNormal"/>
    <w:qFormat/>
    <w:rPr>
      <w:rFonts w:ascii="DengXian" w:eastAsia="DengXian" w:hAnsi="DengXian" w:cs="DengXian" w:hint="eastAsia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5">
    <w:name w:val="Table Normal5"/>
    <w:basedOn w:val="TableNormal"/>
    <w:semiHidden/>
    <w:qFormat/>
    <w:rPr>
      <w:rFonts w:ascii="DengXian" w:eastAsia="DengXian" w:hAnsi="DengXian" w:cs="DengXian" w:hint="eastAsia"/>
      <w:kern w:val="2"/>
      <w:sz w:val="21"/>
      <w:szCs w:val="22"/>
    </w:rPr>
    <w:tblPr/>
  </w:style>
  <w:style w:type="paragraph" w:customStyle="1" w:styleId="2">
    <w:name w:val="正文2"/>
    <w:rPr>
      <w:rFonts w:ascii="SimSun" w:hAnsi="SimSun" w:cs="SimSun"/>
      <w:sz w:val="24"/>
      <w:szCs w:val="24"/>
      <w:lang w:val="en-US" w:eastAsia="zh-CN"/>
    </w:rPr>
  </w:style>
  <w:style w:type="character" w:styleId="FootnoteReference">
    <w:name w:val="footnote reference"/>
    <w:basedOn w:val="DefaultParagraphFont"/>
    <w:rsid w:val="004247BE"/>
    <w:rPr>
      <w:b/>
      <w:position w:val="6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customXml" Target="../customXml/item1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F3800-7556-490C-BF26-90EAA71A73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74</Pages>
  <Words>15666</Words>
  <Characters>89301</Characters>
  <Application>Microsoft Office Word</Application>
  <DocSecurity>0</DocSecurity>
  <Lines>744</Lines>
  <Paragraphs>209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Patrick Merias</cp:lastModifiedBy>
  <cp:revision>45</cp:revision>
  <cp:lastPrinted>2019-02-25T14:05:00Z</cp:lastPrinted>
  <dcterms:created xsi:type="dcterms:W3CDTF">2024-09-09T03:04:00Z</dcterms:created>
  <dcterms:modified xsi:type="dcterms:W3CDTF">2024-11-07T14:02:00Z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(3)geV+Uvla+WGsbdm+9odxXV9n+ao4BCMAneq64yPPzM3jkcZx8hzzuugx8HeejFZ4TKBcOb8L
zAAkbG+ibzEN0MyEFdZ0X2GlJ8EGBnA7DgnC+frUA4nGOvEftkHbm9XRCwLZgsguO65A3uok
Fz5qnuALiMA9J6DE9qqPvTfY8mW8wDmx9DEEcjN5hfs9mb8/oBIo/TAZ1bKtzBdCnUybcnFn
cU/rNp+TR1lvamkBdG</vt:lpwstr>
  </property>
  <property fmtid="{D5CDD505-2E9C-101B-9397-08002B2CF9AE}" pid="3" name="_2015_ms_pID_7253431">
    <vt:lpwstr>eHhq74j5NLMlkqyPcM1TqC6apcjz1S1nLo+0tJ2pFuQ39B3h4f+p5e
hObQBZCRYusPRkAB0OMsYYpptNCkylZhrhHtvvN3KDjrAfPzC5GxUdalS7i/K5UqMJtus5Zp
4xQWwA8adVjIZBJp2hh5mppsdgaH8MGbNNY2dR2NHAfygy5UhTWwDQjPZlGf7FFw9wnypwVt
XSt1sHnuFs6Pkw/zRYkuvJomBXxuXwEKBctL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1706683665</vt:lpwstr>
  </property>
  <property fmtid="{D5CDD505-2E9C-101B-9397-08002B2CF9AE}" pid="8" name="_2015_ms_pID_7253432">
    <vt:lpwstr>iw==</vt:lpwstr>
  </property>
  <property fmtid="{D5CDD505-2E9C-101B-9397-08002B2CF9AE}" pid="9" name="KSOProductBuildVer">
    <vt:lpwstr>2052-12.8.2.17838</vt:lpwstr>
  </property>
  <property fmtid="{D5CDD505-2E9C-101B-9397-08002B2CF9AE}" pid="10" name="ICV">
    <vt:lpwstr>FE2F3F6D92E04001A4A8A44FBAD95FBB</vt:lpwstr>
  </property>
</Properties>
</file>